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bookmarkStart w:id="0" w:name="_Toc386207347"/>
    <w:bookmarkStart w:id="1" w:name="_Toc386208876"/>
    <w:bookmarkStart w:id="2" w:name="_Toc386546707"/>
    <w:bookmarkStart w:id="3" w:name="_Toc396338051"/>
    <w:bookmarkStart w:id="4" w:name="_Toc407653901"/>
    <w:bookmarkStart w:id="5" w:name="_Toc396475992"/>
    <w:bookmarkStart w:id="6" w:name="mbookmark2"/>
    <w:p w:rsidR="00576439" w:rsidRDefault="003235EC">
      <w:pPr>
        <w:pStyle w:val="afffb"/>
        <w:ind w:leftChars="0" w:left="0" w:right="-105" w:firstLineChars="112" w:firstLine="235"/>
        <w:rPr>
          <w:color w:val="000000"/>
          <w:spacing w:val="0"/>
        </w:rPr>
      </w:pPr>
      <w:r>
        <w:rPr>
          <w:noProof/>
          <w:color w:val="000000"/>
        </w:rPr>
        <mc:AlternateContent>
          <mc:Choice Requires="wpg">
            <w:drawing>
              <wp:anchor distT="0" distB="0" distL="114300" distR="114300" simplePos="0" relativeHeight="251657728" behindDoc="0" locked="0" layoutInCell="1" allowOverlap="1" wp14:anchorId="3A566CF4" wp14:editId="209EA8BB">
                <wp:simplePos x="0" y="0"/>
                <wp:positionH relativeFrom="column">
                  <wp:posOffset>4166870</wp:posOffset>
                </wp:positionH>
                <wp:positionV relativeFrom="paragraph">
                  <wp:posOffset>0</wp:posOffset>
                </wp:positionV>
                <wp:extent cx="1552575" cy="977265"/>
                <wp:effectExtent l="0" t="5080" r="0" b="0"/>
                <wp:wrapNone/>
                <wp:docPr id="38" name="Group 5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552575" cy="977265"/>
                          <a:chOff x="0" y="0"/>
                          <a:chExt cx="2467" cy="1404"/>
                        </a:xfrm>
                      </wpg:grpSpPr>
                      <pic:pic xmlns:pic="http://schemas.openxmlformats.org/drawingml/2006/picture">
                        <pic:nvPicPr>
                          <pic:cNvPr id="39"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l="8762"/>
                          <a:stretch>
                            <a:fillRect/>
                          </a:stretch>
                        </pic:blipFill>
                        <pic:spPr>
                          <a:xfrm>
                            <a:off x="1116" y="11"/>
                            <a:ext cx="1351" cy="1393"/>
                          </a:xfrm>
                          <a:prstGeom prst="rect">
                            <a:avLst/>
                          </a:prstGeom>
                          <a:noFill/>
                        </pic:spPr>
                      </pic:pic>
                      <pic:pic xmlns:pic="http://schemas.openxmlformats.org/drawingml/2006/picture">
                        <pic:nvPicPr>
                          <pic:cNvPr id="40" name="Picture 42"/>
                          <pic:cNvPicPr>
                            <a:picLocks noChangeAspect="1" noChangeArrowheads="1"/>
                          </pic:cNvPicPr>
                        </pic:nvPicPr>
                        <pic:blipFill>
                          <a:blip r:embed="rId10" cstate="print">
                            <a:extLst>
                              <a:ext uri="{28A0092B-C50C-407E-A947-70E740481C1C}">
                                <a14:useLocalDpi xmlns:a14="http://schemas.microsoft.com/office/drawing/2010/main" val="0"/>
                              </a:ext>
                            </a:extLst>
                          </a:blip>
                          <a:srcRect r="16328"/>
                          <a:stretch>
                            <a:fillRect/>
                          </a:stretch>
                        </pic:blipFill>
                        <pic:spPr>
                          <a:xfrm>
                            <a:off x="0" y="0"/>
                            <a:ext cx="1330" cy="1322"/>
                          </a:xfrm>
                          <a:prstGeom prst="rect">
                            <a:avLst/>
                          </a:prstGeom>
                          <a:noFill/>
                        </pic:spPr>
                      </pic:pic>
                    </wpg:wgp>
                  </a:graphicData>
                </a:graphic>
              </wp:anchor>
            </w:drawing>
          </mc:Choice>
          <mc:Fallback xmlns:wpsCustomData="http://www.wps.cn/officeDocument/2013/wpsCustomData">
            <w:pict>
              <v:group id="Group 53" o:spid="_x0000_s1026" o:spt="203" style="position:absolute;left:0pt;margin-left:328.1pt;margin-top:0pt;height:76.95pt;width:122.25pt;z-index:251658240;mso-width-relative:page;mso-height-relative:page;" coordsize="2467,1404" o:gfxdata="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">
                <o:lock v:ext="edit" aspectratio="t"/>
                <v:shape id="Picture 41" o:spid="_x0000_s1026" o:spt="75" type="#_x0000_t75" style="position:absolute;left:1116;top:11;height:1393;width:1351;" filled="f" o:preferrelative="t" stroked="f" coordsize="21600,21600" o:gfxdata="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1IhNvQAA&#10;ANsAAAAPAAAAAAAAAAEAIAAAACIAAABkcnMvZG93bnJldi54bWxQSwECFAAUAAAACACHTuJAMy8F&#10;njsAAAA5AAAAEAAAAAAAAAABACAAAAAMAQAAZHJzL3NoYXBleG1sLnhtbFBLBQYAAAAABgAGAFsB&#10;AAC2AwAAAAA=&#10;">
                  <v:fill on="f" focussize="0,0"/>
                  <v:stroke on="f"/>
                  <v:imagedata r:id="rId26" cropleft="5742f" o:title=""/>
                  <o:lock v:ext="edit" aspectratio="t"/>
                </v:shape>
                <v:shape id="Picture 42" o:spid="_x0000_s1026" o:spt="75" type="#_x0000_t75" style="position:absolute;left:0;top:0;height:1322;width:1330;" filled="f" o:preferrelative="t" stroked="f" coordsize="21600,21600" o:gfxdata="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BUCVbsAAADb&#10;AAAADwAAAAAAAAABACAAAAAiAAAAZHJzL2Rvd25yZXYueG1sUEsBAhQAFAAAAAgAh07iQDMvBZ47&#10;AAAAOQAAABAAAAAAAAAAAQAgAAAACgEAAGRycy9zaGFwZXhtbC54bWxQSwUGAAAAAAYABgBbAQAA&#10;tAMAAAAA&#10;">
                  <v:fill on="f" focussize="0,0"/>
                  <v:stroke on="f"/>
                  <v:imagedata r:id="rId27" cropright="10701f" o:title=""/>
                  <o:lock v:ext="edit" aspectratio="t"/>
                </v:shape>
              </v:group>
            </w:pict>
          </mc:Fallback>
        </mc:AlternateContent>
      </w:r>
      <w:r>
        <w:rPr>
          <w:color w:val="000000"/>
          <w:spacing w:val="0"/>
        </w:rPr>
        <w:t xml:space="preserve">ICS </w:t>
      </w:r>
      <w:r>
        <w:rPr>
          <w:rFonts w:eastAsia="黑体"/>
          <w:color w:val="000000"/>
          <w:spacing w:val="0"/>
        </w:rPr>
        <w:t>49.020</w:t>
      </w:r>
    </w:p>
    <w:p w:rsidR="00576439" w:rsidRDefault="003235EC">
      <w:pPr>
        <w:pStyle w:val="afa"/>
        <w:ind w:left="-105" w:firstLine="420"/>
        <w:rPr>
          <w:rFonts w:ascii="Times New Roman"/>
          <w:color w:val="000000"/>
          <w:spacing w:val="0"/>
        </w:rPr>
      </w:pPr>
      <w:r>
        <w:rPr>
          <w:rFonts w:ascii="Times New Roman"/>
          <w:color w:val="000000"/>
          <w:spacing w:val="0"/>
        </w:rPr>
        <w:t>V 1.0</w:t>
      </w:r>
    </w:p>
    <w:p w:rsidR="00576439" w:rsidRDefault="003235EC">
      <w:pPr>
        <w:pStyle w:val="afffb"/>
        <w:ind w:left="-105" w:right="-105" w:firstLine="720"/>
        <w:rPr>
          <w:color w:val="000000"/>
          <w:sz w:val="36"/>
          <w:szCs w:val="32"/>
        </w:rPr>
        <w:sectPr w:rsidR="00576439">
          <w:headerReference w:type="even" r:id="rId28"/>
          <w:headerReference w:type="default" r:id="rId29"/>
          <w:footerReference w:type="even" r:id="rId30"/>
          <w:footerReference w:type="default" r:id="rId31"/>
          <w:headerReference w:type="first" r:id="rId32"/>
          <w:footerReference w:type="first" r:id="rId33"/>
          <w:pgSz w:w="11906" w:h="16838"/>
          <w:pgMar w:top="1418" w:right="1418" w:bottom="1418" w:left="1418" w:header="0" w:footer="0" w:gutter="0"/>
          <w:pgNumType w:fmt="upperRoman" w:start="0"/>
          <w:cols w:space="720"/>
          <w:titlePg/>
          <w:docGrid w:linePitch="312"/>
        </w:sectPr>
      </w:pPr>
      <w:r>
        <w:rPr>
          <w:noProof/>
          <w:color w:val="000000"/>
          <w:sz w:val="36"/>
          <w:szCs w:val="32"/>
        </w:rPr>
        <mc:AlternateContent>
          <mc:Choice Requires="wps">
            <w:drawing>
              <wp:anchor distT="0" distB="0" distL="114300" distR="114300" simplePos="0" relativeHeight="251655680" behindDoc="0" locked="0" layoutInCell="1" allowOverlap="1" wp14:anchorId="01BBCA7B" wp14:editId="1C537B2C">
                <wp:simplePos x="0" y="0"/>
                <wp:positionH relativeFrom="page">
                  <wp:posOffset>4608195</wp:posOffset>
                </wp:positionH>
                <wp:positionV relativeFrom="page">
                  <wp:posOffset>8942070</wp:posOffset>
                </wp:positionV>
                <wp:extent cx="2425700" cy="205105"/>
                <wp:effectExtent l="0" t="0" r="0" b="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25700" cy="205105"/>
                        </a:xfrm>
                        <a:prstGeom prst="rect">
                          <a:avLst/>
                        </a:prstGeom>
                        <a:noFill/>
                        <a:ln>
                          <a:noFill/>
                        </a:ln>
                      </wps:spPr>
                      <wps:txbx>
                        <w:txbxContent>
                          <w:p w:rsidR="003C7AA7" w:rsidRDefault="003C7AA7">
                            <w:pPr>
                              <w:pStyle w:val="afffffe"/>
                              <w:ind w:left="-105" w:right="175" w:firstLine="428"/>
                              <w:rPr>
                                <w:rFonts w:hAnsi="黑体"/>
                              </w:rPr>
                            </w:pPr>
                            <w:r>
                              <w:rPr>
                                <w:rFonts w:hAnsi="黑体"/>
                              </w:rPr>
                              <w:t>20</w:t>
                            </w:r>
                            <w:r>
                              <w:rPr>
                                <w:rFonts w:hAnsi="黑体" w:hint="eastAsia"/>
                                <w:kern w:val="0"/>
                                <w:lang w:val="fr-FR"/>
                              </w:rPr>
                              <w:t>1</w:t>
                            </w:r>
                            <w:r>
                              <w:rPr>
                                <w:rFonts w:hAnsi="黑体"/>
                                <w:kern w:val="0"/>
                                <w:lang w:val="fr-FR"/>
                              </w:rPr>
                              <w:t>×</w:t>
                            </w:r>
                            <w:r>
                              <w:rPr>
                                <w:rFonts w:hAnsi="黑体" w:hint="eastAsia"/>
                              </w:rPr>
                              <w:t>－</w:t>
                            </w:r>
                            <w:r>
                              <w:rPr>
                                <w:rFonts w:hAnsi="黑体"/>
                                <w:kern w:val="0"/>
                                <w:lang w:val="fr-FR"/>
                              </w:rPr>
                              <w:t>××</w:t>
                            </w:r>
                            <w:r>
                              <w:rPr>
                                <w:rFonts w:hAnsi="黑体" w:hint="eastAsia"/>
                              </w:rPr>
                              <w:t>－</w:t>
                            </w:r>
                            <w:r>
                              <w:rPr>
                                <w:rFonts w:hAnsi="黑体"/>
                                <w:kern w:val="0"/>
                                <w:lang w:val="fr-FR"/>
                              </w:rPr>
                              <w:t>××</w:t>
                            </w:r>
                            <w:r>
                              <w:rPr>
                                <w:rFonts w:hAnsi="黑体" w:hint="eastAsia"/>
                              </w:rPr>
                              <w:t xml:space="preserve"> 实施</w:t>
                            </w:r>
                          </w:p>
                        </w:txbxContent>
                      </wps:txbx>
                      <wps:bodyPr rot="0" vert="horz" wrap="square" lIns="0" tIns="0" rIns="0" bIns="0" anchor="t" anchorCtr="0" upright="1">
                        <a:noAutofit/>
                      </wps:bodyPr>
                    </wps:wsp>
                  </a:graphicData>
                </a:graphic>
              </wp:anchor>
            </w:drawing>
          </mc:Choice>
          <mc:Fallback>
            <w:pict>
              <v:rect w14:anchorId="01BBCA7B" id="Rectangle 37" o:spid="_x0000_s1026" style="position:absolute;left:0;text-align:left;margin-left:362.85pt;margin-top:704.1pt;width:191pt;height:16.15pt;z-index:2516556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" filled="f" stroked="f">
                <v:textbox inset="0,0,0,0">
                  <w:txbxContent>
                    <w:p w:rsidR="003C7AA7" w:rsidRDefault="003C7AA7">
                      <w:pPr>
                        <w:pStyle w:val="afffffe"/>
                        <w:ind w:left="-105" w:right="175" w:firstLine="428"/>
                        <w:rPr>
                          <w:rFonts w:hAnsi="黑体"/>
                        </w:rPr>
                      </w:pPr>
                      <w:r>
                        <w:rPr>
                          <w:rFonts w:hAnsi="黑体"/>
                        </w:rPr>
                        <w:t>20</w:t>
                      </w:r>
                      <w:r>
                        <w:rPr>
                          <w:rFonts w:hAnsi="黑体" w:hint="eastAsia"/>
                          <w:kern w:val="0"/>
                          <w:lang w:val="fr-FR"/>
                        </w:rPr>
                        <w:t>1</w:t>
                      </w:r>
                      <w:r>
                        <w:rPr>
                          <w:rFonts w:hAnsi="黑体"/>
                          <w:kern w:val="0"/>
                          <w:lang w:val="fr-FR"/>
                        </w:rPr>
                        <w:t>×</w:t>
                      </w:r>
                      <w:r>
                        <w:rPr>
                          <w:rFonts w:hAnsi="黑体" w:hint="eastAsia"/>
                        </w:rPr>
                        <w:t>－</w:t>
                      </w:r>
                      <w:r>
                        <w:rPr>
                          <w:rFonts w:hAnsi="黑体"/>
                          <w:kern w:val="0"/>
                          <w:lang w:val="fr-FR"/>
                        </w:rPr>
                        <w:t>××</w:t>
                      </w:r>
                      <w:r>
                        <w:rPr>
                          <w:rFonts w:hAnsi="黑体" w:hint="eastAsia"/>
                        </w:rPr>
                        <w:t>－</w:t>
                      </w:r>
                      <w:r>
                        <w:rPr>
                          <w:rFonts w:hAnsi="黑体"/>
                          <w:kern w:val="0"/>
                          <w:lang w:val="fr-FR"/>
                        </w:rPr>
                        <w:t>××</w:t>
                      </w:r>
                      <w:r>
                        <w:rPr>
                          <w:rFonts w:hAnsi="黑体" w:hint="eastAsia"/>
                        </w:rPr>
                        <w:t xml:space="preserve"> 实施</w:t>
                      </w:r>
                    </w:p>
                  </w:txbxContent>
                </v:textbox>
                <w10:wrap anchorx="page" anchory="page"/>
              </v:rect>
            </w:pict>
          </mc:Fallback>
        </mc:AlternateContent>
      </w:r>
      <w:r>
        <w:rPr>
          <w:noProof/>
          <w:color w:val="000000"/>
          <w:sz w:val="36"/>
          <w:szCs w:val="32"/>
        </w:rPr>
        <mc:AlternateContent>
          <mc:Choice Requires="wps">
            <w:drawing>
              <wp:anchor distT="0" distB="0" distL="114300" distR="114300" simplePos="0" relativeHeight="251658752" behindDoc="0" locked="0" layoutInCell="1" allowOverlap="1" wp14:anchorId="49A8FA16" wp14:editId="728F0A30">
                <wp:simplePos x="0" y="0"/>
                <wp:positionH relativeFrom="page">
                  <wp:posOffset>1369060</wp:posOffset>
                </wp:positionH>
                <wp:positionV relativeFrom="page">
                  <wp:posOffset>9365615</wp:posOffset>
                </wp:positionV>
                <wp:extent cx="4131310" cy="648970"/>
                <wp:effectExtent l="0" t="2540" r="0" b="0"/>
                <wp:wrapNone/>
                <wp:docPr id="36"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31310" cy="648970"/>
                        </a:xfrm>
                        <a:prstGeom prst="rect">
                          <a:avLst/>
                        </a:prstGeom>
                        <a:noFill/>
                        <a:ln>
                          <a:noFill/>
                        </a:ln>
                      </wps:spPr>
                      <wps:txbx>
                        <w:txbxContent>
                          <w:p w:rsidR="003C7AA7" w:rsidRDefault="003C7AA7">
                            <w:pPr>
                              <w:pStyle w:val="affff7"/>
                              <w:spacing w:line="420" w:lineRule="exact"/>
                              <w:ind w:left="280" w:right="280"/>
                              <w:jc w:val="distribute"/>
                              <w:rPr>
                                <w:rFonts w:hAnsi="黑体"/>
                                <w:sz w:val="30"/>
                                <w:szCs w:val="30"/>
                              </w:rPr>
                            </w:pPr>
                            <w:r>
                              <w:rPr>
                                <w:rFonts w:hint="eastAsia"/>
                                <w:sz w:val="30"/>
                                <w:szCs w:val="30"/>
                              </w:rPr>
                              <w:t xml:space="preserve"> </w:t>
                            </w:r>
                            <w:r>
                              <w:rPr>
                                <w:rFonts w:hAnsi="黑体" w:hint="eastAsia"/>
                                <w:sz w:val="30"/>
                                <w:szCs w:val="30"/>
                              </w:rPr>
                              <w:t>中华人民共和国国家质量监督检验检疫总局</w:t>
                            </w:r>
                          </w:p>
                          <w:p w:rsidR="003C7AA7" w:rsidRDefault="003C7AA7">
                            <w:pPr>
                              <w:pStyle w:val="affff7"/>
                              <w:spacing w:line="420" w:lineRule="exact"/>
                              <w:ind w:left="280" w:right="280"/>
                              <w:jc w:val="distribute"/>
                              <w:rPr>
                                <w:rFonts w:hAnsi="黑体"/>
                                <w:sz w:val="30"/>
                                <w:szCs w:val="30"/>
                              </w:rPr>
                            </w:pPr>
                            <w:r>
                              <w:rPr>
                                <w:rFonts w:hAnsi="黑体" w:hint="eastAsia"/>
                                <w:sz w:val="30"/>
                                <w:szCs w:val="30"/>
                              </w:rPr>
                              <w:t xml:space="preserve">   中国国家标准化管理委员会     </w:t>
                            </w:r>
                          </w:p>
                          <w:p w:rsidR="003C7AA7" w:rsidRDefault="003C7AA7">
                            <w:pPr>
                              <w:pStyle w:val="affff7"/>
                              <w:spacing w:line="420" w:lineRule="exact"/>
                              <w:ind w:right="280"/>
                              <w:jc w:val="left"/>
                              <w:rPr>
                                <w:rFonts w:hAnsi="黑体"/>
                                <w:sz w:val="30"/>
                                <w:szCs w:val="30"/>
                              </w:rPr>
                            </w:pPr>
                          </w:p>
                        </w:txbxContent>
                      </wps:txbx>
                      <wps:bodyPr rot="0" vert="horz" wrap="square" lIns="0" tIns="0" rIns="0" bIns="0" anchor="t" anchorCtr="0" upright="1">
                        <a:noAutofit/>
                      </wps:bodyPr>
                    </wps:wsp>
                  </a:graphicData>
                </a:graphic>
              </wp:anchor>
            </w:drawing>
          </mc:Choice>
          <mc:Fallback>
            <w:pict>
              <v:rect w14:anchorId="49A8FA16" id="Rectangle 39" o:spid="_x0000_s1027" style="position:absolute;left:0;text-align:left;margin-left:107.8pt;margin-top:737.45pt;width:325.3pt;height:51.1pt;z-index:2516587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" filled="f" stroked="f">
                <v:textbox inset="0,0,0,0">
                  <w:txbxContent>
                    <w:p w:rsidR="003C7AA7" w:rsidRDefault="003C7AA7">
                      <w:pPr>
                        <w:pStyle w:val="affff7"/>
                        <w:spacing w:line="420" w:lineRule="exact"/>
                        <w:ind w:left="280" w:right="280"/>
                        <w:jc w:val="distribute"/>
                        <w:rPr>
                          <w:rFonts w:hAnsi="黑体"/>
                          <w:sz w:val="30"/>
                          <w:szCs w:val="30"/>
                        </w:rPr>
                      </w:pPr>
                      <w:r>
                        <w:rPr>
                          <w:rFonts w:hint="eastAsia"/>
                          <w:sz w:val="30"/>
                          <w:szCs w:val="30"/>
                        </w:rPr>
                        <w:t xml:space="preserve"> </w:t>
                      </w:r>
                      <w:r>
                        <w:rPr>
                          <w:rFonts w:hAnsi="黑体" w:hint="eastAsia"/>
                          <w:sz w:val="30"/>
                          <w:szCs w:val="30"/>
                        </w:rPr>
                        <w:t>中华人民共和国国家质量监督检验检疫总局</w:t>
                      </w:r>
                    </w:p>
                    <w:p w:rsidR="003C7AA7" w:rsidRDefault="003C7AA7">
                      <w:pPr>
                        <w:pStyle w:val="affff7"/>
                        <w:spacing w:line="420" w:lineRule="exact"/>
                        <w:ind w:left="280" w:right="280"/>
                        <w:jc w:val="distribute"/>
                        <w:rPr>
                          <w:rFonts w:hAnsi="黑体"/>
                          <w:sz w:val="30"/>
                          <w:szCs w:val="30"/>
                        </w:rPr>
                      </w:pPr>
                      <w:r>
                        <w:rPr>
                          <w:rFonts w:hAnsi="黑体" w:hint="eastAsia"/>
                          <w:sz w:val="30"/>
                          <w:szCs w:val="30"/>
                        </w:rPr>
                        <w:t xml:space="preserve">   中国国家标准化管理委员会     </w:t>
                      </w:r>
                    </w:p>
                    <w:p w:rsidR="003C7AA7" w:rsidRDefault="003C7AA7">
                      <w:pPr>
                        <w:pStyle w:val="affff7"/>
                        <w:spacing w:line="420" w:lineRule="exact"/>
                        <w:ind w:right="280"/>
                        <w:jc w:val="left"/>
                        <w:rPr>
                          <w:rFonts w:hAnsi="黑体"/>
                          <w:sz w:val="30"/>
                          <w:szCs w:val="30"/>
                        </w:rPr>
                      </w:pPr>
                    </w:p>
                  </w:txbxContent>
                </v:textbox>
                <w10:wrap anchorx="page" anchory="page"/>
              </v:rect>
            </w:pict>
          </mc:Fallback>
        </mc:AlternateContent>
      </w:r>
      <w:r>
        <w:rPr>
          <w:noProof/>
          <w:color w:val="000000"/>
          <w:sz w:val="36"/>
          <w:szCs w:val="32"/>
        </w:rPr>
        <mc:AlternateContent>
          <mc:Choice Requires="wps">
            <w:drawing>
              <wp:anchor distT="0" distB="0" distL="114300" distR="114300" simplePos="0" relativeHeight="251663872" behindDoc="0" locked="0" layoutInCell="1" allowOverlap="1" wp14:anchorId="7486B85D" wp14:editId="6F5BBB66">
                <wp:simplePos x="0" y="0"/>
                <wp:positionH relativeFrom="page">
                  <wp:posOffset>6127750</wp:posOffset>
                </wp:positionH>
                <wp:positionV relativeFrom="page">
                  <wp:posOffset>9544685</wp:posOffset>
                </wp:positionV>
                <wp:extent cx="153670" cy="255905"/>
                <wp:effectExtent l="3175" t="635" r="0" b="635"/>
                <wp:wrapNone/>
                <wp:docPr id="35"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255905"/>
                        </a:xfrm>
                        <a:prstGeom prst="rect">
                          <a:avLst/>
                        </a:prstGeom>
                        <a:solidFill>
                          <a:srgbClr val="FFFFFF"/>
                        </a:solidFill>
                        <a:ln>
                          <a:noFill/>
                        </a:ln>
                      </wps:spPr>
                      <wps:txbx>
                        <w:txbxContent>
                          <w:p w:rsidR="003C7AA7" w:rsidRDefault="003C7AA7">
                            <w:pPr>
                              <w:rPr>
                                <w:rFonts w:ascii="黑体" w:eastAsia="黑体" w:hAnsi="黑体"/>
                              </w:rPr>
                            </w:pPr>
                            <w:r>
                              <w:rPr>
                                <w:rFonts w:ascii="黑体" w:eastAsia="黑体" w:hAnsi="黑体" w:hint="eastAsia"/>
                              </w:rPr>
                              <w:t>布</w:t>
                            </w:r>
                          </w:p>
                        </w:txbxContent>
                      </wps:txbx>
                      <wps:bodyPr rot="0" vert="horz" wrap="square" lIns="0" tIns="0" rIns="0" bIns="0" anchor="t" anchorCtr="0" upright="1">
                        <a:noAutofit/>
                      </wps:bodyPr>
                    </wps:wsp>
                  </a:graphicData>
                </a:graphic>
              </wp:anchor>
            </w:drawing>
          </mc:Choice>
          <mc:Fallback>
            <w:pict>
              <v:rect w14:anchorId="7486B85D" id="Rectangle 63" o:spid="_x0000_s1028" style="position:absolute;left:0;text-align:left;margin-left:482.5pt;margin-top:751.55pt;width:12.1pt;height:20.15pt;z-index:2516638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" stroked="f">
                <v:textbox inset="0,0,0,0">
                  <w:txbxContent>
                    <w:p w:rsidR="003C7AA7" w:rsidRDefault="003C7AA7">
                      <w:pPr>
                        <w:rPr>
                          <w:rFonts w:ascii="黑体" w:eastAsia="黑体" w:hAnsi="黑体"/>
                        </w:rPr>
                      </w:pPr>
                      <w:r>
                        <w:rPr>
                          <w:rFonts w:ascii="黑体" w:eastAsia="黑体" w:hAnsi="黑体" w:hint="eastAsia"/>
                        </w:rPr>
                        <w:t>布</w:t>
                      </w:r>
                    </w:p>
                  </w:txbxContent>
                </v:textbox>
                <w10:wrap anchorx="page" anchory="page"/>
              </v:rect>
            </w:pict>
          </mc:Fallback>
        </mc:AlternateContent>
      </w:r>
      <w:r>
        <w:rPr>
          <w:noProof/>
          <w:color w:val="000000"/>
          <w:sz w:val="36"/>
          <w:szCs w:val="32"/>
        </w:rPr>
        <mc:AlternateContent>
          <mc:Choice Requires="wps">
            <w:drawing>
              <wp:anchor distT="0" distB="0" distL="114300" distR="114300" simplePos="0" relativeHeight="251662848" behindDoc="0" locked="0" layoutInCell="1" allowOverlap="1" wp14:anchorId="2D311C63" wp14:editId="501ABDD5">
                <wp:simplePos x="0" y="0"/>
                <wp:positionH relativeFrom="page">
                  <wp:posOffset>5629910</wp:posOffset>
                </wp:positionH>
                <wp:positionV relativeFrom="page">
                  <wp:posOffset>9544685</wp:posOffset>
                </wp:positionV>
                <wp:extent cx="180340" cy="262890"/>
                <wp:effectExtent l="635" t="635" r="0" b="3175"/>
                <wp:wrapNone/>
                <wp:docPr id="34"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340" cy="262890"/>
                        </a:xfrm>
                        <a:prstGeom prst="rect">
                          <a:avLst/>
                        </a:prstGeom>
                        <a:solidFill>
                          <a:srgbClr val="FFFFFF"/>
                        </a:solidFill>
                        <a:ln>
                          <a:noFill/>
                        </a:ln>
                      </wps:spPr>
                      <wps:txbx>
                        <w:txbxContent>
                          <w:p w:rsidR="003C7AA7" w:rsidRDefault="003C7AA7">
                            <w:pPr>
                              <w:rPr>
                                <w:rFonts w:ascii="黑体" w:eastAsia="黑体" w:hAnsi="黑体"/>
                              </w:rPr>
                            </w:pPr>
                            <w:r>
                              <w:rPr>
                                <w:rFonts w:ascii="黑体" w:eastAsia="黑体" w:hAnsi="黑体" w:hint="eastAsia"/>
                              </w:rPr>
                              <w:t>发</w:t>
                            </w:r>
                          </w:p>
                        </w:txbxContent>
                      </wps:txbx>
                      <wps:bodyPr rot="0" vert="horz" wrap="square" lIns="0" tIns="0" rIns="0" bIns="0" anchor="t" anchorCtr="0" upright="1">
                        <a:noAutofit/>
                      </wps:bodyPr>
                    </wps:wsp>
                  </a:graphicData>
                </a:graphic>
              </wp:anchor>
            </w:drawing>
          </mc:Choice>
          <mc:Fallback>
            <w:pict>
              <v:rect w14:anchorId="2D311C63" id="Rectangle 48" o:spid="_x0000_s1029" style="position:absolute;left:0;text-align:left;margin-left:443.3pt;margin-top:751.55pt;width:14.2pt;height:20.7pt;z-index:2516628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" stroked="f">
                <v:textbox inset="0,0,0,0">
                  <w:txbxContent>
                    <w:p w:rsidR="003C7AA7" w:rsidRDefault="003C7AA7">
                      <w:pPr>
                        <w:rPr>
                          <w:rFonts w:ascii="黑体" w:eastAsia="黑体" w:hAnsi="黑体"/>
                        </w:rPr>
                      </w:pPr>
                      <w:r>
                        <w:rPr>
                          <w:rFonts w:ascii="黑体" w:eastAsia="黑体" w:hAnsi="黑体" w:hint="eastAsia"/>
                        </w:rPr>
                        <w:t>发</w:t>
                      </w:r>
                    </w:p>
                  </w:txbxContent>
                </v:textbox>
                <w10:wrap anchorx="page" anchory="page"/>
              </v:rect>
            </w:pict>
          </mc:Fallback>
        </mc:AlternateContent>
      </w:r>
      <w:r>
        <w:rPr>
          <w:noProof/>
          <w:color w:val="000000"/>
          <w:sz w:val="24"/>
          <w:szCs w:val="24"/>
        </w:rPr>
        <mc:AlternateContent>
          <mc:Choice Requires="wpg">
            <w:drawing>
              <wp:anchor distT="0" distB="0" distL="114300" distR="114300" simplePos="0" relativeHeight="251659776" behindDoc="0" locked="0" layoutInCell="1" allowOverlap="1" wp14:anchorId="2CF1733D" wp14:editId="45DEC35A">
                <wp:simplePos x="0" y="0"/>
                <wp:positionH relativeFrom="column">
                  <wp:posOffset>40640</wp:posOffset>
                </wp:positionH>
                <wp:positionV relativeFrom="paragraph">
                  <wp:posOffset>1121410</wp:posOffset>
                </wp:positionV>
                <wp:extent cx="5953760" cy="431165"/>
                <wp:effectExtent l="0" t="4445" r="1270" b="2540"/>
                <wp:wrapNone/>
                <wp:docPr id="30" name="Group 5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53760" cy="431165"/>
                          <a:chOff x="0" y="0"/>
                          <a:chExt cx="7006" cy="643"/>
                        </a:xfrm>
                      </wpg:grpSpPr>
                      <pic:pic xmlns:pic="http://schemas.openxmlformats.org/drawingml/2006/picture">
                        <pic:nvPicPr>
                          <pic:cNvPr id="31" name="Picture 4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780" cy="635"/>
                          </a:xfrm>
                          <a:prstGeom prst="rect">
                            <a:avLst/>
                          </a:prstGeom>
                          <a:noFill/>
                        </pic:spPr>
                      </pic:pic>
                      <pic:pic xmlns:pic="http://schemas.openxmlformats.org/drawingml/2006/picture">
                        <pic:nvPicPr>
                          <pic:cNvPr id="32" name="Picture 4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3855" y="54"/>
                            <a:ext cx="1843" cy="589"/>
                          </a:xfrm>
                          <a:prstGeom prst="rect">
                            <a:avLst/>
                          </a:prstGeom>
                          <a:noFill/>
                        </pic:spPr>
                      </pic:pic>
                      <pic:pic xmlns:pic="http://schemas.openxmlformats.org/drawingml/2006/picture">
                        <pic:nvPicPr>
                          <pic:cNvPr id="33" name="Picture 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5730" y="0"/>
                            <a:ext cx="1276" cy="640"/>
                          </a:xfrm>
                          <a:prstGeom prst="rect">
                            <a:avLst/>
                          </a:prstGeom>
                          <a:noFill/>
                        </pic:spPr>
                      </pic:pic>
                    </wpg:wgp>
                  </a:graphicData>
                </a:graphic>
              </wp:anchor>
            </w:drawing>
          </mc:Choice>
          <mc:Fallback xmlns:wpsCustomData="http://www.wps.cn/officeDocument/2013/wpsCustomData">
            <w:pict>
              <v:group id="Group 56" o:spid="_x0000_s1026" o:spt="203" style="position:absolute;left:0pt;margin-left:3.2pt;margin-top:88.3pt;height:33.95pt;width:468.8pt;z-index:251659264;mso-width-relative:page;mso-height-relative:page;" coordsize="7006,643" o:gfxdata="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">
                <o:lock v:ext="edit" aspectratio="t"/>
                <v:shape id="Picture 44" o:spid="_x0000_s1026" o:spt="75" type="#_x0000_t75" style="position:absolute;left:0;top:0;height:635;width:3780;" filled="f" o:preferrelative="t" stroked="f" coordsize="21600,21600" o:gfxdata="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raZzvQAA&#10;ANsAAAAPAAAAAAAAAAEAIAAAACIAAABkcnMvZG93bnJldi54bWxQSwECFAAUAAAACACHTuJAMy8F&#10;njsAAAA5AAAAEAAAAAAAAAABACAAAAAMAQAAZHJzL3NoYXBleG1sLnhtbFBLBQYAAAAABgAGAFsB&#10;AAC2AwAAAAA=&#10;">
                  <v:fill on="f" focussize="0,0"/>
                  <v:stroke on="f"/>
                  <v:imagedata r:id="rId37" o:title=""/>
                  <o:lock v:ext="edit" aspectratio="t"/>
                </v:shape>
                <v:shape id="Picture 45" o:spid="_x0000_s1026" o:spt="75" type="#_x0000_t75" style="position:absolute;left:3855;top:54;height:589;width:1843;" filled="f" o:preferrelative="t" stroked="f" coordsize="21600,21600" o:gfxdata="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YpbTvQAA&#10;ANsAAAAPAAAAAAAAAAEAIAAAACIAAABkcnMvZG93bnJldi54bWxQSwECFAAUAAAACACHTuJAMy8F&#10;njsAAAA5AAAAEAAAAAAAAAABACAAAAAMAQAAZHJzL3NoYXBleG1sLnhtbFBLBQYAAAAABgAGAFsB&#10;AAC2AwAAAAA=&#10;">
                  <v:fill on="f" focussize="0,0"/>
                  <v:stroke on="f"/>
                  <v:imagedata r:id="rId38" o:title=""/>
                  <o:lock v:ext="edit" aspectratio="t"/>
                </v:shape>
                <v:shape id="Picture 46" o:spid="_x0000_s1026" o:spt="75" type="#_x0000_t75" style="position:absolute;left:5730;top:0;height:640;width:1276;" filled="f" o:preferrelative="t" stroked="f" coordsize="21600,21600" o:gfxdata="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6V2Mb4A&#10;AADbAAAADwAAAAAAAAABACAAAAAiAAAAZHJzL2Rvd25yZXYueG1sUEsBAhQAFAAAAAgAh07iQDMv&#10;BZ47AAAAOQAAABAAAAAAAAAAAQAgAAAADQEAAGRycy9zaGFwZXhtbC54bWxQSwUGAAAAAAYABgBb&#10;AQAAtwMAAAAA&#10;">
                  <v:fill on="f" focussize="0,0"/>
                  <v:stroke on="f"/>
                  <v:imagedata r:id="rId39" o:title=""/>
                  <o:lock v:ext="edit" aspectratio="t"/>
                </v:shape>
              </v:group>
            </w:pict>
          </mc:Fallback>
        </mc:AlternateContent>
      </w:r>
      <w:r>
        <w:rPr>
          <w:noProof/>
          <w:color w:val="000000"/>
          <w:spacing w:val="0"/>
          <w:sz w:val="36"/>
          <w:szCs w:val="32"/>
        </w:rPr>
        <mc:AlternateContent>
          <mc:Choice Requires="wps">
            <w:drawing>
              <wp:anchor distT="0" distB="0" distL="114300" distR="114300" simplePos="0" relativeHeight="251660800" behindDoc="0" locked="0" layoutInCell="1" allowOverlap="1" wp14:anchorId="0DF92585" wp14:editId="2A212048">
                <wp:simplePos x="0" y="0"/>
                <wp:positionH relativeFrom="column">
                  <wp:posOffset>4438015</wp:posOffset>
                </wp:positionH>
                <wp:positionV relativeFrom="paragraph">
                  <wp:posOffset>1728470</wp:posOffset>
                </wp:positionV>
                <wp:extent cx="1683385" cy="284480"/>
                <wp:effectExtent l="4445" t="1905" r="0" b="0"/>
                <wp:wrapNone/>
                <wp:docPr id="29"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3385" cy="284480"/>
                        </a:xfrm>
                        <a:prstGeom prst="rect">
                          <a:avLst/>
                        </a:prstGeom>
                        <a:solidFill>
                          <a:srgbClr val="FFFFFF"/>
                        </a:solidFill>
                        <a:ln>
                          <a:noFill/>
                        </a:ln>
                      </wps:spPr>
                      <wps:txbx>
                        <w:txbxContent>
                          <w:p w:rsidR="003C7AA7" w:rsidRDefault="003C7AA7">
                            <w:pPr>
                              <w:tabs>
                                <w:tab w:val="left" w:pos="2892"/>
                              </w:tabs>
                              <w:ind w:left="240" w:right="240"/>
                              <w:jc w:val="right"/>
                              <w:rPr>
                                <w:b/>
                                <w:szCs w:val="28"/>
                              </w:rPr>
                            </w:pPr>
                            <w:bookmarkStart w:id="7" w:name="_Toc460928938"/>
                            <w:bookmarkStart w:id="8" w:name="_Toc460929427"/>
                            <w:bookmarkStart w:id="9" w:name="_Toc461192355"/>
                            <w:bookmarkStart w:id="10" w:name="_Toc461369129"/>
                            <w:bookmarkStart w:id="11" w:name="_Toc461960898"/>
                            <w:bookmarkStart w:id="12" w:name="_Toc461961089"/>
                            <w:bookmarkStart w:id="13" w:name="_Toc461970211"/>
                            <w:bookmarkStart w:id="14" w:name="_Toc462819663"/>
                            <w:bookmarkStart w:id="15" w:name="_Toc464459066"/>
                            <w:bookmarkStart w:id="16" w:name="_Toc464465086"/>
                            <w:bookmarkStart w:id="17" w:name="_Toc465066630"/>
                            <w:r>
                              <w:rPr>
                                <w:b/>
                                <w:szCs w:val="28"/>
                              </w:rPr>
                              <w:t>GB/T ××××-201×</w:t>
                            </w:r>
                            <w:bookmarkEnd w:id="7"/>
                            <w:bookmarkEnd w:id="8"/>
                            <w:bookmarkEnd w:id="9"/>
                            <w:bookmarkEnd w:id="10"/>
                            <w:bookmarkEnd w:id="11"/>
                            <w:bookmarkEnd w:id="12"/>
                            <w:bookmarkEnd w:id="13"/>
                            <w:bookmarkEnd w:id="14"/>
                            <w:bookmarkEnd w:id="15"/>
                            <w:bookmarkEnd w:id="16"/>
                            <w:bookmarkEnd w:id="17"/>
                          </w:p>
                        </w:txbxContent>
                      </wps:txbx>
                      <wps:bodyPr rot="0" vert="horz" wrap="square" lIns="0" tIns="36029" rIns="0" bIns="36029" anchor="t" anchorCtr="0" upright="1">
                        <a:noAutofit/>
                      </wps:bodyPr>
                    </wps:wsp>
                  </a:graphicData>
                </a:graphic>
              </wp:anchor>
            </w:drawing>
          </mc:Choice>
          <mc:Fallback>
            <w:pict>
              <v:shapetype w14:anchorId="0DF92585" id="_x0000_t202" coordsize="21600,21600" o:spt="202" path="m,l,21600r21600,l21600,xe">
                <v:stroke joinstyle="miter"/>
                <v:path gradientshapeok="t" o:connecttype="rect"/>
              </v:shapetype>
              <v:shape id="Text Box 47" o:spid="_x0000_s1030" type="#_x0000_t202" style="position:absolute;left:0;text-align:left;margin-left:349.45pt;margin-top:136.1pt;width:132.55pt;height:22.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" stroked="f">
                <v:textbox inset="0,1.0008mm,0,1.0008mm">
                  <w:txbxContent>
                    <w:p w:rsidR="003C7AA7" w:rsidRDefault="003C7AA7">
                      <w:pPr>
                        <w:tabs>
                          <w:tab w:val="left" w:pos="2892"/>
                        </w:tabs>
                        <w:ind w:left="240" w:right="240"/>
                        <w:jc w:val="right"/>
                        <w:rPr>
                          <w:b/>
                          <w:szCs w:val="28"/>
                        </w:rPr>
                      </w:pPr>
                      <w:bookmarkStart w:id="18" w:name="_Toc460928938"/>
                      <w:bookmarkStart w:id="19" w:name="_Toc460929427"/>
                      <w:bookmarkStart w:id="20" w:name="_Toc461192355"/>
                      <w:bookmarkStart w:id="21" w:name="_Toc461369129"/>
                      <w:bookmarkStart w:id="22" w:name="_Toc461960898"/>
                      <w:bookmarkStart w:id="23" w:name="_Toc461961089"/>
                      <w:bookmarkStart w:id="24" w:name="_Toc461970211"/>
                      <w:bookmarkStart w:id="25" w:name="_Toc462819663"/>
                      <w:bookmarkStart w:id="26" w:name="_Toc464459066"/>
                      <w:bookmarkStart w:id="27" w:name="_Toc464465086"/>
                      <w:bookmarkStart w:id="28" w:name="_Toc465066630"/>
                      <w:r>
                        <w:rPr>
                          <w:b/>
                          <w:szCs w:val="28"/>
                        </w:rPr>
                        <w:t>GB/T ××××-201×</w:t>
                      </w:r>
                      <w:bookmarkEnd w:id="18"/>
                      <w:bookmarkEnd w:id="19"/>
                      <w:bookmarkEnd w:id="20"/>
                      <w:bookmarkEnd w:id="21"/>
                      <w:bookmarkEnd w:id="22"/>
                      <w:bookmarkEnd w:id="23"/>
                      <w:bookmarkEnd w:id="24"/>
                      <w:bookmarkEnd w:id="25"/>
                      <w:bookmarkEnd w:id="26"/>
                      <w:bookmarkEnd w:id="27"/>
                      <w:bookmarkEnd w:id="28"/>
                    </w:p>
                  </w:txbxContent>
                </v:textbox>
              </v:shape>
            </w:pict>
          </mc:Fallback>
        </mc:AlternateContent>
      </w:r>
      <w:r>
        <w:rPr>
          <w:noProof/>
          <w:color w:val="000000"/>
          <w:sz w:val="36"/>
          <w:szCs w:val="32"/>
        </w:rPr>
        <mc:AlternateContent>
          <mc:Choice Requires="wps">
            <w:drawing>
              <wp:anchor distT="0" distB="0" distL="114300" distR="114300" simplePos="0" relativeHeight="251652608" behindDoc="0" locked="0" layoutInCell="1" allowOverlap="1" wp14:anchorId="53E03023" wp14:editId="5AA3A194">
                <wp:simplePos x="0" y="0"/>
                <wp:positionH relativeFrom="page">
                  <wp:posOffset>939165</wp:posOffset>
                </wp:positionH>
                <wp:positionV relativeFrom="page">
                  <wp:posOffset>3376930</wp:posOffset>
                </wp:positionV>
                <wp:extent cx="6120130" cy="0"/>
                <wp:effectExtent l="15240" t="14605" r="8255" b="13970"/>
                <wp:wrapNone/>
                <wp:docPr id="28"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12700">
                          <a:solidFill>
                            <a:srgbClr val="000000"/>
                          </a:solidFill>
                          <a:round/>
                        </a:ln>
                      </wps:spPr>
                      <wps:bodyPr/>
                    </wps:wsp>
                  </a:graphicData>
                </a:graphic>
              </wp:anchor>
            </w:drawing>
          </mc:Choice>
          <mc:Fallback xmlns:wpsCustomData="http://www.wps.cn/officeDocument/2013/wpsCustomData">
            <w:pict>
              <v:line id="Line 34" o:spid="_x0000_s1026" o:spt="20" style="position:absolute;left:0pt;margin-left:73.95pt;margin-top:265.9pt;height:0pt;width:481.9pt;mso-position-horizontal-relative:page;mso-position-vertical-relative:page;z-index:251653120;mso-width-relative:page;mso-height-relative:page;" filled="f" stroked="t" coordsize="21600,21600" o:gfxdata="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9f0p/&#10;2AAAAAwBAAAPAAAAAAAAAAEAIAAAACIAAABkcnMvZG93bnJldi54bWxQSwECFAAUAAAACACHTuJA&#10;lamIga8BAABUAwAADgAAAAAAAAABACAAAAAnAQAAZHJzL2Uyb0RvYy54bWxQSwUGAAAAAAYABgBZ&#10;AQAASAUAAAAA&#10;">
                <v:fill on="f" focussize="0,0"/>
                <v:stroke weight="1pt" color="#000000" joinstyle="round"/>
                <v:imagedata o:title=""/>
                <o:lock v:ext="edit" aspectratio="f"/>
              </v:line>
            </w:pict>
          </mc:Fallback>
        </mc:AlternateContent>
      </w:r>
      <w:r>
        <w:rPr>
          <w:noProof/>
          <w:color w:val="000000"/>
          <w:sz w:val="36"/>
          <w:szCs w:val="32"/>
        </w:rPr>
        <mc:AlternateContent>
          <mc:Choice Requires="wps">
            <w:drawing>
              <wp:anchor distT="0" distB="0" distL="114300" distR="114300" simplePos="0" relativeHeight="251661824" behindDoc="0" locked="0" layoutInCell="1" allowOverlap="1" wp14:anchorId="527A9610" wp14:editId="43DBC1D9">
                <wp:simplePos x="0" y="0"/>
                <wp:positionH relativeFrom="page">
                  <wp:posOffset>6102985</wp:posOffset>
                </wp:positionH>
                <wp:positionV relativeFrom="page">
                  <wp:posOffset>9524365</wp:posOffset>
                </wp:positionV>
                <wp:extent cx="153670" cy="255905"/>
                <wp:effectExtent l="0" t="0" r="1270" b="1905"/>
                <wp:wrapNone/>
                <wp:docPr id="27"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255905"/>
                        </a:xfrm>
                        <a:prstGeom prst="rect">
                          <a:avLst/>
                        </a:prstGeom>
                        <a:solidFill>
                          <a:srgbClr val="FFFFFF"/>
                        </a:solidFill>
                        <a:ln>
                          <a:noFill/>
                        </a:ln>
                      </wps:spPr>
                      <wps:txbx>
                        <w:txbxContent>
                          <w:p w:rsidR="003C7AA7" w:rsidRDefault="003C7AA7">
                            <w:pPr>
                              <w:ind w:left="240" w:right="240"/>
                              <w:rPr>
                                <w:rFonts w:ascii="黑体"/>
                                <w:b/>
                              </w:rPr>
                            </w:pPr>
                            <w:bookmarkStart w:id="29" w:name="_Toc460927223"/>
                            <w:bookmarkStart w:id="30" w:name="_Toc460928939"/>
                            <w:bookmarkStart w:id="31" w:name="_Toc460929428"/>
                            <w:bookmarkStart w:id="32" w:name="_Toc461192356"/>
                            <w:bookmarkStart w:id="33" w:name="_Toc461369130"/>
                            <w:bookmarkStart w:id="34" w:name="_Toc461960899"/>
                            <w:bookmarkStart w:id="35" w:name="_Toc461961090"/>
                            <w:bookmarkStart w:id="36" w:name="_Toc461970212"/>
                            <w:bookmarkStart w:id="37" w:name="_Toc462819664"/>
                            <w:bookmarkStart w:id="38" w:name="_Toc464459067"/>
                            <w:bookmarkStart w:id="39" w:name="_Toc464465087"/>
                            <w:bookmarkStart w:id="40" w:name="_Toc465066631"/>
                            <w:r>
                              <w:rPr>
                                <w:rFonts w:ascii="黑体" w:hint="eastAsia"/>
                                <w:b/>
                              </w:rPr>
                              <w:t>布</w:t>
                            </w:r>
                            <w:bookmarkEnd w:id="29"/>
                            <w:bookmarkEnd w:id="30"/>
                            <w:bookmarkEnd w:id="31"/>
                            <w:bookmarkEnd w:id="32"/>
                            <w:bookmarkEnd w:id="33"/>
                            <w:bookmarkEnd w:id="34"/>
                            <w:bookmarkEnd w:id="35"/>
                            <w:bookmarkEnd w:id="36"/>
                            <w:bookmarkEnd w:id="37"/>
                            <w:bookmarkEnd w:id="38"/>
                            <w:bookmarkEnd w:id="39"/>
                            <w:bookmarkEnd w:id="40"/>
                          </w:p>
                        </w:txbxContent>
                      </wps:txbx>
                      <wps:bodyPr rot="0" vert="horz" wrap="square" lIns="0" tIns="0" rIns="0" bIns="0" anchor="t" anchorCtr="0" upright="1">
                        <a:noAutofit/>
                      </wps:bodyPr>
                    </wps:wsp>
                  </a:graphicData>
                </a:graphic>
              </wp:anchor>
            </w:drawing>
          </mc:Choice>
          <mc:Fallback>
            <w:pict>
              <v:rect w14:anchorId="527A9610" id="Rectangle 49" o:spid="_x0000_s1031" style="position:absolute;left:0;text-align:left;margin-left:480.55pt;margin-top:749.95pt;width:12.1pt;height:20.15pt;z-index:2516618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" stroked="f">
                <v:textbox inset="0,0,0,0">
                  <w:txbxContent>
                    <w:p w:rsidR="003C7AA7" w:rsidRDefault="003C7AA7">
                      <w:pPr>
                        <w:ind w:left="240" w:right="240"/>
                        <w:rPr>
                          <w:rFonts w:ascii="黑体"/>
                          <w:b/>
                        </w:rPr>
                      </w:pPr>
                      <w:bookmarkStart w:id="41" w:name="_Toc460927223"/>
                      <w:bookmarkStart w:id="42" w:name="_Toc460928939"/>
                      <w:bookmarkStart w:id="43" w:name="_Toc460929428"/>
                      <w:bookmarkStart w:id="44" w:name="_Toc461192356"/>
                      <w:bookmarkStart w:id="45" w:name="_Toc461369130"/>
                      <w:bookmarkStart w:id="46" w:name="_Toc461960899"/>
                      <w:bookmarkStart w:id="47" w:name="_Toc461961090"/>
                      <w:bookmarkStart w:id="48" w:name="_Toc461970212"/>
                      <w:bookmarkStart w:id="49" w:name="_Toc462819664"/>
                      <w:bookmarkStart w:id="50" w:name="_Toc464459067"/>
                      <w:bookmarkStart w:id="51" w:name="_Toc464465087"/>
                      <w:bookmarkStart w:id="52" w:name="_Toc465066631"/>
                      <w:r>
                        <w:rPr>
                          <w:rFonts w:ascii="黑体" w:hint="eastAsia"/>
                          <w:b/>
                        </w:rPr>
                        <w:t>布</w:t>
                      </w:r>
                      <w:bookmarkEnd w:id="41"/>
                      <w:bookmarkEnd w:id="42"/>
                      <w:bookmarkEnd w:id="43"/>
                      <w:bookmarkEnd w:id="44"/>
                      <w:bookmarkEnd w:id="45"/>
                      <w:bookmarkEnd w:id="46"/>
                      <w:bookmarkEnd w:id="47"/>
                      <w:bookmarkEnd w:id="48"/>
                      <w:bookmarkEnd w:id="49"/>
                      <w:bookmarkEnd w:id="50"/>
                      <w:bookmarkEnd w:id="51"/>
                      <w:bookmarkEnd w:id="52"/>
                    </w:p>
                  </w:txbxContent>
                </v:textbox>
                <w10:wrap anchorx="page" anchory="page"/>
              </v:rect>
            </w:pict>
          </mc:Fallback>
        </mc:AlternateContent>
      </w:r>
      <w:r>
        <w:rPr>
          <w:noProof/>
          <w:color w:val="000000"/>
          <w:sz w:val="36"/>
          <w:szCs w:val="32"/>
        </w:rPr>
        <mc:AlternateContent>
          <mc:Choice Requires="wps">
            <w:drawing>
              <wp:anchor distT="0" distB="0" distL="114300" distR="114300" simplePos="0" relativeHeight="251656704" behindDoc="0" locked="0" layoutInCell="1" allowOverlap="1" wp14:anchorId="60A87A19" wp14:editId="3A60E9DF">
                <wp:simplePos x="0" y="0"/>
                <wp:positionH relativeFrom="page">
                  <wp:posOffset>899795</wp:posOffset>
                </wp:positionH>
                <wp:positionV relativeFrom="page">
                  <wp:posOffset>9251950</wp:posOffset>
                </wp:positionV>
                <wp:extent cx="6120130" cy="0"/>
                <wp:effectExtent l="13970" t="12700" r="9525" b="6350"/>
                <wp:wrapNone/>
                <wp:docPr id="26"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12700">
                          <a:solidFill>
                            <a:srgbClr val="000000"/>
                          </a:solidFill>
                          <a:round/>
                        </a:ln>
                      </wps:spPr>
                      <wps:bodyPr/>
                    </wps:wsp>
                  </a:graphicData>
                </a:graphic>
              </wp:anchor>
            </w:drawing>
          </mc:Choice>
          <mc:Fallback xmlns:wpsCustomData="http://www.wps.cn/officeDocument/2013/wpsCustomData">
            <w:pict>
              <v:line id="Line 38" o:spid="_x0000_s1026" o:spt="20" style="position:absolute;left:0pt;margin-left:70.85pt;margin-top:728.5pt;height:0pt;width:481.9pt;mso-position-horizontal-relative:page;mso-position-vertical-relative:page;z-index:251657216;mso-width-relative:page;mso-height-relative:page;" filled="f" stroked="t" coordsize="21600,21600" o:gfxdata="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xaJ6J&#10;2AAAAA4BAAAPAAAAAAAAAAEAIAAAACIAAABkcnMvZG93bnJldi54bWxQSwECFAAUAAAACACHTuJA&#10;kYN+O68BAABUAwAADgAAAAAAAAABACAAAAAnAQAAZHJzL2Uyb0RvYy54bWxQSwUGAAAAAAYABgBZ&#10;AQAASAUAAAAA&#10;">
                <v:fill on="f" focussize="0,0"/>
                <v:stroke weight="1pt" color="#000000" joinstyle="round"/>
                <v:imagedata o:title=""/>
                <o:lock v:ext="edit" aspectratio="f"/>
              </v:line>
            </w:pict>
          </mc:Fallback>
        </mc:AlternateContent>
      </w:r>
      <w:r>
        <w:rPr>
          <w:noProof/>
          <w:color w:val="000000"/>
          <w:sz w:val="36"/>
          <w:szCs w:val="32"/>
        </w:rPr>
        <mc:AlternateContent>
          <mc:Choice Requires="wps">
            <w:drawing>
              <wp:anchor distT="0" distB="0" distL="114300" distR="114300" simplePos="0" relativeHeight="251654656" behindDoc="0" locked="0" layoutInCell="1" allowOverlap="1" wp14:anchorId="32F8F338" wp14:editId="139771B4">
                <wp:simplePos x="0" y="0"/>
                <wp:positionH relativeFrom="page">
                  <wp:posOffset>899795</wp:posOffset>
                </wp:positionH>
                <wp:positionV relativeFrom="page">
                  <wp:posOffset>8942070</wp:posOffset>
                </wp:positionV>
                <wp:extent cx="2332990" cy="205105"/>
                <wp:effectExtent l="4445" t="0" r="0" b="0"/>
                <wp:wrapNone/>
                <wp:docPr id="2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2990" cy="205105"/>
                        </a:xfrm>
                        <a:prstGeom prst="rect">
                          <a:avLst/>
                        </a:prstGeom>
                        <a:noFill/>
                        <a:ln>
                          <a:noFill/>
                        </a:ln>
                      </wps:spPr>
                      <wps:txbx>
                        <w:txbxContent>
                          <w:p w:rsidR="003C7AA7" w:rsidRDefault="003C7AA7">
                            <w:pPr>
                              <w:ind w:right="240"/>
                              <w:rPr>
                                <w:rFonts w:ascii="黑体" w:eastAsia="黑体" w:hAnsi="黑体"/>
                                <w:szCs w:val="28"/>
                              </w:rPr>
                            </w:pPr>
                            <w:bookmarkStart w:id="53" w:name="_Toc465066632"/>
                            <w:r>
                              <w:rPr>
                                <w:rFonts w:ascii="黑体" w:eastAsia="黑体" w:hAnsi="黑体"/>
                                <w:szCs w:val="28"/>
                              </w:rPr>
                              <w:t>20</w:t>
                            </w:r>
                            <w:r>
                              <w:rPr>
                                <w:rFonts w:ascii="黑体" w:eastAsia="黑体" w:hAnsi="黑体" w:hint="eastAsia"/>
                                <w:szCs w:val="28"/>
                              </w:rPr>
                              <w:t>1</w:t>
                            </w:r>
                            <w:r>
                              <w:rPr>
                                <w:rFonts w:ascii="黑体" w:eastAsia="黑体" w:hAnsi="黑体"/>
                                <w:szCs w:val="28"/>
                              </w:rPr>
                              <w:t>×</w:t>
                            </w:r>
                            <w:r>
                              <w:rPr>
                                <w:rFonts w:ascii="黑体" w:eastAsia="黑体" w:hAnsi="黑体" w:hint="eastAsia"/>
                                <w:szCs w:val="28"/>
                              </w:rPr>
                              <w:t>－</w:t>
                            </w:r>
                            <w:r>
                              <w:rPr>
                                <w:rFonts w:ascii="黑体" w:eastAsia="黑体" w:hAnsi="黑体"/>
                                <w:szCs w:val="28"/>
                              </w:rPr>
                              <w:t>××</w:t>
                            </w:r>
                            <w:r>
                              <w:rPr>
                                <w:rFonts w:ascii="黑体" w:eastAsia="黑体" w:hAnsi="黑体" w:hint="eastAsia"/>
                                <w:szCs w:val="28"/>
                              </w:rPr>
                              <w:t>－</w:t>
                            </w:r>
                            <w:r>
                              <w:rPr>
                                <w:rFonts w:ascii="黑体" w:eastAsia="黑体" w:hAnsi="黑体"/>
                                <w:szCs w:val="28"/>
                              </w:rPr>
                              <w:t>××</w:t>
                            </w:r>
                            <w:r>
                              <w:rPr>
                                <w:rFonts w:ascii="黑体" w:eastAsia="黑体" w:hAnsi="黑体" w:hint="eastAsia"/>
                                <w:szCs w:val="28"/>
                              </w:rPr>
                              <w:t xml:space="preserve"> 发布</w:t>
                            </w:r>
                            <w:bookmarkEnd w:id="53"/>
                          </w:p>
                        </w:txbxContent>
                      </wps:txbx>
                      <wps:bodyPr rot="0" vert="horz" wrap="square" lIns="0" tIns="0" rIns="0" bIns="0" anchor="t" anchorCtr="0" upright="1">
                        <a:noAutofit/>
                      </wps:bodyPr>
                    </wps:wsp>
                  </a:graphicData>
                </a:graphic>
              </wp:anchor>
            </w:drawing>
          </mc:Choice>
          <mc:Fallback>
            <w:pict>
              <v:rect w14:anchorId="32F8F338" id="Rectangle 36" o:spid="_x0000_s1032" style="position:absolute;left:0;text-align:left;margin-left:70.85pt;margin-top:704.1pt;width:183.7pt;height:16.15pt;z-index:2516546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" filled="f" stroked="f">
                <v:textbox inset="0,0,0,0">
                  <w:txbxContent>
                    <w:p w:rsidR="003C7AA7" w:rsidRDefault="003C7AA7">
                      <w:pPr>
                        <w:ind w:right="240"/>
                        <w:rPr>
                          <w:rFonts w:ascii="黑体" w:eastAsia="黑体" w:hAnsi="黑体"/>
                          <w:szCs w:val="28"/>
                        </w:rPr>
                      </w:pPr>
                      <w:bookmarkStart w:id="54" w:name="_Toc465066632"/>
                      <w:r>
                        <w:rPr>
                          <w:rFonts w:ascii="黑体" w:eastAsia="黑体" w:hAnsi="黑体"/>
                          <w:szCs w:val="28"/>
                        </w:rPr>
                        <w:t>20</w:t>
                      </w:r>
                      <w:r>
                        <w:rPr>
                          <w:rFonts w:ascii="黑体" w:eastAsia="黑体" w:hAnsi="黑体" w:hint="eastAsia"/>
                          <w:szCs w:val="28"/>
                        </w:rPr>
                        <w:t>1</w:t>
                      </w:r>
                      <w:r>
                        <w:rPr>
                          <w:rFonts w:ascii="黑体" w:eastAsia="黑体" w:hAnsi="黑体"/>
                          <w:szCs w:val="28"/>
                        </w:rPr>
                        <w:t>×</w:t>
                      </w:r>
                      <w:r>
                        <w:rPr>
                          <w:rFonts w:ascii="黑体" w:eastAsia="黑体" w:hAnsi="黑体" w:hint="eastAsia"/>
                          <w:szCs w:val="28"/>
                        </w:rPr>
                        <w:t>－</w:t>
                      </w:r>
                      <w:r>
                        <w:rPr>
                          <w:rFonts w:ascii="黑体" w:eastAsia="黑体" w:hAnsi="黑体"/>
                          <w:szCs w:val="28"/>
                        </w:rPr>
                        <w:t>××</w:t>
                      </w:r>
                      <w:r>
                        <w:rPr>
                          <w:rFonts w:ascii="黑体" w:eastAsia="黑体" w:hAnsi="黑体" w:hint="eastAsia"/>
                          <w:szCs w:val="28"/>
                        </w:rPr>
                        <w:t>－</w:t>
                      </w:r>
                      <w:r>
                        <w:rPr>
                          <w:rFonts w:ascii="黑体" w:eastAsia="黑体" w:hAnsi="黑体"/>
                          <w:szCs w:val="28"/>
                        </w:rPr>
                        <w:t>××</w:t>
                      </w:r>
                      <w:r>
                        <w:rPr>
                          <w:rFonts w:ascii="黑体" w:eastAsia="黑体" w:hAnsi="黑体" w:hint="eastAsia"/>
                          <w:szCs w:val="28"/>
                        </w:rPr>
                        <w:t xml:space="preserve"> 发布</w:t>
                      </w:r>
                      <w:bookmarkEnd w:id="54"/>
                    </w:p>
                  </w:txbxContent>
                </v:textbox>
                <w10:wrap anchorx="page" anchory="page"/>
              </v:rect>
            </w:pict>
          </mc:Fallback>
        </mc:AlternateContent>
      </w:r>
      <w:r>
        <w:rPr>
          <w:noProof/>
          <w:color w:val="000000"/>
          <w:sz w:val="36"/>
          <w:szCs w:val="32"/>
        </w:rPr>
        <mc:AlternateContent>
          <mc:Choice Requires="wps">
            <w:drawing>
              <wp:anchor distT="0" distB="0" distL="114300" distR="114300" simplePos="0" relativeHeight="251653632" behindDoc="0" locked="0" layoutInCell="1" allowOverlap="1" wp14:anchorId="33F1CF5F" wp14:editId="5EAD4634">
                <wp:simplePos x="0" y="0"/>
                <wp:positionH relativeFrom="page">
                  <wp:posOffset>791845</wp:posOffset>
                </wp:positionH>
                <wp:positionV relativeFrom="page">
                  <wp:posOffset>3995420</wp:posOffset>
                </wp:positionV>
                <wp:extent cx="6223635" cy="4640580"/>
                <wp:effectExtent l="1270" t="4445" r="4445" b="3175"/>
                <wp:wrapNone/>
                <wp:docPr id="24"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3635" cy="4640580"/>
                        </a:xfrm>
                        <a:prstGeom prst="rect">
                          <a:avLst/>
                        </a:prstGeom>
                        <a:noFill/>
                        <a:ln>
                          <a:noFill/>
                        </a:ln>
                      </wps:spPr>
                      <wps:txbx>
                        <w:txbxContent>
                          <w:p w:rsidR="003C7AA7" w:rsidRDefault="003C7AA7">
                            <w:pPr>
                              <w:pStyle w:val="affff0"/>
                              <w:spacing w:beforeLines="0" w:before="240"/>
                              <w:rPr>
                                <w:rFonts w:ascii="Times New Roman"/>
                                <w:szCs w:val="48"/>
                              </w:rPr>
                            </w:pPr>
                            <w:r>
                              <w:rPr>
                                <w:rFonts w:ascii="Times New Roman"/>
                                <w:szCs w:val="52"/>
                              </w:rPr>
                              <w:t>全球连续监测评估系统</w:t>
                            </w:r>
                            <w:r>
                              <w:rPr>
                                <w:rFonts w:ascii="Times New Roman" w:hint="eastAsia"/>
                                <w:szCs w:val="52"/>
                              </w:rPr>
                              <w:t>（</w:t>
                            </w:r>
                            <w:r>
                              <w:rPr>
                                <w:rFonts w:ascii="Times New Roman" w:hint="eastAsia"/>
                                <w:szCs w:val="52"/>
                              </w:rPr>
                              <w:t>iGMAS</w:t>
                            </w:r>
                            <w:r>
                              <w:rPr>
                                <w:rFonts w:ascii="Times New Roman" w:hint="eastAsia"/>
                                <w:szCs w:val="52"/>
                              </w:rPr>
                              <w:t>）</w:t>
                            </w:r>
                            <w:r>
                              <w:rPr>
                                <w:rFonts w:ascii="Times New Roman"/>
                                <w:szCs w:val="52"/>
                              </w:rPr>
                              <w:t>文件格式</w:t>
                            </w:r>
                            <w:r>
                              <w:rPr>
                                <w:rFonts w:ascii="Times New Roman" w:hint="eastAsia"/>
                                <w:szCs w:val="52"/>
                              </w:rPr>
                              <w:t xml:space="preserve"> </w:t>
                            </w:r>
                            <w:r>
                              <w:rPr>
                                <w:rFonts w:ascii="Times New Roman" w:hint="eastAsia"/>
                                <w:szCs w:val="52"/>
                              </w:rPr>
                              <w:t>第</w:t>
                            </w:r>
                            <w:r>
                              <w:rPr>
                                <w:rFonts w:ascii="Times New Roman" w:hint="eastAsia"/>
                                <w:szCs w:val="52"/>
                              </w:rPr>
                              <w:t>1</w:t>
                            </w:r>
                            <w:r>
                              <w:rPr>
                                <w:rFonts w:ascii="Times New Roman" w:hint="eastAsia"/>
                                <w:szCs w:val="52"/>
                              </w:rPr>
                              <w:t>部分：观测数据</w:t>
                            </w:r>
                          </w:p>
                          <w:p w:rsidR="003C7AA7" w:rsidRDefault="003C7AA7">
                            <w:pPr>
                              <w:pStyle w:val="afffb"/>
                              <w:ind w:leftChars="0" w:left="0" w:rightChars="0" w:right="0" w:firstLineChars="0" w:firstLine="0"/>
                              <w:jc w:val="center"/>
                            </w:pPr>
                          </w:p>
                          <w:p w:rsidR="003C7AA7" w:rsidRPr="00EA5B41" w:rsidRDefault="003C7AA7">
                            <w:pPr>
                              <w:adjustRightInd/>
                              <w:snapToGrid w:val="0"/>
                              <w:spacing w:line="240" w:lineRule="auto"/>
                              <w:jc w:val="center"/>
                              <w:rPr>
                                <w:b/>
                                <w:bCs/>
                                <w:sz w:val="28"/>
                                <w:szCs w:val="32"/>
                              </w:rPr>
                            </w:pPr>
                            <w:r w:rsidRPr="00EA5B41">
                              <w:rPr>
                                <w:b/>
                                <w:bCs/>
                                <w:sz w:val="28"/>
                                <w:szCs w:val="32"/>
                              </w:rPr>
                              <w:t>iGMAS</w:t>
                            </w:r>
                            <w:r w:rsidRPr="00EA5B41">
                              <w:rPr>
                                <w:rFonts w:hint="eastAsia"/>
                                <w:b/>
                                <w:bCs/>
                                <w:sz w:val="28"/>
                                <w:szCs w:val="32"/>
                              </w:rPr>
                              <w:t xml:space="preserve"> File Format</w:t>
                            </w:r>
                            <w:r w:rsidRPr="00EA5B41">
                              <w:rPr>
                                <w:rFonts w:hint="eastAsia"/>
                                <w:b/>
                                <w:bCs/>
                                <w:sz w:val="28"/>
                                <w:szCs w:val="32"/>
                              </w:rPr>
                              <w:t>—</w:t>
                            </w:r>
                          </w:p>
                          <w:p w:rsidR="003C7AA7" w:rsidRPr="00EA5B41" w:rsidRDefault="003C7AA7">
                            <w:pPr>
                              <w:adjustRightInd/>
                              <w:snapToGrid w:val="0"/>
                              <w:spacing w:line="240" w:lineRule="auto"/>
                              <w:jc w:val="center"/>
                              <w:rPr>
                                <w:b/>
                                <w:bCs/>
                                <w:sz w:val="28"/>
                                <w:szCs w:val="32"/>
                              </w:rPr>
                            </w:pPr>
                            <w:r w:rsidRPr="00EA5B41">
                              <w:rPr>
                                <w:rFonts w:hint="eastAsia"/>
                                <w:b/>
                                <w:bCs/>
                                <w:sz w:val="28"/>
                                <w:szCs w:val="32"/>
                              </w:rPr>
                              <w:t>Part</w:t>
                            </w:r>
                            <w:r w:rsidRPr="00EA5B41">
                              <w:rPr>
                                <w:b/>
                                <w:bCs/>
                                <w:sz w:val="28"/>
                                <w:szCs w:val="32"/>
                              </w:rPr>
                              <w:t>1</w:t>
                            </w:r>
                            <w:r w:rsidRPr="00EA5B41">
                              <w:rPr>
                                <w:rFonts w:hint="eastAsia"/>
                                <w:b/>
                                <w:bCs/>
                                <w:sz w:val="28"/>
                                <w:szCs w:val="32"/>
                              </w:rPr>
                              <w:t>：</w:t>
                            </w:r>
                            <w:r w:rsidRPr="00EA5B41">
                              <w:rPr>
                                <w:rFonts w:hint="eastAsia"/>
                                <w:b/>
                                <w:bCs/>
                                <w:sz w:val="28"/>
                                <w:szCs w:val="32"/>
                              </w:rPr>
                              <w:t xml:space="preserve"> </w:t>
                            </w:r>
                            <w:r w:rsidRPr="00EA5B41">
                              <w:rPr>
                                <w:b/>
                                <w:bCs/>
                                <w:sz w:val="28"/>
                                <w:szCs w:val="32"/>
                              </w:rPr>
                              <w:t>Observation Data</w:t>
                            </w:r>
                          </w:p>
                          <w:p w:rsidR="003C7AA7" w:rsidRDefault="003C7AA7">
                            <w:pPr>
                              <w:pStyle w:val="afa"/>
                              <w:ind w:left="-105"/>
                            </w:pPr>
                          </w:p>
                          <w:p w:rsidR="003C7AA7" w:rsidRDefault="003C7AA7">
                            <w:pPr>
                              <w:pStyle w:val="afa"/>
                              <w:ind w:left="-105"/>
                              <w:jc w:val="center"/>
                            </w:pPr>
                            <w:r>
                              <w:rPr>
                                <w:rFonts w:hint="eastAsia"/>
                              </w:rPr>
                              <w:t>（草稿）</w:t>
                            </w:r>
                          </w:p>
                          <w:p w:rsidR="003C7AA7" w:rsidRDefault="003C7AA7">
                            <w:pPr>
                              <w:pStyle w:val="afa"/>
                              <w:ind w:left="-105"/>
                            </w:pPr>
                          </w:p>
                        </w:txbxContent>
                      </wps:txbx>
                      <wps:bodyPr rot="0" vert="horz" wrap="square" lIns="0" tIns="0" rIns="0" bIns="0" anchor="t" anchorCtr="0" upright="1">
                        <a:noAutofit/>
                      </wps:bodyPr>
                    </wps:wsp>
                  </a:graphicData>
                </a:graphic>
              </wp:anchor>
            </w:drawing>
          </mc:Choice>
          <mc:Fallback>
            <w:pict>
              <v:rect w14:anchorId="33F1CF5F" id="Rectangle 35" o:spid="_x0000_s1033" style="position:absolute;left:0;text-align:left;margin-left:62.35pt;margin-top:314.6pt;width:490.05pt;height:365.4pt;z-index:2516536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" filled="f" stroked="f">
                <v:textbox inset="0,0,0,0">
                  <w:txbxContent>
                    <w:p w:rsidR="003C7AA7" w:rsidRDefault="003C7AA7">
                      <w:pPr>
                        <w:pStyle w:val="affff0"/>
                        <w:spacing w:beforeLines="0" w:before="240"/>
                        <w:rPr>
                          <w:rFonts w:ascii="Times New Roman"/>
                          <w:szCs w:val="48"/>
                        </w:rPr>
                      </w:pPr>
                      <w:r>
                        <w:rPr>
                          <w:rFonts w:ascii="Times New Roman"/>
                          <w:szCs w:val="52"/>
                        </w:rPr>
                        <w:t>全球连续监测评估系统</w:t>
                      </w:r>
                      <w:r>
                        <w:rPr>
                          <w:rFonts w:ascii="Times New Roman" w:hint="eastAsia"/>
                          <w:szCs w:val="52"/>
                        </w:rPr>
                        <w:t>（</w:t>
                      </w:r>
                      <w:r>
                        <w:rPr>
                          <w:rFonts w:ascii="Times New Roman" w:hint="eastAsia"/>
                          <w:szCs w:val="52"/>
                        </w:rPr>
                        <w:t>iGMAS</w:t>
                      </w:r>
                      <w:r>
                        <w:rPr>
                          <w:rFonts w:ascii="Times New Roman" w:hint="eastAsia"/>
                          <w:szCs w:val="52"/>
                        </w:rPr>
                        <w:t>）</w:t>
                      </w:r>
                      <w:r>
                        <w:rPr>
                          <w:rFonts w:ascii="Times New Roman"/>
                          <w:szCs w:val="52"/>
                        </w:rPr>
                        <w:t>文件格式</w:t>
                      </w:r>
                      <w:r>
                        <w:rPr>
                          <w:rFonts w:ascii="Times New Roman" w:hint="eastAsia"/>
                          <w:szCs w:val="52"/>
                        </w:rPr>
                        <w:t xml:space="preserve"> </w:t>
                      </w:r>
                      <w:r>
                        <w:rPr>
                          <w:rFonts w:ascii="Times New Roman" w:hint="eastAsia"/>
                          <w:szCs w:val="52"/>
                        </w:rPr>
                        <w:t>第</w:t>
                      </w:r>
                      <w:r>
                        <w:rPr>
                          <w:rFonts w:ascii="Times New Roman" w:hint="eastAsia"/>
                          <w:szCs w:val="52"/>
                        </w:rPr>
                        <w:t>1</w:t>
                      </w:r>
                      <w:r>
                        <w:rPr>
                          <w:rFonts w:ascii="Times New Roman" w:hint="eastAsia"/>
                          <w:szCs w:val="52"/>
                        </w:rPr>
                        <w:t>部分：观测数据</w:t>
                      </w:r>
                    </w:p>
                    <w:p w:rsidR="003C7AA7" w:rsidRDefault="003C7AA7">
                      <w:pPr>
                        <w:pStyle w:val="afffb"/>
                        <w:ind w:leftChars="0" w:left="0" w:rightChars="0" w:right="0" w:firstLineChars="0" w:firstLine="0"/>
                        <w:jc w:val="center"/>
                      </w:pPr>
                    </w:p>
                    <w:p w:rsidR="003C7AA7" w:rsidRPr="00EA5B41" w:rsidRDefault="003C7AA7">
                      <w:pPr>
                        <w:adjustRightInd/>
                        <w:snapToGrid w:val="0"/>
                        <w:spacing w:line="240" w:lineRule="auto"/>
                        <w:jc w:val="center"/>
                        <w:rPr>
                          <w:b/>
                          <w:bCs/>
                          <w:sz w:val="28"/>
                          <w:szCs w:val="32"/>
                        </w:rPr>
                      </w:pPr>
                      <w:r w:rsidRPr="00EA5B41">
                        <w:rPr>
                          <w:b/>
                          <w:bCs/>
                          <w:sz w:val="28"/>
                          <w:szCs w:val="32"/>
                        </w:rPr>
                        <w:t>iGMAS</w:t>
                      </w:r>
                      <w:r w:rsidRPr="00EA5B41">
                        <w:rPr>
                          <w:rFonts w:hint="eastAsia"/>
                          <w:b/>
                          <w:bCs/>
                          <w:sz w:val="28"/>
                          <w:szCs w:val="32"/>
                        </w:rPr>
                        <w:t xml:space="preserve"> File Format</w:t>
                      </w:r>
                      <w:r w:rsidRPr="00EA5B41">
                        <w:rPr>
                          <w:rFonts w:hint="eastAsia"/>
                          <w:b/>
                          <w:bCs/>
                          <w:sz w:val="28"/>
                          <w:szCs w:val="32"/>
                        </w:rPr>
                        <w:t>—</w:t>
                      </w:r>
                    </w:p>
                    <w:p w:rsidR="003C7AA7" w:rsidRPr="00EA5B41" w:rsidRDefault="003C7AA7">
                      <w:pPr>
                        <w:adjustRightInd/>
                        <w:snapToGrid w:val="0"/>
                        <w:spacing w:line="240" w:lineRule="auto"/>
                        <w:jc w:val="center"/>
                        <w:rPr>
                          <w:b/>
                          <w:bCs/>
                          <w:sz w:val="28"/>
                          <w:szCs w:val="32"/>
                        </w:rPr>
                      </w:pPr>
                      <w:r w:rsidRPr="00EA5B41">
                        <w:rPr>
                          <w:rFonts w:hint="eastAsia"/>
                          <w:b/>
                          <w:bCs/>
                          <w:sz w:val="28"/>
                          <w:szCs w:val="32"/>
                        </w:rPr>
                        <w:t>Part</w:t>
                      </w:r>
                      <w:r w:rsidRPr="00EA5B41">
                        <w:rPr>
                          <w:b/>
                          <w:bCs/>
                          <w:sz w:val="28"/>
                          <w:szCs w:val="32"/>
                        </w:rPr>
                        <w:t>1</w:t>
                      </w:r>
                      <w:r w:rsidRPr="00EA5B41">
                        <w:rPr>
                          <w:rFonts w:hint="eastAsia"/>
                          <w:b/>
                          <w:bCs/>
                          <w:sz w:val="28"/>
                          <w:szCs w:val="32"/>
                        </w:rPr>
                        <w:t>：</w:t>
                      </w:r>
                      <w:r w:rsidRPr="00EA5B41">
                        <w:rPr>
                          <w:rFonts w:hint="eastAsia"/>
                          <w:b/>
                          <w:bCs/>
                          <w:sz w:val="28"/>
                          <w:szCs w:val="32"/>
                        </w:rPr>
                        <w:t xml:space="preserve"> </w:t>
                      </w:r>
                      <w:r w:rsidRPr="00EA5B41">
                        <w:rPr>
                          <w:b/>
                          <w:bCs/>
                          <w:sz w:val="28"/>
                          <w:szCs w:val="32"/>
                        </w:rPr>
                        <w:t>Observation Data</w:t>
                      </w:r>
                    </w:p>
                    <w:p w:rsidR="003C7AA7" w:rsidRDefault="003C7AA7">
                      <w:pPr>
                        <w:pStyle w:val="afa"/>
                        <w:ind w:left="-105"/>
                      </w:pPr>
                    </w:p>
                    <w:p w:rsidR="003C7AA7" w:rsidRDefault="003C7AA7">
                      <w:pPr>
                        <w:pStyle w:val="afa"/>
                        <w:ind w:left="-105"/>
                        <w:jc w:val="center"/>
                      </w:pPr>
                      <w:r>
                        <w:rPr>
                          <w:rFonts w:hint="eastAsia"/>
                        </w:rPr>
                        <w:t>（草稿）</w:t>
                      </w:r>
                    </w:p>
                    <w:p w:rsidR="003C7AA7" w:rsidRDefault="003C7AA7">
                      <w:pPr>
                        <w:pStyle w:val="afa"/>
                        <w:ind w:left="-105"/>
                      </w:pPr>
                    </w:p>
                  </w:txbxContent>
                </v:textbox>
                <w10:wrap anchorx="page" anchory="page"/>
              </v:rect>
            </w:pict>
          </mc:Fallback>
        </mc:AlternateContent>
      </w:r>
    </w:p>
    <w:p w:rsidR="00576439" w:rsidRDefault="003235EC">
      <w:pPr>
        <w:pStyle w:val="aff1"/>
        <w:tabs>
          <w:tab w:val="clear" w:pos="360"/>
          <w:tab w:val="left" w:pos="1680"/>
        </w:tabs>
        <w:rPr>
          <w:rFonts w:ascii="Times New Roman"/>
        </w:rPr>
      </w:pPr>
      <w:bookmarkStart w:id="55" w:name="_Toc515350575"/>
      <w:r>
        <w:rPr>
          <w:rFonts w:ascii="Times New Roman"/>
        </w:rPr>
        <w:lastRenderedPageBreak/>
        <w:t>目</w:t>
      </w:r>
      <w:r>
        <w:rPr>
          <w:rFonts w:ascii="Times New Roman"/>
        </w:rPr>
        <w:t xml:space="preserve">    </w:t>
      </w:r>
      <w:r>
        <w:rPr>
          <w:rFonts w:ascii="Times New Roman"/>
        </w:rPr>
        <w:t>次</w:t>
      </w:r>
      <w:bookmarkEnd w:id="0"/>
      <w:bookmarkEnd w:id="1"/>
      <w:bookmarkEnd w:id="2"/>
      <w:bookmarkEnd w:id="3"/>
      <w:bookmarkEnd w:id="4"/>
      <w:bookmarkEnd w:id="5"/>
      <w:bookmarkEnd w:id="55"/>
    </w:p>
    <w:p w:rsidR="00EC4C50" w:rsidRDefault="003235EC">
      <w:pPr>
        <w:pStyle w:val="10"/>
        <w:tabs>
          <w:tab w:val="right" w:leader="dot" w:pos="9345"/>
        </w:tabs>
        <w:rPr>
          <w:rFonts w:asciiTheme="minorHAnsi" w:eastAsiaTheme="minorEastAsia" w:hAnsiTheme="minorHAnsi" w:cstheme="minorBidi"/>
          <w:b w:val="0"/>
          <w:bCs w:val="0"/>
          <w:caps w:val="0"/>
          <w:noProof/>
          <w:sz w:val="21"/>
          <w:szCs w:val="22"/>
        </w:rPr>
      </w:pPr>
      <w:r>
        <w:rPr>
          <w:b w:val="0"/>
          <w:bCs w:val="0"/>
          <w:caps w:val="0"/>
          <w:color w:val="FF0000"/>
          <w:sz w:val="21"/>
          <w:szCs w:val="21"/>
        </w:rPr>
        <w:fldChar w:fldCharType="begin"/>
      </w:r>
      <w:r>
        <w:rPr>
          <w:b w:val="0"/>
          <w:bCs w:val="0"/>
          <w:caps w:val="0"/>
          <w:color w:val="FF0000"/>
          <w:sz w:val="21"/>
          <w:szCs w:val="21"/>
        </w:rPr>
        <w:instrText xml:space="preserve"> TOC \o "1-4" </w:instrText>
      </w:r>
      <w:r>
        <w:rPr>
          <w:b w:val="0"/>
          <w:bCs w:val="0"/>
          <w:caps w:val="0"/>
          <w:color w:val="FF0000"/>
          <w:sz w:val="21"/>
          <w:szCs w:val="21"/>
        </w:rPr>
        <w:fldChar w:fldCharType="separate"/>
      </w:r>
      <w:r w:rsidR="00EC4C50" w:rsidRPr="00BB3BB8">
        <w:rPr>
          <w:rFonts w:hint="eastAsia"/>
          <w:noProof/>
        </w:rPr>
        <w:t>目</w:t>
      </w:r>
      <w:r w:rsidR="00EC4C50" w:rsidRPr="00BB3BB8">
        <w:rPr>
          <w:noProof/>
        </w:rPr>
        <w:t xml:space="preserve">    </w:t>
      </w:r>
      <w:r w:rsidR="00EC4C50" w:rsidRPr="00BB3BB8">
        <w:rPr>
          <w:rFonts w:hint="eastAsia"/>
          <w:noProof/>
        </w:rPr>
        <w:t>次</w:t>
      </w:r>
      <w:r w:rsidR="00EC4C50">
        <w:rPr>
          <w:noProof/>
        </w:rPr>
        <w:tab/>
      </w:r>
      <w:r w:rsidR="00EC4C50">
        <w:rPr>
          <w:noProof/>
        </w:rPr>
        <w:fldChar w:fldCharType="begin"/>
      </w:r>
      <w:r w:rsidR="00EC4C50">
        <w:rPr>
          <w:noProof/>
        </w:rPr>
        <w:instrText xml:space="preserve"> PAGEREF _Toc515350575 \h </w:instrText>
      </w:r>
      <w:r w:rsidR="00EC4C50">
        <w:rPr>
          <w:noProof/>
        </w:rPr>
      </w:r>
      <w:r w:rsidR="00EC4C50">
        <w:rPr>
          <w:noProof/>
        </w:rPr>
        <w:fldChar w:fldCharType="separate"/>
      </w:r>
      <w:r w:rsidR="00EC4C50">
        <w:rPr>
          <w:noProof/>
        </w:rPr>
        <w:t>I</w:t>
      </w:r>
      <w:r w:rsidR="00EC4C50">
        <w:rPr>
          <w:noProof/>
        </w:rPr>
        <w:fldChar w:fldCharType="end"/>
      </w:r>
    </w:p>
    <w:p w:rsidR="00EC4C50" w:rsidRDefault="00EC4C50">
      <w:pPr>
        <w:pStyle w:val="10"/>
        <w:tabs>
          <w:tab w:val="right" w:leader="dot" w:pos="9345"/>
        </w:tabs>
        <w:rPr>
          <w:rFonts w:asciiTheme="minorHAnsi" w:eastAsiaTheme="minorEastAsia" w:hAnsiTheme="minorHAnsi" w:cstheme="minorBidi"/>
          <w:b w:val="0"/>
          <w:bCs w:val="0"/>
          <w:caps w:val="0"/>
          <w:noProof/>
          <w:sz w:val="21"/>
          <w:szCs w:val="22"/>
        </w:rPr>
      </w:pPr>
      <w:r w:rsidRPr="00BB3BB8">
        <w:rPr>
          <w:rFonts w:hint="eastAsia"/>
          <w:b w:val="0"/>
          <w:noProof/>
        </w:rPr>
        <w:t>前</w:t>
      </w:r>
      <w:r w:rsidRPr="00BB3BB8">
        <w:rPr>
          <w:b w:val="0"/>
          <w:noProof/>
        </w:rPr>
        <w:t xml:space="preserve">  </w:t>
      </w:r>
      <w:r w:rsidRPr="00BB3BB8">
        <w:rPr>
          <w:rFonts w:hint="eastAsia"/>
          <w:b w:val="0"/>
          <w:noProof/>
        </w:rPr>
        <w:t>言</w:t>
      </w:r>
      <w:r>
        <w:rPr>
          <w:noProof/>
        </w:rPr>
        <w:tab/>
      </w:r>
      <w:r>
        <w:rPr>
          <w:noProof/>
        </w:rPr>
        <w:fldChar w:fldCharType="begin"/>
      </w:r>
      <w:r>
        <w:rPr>
          <w:noProof/>
        </w:rPr>
        <w:instrText xml:space="preserve"> PAGEREF _Toc515350576 \h </w:instrText>
      </w:r>
      <w:r>
        <w:rPr>
          <w:noProof/>
        </w:rPr>
      </w:r>
      <w:r>
        <w:rPr>
          <w:noProof/>
        </w:rPr>
        <w:fldChar w:fldCharType="separate"/>
      </w:r>
      <w:r>
        <w:rPr>
          <w:noProof/>
        </w:rPr>
        <w:t>III</w:t>
      </w:r>
      <w:r>
        <w:rPr>
          <w:noProof/>
        </w:rPr>
        <w:fldChar w:fldCharType="end"/>
      </w:r>
    </w:p>
    <w:p w:rsidR="00EC4C50" w:rsidRDefault="00EC4C50">
      <w:pPr>
        <w:pStyle w:val="10"/>
        <w:tabs>
          <w:tab w:val="right" w:leader="dot" w:pos="9345"/>
        </w:tabs>
        <w:rPr>
          <w:rFonts w:asciiTheme="minorHAnsi" w:eastAsiaTheme="minorEastAsia" w:hAnsiTheme="minorHAnsi" w:cstheme="minorBidi"/>
          <w:b w:val="0"/>
          <w:bCs w:val="0"/>
          <w:caps w:val="0"/>
          <w:noProof/>
          <w:sz w:val="21"/>
          <w:szCs w:val="22"/>
        </w:rPr>
      </w:pPr>
      <w:r w:rsidRPr="00BB3BB8">
        <w:rPr>
          <w:rFonts w:hint="eastAsia"/>
          <w:b w:val="0"/>
          <w:noProof/>
        </w:rPr>
        <w:t>引</w:t>
      </w:r>
      <w:r w:rsidRPr="00BB3BB8">
        <w:rPr>
          <w:b w:val="0"/>
          <w:noProof/>
        </w:rPr>
        <w:t xml:space="preserve">  </w:t>
      </w:r>
      <w:r w:rsidRPr="00BB3BB8">
        <w:rPr>
          <w:rFonts w:hint="eastAsia"/>
          <w:b w:val="0"/>
          <w:noProof/>
        </w:rPr>
        <w:t>言</w:t>
      </w:r>
      <w:r>
        <w:rPr>
          <w:noProof/>
        </w:rPr>
        <w:tab/>
      </w:r>
      <w:r>
        <w:rPr>
          <w:noProof/>
        </w:rPr>
        <w:fldChar w:fldCharType="begin"/>
      </w:r>
      <w:r>
        <w:rPr>
          <w:noProof/>
        </w:rPr>
        <w:instrText xml:space="preserve"> PAGEREF _Toc515350577 \h </w:instrText>
      </w:r>
      <w:r>
        <w:rPr>
          <w:noProof/>
        </w:rPr>
      </w:r>
      <w:r>
        <w:rPr>
          <w:noProof/>
        </w:rPr>
        <w:fldChar w:fldCharType="separate"/>
      </w:r>
      <w:r>
        <w:rPr>
          <w:noProof/>
        </w:rPr>
        <w:t>IV</w:t>
      </w:r>
      <w:r>
        <w:rPr>
          <w:noProof/>
        </w:rPr>
        <w:fldChar w:fldCharType="end"/>
      </w:r>
    </w:p>
    <w:p w:rsidR="00EC4C50" w:rsidRDefault="00EC4C50">
      <w:pPr>
        <w:pStyle w:val="20"/>
        <w:tabs>
          <w:tab w:val="left" w:pos="630"/>
          <w:tab w:val="right" w:leader="dot" w:pos="9345"/>
        </w:tabs>
        <w:rPr>
          <w:rFonts w:asciiTheme="minorHAnsi" w:eastAsiaTheme="minorEastAsia" w:hAnsiTheme="minorHAnsi" w:cstheme="minorBidi"/>
          <w:smallCaps w:val="0"/>
          <w:noProof/>
          <w:sz w:val="21"/>
          <w:szCs w:val="22"/>
        </w:rPr>
      </w:pPr>
      <w:r w:rsidRPr="00BB3BB8">
        <w:rPr>
          <w:noProof/>
        </w:rPr>
        <w:t>1</w:t>
      </w:r>
      <w:r>
        <w:rPr>
          <w:rFonts w:asciiTheme="minorHAnsi" w:eastAsiaTheme="minorEastAsia" w:hAnsiTheme="minorHAnsi" w:cstheme="minorBidi"/>
          <w:smallCaps w:val="0"/>
          <w:noProof/>
          <w:sz w:val="21"/>
          <w:szCs w:val="22"/>
        </w:rPr>
        <w:tab/>
      </w:r>
      <w:r w:rsidRPr="00BB3BB8">
        <w:rPr>
          <w:rFonts w:hint="eastAsia"/>
          <w:noProof/>
        </w:rPr>
        <w:t>范围</w:t>
      </w:r>
      <w:r>
        <w:rPr>
          <w:noProof/>
        </w:rPr>
        <w:tab/>
      </w:r>
      <w:r>
        <w:rPr>
          <w:noProof/>
        </w:rPr>
        <w:fldChar w:fldCharType="begin"/>
      </w:r>
      <w:r>
        <w:rPr>
          <w:noProof/>
        </w:rPr>
        <w:instrText xml:space="preserve"> PAGEREF _Toc515350578 \h </w:instrText>
      </w:r>
      <w:r>
        <w:rPr>
          <w:noProof/>
        </w:rPr>
      </w:r>
      <w:r>
        <w:rPr>
          <w:noProof/>
        </w:rPr>
        <w:fldChar w:fldCharType="separate"/>
      </w:r>
      <w:r>
        <w:rPr>
          <w:noProof/>
        </w:rPr>
        <w:t>1</w:t>
      </w:r>
      <w:r>
        <w:rPr>
          <w:noProof/>
        </w:rPr>
        <w:fldChar w:fldCharType="end"/>
      </w:r>
    </w:p>
    <w:p w:rsidR="00EC4C50" w:rsidRDefault="00EC4C50">
      <w:pPr>
        <w:pStyle w:val="20"/>
        <w:tabs>
          <w:tab w:val="left" w:pos="630"/>
          <w:tab w:val="right" w:leader="dot" w:pos="9345"/>
        </w:tabs>
        <w:rPr>
          <w:rFonts w:asciiTheme="minorHAnsi" w:eastAsiaTheme="minorEastAsia" w:hAnsiTheme="minorHAnsi" w:cstheme="minorBidi"/>
          <w:smallCaps w:val="0"/>
          <w:noProof/>
          <w:sz w:val="21"/>
          <w:szCs w:val="22"/>
        </w:rPr>
      </w:pPr>
      <w:r w:rsidRPr="00BB3BB8">
        <w:rPr>
          <w:noProof/>
        </w:rPr>
        <w:t>2</w:t>
      </w:r>
      <w:r>
        <w:rPr>
          <w:rFonts w:asciiTheme="minorHAnsi" w:eastAsiaTheme="minorEastAsia" w:hAnsiTheme="minorHAnsi" w:cstheme="minorBidi"/>
          <w:smallCaps w:val="0"/>
          <w:noProof/>
          <w:sz w:val="21"/>
          <w:szCs w:val="22"/>
        </w:rPr>
        <w:tab/>
      </w:r>
      <w:r w:rsidRPr="00BB3BB8">
        <w:rPr>
          <w:rFonts w:hint="eastAsia"/>
          <w:noProof/>
        </w:rPr>
        <w:t>规范性引用文件</w:t>
      </w:r>
      <w:r>
        <w:rPr>
          <w:noProof/>
        </w:rPr>
        <w:tab/>
      </w:r>
      <w:r>
        <w:rPr>
          <w:noProof/>
        </w:rPr>
        <w:fldChar w:fldCharType="begin"/>
      </w:r>
      <w:r>
        <w:rPr>
          <w:noProof/>
        </w:rPr>
        <w:instrText xml:space="preserve"> PAGEREF _Toc515350579 \h </w:instrText>
      </w:r>
      <w:r>
        <w:rPr>
          <w:noProof/>
        </w:rPr>
      </w:r>
      <w:r>
        <w:rPr>
          <w:noProof/>
        </w:rPr>
        <w:fldChar w:fldCharType="separate"/>
      </w:r>
      <w:r>
        <w:rPr>
          <w:noProof/>
        </w:rPr>
        <w:t>1</w:t>
      </w:r>
      <w:r>
        <w:rPr>
          <w:noProof/>
        </w:rPr>
        <w:fldChar w:fldCharType="end"/>
      </w:r>
    </w:p>
    <w:p w:rsidR="00EC4C50" w:rsidRDefault="00EC4C50">
      <w:pPr>
        <w:pStyle w:val="20"/>
        <w:tabs>
          <w:tab w:val="left" w:pos="630"/>
          <w:tab w:val="right" w:leader="dot" w:pos="9345"/>
        </w:tabs>
        <w:rPr>
          <w:rFonts w:asciiTheme="minorHAnsi" w:eastAsiaTheme="minorEastAsia" w:hAnsiTheme="minorHAnsi" w:cstheme="minorBidi"/>
          <w:smallCaps w:val="0"/>
          <w:noProof/>
          <w:sz w:val="21"/>
          <w:szCs w:val="22"/>
        </w:rPr>
      </w:pPr>
      <w:r w:rsidRPr="00BB3BB8">
        <w:rPr>
          <w:noProof/>
        </w:rPr>
        <w:t>3</w:t>
      </w:r>
      <w:r>
        <w:rPr>
          <w:rFonts w:asciiTheme="minorHAnsi" w:eastAsiaTheme="minorEastAsia" w:hAnsiTheme="minorHAnsi" w:cstheme="minorBidi"/>
          <w:smallCaps w:val="0"/>
          <w:noProof/>
          <w:sz w:val="21"/>
          <w:szCs w:val="22"/>
        </w:rPr>
        <w:tab/>
      </w:r>
      <w:r w:rsidRPr="00BB3BB8">
        <w:rPr>
          <w:rFonts w:hint="eastAsia"/>
          <w:noProof/>
        </w:rPr>
        <w:t>术语和定义</w:t>
      </w:r>
      <w:r>
        <w:rPr>
          <w:noProof/>
        </w:rPr>
        <w:tab/>
      </w:r>
      <w:r>
        <w:rPr>
          <w:noProof/>
        </w:rPr>
        <w:fldChar w:fldCharType="begin"/>
      </w:r>
      <w:r>
        <w:rPr>
          <w:noProof/>
        </w:rPr>
        <w:instrText xml:space="preserve"> PAGEREF _Toc515350580 \h </w:instrText>
      </w:r>
      <w:r>
        <w:rPr>
          <w:noProof/>
        </w:rPr>
      </w:r>
      <w:r>
        <w:rPr>
          <w:noProof/>
        </w:rPr>
        <w:fldChar w:fldCharType="separate"/>
      </w:r>
      <w:r>
        <w:rPr>
          <w:noProof/>
        </w:rPr>
        <w:t>1</w:t>
      </w:r>
      <w:r>
        <w:rPr>
          <w:noProof/>
        </w:rPr>
        <w:fldChar w:fldCharType="end"/>
      </w:r>
    </w:p>
    <w:p w:rsidR="00EC4C50" w:rsidRDefault="00EC4C50">
      <w:pPr>
        <w:pStyle w:val="20"/>
        <w:tabs>
          <w:tab w:val="left" w:pos="630"/>
          <w:tab w:val="right" w:leader="dot" w:pos="9345"/>
        </w:tabs>
        <w:rPr>
          <w:rFonts w:asciiTheme="minorHAnsi" w:eastAsiaTheme="minorEastAsia" w:hAnsiTheme="minorHAnsi" w:cstheme="minorBidi"/>
          <w:smallCaps w:val="0"/>
          <w:noProof/>
          <w:sz w:val="21"/>
          <w:szCs w:val="22"/>
        </w:rPr>
      </w:pPr>
      <w:r w:rsidRPr="00BB3BB8">
        <w:rPr>
          <w:noProof/>
        </w:rPr>
        <w:t>4</w:t>
      </w:r>
      <w:r>
        <w:rPr>
          <w:rFonts w:asciiTheme="minorHAnsi" w:eastAsiaTheme="minorEastAsia" w:hAnsiTheme="minorHAnsi" w:cstheme="minorBidi"/>
          <w:smallCaps w:val="0"/>
          <w:noProof/>
          <w:sz w:val="21"/>
          <w:szCs w:val="22"/>
        </w:rPr>
        <w:tab/>
      </w:r>
      <w:r w:rsidRPr="00BB3BB8">
        <w:rPr>
          <w:rFonts w:hint="eastAsia"/>
          <w:noProof/>
        </w:rPr>
        <w:t>类型和名称</w:t>
      </w:r>
      <w:r>
        <w:rPr>
          <w:noProof/>
        </w:rPr>
        <w:tab/>
      </w:r>
      <w:r>
        <w:rPr>
          <w:noProof/>
        </w:rPr>
        <w:fldChar w:fldCharType="begin"/>
      </w:r>
      <w:r>
        <w:rPr>
          <w:noProof/>
        </w:rPr>
        <w:instrText xml:space="preserve"> PAGEREF _Toc515350581 \h </w:instrText>
      </w:r>
      <w:r>
        <w:rPr>
          <w:noProof/>
        </w:rPr>
      </w:r>
      <w:r>
        <w:rPr>
          <w:noProof/>
        </w:rPr>
        <w:fldChar w:fldCharType="separate"/>
      </w:r>
      <w:r>
        <w:rPr>
          <w:noProof/>
        </w:rPr>
        <w:t>1</w:t>
      </w:r>
      <w:r>
        <w:rPr>
          <w:noProof/>
        </w:rPr>
        <w:fldChar w:fldCharType="end"/>
      </w:r>
    </w:p>
    <w:p w:rsidR="00EC4C50" w:rsidRDefault="00EC4C50">
      <w:pPr>
        <w:pStyle w:val="20"/>
        <w:tabs>
          <w:tab w:val="left" w:pos="630"/>
          <w:tab w:val="right" w:leader="dot" w:pos="9345"/>
        </w:tabs>
        <w:rPr>
          <w:rFonts w:asciiTheme="minorHAnsi" w:eastAsiaTheme="minorEastAsia" w:hAnsiTheme="minorHAnsi" w:cstheme="minorBidi"/>
          <w:smallCaps w:val="0"/>
          <w:noProof/>
          <w:sz w:val="21"/>
          <w:szCs w:val="22"/>
        </w:rPr>
      </w:pPr>
      <w:r w:rsidRPr="00BB3BB8">
        <w:rPr>
          <w:noProof/>
        </w:rPr>
        <w:t>5</w:t>
      </w:r>
      <w:r>
        <w:rPr>
          <w:rFonts w:asciiTheme="minorHAnsi" w:eastAsiaTheme="minorEastAsia" w:hAnsiTheme="minorHAnsi" w:cstheme="minorBidi"/>
          <w:smallCaps w:val="0"/>
          <w:noProof/>
          <w:sz w:val="21"/>
          <w:szCs w:val="22"/>
        </w:rPr>
        <w:tab/>
      </w:r>
      <w:r w:rsidRPr="00BB3BB8">
        <w:rPr>
          <w:rFonts w:hint="eastAsia"/>
          <w:noProof/>
        </w:rPr>
        <w:t>基本参数</w:t>
      </w:r>
      <w:r>
        <w:rPr>
          <w:noProof/>
        </w:rPr>
        <w:tab/>
      </w:r>
      <w:r>
        <w:rPr>
          <w:noProof/>
        </w:rPr>
        <w:fldChar w:fldCharType="begin"/>
      </w:r>
      <w:r>
        <w:rPr>
          <w:noProof/>
        </w:rPr>
        <w:instrText xml:space="preserve"> PAGEREF _Toc515350582 \h </w:instrText>
      </w:r>
      <w:r>
        <w:rPr>
          <w:noProof/>
        </w:rPr>
      </w:r>
      <w:r>
        <w:rPr>
          <w:noProof/>
        </w:rPr>
        <w:fldChar w:fldCharType="separate"/>
      </w:r>
      <w:r>
        <w:rPr>
          <w:noProof/>
        </w:rPr>
        <w:t>2</w:t>
      </w:r>
      <w:r>
        <w:rPr>
          <w:noProof/>
        </w:rPr>
        <w:fldChar w:fldCharType="end"/>
      </w:r>
    </w:p>
    <w:p w:rsidR="00EC4C50" w:rsidRDefault="00EC4C50">
      <w:pPr>
        <w:pStyle w:val="20"/>
        <w:tabs>
          <w:tab w:val="left" w:pos="630"/>
          <w:tab w:val="right" w:leader="dot" w:pos="9345"/>
        </w:tabs>
        <w:rPr>
          <w:rFonts w:asciiTheme="minorHAnsi" w:eastAsiaTheme="minorEastAsia" w:hAnsiTheme="minorHAnsi" w:cstheme="minorBidi"/>
          <w:smallCaps w:val="0"/>
          <w:noProof/>
          <w:sz w:val="21"/>
          <w:szCs w:val="22"/>
        </w:rPr>
      </w:pPr>
      <w:r w:rsidRPr="00BB3BB8">
        <w:rPr>
          <w:noProof/>
        </w:rPr>
        <w:t>6</w:t>
      </w:r>
      <w:r>
        <w:rPr>
          <w:rFonts w:asciiTheme="minorHAnsi" w:eastAsiaTheme="minorEastAsia" w:hAnsiTheme="minorHAnsi" w:cstheme="minorBidi"/>
          <w:smallCaps w:val="0"/>
          <w:noProof/>
          <w:sz w:val="21"/>
          <w:szCs w:val="22"/>
        </w:rPr>
        <w:tab/>
      </w:r>
      <w:r w:rsidRPr="00BB3BB8">
        <w:rPr>
          <w:rFonts w:hint="eastAsia"/>
          <w:noProof/>
        </w:rPr>
        <w:t>文件结构</w:t>
      </w:r>
      <w:r>
        <w:rPr>
          <w:noProof/>
        </w:rPr>
        <w:tab/>
      </w:r>
      <w:r>
        <w:rPr>
          <w:noProof/>
        </w:rPr>
        <w:fldChar w:fldCharType="begin"/>
      </w:r>
      <w:r>
        <w:rPr>
          <w:noProof/>
        </w:rPr>
        <w:instrText xml:space="preserve"> PAGEREF _Toc515350583 \h </w:instrText>
      </w:r>
      <w:r>
        <w:rPr>
          <w:noProof/>
        </w:rPr>
      </w:r>
      <w:r>
        <w:rPr>
          <w:noProof/>
        </w:rPr>
        <w:fldChar w:fldCharType="separate"/>
      </w:r>
      <w:r>
        <w:rPr>
          <w:noProof/>
        </w:rPr>
        <w:t>4</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 xml:space="preserve">6.1  </w:t>
      </w:r>
      <w:r w:rsidRPr="00BB3BB8">
        <w:rPr>
          <w:rFonts w:hint="eastAsia"/>
          <w:noProof/>
        </w:rPr>
        <w:t>一般结构</w:t>
      </w:r>
      <w:r>
        <w:rPr>
          <w:noProof/>
        </w:rPr>
        <w:tab/>
      </w:r>
      <w:r>
        <w:rPr>
          <w:noProof/>
        </w:rPr>
        <w:fldChar w:fldCharType="begin"/>
      </w:r>
      <w:r>
        <w:rPr>
          <w:noProof/>
        </w:rPr>
        <w:instrText xml:space="preserve"> PAGEREF _Toc515350584 \h </w:instrText>
      </w:r>
      <w:r>
        <w:rPr>
          <w:noProof/>
        </w:rPr>
      </w:r>
      <w:r>
        <w:rPr>
          <w:noProof/>
        </w:rPr>
        <w:fldChar w:fldCharType="separate"/>
      </w:r>
      <w:r>
        <w:rPr>
          <w:noProof/>
        </w:rPr>
        <w:t>4</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 xml:space="preserve">6.2  </w:t>
      </w:r>
      <w:r w:rsidRPr="00BB3BB8">
        <w:rPr>
          <w:rFonts w:hint="eastAsia"/>
          <w:noProof/>
        </w:rPr>
        <w:t>文件头部分</w:t>
      </w:r>
      <w:r>
        <w:rPr>
          <w:noProof/>
        </w:rPr>
        <w:tab/>
      </w:r>
      <w:r>
        <w:rPr>
          <w:noProof/>
        </w:rPr>
        <w:fldChar w:fldCharType="begin"/>
      </w:r>
      <w:r>
        <w:rPr>
          <w:noProof/>
        </w:rPr>
        <w:instrText xml:space="preserve"> PAGEREF _Toc515350585 \h </w:instrText>
      </w:r>
      <w:r>
        <w:rPr>
          <w:noProof/>
        </w:rPr>
      </w:r>
      <w:r>
        <w:rPr>
          <w:noProof/>
        </w:rPr>
        <w:fldChar w:fldCharType="separate"/>
      </w:r>
      <w:r>
        <w:rPr>
          <w:noProof/>
        </w:rPr>
        <w:t>4</w:t>
      </w:r>
      <w:r>
        <w:rPr>
          <w:noProof/>
        </w:rPr>
        <w:fldChar w:fldCharType="end"/>
      </w:r>
    </w:p>
    <w:p w:rsidR="00EC4C50" w:rsidRDefault="00EC4C50">
      <w:pPr>
        <w:pStyle w:val="40"/>
        <w:tabs>
          <w:tab w:val="right" w:leader="dot" w:pos="9345"/>
        </w:tabs>
        <w:rPr>
          <w:rFonts w:asciiTheme="minorHAnsi" w:eastAsiaTheme="minorEastAsia" w:hAnsiTheme="minorHAnsi" w:cstheme="minorBidi"/>
          <w:noProof/>
          <w:sz w:val="21"/>
          <w:szCs w:val="22"/>
        </w:rPr>
      </w:pPr>
      <w:r w:rsidRPr="00BB3BB8">
        <w:rPr>
          <w:noProof/>
        </w:rPr>
        <w:t xml:space="preserve">6.2.1 </w:t>
      </w:r>
      <w:r w:rsidRPr="00BB3BB8">
        <w:rPr>
          <w:rFonts w:hint="eastAsia"/>
          <w:noProof/>
        </w:rPr>
        <w:t>基本格式</w:t>
      </w:r>
      <w:r>
        <w:rPr>
          <w:noProof/>
        </w:rPr>
        <w:tab/>
      </w:r>
      <w:r>
        <w:rPr>
          <w:noProof/>
        </w:rPr>
        <w:fldChar w:fldCharType="begin"/>
      </w:r>
      <w:r>
        <w:rPr>
          <w:noProof/>
        </w:rPr>
        <w:instrText xml:space="preserve"> PAGEREF _Toc515350586 \h </w:instrText>
      </w:r>
      <w:r>
        <w:rPr>
          <w:noProof/>
        </w:rPr>
      </w:r>
      <w:r>
        <w:rPr>
          <w:noProof/>
        </w:rPr>
        <w:fldChar w:fldCharType="separate"/>
      </w:r>
      <w:r>
        <w:rPr>
          <w:noProof/>
        </w:rPr>
        <w:t>4</w:t>
      </w:r>
      <w:r>
        <w:rPr>
          <w:noProof/>
        </w:rPr>
        <w:fldChar w:fldCharType="end"/>
      </w:r>
    </w:p>
    <w:p w:rsidR="00EC4C50" w:rsidRDefault="00EC4C50">
      <w:pPr>
        <w:pStyle w:val="40"/>
        <w:tabs>
          <w:tab w:val="right" w:leader="dot" w:pos="9345"/>
        </w:tabs>
        <w:rPr>
          <w:rFonts w:asciiTheme="minorHAnsi" w:eastAsiaTheme="minorEastAsia" w:hAnsiTheme="minorHAnsi" w:cstheme="minorBidi"/>
          <w:noProof/>
          <w:sz w:val="21"/>
          <w:szCs w:val="22"/>
        </w:rPr>
      </w:pPr>
      <w:r w:rsidRPr="00BB3BB8">
        <w:rPr>
          <w:noProof/>
        </w:rPr>
        <w:t xml:space="preserve">6.2.2 </w:t>
      </w:r>
      <w:r w:rsidRPr="00BB3BB8">
        <w:rPr>
          <w:rFonts w:hint="eastAsia"/>
          <w:noProof/>
        </w:rPr>
        <w:t>头记录的排列顺序</w:t>
      </w:r>
      <w:r>
        <w:rPr>
          <w:noProof/>
        </w:rPr>
        <w:tab/>
      </w:r>
      <w:r>
        <w:rPr>
          <w:noProof/>
        </w:rPr>
        <w:fldChar w:fldCharType="begin"/>
      </w:r>
      <w:r>
        <w:rPr>
          <w:noProof/>
        </w:rPr>
        <w:instrText xml:space="preserve"> PAGEREF _Toc515350587 \h </w:instrText>
      </w:r>
      <w:r>
        <w:rPr>
          <w:noProof/>
        </w:rPr>
      </w:r>
      <w:r>
        <w:rPr>
          <w:noProof/>
        </w:rPr>
        <w:fldChar w:fldCharType="separate"/>
      </w:r>
      <w:r>
        <w:rPr>
          <w:noProof/>
        </w:rPr>
        <w:t>4</w:t>
      </w:r>
      <w:r>
        <w:rPr>
          <w:noProof/>
        </w:rPr>
        <w:fldChar w:fldCharType="end"/>
      </w:r>
    </w:p>
    <w:p w:rsidR="00EC4C50" w:rsidRDefault="00EC4C50">
      <w:pPr>
        <w:pStyle w:val="40"/>
        <w:tabs>
          <w:tab w:val="right" w:leader="dot" w:pos="9345"/>
        </w:tabs>
        <w:rPr>
          <w:rFonts w:asciiTheme="minorHAnsi" w:eastAsiaTheme="minorEastAsia" w:hAnsiTheme="minorHAnsi" w:cstheme="minorBidi"/>
          <w:noProof/>
          <w:sz w:val="21"/>
          <w:szCs w:val="22"/>
        </w:rPr>
      </w:pPr>
      <w:r w:rsidRPr="00BB3BB8">
        <w:rPr>
          <w:noProof/>
        </w:rPr>
        <w:t xml:space="preserve">6.2.3  </w:t>
      </w:r>
      <w:r w:rsidRPr="00BB3BB8">
        <w:rPr>
          <w:rFonts w:hint="eastAsia"/>
          <w:noProof/>
        </w:rPr>
        <w:t>头记录信息未知项的处理</w:t>
      </w:r>
      <w:r>
        <w:rPr>
          <w:noProof/>
        </w:rPr>
        <w:tab/>
      </w:r>
      <w:r>
        <w:rPr>
          <w:noProof/>
        </w:rPr>
        <w:fldChar w:fldCharType="begin"/>
      </w:r>
      <w:r>
        <w:rPr>
          <w:noProof/>
        </w:rPr>
        <w:instrText xml:space="preserve"> PAGEREF _Toc515350588 \h </w:instrText>
      </w:r>
      <w:r>
        <w:rPr>
          <w:noProof/>
        </w:rPr>
      </w:r>
      <w:r>
        <w:rPr>
          <w:noProof/>
        </w:rPr>
        <w:fldChar w:fldCharType="separate"/>
      </w:r>
      <w:r>
        <w:rPr>
          <w:noProof/>
        </w:rPr>
        <w:t>4</w:t>
      </w:r>
      <w:r>
        <w:rPr>
          <w:noProof/>
        </w:rPr>
        <w:fldChar w:fldCharType="end"/>
      </w:r>
    </w:p>
    <w:p w:rsidR="00EC4C50" w:rsidRDefault="00EC4C50">
      <w:pPr>
        <w:pStyle w:val="20"/>
        <w:tabs>
          <w:tab w:val="left" w:pos="630"/>
          <w:tab w:val="right" w:leader="dot" w:pos="9345"/>
        </w:tabs>
        <w:rPr>
          <w:rFonts w:asciiTheme="minorHAnsi" w:eastAsiaTheme="minorEastAsia" w:hAnsiTheme="minorHAnsi" w:cstheme="minorBidi"/>
          <w:smallCaps w:val="0"/>
          <w:noProof/>
          <w:sz w:val="21"/>
          <w:szCs w:val="22"/>
        </w:rPr>
      </w:pPr>
      <w:r w:rsidRPr="00BB3BB8">
        <w:rPr>
          <w:noProof/>
        </w:rPr>
        <w:t>7</w:t>
      </w:r>
      <w:r>
        <w:rPr>
          <w:rFonts w:asciiTheme="minorHAnsi" w:eastAsiaTheme="minorEastAsia" w:hAnsiTheme="minorHAnsi" w:cstheme="minorBidi"/>
          <w:smallCaps w:val="0"/>
          <w:noProof/>
          <w:sz w:val="21"/>
          <w:szCs w:val="22"/>
        </w:rPr>
        <w:tab/>
      </w:r>
      <w:r w:rsidRPr="00BB3BB8">
        <w:rPr>
          <w:noProof/>
          <w:highlight w:val="yellow"/>
        </w:rPr>
        <w:t>GNSS</w:t>
      </w:r>
      <w:r w:rsidRPr="00BB3BB8">
        <w:rPr>
          <w:rFonts w:hint="eastAsia"/>
          <w:noProof/>
          <w:highlight w:val="yellow"/>
        </w:rPr>
        <w:t>观测数据文件</w:t>
      </w:r>
      <w:r w:rsidRPr="00BB3BB8">
        <w:rPr>
          <w:rFonts w:hint="eastAsia"/>
          <w:noProof/>
        </w:rPr>
        <w:t>（统一之后删除）</w:t>
      </w:r>
      <w:r>
        <w:rPr>
          <w:noProof/>
        </w:rPr>
        <w:tab/>
      </w:r>
      <w:r>
        <w:rPr>
          <w:noProof/>
        </w:rPr>
        <w:fldChar w:fldCharType="begin"/>
      </w:r>
      <w:r>
        <w:rPr>
          <w:noProof/>
        </w:rPr>
        <w:instrText xml:space="preserve"> PAGEREF _Toc515350589 \h </w:instrText>
      </w:r>
      <w:r>
        <w:rPr>
          <w:noProof/>
        </w:rPr>
      </w:r>
      <w:r>
        <w:rPr>
          <w:noProof/>
        </w:rPr>
        <w:fldChar w:fldCharType="separate"/>
      </w:r>
      <w:r>
        <w:rPr>
          <w:noProof/>
        </w:rPr>
        <w:t>4</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7.1  GNSS</w:t>
      </w:r>
      <w:r w:rsidRPr="00BB3BB8">
        <w:rPr>
          <w:rFonts w:hint="eastAsia"/>
          <w:noProof/>
        </w:rPr>
        <w:t>观测数据文件的头部分</w:t>
      </w:r>
      <w:r>
        <w:rPr>
          <w:noProof/>
        </w:rPr>
        <w:tab/>
      </w:r>
      <w:r>
        <w:rPr>
          <w:noProof/>
        </w:rPr>
        <w:fldChar w:fldCharType="begin"/>
      </w:r>
      <w:r>
        <w:rPr>
          <w:noProof/>
        </w:rPr>
        <w:instrText xml:space="preserve"> PAGEREF _Toc515350590 \h </w:instrText>
      </w:r>
      <w:r>
        <w:rPr>
          <w:noProof/>
        </w:rPr>
      </w:r>
      <w:r>
        <w:rPr>
          <w:noProof/>
        </w:rPr>
        <w:fldChar w:fldCharType="separate"/>
      </w:r>
      <w:r>
        <w:rPr>
          <w:noProof/>
        </w:rPr>
        <w:t>4</w:t>
      </w:r>
      <w:r>
        <w:rPr>
          <w:noProof/>
        </w:rPr>
        <w:fldChar w:fldCharType="end"/>
      </w:r>
    </w:p>
    <w:p w:rsidR="00EC4C50" w:rsidRDefault="00EC4C50">
      <w:pPr>
        <w:pStyle w:val="40"/>
        <w:tabs>
          <w:tab w:val="right" w:leader="dot" w:pos="9345"/>
        </w:tabs>
        <w:rPr>
          <w:rFonts w:asciiTheme="minorHAnsi" w:eastAsiaTheme="minorEastAsia" w:hAnsiTheme="minorHAnsi" w:cstheme="minorBidi"/>
          <w:noProof/>
          <w:sz w:val="21"/>
          <w:szCs w:val="22"/>
        </w:rPr>
      </w:pPr>
      <w:r w:rsidRPr="00BB3BB8">
        <w:rPr>
          <w:noProof/>
        </w:rPr>
        <w:t xml:space="preserve">7.1.1  </w:t>
      </w:r>
      <w:r w:rsidRPr="00BB3BB8">
        <w:rPr>
          <w:rFonts w:hint="eastAsia"/>
          <w:noProof/>
        </w:rPr>
        <w:t>格式</w:t>
      </w:r>
      <w:r>
        <w:rPr>
          <w:noProof/>
        </w:rPr>
        <w:tab/>
      </w:r>
      <w:r>
        <w:rPr>
          <w:noProof/>
        </w:rPr>
        <w:fldChar w:fldCharType="begin"/>
      </w:r>
      <w:r>
        <w:rPr>
          <w:noProof/>
        </w:rPr>
        <w:instrText xml:space="preserve"> PAGEREF _Toc515350591 \h </w:instrText>
      </w:r>
      <w:r>
        <w:rPr>
          <w:noProof/>
        </w:rPr>
      </w:r>
      <w:r>
        <w:rPr>
          <w:noProof/>
        </w:rPr>
        <w:fldChar w:fldCharType="separate"/>
      </w:r>
      <w:r>
        <w:rPr>
          <w:noProof/>
        </w:rPr>
        <w:t>4</w:t>
      </w:r>
      <w:r>
        <w:rPr>
          <w:noProof/>
        </w:rPr>
        <w:fldChar w:fldCharType="end"/>
      </w:r>
    </w:p>
    <w:p w:rsidR="00EC4C50" w:rsidRDefault="00EC4C50">
      <w:pPr>
        <w:pStyle w:val="40"/>
        <w:tabs>
          <w:tab w:val="right" w:leader="dot" w:pos="9345"/>
        </w:tabs>
        <w:rPr>
          <w:rFonts w:asciiTheme="minorHAnsi" w:eastAsiaTheme="minorEastAsia" w:hAnsiTheme="minorHAnsi" w:cstheme="minorBidi"/>
          <w:noProof/>
          <w:sz w:val="21"/>
          <w:szCs w:val="22"/>
        </w:rPr>
      </w:pPr>
      <w:r w:rsidRPr="00BB3BB8">
        <w:rPr>
          <w:noProof/>
        </w:rPr>
        <w:t xml:space="preserve">7.1.2  </w:t>
      </w:r>
      <w:r w:rsidRPr="00BB3BB8">
        <w:rPr>
          <w:rFonts w:hint="eastAsia"/>
          <w:noProof/>
        </w:rPr>
        <w:t>参数说明</w:t>
      </w:r>
      <w:r>
        <w:rPr>
          <w:noProof/>
        </w:rPr>
        <w:tab/>
      </w:r>
      <w:r>
        <w:rPr>
          <w:noProof/>
        </w:rPr>
        <w:fldChar w:fldCharType="begin"/>
      </w:r>
      <w:r>
        <w:rPr>
          <w:noProof/>
        </w:rPr>
        <w:instrText xml:space="preserve"> PAGEREF _Toc515350592 \h </w:instrText>
      </w:r>
      <w:r>
        <w:rPr>
          <w:noProof/>
        </w:rPr>
      </w:r>
      <w:r>
        <w:rPr>
          <w:noProof/>
        </w:rPr>
        <w:fldChar w:fldCharType="separate"/>
      </w:r>
      <w:r>
        <w:rPr>
          <w:noProof/>
        </w:rPr>
        <w:t>7</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7.2  GNSS</w:t>
      </w:r>
      <w:r w:rsidRPr="00BB3BB8">
        <w:rPr>
          <w:rFonts w:hint="eastAsia"/>
          <w:noProof/>
        </w:rPr>
        <w:t>观测数据文件的数据部分</w:t>
      </w:r>
      <w:r>
        <w:rPr>
          <w:noProof/>
        </w:rPr>
        <w:tab/>
      </w:r>
      <w:r>
        <w:rPr>
          <w:noProof/>
        </w:rPr>
        <w:fldChar w:fldCharType="begin"/>
      </w:r>
      <w:r>
        <w:rPr>
          <w:noProof/>
        </w:rPr>
        <w:instrText xml:space="preserve"> PAGEREF _Toc515350593 \h </w:instrText>
      </w:r>
      <w:r>
        <w:rPr>
          <w:noProof/>
        </w:rPr>
      </w:r>
      <w:r>
        <w:rPr>
          <w:noProof/>
        </w:rPr>
        <w:fldChar w:fldCharType="separate"/>
      </w:r>
      <w:r>
        <w:rPr>
          <w:noProof/>
        </w:rPr>
        <w:t>9</w:t>
      </w:r>
      <w:r>
        <w:rPr>
          <w:noProof/>
        </w:rPr>
        <w:fldChar w:fldCharType="end"/>
      </w:r>
    </w:p>
    <w:p w:rsidR="00EC4C50" w:rsidRDefault="00EC4C50">
      <w:pPr>
        <w:pStyle w:val="40"/>
        <w:tabs>
          <w:tab w:val="right" w:leader="dot" w:pos="9345"/>
        </w:tabs>
        <w:rPr>
          <w:rFonts w:asciiTheme="minorHAnsi" w:eastAsiaTheme="minorEastAsia" w:hAnsiTheme="minorHAnsi" w:cstheme="minorBidi"/>
          <w:noProof/>
          <w:sz w:val="21"/>
          <w:szCs w:val="22"/>
        </w:rPr>
      </w:pPr>
      <w:r w:rsidRPr="00BB3BB8">
        <w:rPr>
          <w:noProof/>
        </w:rPr>
        <w:t xml:space="preserve">7.2.1  </w:t>
      </w:r>
      <w:r w:rsidRPr="00BB3BB8">
        <w:rPr>
          <w:rFonts w:hint="eastAsia"/>
          <w:noProof/>
        </w:rPr>
        <w:t>格式</w:t>
      </w:r>
      <w:r>
        <w:rPr>
          <w:noProof/>
        </w:rPr>
        <w:tab/>
      </w:r>
      <w:r>
        <w:rPr>
          <w:noProof/>
        </w:rPr>
        <w:fldChar w:fldCharType="begin"/>
      </w:r>
      <w:r>
        <w:rPr>
          <w:noProof/>
        </w:rPr>
        <w:instrText xml:space="preserve"> PAGEREF _Toc515350594 \h </w:instrText>
      </w:r>
      <w:r>
        <w:rPr>
          <w:noProof/>
        </w:rPr>
      </w:r>
      <w:r>
        <w:rPr>
          <w:noProof/>
        </w:rPr>
        <w:fldChar w:fldCharType="separate"/>
      </w:r>
      <w:r>
        <w:rPr>
          <w:noProof/>
        </w:rPr>
        <w:t>9</w:t>
      </w:r>
      <w:r>
        <w:rPr>
          <w:noProof/>
        </w:rPr>
        <w:fldChar w:fldCharType="end"/>
      </w:r>
    </w:p>
    <w:p w:rsidR="00EC4C50" w:rsidRDefault="00EC4C50">
      <w:pPr>
        <w:pStyle w:val="40"/>
        <w:tabs>
          <w:tab w:val="right" w:leader="dot" w:pos="9345"/>
        </w:tabs>
        <w:rPr>
          <w:rFonts w:asciiTheme="minorHAnsi" w:eastAsiaTheme="minorEastAsia" w:hAnsiTheme="minorHAnsi" w:cstheme="minorBidi"/>
          <w:noProof/>
          <w:sz w:val="21"/>
          <w:szCs w:val="22"/>
        </w:rPr>
      </w:pPr>
      <w:r w:rsidRPr="00BB3BB8">
        <w:rPr>
          <w:noProof/>
        </w:rPr>
        <w:t xml:space="preserve">7.2.2  </w:t>
      </w:r>
      <w:r w:rsidRPr="00BB3BB8">
        <w:rPr>
          <w:rFonts w:hint="eastAsia"/>
          <w:noProof/>
        </w:rPr>
        <w:t>记录规则</w:t>
      </w:r>
      <w:r>
        <w:rPr>
          <w:noProof/>
        </w:rPr>
        <w:tab/>
      </w:r>
      <w:r>
        <w:rPr>
          <w:noProof/>
        </w:rPr>
        <w:fldChar w:fldCharType="begin"/>
      </w:r>
      <w:r>
        <w:rPr>
          <w:noProof/>
        </w:rPr>
        <w:instrText xml:space="preserve"> PAGEREF _Toc515350595 \h </w:instrText>
      </w:r>
      <w:r>
        <w:rPr>
          <w:noProof/>
        </w:rPr>
      </w:r>
      <w:r>
        <w:rPr>
          <w:noProof/>
        </w:rPr>
        <w:fldChar w:fldCharType="separate"/>
      </w:r>
      <w:r>
        <w:rPr>
          <w:noProof/>
        </w:rPr>
        <w:t>11</w:t>
      </w:r>
      <w:r>
        <w:rPr>
          <w:noProof/>
        </w:rPr>
        <w:fldChar w:fldCharType="end"/>
      </w:r>
    </w:p>
    <w:p w:rsidR="00EC4C50" w:rsidRDefault="00EC4C50">
      <w:pPr>
        <w:pStyle w:val="40"/>
        <w:tabs>
          <w:tab w:val="right" w:leader="dot" w:pos="9345"/>
        </w:tabs>
        <w:rPr>
          <w:rFonts w:asciiTheme="minorHAnsi" w:eastAsiaTheme="minorEastAsia" w:hAnsiTheme="minorHAnsi" w:cstheme="minorBidi"/>
          <w:noProof/>
          <w:sz w:val="21"/>
          <w:szCs w:val="22"/>
        </w:rPr>
      </w:pPr>
      <w:r w:rsidRPr="00BB3BB8">
        <w:rPr>
          <w:noProof/>
        </w:rPr>
        <w:t xml:space="preserve">7.2.3  </w:t>
      </w:r>
      <w:r w:rsidRPr="00BB3BB8">
        <w:rPr>
          <w:rFonts w:hint="eastAsia"/>
          <w:noProof/>
        </w:rPr>
        <w:t>参数说明</w:t>
      </w:r>
      <w:r>
        <w:rPr>
          <w:noProof/>
        </w:rPr>
        <w:tab/>
      </w:r>
      <w:r>
        <w:rPr>
          <w:noProof/>
        </w:rPr>
        <w:fldChar w:fldCharType="begin"/>
      </w:r>
      <w:r>
        <w:rPr>
          <w:noProof/>
        </w:rPr>
        <w:instrText xml:space="preserve"> PAGEREF _Toc515350596 \h </w:instrText>
      </w:r>
      <w:r>
        <w:rPr>
          <w:noProof/>
        </w:rPr>
      </w:r>
      <w:r>
        <w:rPr>
          <w:noProof/>
        </w:rPr>
        <w:fldChar w:fldCharType="separate"/>
      </w:r>
      <w:r>
        <w:rPr>
          <w:noProof/>
        </w:rPr>
        <w:t>13</w:t>
      </w:r>
      <w:r>
        <w:rPr>
          <w:noProof/>
        </w:rPr>
        <w:fldChar w:fldCharType="end"/>
      </w:r>
    </w:p>
    <w:p w:rsidR="00EC4C50" w:rsidRDefault="00EC4C50">
      <w:pPr>
        <w:pStyle w:val="20"/>
        <w:tabs>
          <w:tab w:val="left" w:pos="630"/>
          <w:tab w:val="right" w:leader="dot" w:pos="9345"/>
        </w:tabs>
        <w:rPr>
          <w:rFonts w:asciiTheme="minorHAnsi" w:eastAsiaTheme="minorEastAsia" w:hAnsiTheme="minorHAnsi" w:cstheme="minorBidi"/>
          <w:smallCaps w:val="0"/>
          <w:noProof/>
          <w:sz w:val="21"/>
          <w:szCs w:val="22"/>
        </w:rPr>
      </w:pPr>
      <w:r w:rsidRPr="00BB3BB8">
        <w:rPr>
          <w:noProof/>
          <w:highlight w:val="yellow"/>
        </w:rPr>
        <w:t>8</w:t>
      </w:r>
      <w:r>
        <w:rPr>
          <w:rFonts w:asciiTheme="minorHAnsi" w:eastAsiaTheme="minorEastAsia" w:hAnsiTheme="minorHAnsi" w:cstheme="minorBidi"/>
          <w:smallCaps w:val="0"/>
          <w:noProof/>
          <w:sz w:val="21"/>
          <w:szCs w:val="22"/>
        </w:rPr>
        <w:tab/>
      </w:r>
      <w:r w:rsidRPr="00BB3BB8">
        <w:rPr>
          <w:noProof/>
          <w:highlight w:val="yellow"/>
        </w:rPr>
        <w:t>GNSS</w:t>
      </w:r>
      <w:r w:rsidRPr="00BB3BB8">
        <w:rPr>
          <w:rFonts w:hint="eastAsia"/>
          <w:noProof/>
          <w:highlight w:val="yellow"/>
        </w:rPr>
        <w:t>导航数据文件</w:t>
      </w:r>
      <w:r>
        <w:rPr>
          <w:noProof/>
        </w:rPr>
        <w:tab/>
      </w:r>
      <w:r>
        <w:rPr>
          <w:noProof/>
        </w:rPr>
        <w:fldChar w:fldCharType="begin"/>
      </w:r>
      <w:r>
        <w:rPr>
          <w:noProof/>
        </w:rPr>
        <w:instrText xml:space="preserve"> PAGEREF _Toc515350597 \h </w:instrText>
      </w:r>
      <w:r>
        <w:rPr>
          <w:noProof/>
        </w:rPr>
      </w:r>
      <w:r>
        <w:rPr>
          <w:noProof/>
        </w:rPr>
        <w:fldChar w:fldCharType="separate"/>
      </w:r>
      <w:r>
        <w:rPr>
          <w:noProof/>
        </w:rPr>
        <w:t>13</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8.1  GNSS</w:t>
      </w:r>
      <w:r w:rsidRPr="00BB3BB8">
        <w:rPr>
          <w:rFonts w:hint="eastAsia"/>
          <w:noProof/>
        </w:rPr>
        <w:t>导航数据文件的头部分</w:t>
      </w:r>
      <w:r>
        <w:rPr>
          <w:noProof/>
        </w:rPr>
        <w:tab/>
      </w:r>
      <w:r>
        <w:rPr>
          <w:noProof/>
        </w:rPr>
        <w:fldChar w:fldCharType="begin"/>
      </w:r>
      <w:r>
        <w:rPr>
          <w:noProof/>
        </w:rPr>
        <w:instrText xml:space="preserve"> PAGEREF _Toc515350598 \h </w:instrText>
      </w:r>
      <w:r>
        <w:rPr>
          <w:noProof/>
        </w:rPr>
      </w:r>
      <w:r>
        <w:rPr>
          <w:noProof/>
        </w:rPr>
        <w:fldChar w:fldCharType="separate"/>
      </w:r>
      <w:r>
        <w:rPr>
          <w:noProof/>
        </w:rPr>
        <w:t>13</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8.2  GNSS</w:t>
      </w:r>
      <w:r w:rsidRPr="00BB3BB8">
        <w:rPr>
          <w:rFonts w:hint="eastAsia"/>
          <w:noProof/>
        </w:rPr>
        <w:t>导航数据文件的数据部分</w:t>
      </w:r>
      <w:r>
        <w:rPr>
          <w:noProof/>
        </w:rPr>
        <w:tab/>
      </w:r>
      <w:r>
        <w:rPr>
          <w:noProof/>
        </w:rPr>
        <w:fldChar w:fldCharType="begin"/>
      </w:r>
      <w:r>
        <w:rPr>
          <w:noProof/>
        </w:rPr>
        <w:instrText xml:space="preserve"> PAGEREF _Toc515350599 \h </w:instrText>
      </w:r>
      <w:r>
        <w:rPr>
          <w:noProof/>
        </w:rPr>
      </w:r>
      <w:r>
        <w:rPr>
          <w:noProof/>
        </w:rPr>
        <w:fldChar w:fldCharType="separate"/>
      </w:r>
      <w:r>
        <w:rPr>
          <w:noProof/>
        </w:rPr>
        <w:t>15</w:t>
      </w:r>
      <w:r>
        <w:rPr>
          <w:noProof/>
        </w:rPr>
        <w:fldChar w:fldCharType="end"/>
      </w:r>
    </w:p>
    <w:p w:rsidR="00EC4C50" w:rsidRDefault="00EC4C50">
      <w:pPr>
        <w:pStyle w:val="40"/>
        <w:tabs>
          <w:tab w:val="right" w:leader="dot" w:pos="9345"/>
        </w:tabs>
        <w:rPr>
          <w:rFonts w:asciiTheme="minorHAnsi" w:eastAsiaTheme="minorEastAsia" w:hAnsiTheme="minorHAnsi" w:cstheme="minorBidi"/>
          <w:noProof/>
          <w:sz w:val="21"/>
          <w:szCs w:val="22"/>
        </w:rPr>
      </w:pPr>
      <w:r w:rsidRPr="00BB3BB8">
        <w:rPr>
          <w:noProof/>
        </w:rPr>
        <w:t xml:space="preserve">8.2.1  </w:t>
      </w:r>
      <w:r w:rsidRPr="00BB3BB8">
        <w:rPr>
          <w:rFonts w:hint="eastAsia"/>
          <w:noProof/>
        </w:rPr>
        <w:t>概述</w:t>
      </w:r>
      <w:r>
        <w:rPr>
          <w:noProof/>
        </w:rPr>
        <w:tab/>
      </w:r>
      <w:r>
        <w:rPr>
          <w:noProof/>
        </w:rPr>
        <w:fldChar w:fldCharType="begin"/>
      </w:r>
      <w:r>
        <w:rPr>
          <w:noProof/>
        </w:rPr>
        <w:instrText xml:space="preserve"> PAGEREF _Toc515350600 \h </w:instrText>
      </w:r>
      <w:r>
        <w:rPr>
          <w:noProof/>
        </w:rPr>
      </w:r>
      <w:r>
        <w:rPr>
          <w:noProof/>
        </w:rPr>
        <w:fldChar w:fldCharType="separate"/>
      </w:r>
      <w:r>
        <w:rPr>
          <w:noProof/>
        </w:rPr>
        <w:t>15</w:t>
      </w:r>
      <w:r>
        <w:rPr>
          <w:noProof/>
        </w:rPr>
        <w:fldChar w:fldCharType="end"/>
      </w:r>
    </w:p>
    <w:p w:rsidR="00EC4C50" w:rsidRDefault="00EC4C50">
      <w:pPr>
        <w:pStyle w:val="40"/>
        <w:tabs>
          <w:tab w:val="right" w:leader="dot" w:pos="9345"/>
        </w:tabs>
        <w:rPr>
          <w:rFonts w:asciiTheme="minorHAnsi" w:eastAsiaTheme="minorEastAsia" w:hAnsiTheme="minorHAnsi" w:cstheme="minorBidi"/>
          <w:noProof/>
          <w:sz w:val="21"/>
          <w:szCs w:val="22"/>
        </w:rPr>
      </w:pPr>
      <w:r w:rsidRPr="00BB3BB8">
        <w:rPr>
          <w:noProof/>
        </w:rPr>
        <w:t xml:space="preserve">8.2.2  </w:t>
      </w:r>
      <w:r w:rsidRPr="00BB3BB8">
        <w:rPr>
          <w:rFonts w:hint="eastAsia"/>
          <w:noProof/>
        </w:rPr>
        <w:t>格式</w:t>
      </w:r>
      <w:r>
        <w:rPr>
          <w:noProof/>
        </w:rPr>
        <w:tab/>
      </w:r>
      <w:r>
        <w:rPr>
          <w:noProof/>
        </w:rPr>
        <w:fldChar w:fldCharType="begin"/>
      </w:r>
      <w:r>
        <w:rPr>
          <w:noProof/>
        </w:rPr>
        <w:instrText xml:space="preserve"> PAGEREF _Toc515350601 \h </w:instrText>
      </w:r>
      <w:r>
        <w:rPr>
          <w:noProof/>
        </w:rPr>
      </w:r>
      <w:r>
        <w:rPr>
          <w:noProof/>
        </w:rPr>
        <w:fldChar w:fldCharType="separate"/>
      </w:r>
      <w:r>
        <w:rPr>
          <w:noProof/>
        </w:rPr>
        <w:t>15</w:t>
      </w:r>
      <w:r>
        <w:rPr>
          <w:noProof/>
        </w:rPr>
        <w:fldChar w:fldCharType="end"/>
      </w:r>
    </w:p>
    <w:p w:rsidR="00EC4C50" w:rsidRDefault="00EC4C50">
      <w:pPr>
        <w:pStyle w:val="40"/>
        <w:tabs>
          <w:tab w:val="right" w:leader="dot" w:pos="9345"/>
        </w:tabs>
        <w:rPr>
          <w:rFonts w:asciiTheme="minorHAnsi" w:eastAsiaTheme="minorEastAsia" w:hAnsiTheme="minorHAnsi" w:cstheme="minorBidi"/>
          <w:noProof/>
          <w:sz w:val="21"/>
          <w:szCs w:val="22"/>
        </w:rPr>
      </w:pPr>
      <w:r w:rsidRPr="00BB3BB8">
        <w:rPr>
          <w:noProof/>
        </w:rPr>
        <w:t xml:space="preserve">8.2.3  </w:t>
      </w:r>
      <w:r w:rsidRPr="00BB3BB8">
        <w:rPr>
          <w:rFonts w:hint="eastAsia"/>
          <w:noProof/>
        </w:rPr>
        <w:t>参数说明</w:t>
      </w:r>
      <w:r>
        <w:rPr>
          <w:noProof/>
        </w:rPr>
        <w:tab/>
      </w:r>
      <w:r>
        <w:rPr>
          <w:noProof/>
        </w:rPr>
        <w:fldChar w:fldCharType="begin"/>
      </w:r>
      <w:r>
        <w:rPr>
          <w:noProof/>
        </w:rPr>
        <w:instrText xml:space="preserve"> PAGEREF _Toc515350602 \h </w:instrText>
      </w:r>
      <w:r>
        <w:rPr>
          <w:noProof/>
        </w:rPr>
      </w:r>
      <w:r>
        <w:rPr>
          <w:noProof/>
        </w:rPr>
        <w:fldChar w:fldCharType="separate"/>
      </w:r>
      <w:r>
        <w:rPr>
          <w:noProof/>
        </w:rPr>
        <w:t>20</w:t>
      </w:r>
      <w:r>
        <w:rPr>
          <w:noProof/>
        </w:rPr>
        <w:fldChar w:fldCharType="end"/>
      </w:r>
    </w:p>
    <w:p w:rsidR="00EC4C50" w:rsidRDefault="00EC4C50">
      <w:pPr>
        <w:pStyle w:val="20"/>
        <w:tabs>
          <w:tab w:val="left" w:pos="630"/>
          <w:tab w:val="right" w:leader="dot" w:pos="9345"/>
        </w:tabs>
        <w:rPr>
          <w:rFonts w:asciiTheme="minorHAnsi" w:eastAsiaTheme="minorEastAsia" w:hAnsiTheme="minorHAnsi" w:cstheme="minorBidi"/>
          <w:smallCaps w:val="0"/>
          <w:noProof/>
          <w:sz w:val="21"/>
          <w:szCs w:val="22"/>
        </w:rPr>
      </w:pPr>
      <w:r w:rsidRPr="00BB3BB8">
        <w:rPr>
          <w:noProof/>
          <w:highlight w:val="yellow"/>
        </w:rPr>
        <w:t>9</w:t>
      </w:r>
      <w:r>
        <w:rPr>
          <w:rFonts w:asciiTheme="minorHAnsi" w:eastAsiaTheme="minorEastAsia" w:hAnsiTheme="minorHAnsi" w:cstheme="minorBidi"/>
          <w:smallCaps w:val="0"/>
          <w:noProof/>
          <w:sz w:val="21"/>
          <w:szCs w:val="22"/>
        </w:rPr>
        <w:tab/>
      </w:r>
      <w:r w:rsidRPr="00BB3BB8">
        <w:rPr>
          <w:rFonts w:hint="eastAsia"/>
          <w:noProof/>
          <w:highlight w:val="yellow"/>
        </w:rPr>
        <w:t>气象数据文件</w:t>
      </w:r>
      <w:r>
        <w:rPr>
          <w:noProof/>
        </w:rPr>
        <w:tab/>
      </w:r>
      <w:r>
        <w:rPr>
          <w:noProof/>
        </w:rPr>
        <w:fldChar w:fldCharType="begin"/>
      </w:r>
      <w:r>
        <w:rPr>
          <w:noProof/>
        </w:rPr>
        <w:instrText xml:space="preserve"> PAGEREF _Toc515350603 \h </w:instrText>
      </w:r>
      <w:r>
        <w:rPr>
          <w:noProof/>
        </w:rPr>
      </w:r>
      <w:r>
        <w:rPr>
          <w:noProof/>
        </w:rPr>
        <w:fldChar w:fldCharType="separate"/>
      </w:r>
      <w:r>
        <w:rPr>
          <w:noProof/>
        </w:rPr>
        <w:t>21</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 xml:space="preserve">9.1  </w:t>
      </w:r>
      <w:r w:rsidRPr="00BB3BB8">
        <w:rPr>
          <w:rFonts w:hint="eastAsia"/>
          <w:noProof/>
        </w:rPr>
        <w:t>气象数据文件的头部分</w:t>
      </w:r>
      <w:r>
        <w:rPr>
          <w:noProof/>
        </w:rPr>
        <w:tab/>
      </w:r>
      <w:r>
        <w:rPr>
          <w:noProof/>
        </w:rPr>
        <w:fldChar w:fldCharType="begin"/>
      </w:r>
      <w:r>
        <w:rPr>
          <w:noProof/>
        </w:rPr>
        <w:instrText xml:space="preserve"> PAGEREF _Toc515350604 \h </w:instrText>
      </w:r>
      <w:r>
        <w:rPr>
          <w:noProof/>
        </w:rPr>
      </w:r>
      <w:r>
        <w:rPr>
          <w:noProof/>
        </w:rPr>
        <w:fldChar w:fldCharType="separate"/>
      </w:r>
      <w:r>
        <w:rPr>
          <w:noProof/>
        </w:rPr>
        <w:t>21</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 xml:space="preserve">9.2  </w:t>
      </w:r>
      <w:r w:rsidRPr="00BB3BB8">
        <w:rPr>
          <w:rFonts w:hint="eastAsia"/>
          <w:noProof/>
        </w:rPr>
        <w:t>气象数据文件的数据部分</w:t>
      </w:r>
      <w:r>
        <w:rPr>
          <w:noProof/>
        </w:rPr>
        <w:tab/>
      </w:r>
      <w:r>
        <w:rPr>
          <w:noProof/>
        </w:rPr>
        <w:fldChar w:fldCharType="begin"/>
      </w:r>
      <w:r>
        <w:rPr>
          <w:noProof/>
        </w:rPr>
        <w:instrText xml:space="preserve"> PAGEREF _Toc515350605 \h </w:instrText>
      </w:r>
      <w:r>
        <w:rPr>
          <w:noProof/>
        </w:rPr>
      </w:r>
      <w:r>
        <w:rPr>
          <w:noProof/>
        </w:rPr>
        <w:fldChar w:fldCharType="separate"/>
      </w:r>
      <w:r>
        <w:rPr>
          <w:noProof/>
        </w:rPr>
        <w:t>22</w:t>
      </w:r>
      <w:r>
        <w:rPr>
          <w:noProof/>
        </w:rPr>
        <w:fldChar w:fldCharType="end"/>
      </w:r>
    </w:p>
    <w:p w:rsidR="00EC4C50" w:rsidRDefault="00EC4C50">
      <w:pPr>
        <w:pStyle w:val="20"/>
        <w:tabs>
          <w:tab w:val="left" w:pos="840"/>
          <w:tab w:val="right" w:leader="dot" w:pos="9345"/>
        </w:tabs>
        <w:rPr>
          <w:rFonts w:asciiTheme="minorHAnsi" w:eastAsiaTheme="minorEastAsia" w:hAnsiTheme="minorHAnsi" w:cstheme="minorBidi"/>
          <w:smallCaps w:val="0"/>
          <w:noProof/>
          <w:sz w:val="21"/>
          <w:szCs w:val="22"/>
        </w:rPr>
      </w:pPr>
      <w:r w:rsidRPr="00BB3BB8">
        <w:rPr>
          <w:noProof/>
        </w:rPr>
        <w:t>10</w:t>
      </w:r>
      <w:r>
        <w:rPr>
          <w:rFonts w:asciiTheme="minorHAnsi" w:eastAsiaTheme="minorEastAsia" w:hAnsiTheme="minorHAnsi" w:cstheme="minorBidi"/>
          <w:smallCaps w:val="0"/>
          <w:noProof/>
          <w:sz w:val="21"/>
          <w:szCs w:val="22"/>
        </w:rPr>
        <w:tab/>
      </w:r>
      <w:r w:rsidRPr="00BB3BB8">
        <w:rPr>
          <w:rFonts w:hint="eastAsia"/>
          <w:noProof/>
        </w:rPr>
        <w:t>时差测量数据文件</w:t>
      </w:r>
      <w:r>
        <w:rPr>
          <w:noProof/>
        </w:rPr>
        <w:tab/>
      </w:r>
      <w:r>
        <w:rPr>
          <w:noProof/>
        </w:rPr>
        <w:fldChar w:fldCharType="begin"/>
      </w:r>
      <w:r>
        <w:rPr>
          <w:noProof/>
        </w:rPr>
        <w:instrText xml:space="preserve"> PAGEREF _Toc515350606 \h </w:instrText>
      </w:r>
      <w:r>
        <w:rPr>
          <w:noProof/>
        </w:rPr>
      </w:r>
      <w:r>
        <w:rPr>
          <w:noProof/>
        </w:rPr>
        <w:fldChar w:fldCharType="separate"/>
      </w:r>
      <w:r>
        <w:rPr>
          <w:noProof/>
        </w:rPr>
        <w:t>23</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 xml:space="preserve">10.1  </w:t>
      </w:r>
      <w:r w:rsidRPr="00BB3BB8">
        <w:rPr>
          <w:rFonts w:hint="eastAsia"/>
          <w:noProof/>
        </w:rPr>
        <w:t>时差测量数据文件的头部分</w:t>
      </w:r>
      <w:r>
        <w:rPr>
          <w:noProof/>
        </w:rPr>
        <w:tab/>
      </w:r>
      <w:r>
        <w:rPr>
          <w:noProof/>
        </w:rPr>
        <w:fldChar w:fldCharType="begin"/>
      </w:r>
      <w:r>
        <w:rPr>
          <w:noProof/>
        </w:rPr>
        <w:instrText xml:space="preserve"> PAGEREF _Toc515350607 \h </w:instrText>
      </w:r>
      <w:r>
        <w:rPr>
          <w:noProof/>
        </w:rPr>
      </w:r>
      <w:r>
        <w:rPr>
          <w:noProof/>
        </w:rPr>
        <w:fldChar w:fldCharType="separate"/>
      </w:r>
      <w:r>
        <w:rPr>
          <w:noProof/>
        </w:rPr>
        <w:t>23</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 xml:space="preserve">10.2  </w:t>
      </w:r>
      <w:r w:rsidRPr="00BB3BB8">
        <w:rPr>
          <w:rFonts w:hint="eastAsia"/>
          <w:noProof/>
        </w:rPr>
        <w:t>时差测量数据文件的数据部分</w:t>
      </w:r>
      <w:r>
        <w:rPr>
          <w:noProof/>
        </w:rPr>
        <w:tab/>
      </w:r>
      <w:r>
        <w:rPr>
          <w:noProof/>
        </w:rPr>
        <w:fldChar w:fldCharType="begin"/>
      </w:r>
      <w:r>
        <w:rPr>
          <w:noProof/>
        </w:rPr>
        <w:instrText xml:space="preserve"> PAGEREF _Toc515350608 \h </w:instrText>
      </w:r>
      <w:r>
        <w:rPr>
          <w:noProof/>
        </w:rPr>
      </w:r>
      <w:r>
        <w:rPr>
          <w:noProof/>
        </w:rPr>
        <w:fldChar w:fldCharType="separate"/>
      </w:r>
      <w:r>
        <w:rPr>
          <w:noProof/>
        </w:rPr>
        <w:t>23</w:t>
      </w:r>
      <w:r>
        <w:rPr>
          <w:noProof/>
        </w:rPr>
        <w:fldChar w:fldCharType="end"/>
      </w:r>
    </w:p>
    <w:p w:rsidR="00EC4C50" w:rsidRDefault="00EC4C50">
      <w:pPr>
        <w:pStyle w:val="20"/>
        <w:tabs>
          <w:tab w:val="left" w:pos="840"/>
          <w:tab w:val="right" w:leader="dot" w:pos="9345"/>
        </w:tabs>
        <w:rPr>
          <w:rFonts w:asciiTheme="minorHAnsi" w:eastAsiaTheme="minorEastAsia" w:hAnsiTheme="minorHAnsi" w:cstheme="minorBidi"/>
          <w:smallCaps w:val="0"/>
          <w:noProof/>
          <w:sz w:val="21"/>
          <w:szCs w:val="22"/>
        </w:rPr>
      </w:pPr>
      <w:r w:rsidRPr="00BB3BB8">
        <w:rPr>
          <w:noProof/>
        </w:rPr>
        <w:t>11</w:t>
      </w:r>
      <w:r>
        <w:rPr>
          <w:rFonts w:asciiTheme="minorHAnsi" w:eastAsiaTheme="minorEastAsia" w:hAnsiTheme="minorHAnsi" w:cstheme="minorBidi"/>
          <w:smallCaps w:val="0"/>
          <w:noProof/>
          <w:sz w:val="21"/>
          <w:szCs w:val="22"/>
        </w:rPr>
        <w:tab/>
      </w:r>
      <w:r w:rsidRPr="00BB3BB8">
        <w:rPr>
          <w:rFonts w:hint="eastAsia"/>
          <w:noProof/>
        </w:rPr>
        <w:t>多径检测数据文件</w:t>
      </w:r>
      <w:r>
        <w:rPr>
          <w:noProof/>
        </w:rPr>
        <w:tab/>
      </w:r>
      <w:r>
        <w:rPr>
          <w:noProof/>
        </w:rPr>
        <w:fldChar w:fldCharType="begin"/>
      </w:r>
      <w:r>
        <w:rPr>
          <w:noProof/>
        </w:rPr>
        <w:instrText xml:space="preserve"> PAGEREF _Toc515350609 \h </w:instrText>
      </w:r>
      <w:r>
        <w:rPr>
          <w:noProof/>
        </w:rPr>
      </w:r>
      <w:r>
        <w:rPr>
          <w:noProof/>
        </w:rPr>
        <w:fldChar w:fldCharType="separate"/>
      </w:r>
      <w:r>
        <w:rPr>
          <w:noProof/>
        </w:rPr>
        <w:t>24</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 xml:space="preserve">11.1  </w:t>
      </w:r>
      <w:r w:rsidRPr="00BB3BB8">
        <w:rPr>
          <w:rFonts w:hint="eastAsia"/>
          <w:noProof/>
        </w:rPr>
        <w:t>多径检测数据文件的头部分</w:t>
      </w:r>
      <w:r>
        <w:rPr>
          <w:noProof/>
        </w:rPr>
        <w:tab/>
      </w:r>
      <w:r>
        <w:rPr>
          <w:noProof/>
        </w:rPr>
        <w:fldChar w:fldCharType="begin"/>
      </w:r>
      <w:r>
        <w:rPr>
          <w:noProof/>
        </w:rPr>
        <w:instrText xml:space="preserve"> PAGEREF _Toc515350610 \h </w:instrText>
      </w:r>
      <w:r>
        <w:rPr>
          <w:noProof/>
        </w:rPr>
      </w:r>
      <w:r>
        <w:rPr>
          <w:noProof/>
        </w:rPr>
        <w:fldChar w:fldCharType="separate"/>
      </w:r>
      <w:r>
        <w:rPr>
          <w:noProof/>
        </w:rPr>
        <w:t>24</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 xml:space="preserve">11.2  </w:t>
      </w:r>
      <w:r w:rsidRPr="00BB3BB8">
        <w:rPr>
          <w:rFonts w:hint="eastAsia"/>
          <w:noProof/>
        </w:rPr>
        <w:t>多径检测数据文件的数据部分</w:t>
      </w:r>
      <w:r>
        <w:rPr>
          <w:noProof/>
        </w:rPr>
        <w:tab/>
      </w:r>
      <w:r>
        <w:rPr>
          <w:noProof/>
        </w:rPr>
        <w:fldChar w:fldCharType="begin"/>
      </w:r>
      <w:r>
        <w:rPr>
          <w:noProof/>
        </w:rPr>
        <w:instrText xml:space="preserve"> PAGEREF _Toc515350611 \h </w:instrText>
      </w:r>
      <w:r>
        <w:rPr>
          <w:noProof/>
        </w:rPr>
      </w:r>
      <w:r>
        <w:rPr>
          <w:noProof/>
        </w:rPr>
        <w:fldChar w:fldCharType="separate"/>
      </w:r>
      <w:r>
        <w:rPr>
          <w:noProof/>
        </w:rPr>
        <w:t>24</w:t>
      </w:r>
      <w:r>
        <w:rPr>
          <w:noProof/>
        </w:rPr>
        <w:fldChar w:fldCharType="end"/>
      </w:r>
    </w:p>
    <w:p w:rsidR="00EC4C50" w:rsidRDefault="00EC4C50">
      <w:pPr>
        <w:pStyle w:val="20"/>
        <w:tabs>
          <w:tab w:val="left" w:pos="630"/>
          <w:tab w:val="right" w:leader="dot" w:pos="9345"/>
        </w:tabs>
        <w:rPr>
          <w:rFonts w:asciiTheme="minorHAnsi" w:eastAsiaTheme="minorEastAsia" w:hAnsiTheme="minorHAnsi" w:cstheme="minorBidi"/>
          <w:smallCaps w:val="0"/>
          <w:noProof/>
          <w:sz w:val="21"/>
          <w:szCs w:val="22"/>
        </w:rPr>
      </w:pPr>
      <w:r w:rsidRPr="00BB3BB8">
        <w:rPr>
          <w:noProof/>
        </w:rPr>
        <w:lastRenderedPageBreak/>
        <w:t>12</w:t>
      </w:r>
      <w:r>
        <w:rPr>
          <w:rFonts w:asciiTheme="minorHAnsi" w:eastAsiaTheme="minorEastAsia" w:hAnsiTheme="minorHAnsi" w:cstheme="minorBidi"/>
          <w:smallCaps w:val="0"/>
          <w:noProof/>
          <w:sz w:val="21"/>
          <w:szCs w:val="22"/>
        </w:rPr>
        <w:tab/>
      </w:r>
      <w:r w:rsidRPr="00BB3BB8">
        <w:rPr>
          <w:noProof/>
        </w:rPr>
        <w:t>GNSS</w:t>
      </w:r>
      <w:r w:rsidRPr="00BB3BB8">
        <w:rPr>
          <w:rFonts w:hint="eastAsia"/>
          <w:noProof/>
        </w:rPr>
        <w:t>卫星健康状态信息文件</w:t>
      </w:r>
      <w:r>
        <w:rPr>
          <w:noProof/>
        </w:rPr>
        <w:tab/>
      </w:r>
      <w:r>
        <w:rPr>
          <w:noProof/>
        </w:rPr>
        <w:fldChar w:fldCharType="begin"/>
      </w:r>
      <w:r>
        <w:rPr>
          <w:noProof/>
        </w:rPr>
        <w:instrText xml:space="preserve"> PAGEREF _Toc515350612 \h </w:instrText>
      </w:r>
      <w:r>
        <w:rPr>
          <w:noProof/>
        </w:rPr>
      </w:r>
      <w:r>
        <w:rPr>
          <w:noProof/>
        </w:rPr>
        <w:fldChar w:fldCharType="separate"/>
      </w:r>
      <w:r>
        <w:rPr>
          <w:noProof/>
        </w:rPr>
        <w:t>25</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12.1  GNSS</w:t>
      </w:r>
      <w:r w:rsidRPr="00BB3BB8">
        <w:rPr>
          <w:rFonts w:hint="eastAsia"/>
          <w:noProof/>
        </w:rPr>
        <w:t>卫星健康状态信息文件的头部分</w:t>
      </w:r>
      <w:r>
        <w:rPr>
          <w:noProof/>
        </w:rPr>
        <w:tab/>
      </w:r>
      <w:r>
        <w:rPr>
          <w:noProof/>
        </w:rPr>
        <w:fldChar w:fldCharType="begin"/>
      </w:r>
      <w:r>
        <w:rPr>
          <w:noProof/>
        </w:rPr>
        <w:instrText xml:space="preserve"> PAGEREF _Toc515350613 \h </w:instrText>
      </w:r>
      <w:r>
        <w:rPr>
          <w:noProof/>
        </w:rPr>
      </w:r>
      <w:r>
        <w:rPr>
          <w:noProof/>
        </w:rPr>
        <w:fldChar w:fldCharType="separate"/>
      </w:r>
      <w:r>
        <w:rPr>
          <w:noProof/>
        </w:rPr>
        <w:t>25</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12.2  GNSS</w:t>
      </w:r>
      <w:r w:rsidRPr="00BB3BB8">
        <w:rPr>
          <w:rFonts w:hint="eastAsia"/>
          <w:noProof/>
        </w:rPr>
        <w:t>卫星健康状态信息文件的数据部分</w:t>
      </w:r>
      <w:r>
        <w:rPr>
          <w:noProof/>
        </w:rPr>
        <w:tab/>
      </w:r>
      <w:r>
        <w:rPr>
          <w:noProof/>
        </w:rPr>
        <w:fldChar w:fldCharType="begin"/>
      </w:r>
      <w:r>
        <w:rPr>
          <w:noProof/>
        </w:rPr>
        <w:instrText xml:space="preserve"> PAGEREF _Toc515350614 \h </w:instrText>
      </w:r>
      <w:r>
        <w:rPr>
          <w:noProof/>
        </w:rPr>
      </w:r>
      <w:r>
        <w:rPr>
          <w:noProof/>
        </w:rPr>
        <w:fldChar w:fldCharType="separate"/>
      </w:r>
      <w:r>
        <w:rPr>
          <w:noProof/>
        </w:rPr>
        <w:t>25</w:t>
      </w:r>
      <w:r>
        <w:rPr>
          <w:noProof/>
        </w:rPr>
        <w:fldChar w:fldCharType="end"/>
      </w:r>
    </w:p>
    <w:p w:rsidR="00EC4C50" w:rsidRDefault="00EC4C50">
      <w:pPr>
        <w:pStyle w:val="20"/>
        <w:tabs>
          <w:tab w:val="right" w:leader="dot" w:pos="9345"/>
        </w:tabs>
        <w:rPr>
          <w:rFonts w:asciiTheme="minorHAnsi" w:eastAsiaTheme="minorEastAsia" w:hAnsiTheme="minorHAnsi" w:cstheme="minorBidi"/>
          <w:smallCaps w:val="0"/>
          <w:noProof/>
          <w:sz w:val="21"/>
          <w:szCs w:val="22"/>
        </w:rPr>
      </w:pPr>
      <w:r w:rsidRPr="00BB3BB8">
        <w:rPr>
          <w:rFonts w:hint="eastAsia"/>
          <w:noProof/>
        </w:rPr>
        <w:t>附</w:t>
      </w:r>
      <w:r w:rsidRPr="00BB3BB8">
        <w:rPr>
          <w:noProof/>
        </w:rPr>
        <w:t xml:space="preserve">  </w:t>
      </w:r>
      <w:r w:rsidRPr="00BB3BB8">
        <w:rPr>
          <w:rFonts w:hint="eastAsia"/>
          <w:noProof/>
        </w:rPr>
        <w:t>录</w:t>
      </w:r>
      <w:r w:rsidRPr="00BB3BB8">
        <w:rPr>
          <w:noProof/>
        </w:rPr>
        <w:t xml:space="preserve">  A</w:t>
      </w:r>
      <w:r>
        <w:rPr>
          <w:noProof/>
        </w:rPr>
        <w:tab/>
      </w:r>
      <w:r>
        <w:rPr>
          <w:noProof/>
        </w:rPr>
        <w:fldChar w:fldCharType="begin"/>
      </w:r>
      <w:r>
        <w:rPr>
          <w:noProof/>
        </w:rPr>
        <w:instrText xml:space="preserve"> PAGEREF _Toc515350615 \h </w:instrText>
      </w:r>
      <w:r>
        <w:rPr>
          <w:noProof/>
        </w:rPr>
      </w:r>
      <w:r>
        <w:rPr>
          <w:noProof/>
        </w:rPr>
        <w:fldChar w:fldCharType="separate"/>
      </w:r>
      <w:r>
        <w:rPr>
          <w:noProof/>
        </w:rPr>
        <w:t>27</w:t>
      </w:r>
      <w:r>
        <w:rPr>
          <w:noProof/>
        </w:rPr>
        <w:fldChar w:fldCharType="end"/>
      </w:r>
    </w:p>
    <w:p w:rsidR="00EC4C50" w:rsidRDefault="00EC4C50">
      <w:pPr>
        <w:pStyle w:val="20"/>
        <w:tabs>
          <w:tab w:val="right" w:leader="dot" w:pos="9345"/>
        </w:tabs>
        <w:rPr>
          <w:rFonts w:asciiTheme="minorHAnsi" w:eastAsiaTheme="minorEastAsia" w:hAnsiTheme="minorHAnsi" w:cstheme="minorBidi"/>
          <w:smallCaps w:val="0"/>
          <w:noProof/>
          <w:sz w:val="21"/>
          <w:szCs w:val="22"/>
        </w:rPr>
      </w:pPr>
      <w:r w:rsidRPr="00BB3BB8">
        <w:rPr>
          <w:noProof/>
        </w:rPr>
        <w:t>(</w:t>
      </w:r>
      <w:r w:rsidRPr="00BB3BB8">
        <w:rPr>
          <w:rFonts w:hint="eastAsia"/>
          <w:noProof/>
        </w:rPr>
        <w:t>资料性附录</w:t>
      </w:r>
      <w:r w:rsidRPr="00BB3BB8">
        <w:rPr>
          <w:noProof/>
        </w:rPr>
        <w:t>)</w:t>
      </w:r>
      <w:r>
        <w:rPr>
          <w:noProof/>
        </w:rPr>
        <w:tab/>
      </w:r>
      <w:r>
        <w:rPr>
          <w:noProof/>
        </w:rPr>
        <w:fldChar w:fldCharType="begin"/>
      </w:r>
      <w:r>
        <w:rPr>
          <w:noProof/>
        </w:rPr>
        <w:instrText xml:space="preserve"> PAGEREF _Toc515350616 \h </w:instrText>
      </w:r>
      <w:r>
        <w:rPr>
          <w:noProof/>
        </w:rPr>
      </w:r>
      <w:r>
        <w:rPr>
          <w:noProof/>
        </w:rPr>
        <w:fldChar w:fldCharType="separate"/>
      </w:r>
      <w:r>
        <w:rPr>
          <w:noProof/>
        </w:rPr>
        <w:t>27</w:t>
      </w:r>
      <w:r>
        <w:rPr>
          <w:noProof/>
        </w:rPr>
        <w:fldChar w:fldCharType="end"/>
      </w:r>
    </w:p>
    <w:p w:rsidR="00EC4C50" w:rsidRDefault="00EC4C50">
      <w:pPr>
        <w:pStyle w:val="20"/>
        <w:tabs>
          <w:tab w:val="right" w:leader="dot" w:pos="9345"/>
        </w:tabs>
        <w:rPr>
          <w:rFonts w:asciiTheme="minorHAnsi" w:eastAsiaTheme="minorEastAsia" w:hAnsiTheme="minorHAnsi" w:cstheme="minorBidi"/>
          <w:smallCaps w:val="0"/>
          <w:noProof/>
          <w:sz w:val="21"/>
          <w:szCs w:val="22"/>
        </w:rPr>
      </w:pPr>
      <w:r w:rsidRPr="00BB3BB8">
        <w:rPr>
          <w:noProof/>
        </w:rPr>
        <w:t>A.1  GNSS</w:t>
      </w:r>
      <w:r w:rsidRPr="00BB3BB8">
        <w:rPr>
          <w:rFonts w:hint="eastAsia"/>
          <w:noProof/>
        </w:rPr>
        <w:t>观测文件示例</w:t>
      </w:r>
      <w:r>
        <w:rPr>
          <w:noProof/>
        </w:rPr>
        <w:tab/>
      </w:r>
      <w:r>
        <w:rPr>
          <w:noProof/>
        </w:rPr>
        <w:fldChar w:fldCharType="begin"/>
      </w:r>
      <w:r>
        <w:rPr>
          <w:noProof/>
        </w:rPr>
        <w:instrText xml:space="preserve"> PAGEREF _Toc515350617 \h </w:instrText>
      </w:r>
      <w:r>
        <w:rPr>
          <w:noProof/>
        </w:rPr>
      </w:r>
      <w:r>
        <w:rPr>
          <w:noProof/>
        </w:rPr>
        <w:fldChar w:fldCharType="separate"/>
      </w:r>
      <w:r>
        <w:rPr>
          <w:noProof/>
        </w:rPr>
        <w:t>27</w:t>
      </w:r>
      <w:r>
        <w:rPr>
          <w:noProof/>
        </w:rPr>
        <w:fldChar w:fldCharType="end"/>
      </w:r>
    </w:p>
    <w:p w:rsidR="00EC4C50" w:rsidRDefault="00EC4C50">
      <w:pPr>
        <w:pStyle w:val="20"/>
        <w:tabs>
          <w:tab w:val="right" w:leader="dot" w:pos="9345"/>
        </w:tabs>
        <w:rPr>
          <w:rFonts w:asciiTheme="minorHAnsi" w:eastAsiaTheme="minorEastAsia" w:hAnsiTheme="minorHAnsi" w:cstheme="minorBidi"/>
          <w:smallCaps w:val="0"/>
          <w:noProof/>
          <w:sz w:val="21"/>
          <w:szCs w:val="22"/>
        </w:rPr>
      </w:pPr>
      <w:r w:rsidRPr="00BB3BB8">
        <w:rPr>
          <w:noProof/>
        </w:rPr>
        <w:t>A.2  GNSS</w:t>
      </w:r>
      <w:r w:rsidRPr="00BB3BB8">
        <w:rPr>
          <w:rFonts w:hint="eastAsia"/>
          <w:noProof/>
        </w:rPr>
        <w:t>导航信息文件示例</w:t>
      </w:r>
      <w:r>
        <w:rPr>
          <w:noProof/>
        </w:rPr>
        <w:tab/>
      </w:r>
      <w:r>
        <w:rPr>
          <w:noProof/>
        </w:rPr>
        <w:fldChar w:fldCharType="begin"/>
      </w:r>
      <w:r>
        <w:rPr>
          <w:noProof/>
        </w:rPr>
        <w:instrText xml:space="preserve"> PAGEREF _Toc515350618 \h </w:instrText>
      </w:r>
      <w:r>
        <w:rPr>
          <w:noProof/>
        </w:rPr>
      </w:r>
      <w:r>
        <w:rPr>
          <w:noProof/>
        </w:rPr>
        <w:fldChar w:fldCharType="separate"/>
      </w:r>
      <w:r>
        <w:rPr>
          <w:noProof/>
        </w:rPr>
        <w:t>28</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A.2.1  GPS</w:t>
      </w:r>
      <w:r w:rsidRPr="00BB3BB8">
        <w:rPr>
          <w:rFonts w:hint="eastAsia"/>
          <w:noProof/>
        </w:rPr>
        <w:t>导航信息文件示例</w:t>
      </w:r>
      <w:r>
        <w:rPr>
          <w:noProof/>
        </w:rPr>
        <w:tab/>
      </w:r>
      <w:r>
        <w:rPr>
          <w:noProof/>
        </w:rPr>
        <w:fldChar w:fldCharType="begin"/>
      </w:r>
      <w:r>
        <w:rPr>
          <w:noProof/>
        </w:rPr>
        <w:instrText xml:space="preserve"> PAGEREF _Toc515350619 \h </w:instrText>
      </w:r>
      <w:r>
        <w:rPr>
          <w:noProof/>
        </w:rPr>
      </w:r>
      <w:r>
        <w:rPr>
          <w:noProof/>
        </w:rPr>
        <w:fldChar w:fldCharType="separate"/>
      </w:r>
      <w:r>
        <w:rPr>
          <w:noProof/>
        </w:rPr>
        <w:t>28</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A.2.2  GLONASS</w:t>
      </w:r>
      <w:r w:rsidRPr="00BB3BB8">
        <w:rPr>
          <w:rFonts w:hint="eastAsia"/>
          <w:noProof/>
        </w:rPr>
        <w:t>导航信息文件示例</w:t>
      </w:r>
      <w:r>
        <w:rPr>
          <w:noProof/>
        </w:rPr>
        <w:tab/>
      </w:r>
      <w:r>
        <w:rPr>
          <w:noProof/>
        </w:rPr>
        <w:fldChar w:fldCharType="begin"/>
      </w:r>
      <w:r>
        <w:rPr>
          <w:noProof/>
        </w:rPr>
        <w:instrText xml:space="preserve"> PAGEREF _Toc515350620 \h </w:instrText>
      </w:r>
      <w:r>
        <w:rPr>
          <w:noProof/>
        </w:rPr>
      </w:r>
      <w:r>
        <w:rPr>
          <w:noProof/>
        </w:rPr>
        <w:fldChar w:fldCharType="separate"/>
      </w:r>
      <w:r>
        <w:rPr>
          <w:noProof/>
        </w:rPr>
        <w:t>29</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A.2.3  Galileo</w:t>
      </w:r>
      <w:r w:rsidRPr="00BB3BB8">
        <w:rPr>
          <w:rFonts w:hint="eastAsia"/>
          <w:noProof/>
        </w:rPr>
        <w:t>导航数据文件示例</w:t>
      </w:r>
      <w:r>
        <w:rPr>
          <w:noProof/>
        </w:rPr>
        <w:tab/>
      </w:r>
      <w:r>
        <w:rPr>
          <w:noProof/>
        </w:rPr>
        <w:fldChar w:fldCharType="begin"/>
      </w:r>
      <w:r>
        <w:rPr>
          <w:noProof/>
        </w:rPr>
        <w:instrText xml:space="preserve"> PAGEREF _Toc515350621 \h </w:instrText>
      </w:r>
      <w:r>
        <w:rPr>
          <w:noProof/>
        </w:rPr>
      </w:r>
      <w:r>
        <w:rPr>
          <w:noProof/>
        </w:rPr>
        <w:fldChar w:fldCharType="separate"/>
      </w:r>
      <w:r>
        <w:rPr>
          <w:noProof/>
        </w:rPr>
        <w:t>30</w:t>
      </w:r>
      <w:r>
        <w:rPr>
          <w:noProof/>
        </w:rPr>
        <w:fldChar w:fldCharType="end"/>
      </w:r>
    </w:p>
    <w:p w:rsidR="00EC4C50" w:rsidRDefault="00EC4C50">
      <w:pPr>
        <w:pStyle w:val="30"/>
        <w:tabs>
          <w:tab w:val="right" w:leader="dot" w:pos="9345"/>
        </w:tabs>
        <w:rPr>
          <w:rFonts w:asciiTheme="minorHAnsi" w:eastAsiaTheme="minorEastAsia" w:hAnsiTheme="minorHAnsi" w:cstheme="minorBidi"/>
          <w:i w:val="0"/>
          <w:iCs w:val="0"/>
          <w:noProof/>
          <w:sz w:val="21"/>
          <w:szCs w:val="22"/>
        </w:rPr>
      </w:pPr>
      <w:r w:rsidRPr="00BB3BB8">
        <w:rPr>
          <w:noProof/>
        </w:rPr>
        <w:t>A.2.4  BDS</w:t>
      </w:r>
      <w:r w:rsidRPr="00BB3BB8">
        <w:rPr>
          <w:rFonts w:hint="eastAsia"/>
          <w:noProof/>
        </w:rPr>
        <w:t>导航信息文件示例</w:t>
      </w:r>
      <w:r>
        <w:rPr>
          <w:noProof/>
        </w:rPr>
        <w:tab/>
      </w:r>
      <w:r>
        <w:rPr>
          <w:noProof/>
        </w:rPr>
        <w:fldChar w:fldCharType="begin"/>
      </w:r>
      <w:r>
        <w:rPr>
          <w:noProof/>
        </w:rPr>
        <w:instrText xml:space="preserve"> PAGEREF _Toc515350622 \h </w:instrText>
      </w:r>
      <w:r>
        <w:rPr>
          <w:noProof/>
        </w:rPr>
      </w:r>
      <w:r>
        <w:rPr>
          <w:noProof/>
        </w:rPr>
        <w:fldChar w:fldCharType="separate"/>
      </w:r>
      <w:r>
        <w:rPr>
          <w:noProof/>
        </w:rPr>
        <w:t>31</w:t>
      </w:r>
      <w:r>
        <w:rPr>
          <w:noProof/>
        </w:rPr>
        <w:fldChar w:fldCharType="end"/>
      </w:r>
    </w:p>
    <w:p w:rsidR="00EC4C50" w:rsidRDefault="00EC4C50">
      <w:pPr>
        <w:pStyle w:val="20"/>
        <w:tabs>
          <w:tab w:val="right" w:leader="dot" w:pos="9345"/>
        </w:tabs>
        <w:rPr>
          <w:rFonts w:asciiTheme="minorHAnsi" w:eastAsiaTheme="minorEastAsia" w:hAnsiTheme="minorHAnsi" w:cstheme="minorBidi"/>
          <w:smallCaps w:val="0"/>
          <w:noProof/>
          <w:sz w:val="21"/>
          <w:szCs w:val="22"/>
        </w:rPr>
      </w:pPr>
      <w:r w:rsidRPr="00BB3BB8">
        <w:rPr>
          <w:noProof/>
        </w:rPr>
        <w:t xml:space="preserve">A.3  </w:t>
      </w:r>
      <w:r w:rsidRPr="00BB3BB8">
        <w:rPr>
          <w:rFonts w:hint="eastAsia"/>
          <w:noProof/>
        </w:rPr>
        <w:t>气象数据文件示例</w:t>
      </w:r>
      <w:r>
        <w:rPr>
          <w:noProof/>
        </w:rPr>
        <w:tab/>
      </w:r>
      <w:r>
        <w:rPr>
          <w:noProof/>
        </w:rPr>
        <w:fldChar w:fldCharType="begin"/>
      </w:r>
      <w:r>
        <w:rPr>
          <w:noProof/>
        </w:rPr>
        <w:instrText xml:space="preserve"> PAGEREF _Toc515350623 \h </w:instrText>
      </w:r>
      <w:r>
        <w:rPr>
          <w:noProof/>
        </w:rPr>
      </w:r>
      <w:r>
        <w:rPr>
          <w:noProof/>
        </w:rPr>
        <w:fldChar w:fldCharType="separate"/>
      </w:r>
      <w:r>
        <w:rPr>
          <w:noProof/>
        </w:rPr>
        <w:t>32</w:t>
      </w:r>
      <w:r>
        <w:rPr>
          <w:noProof/>
        </w:rPr>
        <w:fldChar w:fldCharType="end"/>
      </w:r>
    </w:p>
    <w:p w:rsidR="00EC4C50" w:rsidRDefault="00EC4C50">
      <w:pPr>
        <w:pStyle w:val="20"/>
        <w:tabs>
          <w:tab w:val="right" w:leader="dot" w:pos="9345"/>
        </w:tabs>
        <w:rPr>
          <w:rFonts w:asciiTheme="minorHAnsi" w:eastAsiaTheme="minorEastAsia" w:hAnsiTheme="minorHAnsi" w:cstheme="minorBidi"/>
          <w:smallCaps w:val="0"/>
          <w:noProof/>
          <w:sz w:val="21"/>
          <w:szCs w:val="22"/>
        </w:rPr>
      </w:pPr>
      <w:r w:rsidRPr="00BB3BB8">
        <w:rPr>
          <w:noProof/>
        </w:rPr>
        <w:t xml:space="preserve">A.4  </w:t>
      </w:r>
      <w:r w:rsidRPr="00BB3BB8">
        <w:rPr>
          <w:rFonts w:hint="eastAsia"/>
          <w:noProof/>
        </w:rPr>
        <w:t>时差测量数据文件示例</w:t>
      </w:r>
      <w:r>
        <w:rPr>
          <w:noProof/>
        </w:rPr>
        <w:tab/>
      </w:r>
      <w:r>
        <w:rPr>
          <w:noProof/>
        </w:rPr>
        <w:fldChar w:fldCharType="begin"/>
      </w:r>
      <w:r>
        <w:rPr>
          <w:noProof/>
        </w:rPr>
        <w:instrText xml:space="preserve"> PAGEREF _Toc515350624 \h </w:instrText>
      </w:r>
      <w:r>
        <w:rPr>
          <w:noProof/>
        </w:rPr>
      </w:r>
      <w:r>
        <w:rPr>
          <w:noProof/>
        </w:rPr>
        <w:fldChar w:fldCharType="separate"/>
      </w:r>
      <w:r>
        <w:rPr>
          <w:noProof/>
        </w:rPr>
        <w:t>33</w:t>
      </w:r>
      <w:r>
        <w:rPr>
          <w:noProof/>
        </w:rPr>
        <w:fldChar w:fldCharType="end"/>
      </w:r>
    </w:p>
    <w:p w:rsidR="00EC4C50" w:rsidRDefault="00EC4C50">
      <w:pPr>
        <w:pStyle w:val="20"/>
        <w:tabs>
          <w:tab w:val="right" w:leader="dot" w:pos="9345"/>
        </w:tabs>
        <w:rPr>
          <w:rFonts w:asciiTheme="minorHAnsi" w:eastAsiaTheme="minorEastAsia" w:hAnsiTheme="minorHAnsi" w:cstheme="minorBidi"/>
          <w:smallCaps w:val="0"/>
          <w:noProof/>
          <w:sz w:val="21"/>
          <w:szCs w:val="22"/>
        </w:rPr>
      </w:pPr>
      <w:r w:rsidRPr="00BB3BB8">
        <w:rPr>
          <w:noProof/>
        </w:rPr>
        <w:t xml:space="preserve">A.5  </w:t>
      </w:r>
      <w:r w:rsidRPr="00BB3BB8">
        <w:rPr>
          <w:rFonts w:hint="eastAsia"/>
          <w:noProof/>
        </w:rPr>
        <w:t>多径检测文件示例</w:t>
      </w:r>
      <w:r>
        <w:rPr>
          <w:noProof/>
        </w:rPr>
        <w:tab/>
      </w:r>
      <w:r>
        <w:rPr>
          <w:noProof/>
        </w:rPr>
        <w:fldChar w:fldCharType="begin"/>
      </w:r>
      <w:r>
        <w:rPr>
          <w:noProof/>
        </w:rPr>
        <w:instrText xml:space="preserve"> PAGEREF _Toc515350625 \h </w:instrText>
      </w:r>
      <w:r>
        <w:rPr>
          <w:noProof/>
        </w:rPr>
      </w:r>
      <w:r>
        <w:rPr>
          <w:noProof/>
        </w:rPr>
        <w:fldChar w:fldCharType="separate"/>
      </w:r>
      <w:r>
        <w:rPr>
          <w:noProof/>
        </w:rPr>
        <w:t>34</w:t>
      </w:r>
      <w:r>
        <w:rPr>
          <w:noProof/>
        </w:rPr>
        <w:fldChar w:fldCharType="end"/>
      </w:r>
    </w:p>
    <w:p w:rsidR="00EC4C50" w:rsidRDefault="00EC4C50">
      <w:pPr>
        <w:pStyle w:val="20"/>
        <w:tabs>
          <w:tab w:val="right" w:leader="dot" w:pos="9345"/>
        </w:tabs>
        <w:rPr>
          <w:rFonts w:asciiTheme="minorHAnsi" w:eastAsiaTheme="minorEastAsia" w:hAnsiTheme="minorHAnsi" w:cstheme="minorBidi"/>
          <w:smallCaps w:val="0"/>
          <w:noProof/>
          <w:sz w:val="21"/>
          <w:szCs w:val="22"/>
        </w:rPr>
      </w:pPr>
      <w:r w:rsidRPr="00BB3BB8">
        <w:rPr>
          <w:noProof/>
        </w:rPr>
        <w:t>A.6  GNSS</w:t>
      </w:r>
      <w:r w:rsidRPr="00BB3BB8">
        <w:rPr>
          <w:rFonts w:hint="eastAsia"/>
          <w:noProof/>
        </w:rPr>
        <w:t>卫星健康状态信息文件示例</w:t>
      </w:r>
      <w:r>
        <w:rPr>
          <w:noProof/>
        </w:rPr>
        <w:tab/>
      </w:r>
      <w:r>
        <w:rPr>
          <w:noProof/>
        </w:rPr>
        <w:fldChar w:fldCharType="begin"/>
      </w:r>
      <w:r>
        <w:rPr>
          <w:noProof/>
        </w:rPr>
        <w:instrText xml:space="preserve"> PAGEREF _Toc515350626 \h </w:instrText>
      </w:r>
      <w:r>
        <w:rPr>
          <w:noProof/>
        </w:rPr>
      </w:r>
      <w:r>
        <w:rPr>
          <w:noProof/>
        </w:rPr>
        <w:fldChar w:fldCharType="separate"/>
      </w:r>
      <w:r>
        <w:rPr>
          <w:noProof/>
        </w:rPr>
        <w:t>35</w:t>
      </w:r>
      <w:r>
        <w:rPr>
          <w:noProof/>
        </w:rPr>
        <w:fldChar w:fldCharType="end"/>
      </w:r>
    </w:p>
    <w:p w:rsidR="00EC4C50" w:rsidRDefault="00EC4C50">
      <w:pPr>
        <w:pStyle w:val="20"/>
        <w:tabs>
          <w:tab w:val="right" w:leader="dot" w:pos="9345"/>
        </w:tabs>
        <w:rPr>
          <w:rFonts w:asciiTheme="minorHAnsi" w:eastAsiaTheme="minorEastAsia" w:hAnsiTheme="minorHAnsi" w:cstheme="minorBidi"/>
          <w:smallCaps w:val="0"/>
          <w:noProof/>
          <w:sz w:val="21"/>
          <w:szCs w:val="22"/>
        </w:rPr>
      </w:pPr>
      <w:r w:rsidRPr="00BB3BB8">
        <w:rPr>
          <w:rFonts w:hint="eastAsia"/>
          <w:noProof/>
        </w:rPr>
        <w:t>参考文献</w:t>
      </w:r>
      <w:r>
        <w:rPr>
          <w:noProof/>
        </w:rPr>
        <w:tab/>
      </w:r>
      <w:r>
        <w:rPr>
          <w:noProof/>
        </w:rPr>
        <w:fldChar w:fldCharType="begin"/>
      </w:r>
      <w:r>
        <w:rPr>
          <w:noProof/>
        </w:rPr>
        <w:instrText xml:space="preserve"> PAGEREF _Toc515350627 \h </w:instrText>
      </w:r>
      <w:r>
        <w:rPr>
          <w:noProof/>
        </w:rPr>
      </w:r>
      <w:r>
        <w:rPr>
          <w:noProof/>
        </w:rPr>
        <w:fldChar w:fldCharType="separate"/>
      </w:r>
      <w:r>
        <w:rPr>
          <w:noProof/>
        </w:rPr>
        <w:t>36</w:t>
      </w:r>
      <w:r>
        <w:rPr>
          <w:noProof/>
        </w:rPr>
        <w:fldChar w:fldCharType="end"/>
      </w:r>
    </w:p>
    <w:p w:rsidR="00576439" w:rsidRDefault="003235EC">
      <w:pPr>
        <w:pStyle w:val="afa"/>
        <w:spacing w:line="400" w:lineRule="exact"/>
        <w:ind w:firstLine="420"/>
        <w:rPr>
          <w:rFonts w:ascii="Times New Roman"/>
          <w:szCs w:val="21"/>
        </w:rPr>
        <w:sectPr w:rsidR="00576439">
          <w:headerReference w:type="even" r:id="rId40"/>
          <w:headerReference w:type="default" r:id="rId41"/>
          <w:headerReference w:type="first" r:id="rId42"/>
          <w:pgSz w:w="11906" w:h="16838"/>
          <w:pgMar w:top="1871" w:right="1134" w:bottom="1417" w:left="1417" w:header="1247" w:footer="1077" w:gutter="0"/>
          <w:pgNumType w:fmt="upperRoman" w:start="1"/>
          <w:cols w:space="720"/>
          <w:titlePg/>
          <w:docGrid w:linePitch="312"/>
        </w:sectPr>
      </w:pPr>
      <w:r>
        <w:rPr>
          <w:rFonts w:ascii="Times New Roman"/>
          <w:bCs/>
          <w:caps/>
          <w:color w:val="FF0000"/>
          <w:szCs w:val="21"/>
        </w:rPr>
        <w:fldChar w:fldCharType="end"/>
      </w:r>
      <w:r>
        <w:rPr>
          <w:rFonts w:ascii="Times New Roman"/>
          <w:szCs w:val="21"/>
        </w:rPr>
        <w:t xml:space="preserve"> </w:t>
      </w:r>
      <w:bookmarkStart w:id="56" w:name="_Toc386206725"/>
      <w:bookmarkStart w:id="57" w:name="_Toc250385224"/>
    </w:p>
    <w:p w:rsidR="00576439" w:rsidRDefault="003235EC">
      <w:pPr>
        <w:pStyle w:val="TimesNewRoman"/>
        <w:tabs>
          <w:tab w:val="clear" w:pos="360"/>
        </w:tabs>
        <w:spacing w:after="360"/>
        <w:rPr>
          <w:b w:val="0"/>
        </w:rPr>
      </w:pPr>
      <w:bookmarkStart w:id="58" w:name="_Toc515350576"/>
      <w:r>
        <w:rPr>
          <w:b w:val="0"/>
        </w:rPr>
        <w:lastRenderedPageBreak/>
        <w:t>前</w:t>
      </w:r>
      <w:r>
        <w:rPr>
          <w:b w:val="0"/>
        </w:rPr>
        <w:t xml:space="preserve">  </w:t>
      </w:r>
      <w:r>
        <w:rPr>
          <w:b w:val="0"/>
        </w:rPr>
        <w:t>言</w:t>
      </w:r>
      <w:bookmarkEnd w:id="56"/>
      <w:bookmarkEnd w:id="57"/>
      <w:bookmarkEnd w:id="58"/>
    </w:p>
    <w:p w:rsidR="00576439" w:rsidRDefault="003235EC">
      <w:pPr>
        <w:adjustRightInd/>
        <w:spacing w:line="400" w:lineRule="exact"/>
        <w:ind w:firstLineChars="200" w:firstLine="420"/>
        <w:rPr>
          <w:kern w:val="0"/>
          <w:szCs w:val="21"/>
        </w:rPr>
      </w:pPr>
      <w:r>
        <w:rPr>
          <w:kern w:val="0"/>
          <w:szCs w:val="21"/>
        </w:rPr>
        <w:t>本标准按照</w:t>
      </w:r>
      <w:r>
        <w:rPr>
          <w:kern w:val="0"/>
          <w:szCs w:val="21"/>
        </w:rPr>
        <w:t>GB/T 1.1-2009</w:t>
      </w:r>
      <w:r>
        <w:rPr>
          <w:kern w:val="0"/>
          <w:szCs w:val="21"/>
        </w:rPr>
        <w:t>给出的规则起草。</w:t>
      </w:r>
    </w:p>
    <w:p w:rsidR="00576439" w:rsidRDefault="003235EC">
      <w:pPr>
        <w:adjustRightInd/>
        <w:spacing w:line="400" w:lineRule="exact"/>
        <w:ind w:firstLineChars="200" w:firstLine="420"/>
        <w:rPr>
          <w:kern w:val="0"/>
          <w:szCs w:val="21"/>
        </w:rPr>
      </w:pPr>
      <w:r>
        <w:rPr>
          <w:kern w:val="0"/>
          <w:szCs w:val="21"/>
        </w:rPr>
        <w:t>本标准由中国卫星导航系统管理办公室提出。</w:t>
      </w:r>
    </w:p>
    <w:p w:rsidR="00576439" w:rsidRDefault="003235EC">
      <w:pPr>
        <w:adjustRightInd/>
        <w:spacing w:line="400" w:lineRule="exact"/>
        <w:ind w:firstLineChars="200" w:firstLine="420"/>
        <w:rPr>
          <w:kern w:val="0"/>
          <w:szCs w:val="21"/>
        </w:rPr>
      </w:pPr>
      <w:r>
        <w:rPr>
          <w:kern w:val="0"/>
          <w:szCs w:val="21"/>
        </w:rPr>
        <w:t>本标准由全国北斗卫星导航标准化技术委员会（</w:t>
      </w:r>
      <w:r>
        <w:rPr>
          <w:kern w:val="0"/>
          <w:szCs w:val="21"/>
        </w:rPr>
        <w:t>SAC/TC 544</w:t>
      </w:r>
      <w:r>
        <w:rPr>
          <w:kern w:val="0"/>
          <w:szCs w:val="21"/>
        </w:rPr>
        <w:t>）归口。</w:t>
      </w:r>
    </w:p>
    <w:p w:rsidR="00576439" w:rsidRPr="00EC4C50" w:rsidRDefault="003235EC">
      <w:pPr>
        <w:adjustRightInd/>
        <w:spacing w:line="400" w:lineRule="exact"/>
        <w:ind w:firstLineChars="200" w:firstLine="420"/>
        <w:rPr>
          <w:kern w:val="0"/>
          <w:szCs w:val="21"/>
          <w:highlight w:val="yellow"/>
        </w:rPr>
      </w:pPr>
      <w:r w:rsidRPr="00EC4C50">
        <w:rPr>
          <w:kern w:val="0"/>
          <w:szCs w:val="21"/>
          <w:highlight w:val="yellow"/>
        </w:rPr>
        <w:t>本标准起草单位：中国卫星导航工程中心、中国航天标准化研究所、中国航天电子技术研究院卫星导航系统工程中心、中国地震局地震预测研究所。</w:t>
      </w:r>
    </w:p>
    <w:p w:rsidR="00576439" w:rsidRDefault="003235EC">
      <w:pPr>
        <w:adjustRightInd/>
        <w:spacing w:line="400" w:lineRule="exact"/>
        <w:ind w:firstLineChars="200" w:firstLine="420"/>
        <w:rPr>
          <w:kern w:val="0"/>
          <w:szCs w:val="21"/>
        </w:rPr>
      </w:pPr>
      <w:r w:rsidRPr="00EC4C50">
        <w:rPr>
          <w:kern w:val="0"/>
          <w:szCs w:val="21"/>
          <w:highlight w:val="yellow"/>
        </w:rPr>
        <w:t>本标准主要起草人：焦文海、苏牡丹、周玉霞、孙汉荣、</w:t>
      </w:r>
      <w:r>
        <w:rPr>
          <w:kern w:val="0"/>
          <w:szCs w:val="21"/>
          <w:highlight w:val="yellow"/>
        </w:rPr>
        <w:t>马银虎、陈海龙、李冬。</w:t>
      </w: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576439">
      <w:pPr>
        <w:adjustRightInd/>
        <w:spacing w:line="400" w:lineRule="exact"/>
        <w:rPr>
          <w:kern w:val="0"/>
          <w:szCs w:val="21"/>
        </w:rPr>
      </w:pPr>
    </w:p>
    <w:p w:rsidR="00576439" w:rsidRDefault="003235EC">
      <w:pPr>
        <w:pStyle w:val="TimesNewRoman"/>
        <w:tabs>
          <w:tab w:val="clear" w:pos="360"/>
        </w:tabs>
        <w:spacing w:after="360"/>
        <w:rPr>
          <w:b w:val="0"/>
        </w:rPr>
      </w:pPr>
      <w:r>
        <w:br w:type="page"/>
      </w:r>
      <w:bookmarkStart w:id="59" w:name="_Toc250385225"/>
      <w:bookmarkStart w:id="60" w:name="_Toc241398333"/>
      <w:bookmarkStart w:id="61" w:name="_Toc386206726"/>
      <w:bookmarkStart w:id="62" w:name="_Toc515350577"/>
      <w:r>
        <w:rPr>
          <w:b w:val="0"/>
        </w:rPr>
        <w:lastRenderedPageBreak/>
        <w:t>引</w:t>
      </w:r>
      <w:r>
        <w:rPr>
          <w:b w:val="0"/>
        </w:rPr>
        <w:t xml:space="preserve">  </w:t>
      </w:r>
      <w:r>
        <w:rPr>
          <w:b w:val="0"/>
        </w:rPr>
        <w:t>言</w:t>
      </w:r>
      <w:bookmarkEnd w:id="59"/>
      <w:bookmarkEnd w:id="60"/>
      <w:bookmarkEnd w:id="61"/>
      <w:bookmarkEnd w:id="62"/>
    </w:p>
    <w:p w:rsidR="00576439" w:rsidRDefault="003235EC">
      <w:pPr>
        <w:adjustRightInd/>
        <w:spacing w:line="400" w:lineRule="exact"/>
        <w:ind w:firstLineChars="200" w:firstLine="420"/>
        <w:rPr>
          <w:kern w:val="0"/>
          <w:szCs w:val="21"/>
        </w:rPr>
      </w:pPr>
      <w:r>
        <w:rPr>
          <w:rFonts w:hint="eastAsia"/>
          <w:kern w:val="0"/>
          <w:szCs w:val="21"/>
        </w:rPr>
        <w:t>iGMAS</w:t>
      </w:r>
      <w:r>
        <w:rPr>
          <w:rFonts w:hint="eastAsia"/>
          <w:kern w:val="0"/>
          <w:szCs w:val="21"/>
        </w:rPr>
        <w:t>系统能够为用户提供观测数据服务，为实现</w:t>
      </w:r>
      <w:r>
        <w:rPr>
          <w:kern w:val="0"/>
          <w:szCs w:val="21"/>
        </w:rPr>
        <w:t>不同系统间、不同接收机间数据的自主交换和统一处理</w:t>
      </w:r>
      <w:r>
        <w:rPr>
          <w:rFonts w:hint="eastAsia"/>
          <w:kern w:val="0"/>
          <w:szCs w:val="21"/>
        </w:rPr>
        <w:t>，</w:t>
      </w:r>
      <w:r>
        <w:rPr>
          <w:rFonts w:hint="eastAsia"/>
          <w:kern w:val="0"/>
          <w:szCs w:val="21"/>
        </w:rPr>
        <w:t>iGMAS</w:t>
      </w:r>
      <w:r>
        <w:rPr>
          <w:rFonts w:hint="eastAsia"/>
          <w:kern w:val="0"/>
          <w:szCs w:val="21"/>
        </w:rPr>
        <w:t>观测数据文件格式应尽量采用通用的国际标准。目前的</w:t>
      </w:r>
      <w:r>
        <w:rPr>
          <w:rFonts w:hint="eastAsia"/>
          <w:kern w:val="0"/>
          <w:szCs w:val="21"/>
        </w:rPr>
        <w:t>RINEX3.01</w:t>
      </w:r>
      <w:r>
        <w:rPr>
          <w:rFonts w:hint="eastAsia"/>
          <w:kern w:val="0"/>
          <w:szCs w:val="21"/>
        </w:rPr>
        <w:t>版本不能满足</w:t>
      </w:r>
      <w:r>
        <w:rPr>
          <w:rFonts w:hint="eastAsia"/>
          <w:kern w:val="0"/>
          <w:szCs w:val="21"/>
        </w:rPr>
        <w:t>iGMAS</w:t>
      </w:r>
      <w:r>
        <w:rPr>
          <w:rFonts w:hint="eastAsia"/>
          <w:kern w:val="0"/>
          <w:szCs w:val="21"/>
        </w:rPr>
        <w:t>数据交换和处理的需求，因此有必要制定本标准。</w:t>
      </w:r>
    </w:p>
    <w:p w:rsidR="00576439" w:rsidRDefault="003235EC">
      <w:pPr>
        <w:adjustRightInd/>
        <w:spacing w:line="400" w:lineRule="exact"/>
        <w:ind w:firstLine="420"/>
      </w:pPr>
      <w:r>
        <w:rPr>
          <w:rFonts w:hint="eastAsia"/>
          <w:kern w:val="0"/>
          <w:szCs w:val="21"/>
        </w:rPr>
        <w:t>本标准以现有的</w:t>
      </w:r>
      <w:r>
        <w:rPr>
          <w:rFonts w:hint="eastAsia"/>
          <w:kern w:val="0"/>
          <w:szCs w:val="21"/>
        </w:rPr>
        <w:t>RINEX3.03</w:t>
      </w:r>
      <w:r>
        <w:rPr>
          <w:rFonts w:hint="eastAsia"/>
          <w:kern w:val="0"/>
          <w:szCs w:val="21"/>
        </w:rPr>
        <w:t>版本的文件格式标准为基础起草，增加</w:t>
      </w:r>
      <w:r>
        <w:rPr>
          <w:rFonts w:hint="eastAsia"/>
          <w:kern w:val="0"/>
          <w:szCs w:val="21"/>
        </w:rPr>
        <w:t>iGMAS</w:t>
      </w:r>
      <w:r>
        <w:rPr>
          <w:rFonts w:hint="eastAsia"/>
          <w:kern w:val="0"/>
          <w:szCs w:val="21"/>
        </w:rPr>
        <w:t>系统所需的其它数据格式，适用于</w:t>
      </w:r>
      <w:r>
        <w:t>全球连续监测评估系统</w:t>
      </w:r>
      <w:r>
        <w:rPr>
          <w:rFonts w:hint="eastAsia"/>
        </w:rPr>
        <w:t>设备研制和检验，</w:t>
      </w:r>
      <w:r>
        <w:t>观测</w:t>
      </w:r>
      <w:r>
        <w:rPr>
          <w:rFonts w:hint="eastAsia"/>
        </w:rPr>
        <w:t>数据采集、存储、处理及交换等。</w:t>
      </w:r>
    </w:p>
    <w:p w:rsidR="00576439" w:rsidRDefault="00576439">
      <w:pPr>
        <w:adjustRightInd/>
        <w:spacing w:line="400" w:lineRule="exact"/>
        <w:ind w:firstLineChars="200" w:firstLine="420"/>
        <w:rPr>
          <w:kern w:val="0"/>
          <w:szCs w:val="21"/>
        </w:rPr>
      </w:pPr>
    </w:p>
    <w:p w:rsidR="00576439" w:rsidRDefault="00576439">
      <w:pPr>
        <w:adjustRightInd/>
        <w:spacing w:line="400" w:lineRule="exact"/>
        <w:ind w:firstLineChars="200" w:firstLine="420"/>
        <w:rPr>
          <w:kern w:val="0"/>
          <w:szCs w:val="21"/>
        </w:rPr>
      </w:pPr>
    </w:p>
    <w:p w:rsidR="00576439" w:rsidRDefault="00576439">
      <w:pPr>
        <w:adjustRightInd/>
        <w:spacing w:line="400" w:lineRule="exact"/>
        <w:ind w:firstLineChars="200" w:firstLine="420"/>
        <w:rPr>
          <w:kern w:val="0"/>
          <w:szCs w:val="21"/>
        </w:rPr>
      </w:pPr>
    </w:p>
    <w:p w:rsidR="00576439" w:rsidRDefault="00576439">
      <w:pPr>
        <w:adjustRightInd/>
        <w:spacing w:line="400" w:lineRule="exact"/>
        <w:ind w:firstLineChars="200" w:firstLine="420"/>
        <w:rPr>
          <w:kern w:val="0"/>
          <w:szCs w:val="21"/>
        </w:rPr>
      </w:pPr>
    </w:p>
    <w:p w:rsidR="00576439" w:rsidRDefault="00576439">
      <w:pPr>
        <w:adjustRightInd/>
        <w:spacing w:line="400" w:lineRule="exact"/>
        <w:ind w:firstLineChars="200" w:firstLine="420"/>
        <w:rPr>
          <w:kern w:val="0"/>
          <w:szCs w:val="21"/>
        </w:rPr>
      </w:pPr>
    </w:p>
    <w:p w:rsidR="00576439" w:rsidRDefault="00576439">
      <w:pPr>
        <w:adjustRightInd/>
        <w:spacing w:line="400" w:lineRule="exact"/>
        <w:ind w:firstLineChars="200" w:firstLine="420"/>
        <w:rPr>
          <w:kern w:val="0"/>
          <w:szCs w:val="21"/>
        </w:rPr>
      </w:pPr>
    </w:p>
    <w:p w:rsidR="00576439" w:rsidRDefault="00576439">
      <w:pPr>
        <w:adjustRightInd/>
        <w:spacing w:line="400" w:lineRule="exact"/>
        <w:ind w:firstLineChars="200" w:firstLine="420"/>
        <w:rPr>
          <w:kern w:val="0"/>
          <w:szCs w:val="21"/>
        </w:rPr>
      </w:pPr>
    </w:p>
    <w:p w:rsidR="00576439" w:rsidRDefault="00576439">
      <w:pPr>
        <w:adjustRightInd/>
        <w:spacing w:line="400" w:lineRule="exact"/>
        <w:ind w:firstLineChars="200" w:firstLine="420"/>
        <w:rPr>
          <w:kern w:val="0"/>
          <w:szCs w:val="21"/>
        </w:rPr>
      </w:pPr>
    </w:p>
    <w:p w:rsidR="00576439" w:rsidRDefault="00576439">
      <w:pPr>
        <w:adjustRightInd/>
        <w:spacing w:line="400" w:lineRule="exact"/>
        <w:ind w:firstLineChars="200" w:firstLine="420"/>
        <w:rPr>
          <w:kern w:val="0"/>
          <w:szCs w:val="21"/>
        </w:rPr>
      </w:pPr>
    </w:p>
    <w:p w:rsidR="00576439" w:rsidRDefault="00576439">
      <w:pPr>
        <w:adjustRightInd/>
        <w:spacing w:line="400" w:lineRule="exact"/>
        <w:ind w:firstLineChars="200" w:firstLine="420"/>
        <w:rPr>
          <w:kern w:val="0"/>
          <w:szCs w:val="21"/>
        </w:rPr>
      </w:pPr>
    </w:p>
    <w:p w:rsidR="00576439" w:rsidRDefault="00576439">
      <w:pPr>
        <w:adjustRightInd/>
        <w:spacing w:line="400" w:lineRule="exact"/>
        <w:ind w:firstLineChars="200" w:firstLine="420"/>
        <w:rPr>
          <w:kern w:val="0"/>
          <w:szCs w:val="21"/>
        </w:rPr>
      </w:pPr>
    </w:p>
    <w:p w:rsidR="00576439" w:rsidRDefault="00576439">
      <w:pPr>
        <w:adjustRightInd/>
        <w:spacing w:line="400" w:lineRule="exact"/>
        <w:ind w:firstLineChars="200" w:firstLine="420"/>
        <w:rPr>
          <w:kern w:val="0"/>
          <w:szCs w:val="21"/>
        </w:rPr>
      </w:pPr>
    </w:p>
    <w:p w:rsidR="00576439" w:rsidRDefault="00576439">
      <w:pPr>
        <w:adjustRightInd/>
        <w:spacing w:line="400" w:lineRule="exact"/>
        <w:ind w:firstLineChars="200" w:firstLine="420"/>
        <w:rPr>
          <w:kern w:val="0"/>
          <w:szCs w:val="21"/>
        </w:rPr>
      </w:pPr>
    </w:p>
    <w:p w:rsidR="00576439" w:rsidRDefault="00576439">
      <w:pPr>
        <w:adjustRightInd/>
        <w:spacing w:line="400" w:lineRule="exact"/>
        <w:ind w:firstLineChars="200" w:firstLine="420"/>
        <w:rPr>
          <w:kern w:val="0"/>
          <w:szCs w:val="21"/>
        </w:rPr>
        <w:sectPr w:rsidR="00576439">
          <w:headerReference w:type="default" r:id="rId43"/>
          <w:pgSz w:w="11906" w:h="16838"/>
          <w:pgMar w:top="1871" w:right="1134" w:bottom="1417" w:left="1417" w:header="1247" w:footer="1077" w:gutter="0"/>
          <w:pgNumType w:fmt="upperRoman"/>
          <w:cols w:space="720"/>
          <w:docGrid w:linePitch="312"/>
        </w:sectPr>
      </w:pPr>
    </w:p>
    <w:p w:rsidR="00576439" w:rsidRDefault="003235EC">
      <w:pPr>
        <w:adjustRightInd/>
        <w:spacing w:afterLines="100" w:after="240" w:line="360" w:lineRule="auto"/>
        <w:jc w:val="center"/>
        <w:rPr>
          <w:rFonts w:eastAsia="黑体"/>
          <w:bCs/>
          <w:sz w:val="32"/>
          <w:szCs w:val="32"/>
        </w:rPr>
      </w:pPr>
      <w:bookmarkStart w:id="63" w:name="_Toc258318157"/>
      <w:bookmarkStart w:id="64" w:name="_Toc386206727"/>
      <w:bookmarkStart w:id="65" w:name="_Toc257032208"/>
      <w:bookmarkStart w:id="66" w:name="_Toc386546710"/>
      <w:bookmarkStart w:id="67" w:name="_Toc257030952"/>
      <w:bookmarkStart w:id="68" w:name="mbookmark4"/>
      <w:bookmarkEnd w:id="6"/>
      <w:r>
        <w:rPr>
          <w:rFonts w:eastAsia="黑体"/>
          <w:bCs/>
          <w:sz w:val="32"/>
          <w:szCs w:val="32"/>
        </w:rPr>
        <w:lastRenderedPageBreak/>
        <w:t>全球连续监测评估系统文件格式</w:t>
      </w:r>
      <w:bookmarkEnd w:id="63"/>
      <w:bookmarkEnd w:id="64"/>
      <w:bookmarkEnd w:id="65"/>
      <w:bookmarkEnd w:id="66"/>
      <w:bookmarkEnd w:id="67"/>
      <w:r>
        <w:rPr>
          <w:rFonts w:eastAsia="黑体" w:hint="eastAsia"/>
          <w:bCs/>
          <w:sz w:val="32"/>
          <w:szCs w:val="32"/>
        </w:rPr>
        <w:t xml:space="preserve"> </w:t>
      </w:r>
      <w:r>
        <w:rPr>
          <w:rFonts w:eastAsia="黑体" w:hint="eastAsia"/>
          <w:bCs/>
          <w:sz w:val="32"/>
          <w:szCs w:val="32"/>
        </w:rPr>
        <w:t>第</w:t>
      </w:r>
      <w:r>
        <w:rPr>
          <w:rFonts w:eastAsia="黑体" w:hint="eastAsia"/>
          <w:bCs/>
          <w:sz w:val="32"/>
          <w:szCs w:val="32"/>
        </w:rPr>
        <w:t>1</w:t>
      </w:r>
      <w:r>
        <w:rPr>
          <w:rFonts w:eastAsia="黑体" w:hint="eastAsia"/>
          <w:bCs/>
          <w:sz w:val="32"/>
          <w:szCs w:val="32"/>
        </w:rPr>
        <w:t>部分：观测数据</w:t>
      </w:r>
    </w:p>
    <w:p w:rsidR="00576439" w:rsidRDefault="003235EC">
      <w:pPr>
        <w:pStyle w:val="a1"/>
        <w:numPr>
          <w:ilvl w:val="0"/>
          <w:numId w:val="4"/>
        </w:numPr>
        <w:spacing w:before="120" w:after="120" w:line="400" w:lineRule="exact"/>
        <w:ind w:rightChars="0" w:right="0"/>
        <w:rPr>
          <w:rFonts w:ascii="Times New Roman"/>
        </w:rPr>
      </w:pPr>
      <w:bookmarkStart w:id="69" w:name="_Toc515350578"/>
      <w:bookmarkStart w:id="70" w:name="_Toc386206728"/>
      <w:r>
        <w:rPr>
          <w:rFonts w:ascii="Times New Roman"/>
        </w:rPr>
        <w:t>范围</w:t>
      </w:r>
      <w:bookmarkEnd w:id="69"/>
    </w:p>
    <w:p w:rsidR="00576439" w:rsidRDefault="003235EC">
      <w:pPr>
        <w:pStyle w:val="afa"/>
        <w:rPr>
          <w:rFonts w:ascii="Times New Roman"/>
        </w:rPr>
      </w:pPr>
      <w:r>
        <w:rPr>
          <w:rFonts w:ascii="Times New Roman"/>
        </w:rPr>
        <w:t>本标准规定了全球连续监测评估系统观测数据文件的</w:t>
      </w:r>
      <w:r>
        <w:rPr>
          <w:rFonts w:ascii="Times New Roman" w:hint="eastAsia"/>
        </w:rPr>
        <w:t>格式</w:t>
      </w:r>
      <w:r>
        <w:rPr>
          <w:rFonts w:ascii="Times New Roman"/>
        </w:rPr>
        <w:t>。</w:t>
      </w:r>
    </w:p>
    <w:p w:rsidR="00576439" w:rsidRDefault="003235EC">
      <w:pPr>
        <w:pStyle w:val="afa"/>
        <w:rPr>
          <w:rFonts w:ascii="Times New Roman"/>
        </w:rPr>
      </w:pPr>
      <w:r>
        <w:rPr>
          <w:rFonts w:ascii="Times New Roman"/>
        </w:rPr>
        <w:t>本文适用于全球连续监测评估系统</w:t>
      </w:r>
      <w:r>
        <w:rPr>
          <w:rFonts w:ascii="Times New Roman" w:hint="eastAsia"/>
        </w:rPr>
        <w:t>设备研制和检验，</w:t>
      </w:r>
      <w:r>
        <w:rPr>
          <w:rFonts w:ascii="Times New Roman"/>
        </w:rPr>
        <w:t>观测</w:t>
      </w:r>
      <w:r>
        <w:rPr>
          <w:rFonts w:ascii="Times New Roman" w:hint="eastAsia"/>
        </w:rPr>
        <w:t>数据采集、存储、处理及交换等。</w:t>
      </w:r>
    </w:p>
    <w:p w:rsidR="00576439" w:rsidRDefault="003235EC">
      <w:pPr>
        <w:pStyle w:val="a1"/>
        <w:numPr>
          <w:ilvl w:val="0"/>
          <w:numId w:val="4"/>
        </w:numPr>
        <w:spacing w:before="120" w:after="120" w:line="400" w:lineRule="exact"/>
        <w:ind w:rightChars="0" w:right="0"/>
        <w:rPr>
          <w:rFonts w:ascii="Times New Roman"/>
        </w:rPr>
      </w:pPr>
      <w:bookmarkStart w:id="71" w:name="_Toc515350579"/>
      <w:r>
        <w:rPr>
          <w:rFonts w:ascii="Times New Roman"/>
        </w:rPr>
        <w:t>规范性引用文件</w:t>
      </w:r>
      <w:bookmarkEnd w:id="71"/>
    </w:p>
    <w:p w:rsidR="00576439" w:rsidRDefault="003235EC">
      <w:pPr>
        <w:pStyle w:val="afa"/>
        <w:spacing w:line="400" w:lineRule="exact"/>
        <w:ind w:rightChars="0" w:right="0"/>
        <w:rPr>
          <w:rFonts w:ascii="Times New Roman"/>
        </w:rPr>
      </w:pPr>
      <w:r>
        <w:rPr>
          <w:rFonts w:ascii="Times New Roman"/>
        </w:rPr>
        <w:t>下列文件对于本文件的应用是必不可少的。凡是注日期的引用文件，仅注日期的版本适用于本文件。凡是不注日期的引用文件，其最新版本（包括所有的修改单）适用于本文件。</w:t>
      </w:r>
    </w:p>
    <w:p w:rsidR="00576439" w:rsidRDefault="003235EC">
      <w:pPr>
        <w:pStyle w:val="afa"/>
        <w:spacing w:line="400" w:lineRule="exact"/>
        <w:ind w:rightChars="0" w:right="0"/>
        <w:rPr>
          <w:rFonts w:ascii="Times New Roman"/>
        </w:rPr>
      </w:pPr>
      <w:r>
        <w:rPr>
          <w:rFonts w:ascii="Times New Roman"/>
        </w:rPr>
        <w:t>GB/T 27606  GNSS</w:t>
      </w:r>
      <w:r>
        <w:rPr>
          <w:rFonts w:ascii="Times New Roman"/>
        </w:rPr>
        <w:t>兼容接收机数据自主交换格式</w:t>
      </w:r>
      <w:r>
        <w:rPr>
          <w:rFonts w:ascii="Times New Roman"/>
        </w:rPr>
        <w:t xml:space="preserve">  </w:t>
      </w:r>
    </w:p>
    <w:p w:rsidR="00576439" w:rsidRDefault="003235EC">
      <w:pPr>
        <w:pStyle w:val="afa"/>
        <w:spacing w:line="400" w:lineRule="exact"/>
        <w:ind w:rightChars="0" w:right="0"/>
        <w:rPr>
          <w:rFonts w:ascii="Times New Roman"/>
        </w:rPr>
      </w:pPr>
      <w:r>
        <w:rPr>
          <w:rFonts w:ascii="Times New Roman" w:hint="eastAsia"/>
        </w:rPr>
        <w:t>《</w:t>
      </w:r>
      <w:r>
        <w:rPr>
          <w:rFonts w:ascii="Times New Roman"/>
        </w:rPr>
        <w:t>GB/T xxxx-201x</w:t>
      </w:r>
      <w:r>
        <w:rPr>
          <w:rFonts w:ascii="Times New Roman" w:hint="eastAsia"/>
        </w:rPr>
        <w:t xml:space="preserve"> </w:t>
      </w:r>
      <w:r>
        <w:rPr>
          <w:rFonts w:ascii="Times New Roman" w:hint="eastAsia"/>
        </w:rPr>
        <w:t>北斗</w:t>
      </w:r>
      <w:r>
        <w:rPr>
          <w:rFonts w:ascii="Times New Roman"/>
        </w:rPr>
        <w:t>卫星导航术语</w:t>
      </w:r>
      <w:r>
        <w:rPr>
          <w:rFonts w:ascii="Times New Roman" w:hint="eastAsia"/>
        </w:rPr>
        <w:t>》</w:t>
      </w:r>
    </w:p>
    <w:p w:rsidR="00576439" w:rsidRDefault="003235EC">
      <w:pPr>
        <w:pStyle w:val="a1"/>
        <w:numPr>
          <w:ilvl w:val="0"/>
          <w:numId w:val="4"/>
        </w:numPr>
        <w:spacing w:before="120" w:after="120" w:line="400" w:lineRule="exact"/>
        <w:ind w:rightChars="0" w:right="0"/>
        <w:rPr>
          <w:rFonts w:ascii="Times New Roman"/>
        </w:rPr>
      </w:pPr>
      <w:bookmarkStart w:id="72" w:name="_Toc386206730"/>
      <w:bookmarkStart w:id="73" w:name="_Toc515350580"/>
      <w:bookmarkEnd w:id="70"/>
      <w:r>
        <w:rPr>
          <w:rFonts w:ascii="Times New Roman"/>
        </w:rPr>
        <w:t>术语</w:t>
      </w:r>
      <w:bookmarkEnd w:id="72"/>
      <w:r>
        <w:rPr>
          <w:rFonts w:ascii="Times New Roman"/>
        </w:rPr>
        <w:t>和定义</w:t>
      </w:r>
      <w:bookmarkEnd w:id="73"/>
    </w:p>
    <w:p w:rsidR="0082193C" w:rsidRDefault="0082193C" w:rsidP="0082193C">
      <w:pPr>
        <w:pStyle w:val="afa"/>
        <w:spacing w:line="400" w:lineRule="exact"/>
        <w:ind w:rightChars="0" w:right="0"/>
        <w:rPr>
          <w:rFonts w:ascii="Times New Roman" w:hint="eastAsia"/>
          <w:szCs w:val="22"/>
        </w:rPr>
      </w:pPr>
      <w:bookmarkStart w:id="74" w:name="_Toc386206732"/>
      <w:bookmarkStart w:id="75" w:name="_Toc241398338"/>
      <w:bookmarkStart w:id="76" w:name="_Toc239223547"/>
      <w:bookmarkStart w:id="77" w:name="_Toc258318162"/>
      <w:bookmarkStart w:id="78" w:name="_Toc241602582"/>
      <w:bookmarkStart w:id="79" w:name="_Toc386546901"/>
      <w:bookmarkStart w:id="80" w:name="_Toc386546715"/>
      <w:bookmarkStart w:id="81" w:name="_Toc386208884"/>
      <w:bookmarkStart w:id="82" w:name="_Toc257030957"/>
      <w:bookmarkStart w:id="83" w:name="_Toc250385231"/>
      <w:bookmarkStart w:id="84" w:name="_Toc245287203"/>
      <w:bookmarkStart w:id="85" w:name="_Toc247301444"/>
      <w:bookmarkStart w:id="86" w:name="_Toc247301695"/>
      <w:bookmarkStart w:id="87" w:name="_Toc257032213"/>
      <w:bookmarkStart w:id="88" w:name="_Toc515350581"/>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Times New Roman" w:hint="eastAsia"/>
          <w:szCs w:val="22"/>
        </w:rPr>
        <w:t>《</w:t>
      </w:r>
      <w:r>
        <w:rPr>
          <w:rFonts w:ascii="Times New Roman" w:hint="eastAsia"/>
          <w:szCs w:val="22"/>
        </w:rPr>
        <w:t xml:space="preserve">GB/T xxxx-201x </w:t>
      </w:r>
      <w:r>
        <w:rPr>
          <w:rFonts w:ascii="Times New Roman" w:hint="eastAsia"/>
          <w:szCs w:val="22"/>
        </w:rPr>
        <w:t>北斗卫星导航术语》界定的术语和定义适用于本文件。</w:t>
      </w:r>
    </w:p>
    <w:p w:rsidR="00576439" w:rsidRDefault="003235EC">
      <w:pPr>
        <w:pStyle w:val="a1"/>
        <w:numPr>
          <w:ilvl w:val="0"/>
          <w:numId w:val="4"/>
        </w:numPr>
        <w:spacing w:before="120" w:after="120" w:line="400" w:lineRule="exact"/>
        <w:ind w:rightChars="0" w:right="0"/>
        <w:rPr>
          <w:rFonts w:ascii="Times New Roman"/>
        </w:rPr>
      </w:pPr>
      <w:r>
        <w:rPr>
          <w:rFonts w:ascii="Times New Roman" w:hint="eastAsia"/>
        </w:rPr>
        <w:t>类型和名称</w:t>
      </w:r>
      <w:bookmarkEnd w:id="88"/>
    </w:p>
    <w:p w:rsidR="00576439" w:rsidRDefault="003235EC">
      <w:pPr>
        <w:pStyle w:val="afa"/>
      </w:pPr>
      <w:r>
        <w:rPr>
          <w:rFonts w:hint="eastAsia"/>
        </w:rPr>
        <w:t>本标准共定义了</w:t>
      </w:r>
      <w:r w:rsidR="006A1CA5">
        <w:t>6</w:t>
      </w:r>
      <w:r>
        <w:rPr>
          <w:rFonts w:hint="eastAsia"/>
        </w:rPr>
        <w:t>种类型的文件，各类型文件命名</w:t>
      </w:r>
      <w:r>
        <w:rPr>
          <w:rFonts w:hint="eastAsia"/>
          <w:szCs w:val="22"/>
        </w:rPr>
        <w:t>规则参见</w:t>
      </w:r>
      <w:r>
        <w:rPr>
          <w:rFonts w:hint="eastAsia"/>
          <w:szCs w:val="22"/>
        </w:rPr>
        <w:fldChar w:fldCharType="begin"/>
      </w:r>
      <w:r>
        <w:rPr>
          <w:rFonts w:hint="eastAsia"/>
          <w:szCs w:val="22"/>
        </w:rPr>
        <w:instrText xml:space="preserve"> REF _Ref2198 \h </w:instrText>
      </w:r>
      <w:r>
        <w:rPr>
          <w:rFonts w:hint="eastAsia"/>
          <w:szCs w:val="22"/>
        </w:rPr>
      </w:r>
      <w:r>
        <w:rPr>
          <w:rFonts w:hint="eastAsia"/>
          <w:szCs w:val="22"/>
        </w:rPr>
        <w:fldChar w:fldCharType="separate"/>
      </w:r>
      <w:r>
        <w:rPr>
          <w:rFonts w:hint="eastAsia"/>
          <w:szCs w:val="22"/>
        </w:rPr>
        <w:t>表 1</w:t>
      </w:r>
      <w:r>
        <w:rPr>
          <w:rFonts w:hint="eastAsia"/>
          <w:szCs w:val="22"/>
        </w:rPr>
        <w:fldChar w:fldCharType="end"/>
      </w:r>
      <w:r>
        <w:rPr>
          <w:rFonts w:hint="eastAsia"/>
          <w:szCs w:val="22"/>
        </w:rPr>
        <w:t>。</w:t>
      </w:r>
    </w:p>
    <w:p w:rsidR="00576439" w:rsidRPr="00141073" w:rsidRDefault="003235EC" w:rsidP="00141073">
      <w:pPr>
        <w:pStyle w:val="a8"/>
        <w:ind w:firstLine="420"/>
        <w:jc w:val="center"/>
        <w:rPr>
          <w:rFonts w:eastAsia="黑体"/>
          <w:b w:val="0"/>
          <w:bCs w:val="0"/>
          <w:sz w:val="21"/>
          <w:lang w:val="en-US" w:eastAsia="zh-CN"/>
        </w:rPr>
      </w:pPr>
      <w:bookmarkStart w:id="89" w:name="_Ref2198"/>
      <w:r w:rsidRPr="00141073">
        <w:rPr>
          <w:rFonts w:eastAsia="黑体"/>
          <w:b w:val="0"/>
          <w:bCs w:val="0"/>
          <w:sz w:val="21"/>
          <w:lang w:val="en-US" w:eastAsia="zh-CN"/>
        </w:rPr>
        <w:t>表</w:t>
      </w:r>
      <w:r w:rsidRPr="00141073">
        <w:rPr>
          <w:rFonts w:eastAsia="黑体"/>
          <w:b w:val="0"/>
          <w:bCs w:val="0"/>
          <w:sz w:val="21"/>
          <w:lang w:val="en-US" w:eastAsia="zh-CN"/>
        </w:rPr>
        <w:t xml:space="preserve"> </w:t>
      </w:r>
      <w:r w:rsidRPr="00141073">
        <w:rPr>
          <w:rFonts w:eastAsia="黑体"/>
          <w:b w:val="0"/>
          <w:bCs w:val="0"/>
          <w:sz w:val="21"/>
          <w:lang w:val="en-US" w:eastAsia="zh-CN"/>
        </w:rPr>
        <w:fldChar w:fldCharType="begin"/>
      </w:r>
      <w:r w:rsidRPr="00141073">
        <w:rPr>
          <w:rFonts w:eastAsia="黑体"/>
          <w:b w:val="0"/>
          <w:bCs w:val="0"/>
          <w:sz w:val="21"/>
          <w:lang w:val="en-US" w:eastAsia="zh-CN"/>
        </w:rPr>
        <w:instrText xml:space="preserve"> SEQ </w:instrText>
      </w:r>
      <w:r w:rsidRPr="00141073">
        <w:rPr>
          <w:rFonts w:eastAsia="黑体"/>
          <w:b w:val="0"/>
          <w:bCs w:val="0"/>
          <w:sz w:val="21"/>
          <w:lang w:val="en-US" w:eastAsia="zh-CN"/>
        </w:rPr>
        <w:instrText>表</w:instrText>
      </w:r>
      <w:r w:rsidRPr="00141073">
        <w:rPr>
          <w:rFonts w:eastAsia="黑体"/>
          <w:b w:val="0"/>
          <w:bCs w:val="0"/>
          <w:sz w:val="21"/>
          <w:lang w:val="en-US" w:eastAsia="zh-CN"/>
        </w:rPr>
        <w:instrText xml:space="preserve"> \* ARABIC </w:instrText>
      </w:r>
      <w:r w:rsidRPr="00141073">
        <w:rPr>
          <w:rFonts w:eastAsia="黑体"/>
          <w:b w:val="0"/>
          <w:bCs w:val="0"/>
          <w:sz w:val="21"/>
          <w:lang w:val="en-US" w:eastAsia="zh-CN"/>
        </w:rPr>
        <w:fldChar w:fldCharType="separate"/>
      </w:r>
      <w:r w:rsidRPr="00141073">
        <w:rPr>
          <w:rFonts w:eastAsia="黑体"/>
          <w:b w:val="0"/>
          <w:bCs w:val="0"/>
          <w:sz w:val="21"/>
          <w:lang w:val="en-US" w:eastAsia="zh-CN"/>
        </w:rPr>
        <w:t>1</w:t>
      </w:r>
      <w:r w:rsidRPr="00141073">
        <w:rPr>
          <w:rFonts w:eastAsia="黑体"/>
          <w:b w:val="0"/>
          <w:bCs w:val="0"/>
          <w:sz w:val="21"/>
          <w:lang w:val="en-US" w:eastAsia="zh-CN"/>
        </w:rPr>
        <w:fldChar w:fldCharType="end"/>
      </w:r>
      <w:bookmarkEnd w:id="89"/>
      <w:r w:rsidRPr="00141073">
        <w:rPr>
          <w:rFonts w:eastAsia="黑体"/>
          <w:b w:val="0"/>
          <w:bCs w:val="0"/>
          <w:sz w:val="21"/>
          <w:lang w:val="en-US" w:eastAsia="zh-CN"/>
        </w:rPr>
        <w:t xml:space="preserve"> </w:t>
      </w:r>
      <w:r w:rsidRPr="00141073">
        <w:rPr>
          <w:rFonts w:eastAsia="黑体" w:hint="eastAsia"/>
          <w:b w:val="0"/>
          <w:bCs w:val="0"/>
          <w:sz w:val="21"/>
          <w:lang w:val="en-US" w:eastAsia="zh-CN"/>
        </w:rPr>
        <w:t>文件类型和命名规则</w:t>
      </w:r>
    </w:p>
    <w:tbl>
      <w:tblPr>
        <w:tblStyle w:val="af6"/>
        <w:tblW w:w="9571" w:type="dxa"/>
        <w:tblLayout w:type="fixed"/>
        <w:tblLook w:val="04A0" w:firstRow="1" w:lastRow="0" w:firstColumn="1" w:lastColumn="0" w:noHBand="0" w:noVBand="1"/>
      </w:tblPr>
      <w:tblGrid>
        <w:gridCol w:w="713"/>
        <w:gridCol w:w="3531"/>
        <w:gridCol w:w="5327"/>
      </w:tblGrid>
      <w:tr w:rsidR="00576439" w:rsidTr="00141073">
        <w:trPr>
          <w:trHeight w:val="345"/>
        </w:trPr>
        <w:tc>
          <w:tcPr>
            <w:tcW w:w="713" w:type="dxa"/>
            <w:vAlign w:val="center"/>
          </w:tcPr>
          <w:p w:rsidR="00576439" w:rsidRPr="00141073" w:rsidRDefault="003235EC" w:rsidP="00141073">
            <w:pPr>
              <w:autoSpaceDE w:val="0"/>
              <w:autoSpaceDN w:val="0"/>
              <w:spacing w:line="240" w:lineRule="auto"/>
              <w:jc w:val="center"/>
              <w:rPr>
                <w:b/>
                <w:spacing w:val="2"/>
                <w:kern w:val="0"/>
              </w:rPr>
            </w:pPr>
            <w:r w:rsidRPr="00141073">
              <w:rPr>
                <w:rFonts w:hint="eastAsia"/>
                <w:b/>
                <w:spacing w:val="2"/>
                <w:kern w:val="0"/>
              </w:rPr>
              <w:t>序号</w:t>
            </w:r>
          </w:p>
        </w:tc>
        <w:tc>
          <w:tcPr>
            <w:tcW w:w="3531" w:type="dxa"/>
            <w:vAlign w:val="center"/>
          </w:tcPr>
          <w:p w:rsidR="00576439" w:rsidRPr="00141073" w:rsidRDefault="003235EC" w:rsidP="00141073">
            <w:pPr>
              <w:autoSpaceDE w:val="0"/>
              <w:autoSpaceDN w:val="0"/>
              <w:spacing w:line="240" w:lineRule="auto"/>
              <w:jc w:val="center"/>
              <w:rPr>
                <w:b/>
                <w:spacing w:val="2"/>
                <w:kern w:val="0"/>
              </w:rPr>
            </w:pPr>
            <w:r w:rsidRPr="00141073">
              <w:rPr>
                <w:rFonts w:hint="eastAsia"/>
                <w:b/>
                <w:spacing w:val="2"/>
                <w:kern w:val="0"/>
              </w:rPr>
              <w:t>文件类型</w:t>
            </w:r>
          </w:p>
        </w:tc>
        <w:tc>
          <w:tcPr>
            <w:tcW w:w="5327" w:type="dxa"/>
            <w:vAlign w:val="center"/>
          </w:tcPr>
          <w:p w:rsidR="00576439" w:rsidRPr="00141073" w:rsidRDefault="003235EC" w:rsidP="00141073">
            <w:pPr>
              <w:autoSpaceDE w:val="0"/>
              <w:autoSpaceDN w:val="0"/>
              <w:spacing w:line="240" w:lineRule="auto"/>
              <w:jc w:val="center"/>
              <w:rPr>
                <w:b/>
                <w:spacing w:val="2"/>
                <w:kern w:val="0"/>
              </w:rPr>
            </w:pPr>
            <w:r w:rsidRPr="00141073">
              <w:rPr>
                <w:rFonts w:hint="eastAsia"/>
                <w:b/>
                <w:spacing w:val="2"/>
                <w:kern w:val="0"/>
              </w:rPr>
              <w:t>命名规则</w:t>
            </w:r>
          </w:p>
        </w:tc>
      </w:tr>
      <w:tr w:rsidR="00576439">
        <w:tc>
          <w:tcPr>
            <w:tcW w:w="713" w:type="dxa"/>
            <w:vAlign w:val="center"/>
          </w:tcPr>
          <w:p w:rsidR="00576439" w:rsidRPr="00141073" w:rsidRDefault="00141073" w:rsidP="00141073">
            <w:pPr>
              <w:autoSpaceDE w:val="0"/>
              <w:autoSpaceDN w:val="0"/>
              <w:spacing w:line="240" w:lineRule="auto"/>
              <w:jc w:val="center"/>
              <w:rPr>
                <w:spacing w:val="2"/>
                <w:kern w:val="0"/>
              </w:rPr>
            </w:pPr>
            <w:r>
              <w:rPr>
                <w:rFonts w:hint="eastAsia"/>
                <w:spacing w:val="2"/>
                <w:kern w:val="0"/>
              </w:rPr>
              <w:t>1</w:t>
            </w:r>
          </w:p>
        </w:tc>
        <w:tc>
          <w:tcPr>
            <w:tcW w:w="3531" w:type="dxa"/>
            <w:vAlign w:val="center"/>
          </w:tcPr>
          <w:p w:rsidR="00576439" w:rsidRPr="00141073" w:rsidRDefault="003235EC" w:rsidP="00141073">
            <w:pPr>
              <w:autoSpaceDE w:val="0"/>
              <w:autoSpaceDN w:val="0"/>
              <w:spacing w:line="240" w:lineRule="auto"/>
              <w:jc w:val="center"/>
              <w:rPr>
                <w:spacing w:val="2"/>
                <w:kern w:val="0"/>
              </w:rPr>
            </w:pPr>
            <w:r w:rsidRPr="00141073">
              <w:rPr>
                <w:spacing w:val="2"/>
                <w:kern w:val="0"/>
              </w:rPr>
              <w:t>GNSS</w:t>
            </w:r>
            <w:r w:rsidRPr="00141073">
              <w:rPr>
                <w:spacing w:val="2"/>
                <w:kern w:val="0"/>
              </w:rPr>
              <w:t>观测数据文件</w:t>
            </w:r>
          </w:p>
        </w:tc>
        <w:tc>
          <w:tcPr>
            <w:tcW w:w="5327" w:type="dxa"/>
            <w:vAlign w:val="center"/>
          </w:tcPr>
          <w:p w:rsidR="00576439" w:rsidRDefault="003235EC">
            <w:pPr>
              <w:pStyle w:val="afa"/>
              <w:numPr>
                <w:ilvl w:val="0"/>
                <w:numId w:val="5"/>
              </w:numPr>
              <w:ind w:firstLineChars="0" w:firstLine="0"/>
            </w:pPr>
            <w:r>
              <w:rPr>
                <w:rFonts w:hint="eastAsia"/>
              </w:rPr>
              <w:t>天文件和小时文件：</w:t>
            </w:r>
            <w:r>
              <w:rPr>
                <w:rFonts w:ascii="Times New Roman"/>
              </w:rPr>
              <w:t>ssssddd</w:t>
            </w:r>
            <w:r>
              <w:rPr>
                <w:rFonts w:ascii="Times New Roman" w:hint="eastAsia"/>
              </w:rPr>
              <w:t>f</w:t>
            </w:r>
            <w:r>
              <w:rPr>
                <w:rFonts w:ascii="Times New Roman"/>
              </w:rPr>
              <w:t>.yy</w:t>
            </w:r>
            <w:r>
              <w:rPr>
                <w:rFonts w:ascii="Times New Roman" w:hint="eastAsia"/>
              </w:rPr>
              <w:t>o</w:t>
            </w:r>
          </w:p>
          <w:p w:rsidR="00576439" w:rsidRDefault="003235EC">
            <w:pPr>
              <w:pStyle w:val="afa"/>
              <w:numPr>
                <w:ilvl w:val="0"/>
                <w:numId w:val="5"/>
              </w:numPr>
              <w:ind w:firstLineChars="0" w:firstLine="0"/>
              <w:rPr>
                <w:rFonts w:ascii="Times New Roman"/>
              </w:rPr>
            </w:pPr>
            <w:r>
              <w:rPr>
                <w:rFonts w:ascii="Times New Roman" w:hint="eastAsia"/>
              </w:rPr>
              <w:t>天和小时观测数据压缩文件：</w:t>
            </w:r>
            <w:r>
              <w:rPr>
                <w:rFonts w:ascii="Times New Roman"/>
              </w:rPr>
              <w:t>ssssddd</w:t>
            </w:r>
            <w:r>
              <w:rPr>
                <w:rFonts w:ascii="Times New Roman" w:hint="eastAsia"/>
              </w:rPr>
              <w:t>f</w:t>
            </w:r>
            <w:r>
              <w:rPr>
                <w:rFonts w:ascii="Times New Roman"/>
              </w:rPr>
              <w:t>.yy</w:t>
            </w:r>
            <w:r>
              <w:rPr>
                <w:rFonts w:ascii="Times New Roman" w:hint="eastAsia"/>
              </w:rPr>
              <w:t>d</w:t>
            </w:r>
          </w:p>
          <w:p w:rsidR="00576439" w:rsidRDefault="003235EC">
            <w:pPr>
              <w:pStyle w:val="afa"/>
              <w:numPr>
                <w:ilvl w:val="0"/>
                <w:numId w:val="5"/>
              </w:numPr>
              <w:ind w:firstLineChars="0" w:firstLine="0"/>
            </w:pPr>
            <w:r>
              <w:rPr>
                <w:rFonts w:hint="eastAsia"/>
              </w:rPr>
              <w:t>15分钟文件：</w:t>
            </w:r>
            <w:r>
              <w:rPr>
                <w:rFonts w:ascii="Times New Roman"/>
              </w:rPr>
              <w:t>ssssdddhmm.yyo</w:t>
            </w:r>
          </w:p>
        </w:tc>
      </w:tr>
      <w:tr w:rsidR="00576439">
        <w:trPr>
          <w:trHeight w:val="2072"/>
        </w:trPr>
        <w:tc>
          <w:tcPr>
            <w:tcW w:w="713" w:type="dxa"/>
            <w:vAlign w:val="center"/>
          </w:tcPr>
          <w:p w:rsidR="00576439" w:rsidRPr="00141073" w:rsidRDefault="00141073" w:rsidP="00141073">
            <w:pPr>
              <w:autoSpaceDE w:val="0"/>
              <w:autoSpaceDN w:val="0"/>
              <w:spacing w:line="240" w:lineRule="auto"/>
              <w:jc w:val="center"/>
              <w:rPr>
                <w:spacing w:val="2"/>
                <w:kern w:val="0"/>
              </w:rPr>
            </w:pPr>
            <w:r>
              <w:rPr>
                <w:rFonts w:hint="eastAsia"/>
                <w:spacing w:val="2"/>
                <w:kern w:val="0"/>
              </w:rPr>
              <w:t>2</w:t>
            </w:r>
          </w:p>
        </w:tc>
        <w:tc>
          <w:tcPr>
            <w:tcW w:w="3531" w:type="dxa"/>
            <w:vAlign w:val="center"/>
          </w:tcPr>
          <w:p w:rsidR="00576439" w:rsidRPr="00141073" w:rsidRDefault="003235EC" w:rsidP="00141073">
            <w:pPr>
              <w:autoSpaceDE w:val="0"/>
              <w:autoSpaceDN w:val="0"/>
              <w:spacing w:line="240" w:lineRule="auto"/>
              <w:jc w:val="center"/>
              <w:rPr>
                <w:spacing w:val="2"/>
                <w:kern w:val="0"/>
              </w:rPr>
            </w:pPr>
            <w:r w:rsidRPr="00141073">
              <w:rPr>
                <w:spacing w:val="2"/>
                <w:kern w:val="0"/>
              </w:rPr>
              <w:t>GNSS</w:t>
            </w:r>
            <w:r w:rsidRPr="00141073">
              <w:rPr>
                <w:spacing w:val="2"/>
                <w:kern w:val="0"/>
              </w:rPr>
              <w:t>导航数据文件</w:t>
            </w:r>
          </w:p>
        </w:tc>
        <w:tc>
          <w:tcPr>
            <w:tcW w:w="5327" w:type="dxa"/>
            <w:vAlign w:val="center"/>
          </w:tcPr>
          <w:p w:rsidR="00576439" w:rsidRPr="00E427B6" w:rsidRDefault="003235EC">
            <w:pPr>
              <w:pStyle w:val="afa"/>
              <w:numPr>
                <w:ilvl w:val="255"/>
                <w:numId w:val="0"/>
              </w:numPr>
              <w:rPr>
                <w:rFonts w:ascii="Times New Roman"/>
              </w:rPr>
            </w:pPr>
            <w:r w:rsidRPr="00E427B6">
              <w:rPr>
                <w:rFonts w:ascii="Times New Roman" w:hint="eastAsia"/>
              </w:rPr>
              <w:t>包括</w:t>
            </w:r>
            <w:r w:rsidRPr="00E427B6">
              <w:rPr>
                <w:rFonts w:ascii="Times New Roman" w:hint="eastAsia"/>
              </w:rPr>
              <w:t>GPS</w:t>
            </w:r>
            <w:r w:rsidRPr="00E427B6">
              <w:rPr>
                <w:rFonts w:ascii="Times New Roman" w:hint="eastAsia"/>
              </w:rPr>
              <w:t>、</w:t>
            </w:r>
            <w:r w:rsidRPr="00E427B6">
              <w:rPr>
                <w:rFonts w:ascii="Times New Roman" w:hint="eastAsia"/>
              </w:rPr>
              <w:t>GLONASS</w:t>
            </w:r>
            <w:r w:rsidRPr="00E427B6">
              <w:rPr>
                <w:rFonts w:ascii="Times New Roman" w:hint="eastAsia"/>
              </w:rPr>
              <w:t>、</w:t>
            </w:r>
            <w:r w:rsidRPr="00E427B6">
              <w:rPr>
                <w:rFonts w:ascii="Times New Roman" w:hint="eastAsia"/>
              </w:rPr>
              <w:t>Galileo</w:t>
            </w:r>
            <w:r w:rsidRPr="00E427B6">
              <w:rPr>
                <w:rFonts w:ascii="Times New Roman" w:hint="eastAsia"/>
              </w:rPr>
              <w:t>和北斗</w:t>
            </w:r>
            <w:r w:rsidRPr="00E427B6">
              <w:rPr>
                <w:rFonts w:ascii="Times New Roman" w:hint="eastAsia"/>
              </w:rPr>
              <w:t>4</w:t>
            </w:r>
            <w:r w:rsidRPr="00E427B6">
              <w:rPr>
                <w:rFonts w:ascii="Times New Roman" w:hint="eastAsia"/>
              </w:rPr>
              <w:t>种导航数据文件，只有天文件和小时文件</w:t>
            </w:r>
          </w:p>
          <w:p w:rsidR="00576439" w:rsidRPr="00E427B6" w:rsidRDefault="003235EC">
            <w:pPr>
              <w:pStyle w:val="afa"/>
              <w:numPr>
                <w:ilvl w:val="0"/>
                <w:numId w:val="6"/>
              </w:numPr>
              <w:ind w:firstLineChars="0" w:firstLine="0"/>
              <w:rPr>
                <w:rFonts w:ascii="Times New Roman"/>
              </w:rPr>
            </w:pPr>
            <w:r w:rsidRPr="00E427B6">
              <w:rPr>
                <w:rFonts w:ascii="Times New Roman" w:hint="eastAsia"/>
              </w:rPr>
              <w:t>GPS</w:t>
            </w:r>
            <w:r w:rsidRPr="00E427B6">
              <w:rPr>
                <w:rFonts w:ascii="Times New Roman" w:hint="eastAsia"/>
              </w:rPr>
              <w:t>导航数据：</w:t>
            </w:r>
            <w:r w:rsidRPr="00E427B6">
              <w:rPr>
                <w:rFonts w:ascii="Times New Roman" w:hint="eastAsia"/>
              </w:rPr>
              <w:t>ssssdddf.yyn</w:t>
            </w:r>
          </w:p>
          <w:p w:rsidR="00576439" w:rsidRPr="00E427B6" w:rsidRDefault="003235EC">
            <w:pPr>
              <w:pStyle w:val="afa"/>
              <w:numPr>
                <w:ilvl w:val="0"/>
                <w:numId w:val="6"/>
              </w:numPr>
              <w:ind w:firstLineChars="0" w:firstLine="0"/>
              <w:rPr>
                <w:rFonts w:ascii="Times New Roman"/>
              </w:rPr>
            </w:pPr>
            <w:r w:rsidRPr="00E427B6">
              <w:rPr>
                <w:rFonts w:ascii="Times New Roman" w:hint="eastAsia"/>
              </w:rPr>
              <w:t>GLONASS</w:t>
            </w:r>
            <w:r w:rsidRPr="00E427B6">
              <w:rPr>
                <w:rFonts w:ascii="Times New Roman" w:hint="eastAsia"/>
              </w:rPr>
              <w:t>导航数据：</w:t>
            </w:r>
            <w:r w:rsidRPr="00E427B6">
              <w:rPr>
                <w:rFonts w:ascii="Times New Roman" w:hint="eastAsia"/>
              </w:rPr>
              <w:t>ssssdddf.yyg</w:t>
            </w:r>
          </w:p>
          <w:p w:rsidR="00576439" w:rsidRPr="00E427B6" w:rsidRDefault="003235EC">
            <w:pPr>
              <w:pStyle w:val="afa"/>
              <w:numPr>
                <w:ilvl w:val="0"/>
                <w:numId w:val="6"/>
              </w:numPr>
              <w:ind w:firstLineChars="0" w:firstLine="0"/>
              <w:rPr>
                <w:rFonts w:ascii="Times New Roman"/>
              </w:rPr>
            </w:pPr>
            <w:r w:rsidRPr="00E427B6">
              <w:rPr>
                <w:rFonts w:ascii="Times New Roman" w:hint="eastAsia"/>
              </w:rPr>
              <w:t>Galileo</w:t>
            </w:r>
            <w:r w:rsidRPr="00E427B6">
              <w:rPr>
                <w:rFonts w:ascii="Times New Roman" w:hint="eastAsia"/>
              </w:rPr>
              <w:t>导航数据：</w:t>
            </w:r>
            <w:r w:rsidRPr="00E427B6">
              <w:rPr>
                <w:rFonts w:ascii="Times New Roman" w:hint="eastAsia"/>
              </w:rPr>
              <w:t>ssssdddf.yyl</w:t>
            </w:r>
          </w:p>
          <w:p w:rsidR="00576439" w:rsidRDefault="003235EC">
            <w:pPr>
              <w:pStyle w:val="afa"/>
              <w:numPr>
                <w:ilvl w:val="0"/>
                <w:numId w:val="6"/>
              </w:numPr>
              <w:ind w:firstLineChars="0" w:firstLine="0"/>
              <w:rPr>
                <w:rFonts w:ascii="Times New Roman" w:eastAsia="黑体"/>
              </w:rPr>
            </w:pPr>
            <w:r w:rsidRPr="00E427B6">
              <w:rPr>
                <w:rFonts w:ascii="Times New Roman" w:hint="eastAsia"/>
              </w:rPr>
              <w:t>北斗导航数据：</w:t>
            </w:r>
            <w:r w:rsidRPr="00E427B6">
              <w:rPr>
                <w:rFonts w:ascii="Times New Roman" w:hint="eastAsia"/>
              </w:rPr>
              <w:t>ssssdddf.yyr</w:t>
            </w:r>
          </w:p>
        </w:tc>
      </w:tr>
      <w:tr w:rsidR="00576439">
        <w:tc>
          <w:tcPr>
            <w:tcW w:w="713" w:type="dxa"/>
            <w:vAlign w:val="center"/>
          </w:tcPr>
          <w:p w:rsidR="00576439" w:rsidRPr="00141073" w:rsidRDefault="00141073" w:rsidP="00141073">
            <w:pPr>
              <w:autoSpaceDE w:val="0"/>
              <w:autoSpaceDN w:val="0"/>
              <w:spacing w:line="240" w:lineRule="auto"/>
              <w:jc w:val="center"/>
              <w:rPr>
                <w:spacing w:val="2"/>
                <w:kern w:val="0"/>
              </w:rPr>
            </w:pPr>
            <w:r>
              <w:rPr>
                <w:rFonts w:hint="eastAsia"/>
                <w:spacing w:val="2"/>
                <w:kern w:val="0"/>
              </w:rPr>
              <w:t>3</w:t>
            </w:r>
          </w:p>
        </w:tc>
        <w:tc>
          <w:tcPr>
            <w:tcW w:w="3531" w:type="dxa"/>
            <w:vAlign w:val="center"/>
          </w:tcPr>
          <w:p w:rsidR="00576439" w:rsidRPr="00141073" w:rsidRDefault="003235EC" w:rsidP="00141073">
            <w:pPr>
              <w:autoSpaceDE w:val="0"/>
              <w:autoSpaceDN w:val="0"/>
              <w:spacing w:line="240" w:lineRule="auto"/>
              <w:jc w:val="center"/>
              <w:rPr>
                <w:spacing w:val="2"/>
                <w:kern w:val="0"/>
              </w:rPr>
            </w:pPr>
            <w:r w:rsidRPr="00141073">
              <w:rPr>
                <w:spacing w:val="2"/>
                <w:kern w:val="0"/>
              </w:rPr>
              <w:t>气象数据文件</w:t>
            </w:r>
          </w:p>
        </w:tc>
        <w:tc>
          <w:tcPr>
            <w:tcW w:w="5327" w:type="dxa"/>
            <w:vAlign w:val="center"/>
          </w:tcPr>
          <w:p w:rsidR="00576439" w:rsidRDefault="003235EC">
            <w:pPr>
              <w:pStyle w:val="afa"/>
              <w:numPr>
                <w:ilvl w:val="255"/>
                <w:numId w:val="0"/>
              </w:numPr>
              <w:rPr>
                <w:rFonts w:ascii="Times New Roman"/>
              </w:rPr>
            </w:pPr>
            <w:r>
              <w:rPr>
                <w:rFonts w:hint="eastAsia"/>
              </w:rPr>
              <w:t>天文件和小时文件：</w:t>
            </w:r>
            <w:r>
              <w:rPr>
                <w:rFonts w:ascii="Times New Roman"/>
              </w:rPr>
              <w:t>ssssddd</w:t>
            </w:r>
            <w:r>
              <w:rPr>
                <w:rFonts w:ascii="Times New Roman" w:hint="eastAsia"/>
              </w:rPr>
              <w:t>f</w:t>
            </w:r>
            <w:r>
              <w:rPr>
                <w:rFonts w:ascii="Times New Roman"/>
              </w:rPr>
              <w:t>.yy</w:t>
            </w:r>
            <w:r>
              <w:rPr>
                <w:rFonts w:ascii="Times New Roman" w:hint="eastAsia"/>
              </w:rPr>
              <w:t>m</w:t>
            </w:r>
          </w:p>
        </w:tc>
      </w:tr>
      <w:tr w:rsidR="00576439">
        <w:tc>
          <w:tcPr>
            <w:tcW w:w="713" w:type="dxa"/>
            <w:vAlign w:val="center"/>
          </w:tcPr>
          <w:p w:rsidR="00576439" w:rsidRPr="00141073" w:rsidRDefault="00350580" w:rsidP="00141073">
            <w:pPr>
              <w:autoSpaceDE w:val="0"/>
              <w:autoSpaceDN w:val="0"/>
              <w:spacing w:line="240" w:lineRule="auto"/>
              <w:jc w:val="center"/>
              <w:rPr>
                <w:spacing w:val="2"/>
                <w:kern w:val="0"/>
              </w:rPr>
            </w:pPr>
            <w:r>
              <w:rPr>
                <w:spacing w:val="2"/>
                <w:kern w:val="0"/>
              </w:rPr>
              <w:t>4</w:t>
            </w:r>
          </w:p>
        </w:tc>
        <w:tc>
          <w:tcPr>
            <w:tcW w:w="3531" w:type="dxa"/>
            <w:vAlign w:val="center"/>
          </w:tcPr>
          <w:p w:rsidR="00576439" w:rsidRPr="00141073" w:rsidRDefault="003235EC" w:rsidP="00141073">
            <w:pPr>
              <w:autoSpaceDE w:val="0"/>
              <w:autoSpaceDN w:val="0"/>
              <w:spacing w:line="240" w:lineRule="auto"/>
              <w:jc w:val="center"/>
              <w:rPr>
                <w:spacing w:val="2"/>
                <w:kern w:val="0"/>
              </w:rPr>
            </w:pPr>
            <w:r w:rsidRPr="00141073">
              <w:rPr>
                <w:spacing w:val="2"/>
                <w:kern w:val="0"/>
              </w:rPr>
              <w:t>干扰检测数据文件</w:t>
            </w:r>
          </w:p>
        </w:tc>
        <w:tc>
          <w:tcPr>
            <w:tcW w:w="5327" w:type="dxa"/>
            <w:vAlign w:val="center"/>
          </w:tcPr>
          <w:p w:rsidR="00576439" w:rsidRDefault="003235EC">
            <w:pPr>
              <w:pStyle w:val="afa"/>
              <w:numPr>
                <w:ilvl w:val="255"/>
                <w:numId w:val="0"/>
              </w:numPr>
              <w:rPr>
                <w:rFonts w:ascii="Times New Roman"/>
              </w:rPr>
            </w:pPr>
            <w:r>
              <w:rPr>
                <w:rFonts w:hint="eastAsia"/>
              </w:rPr>
              <w:t>天文件和小时文件：</w:t>
            </w:r>
            <w:r>
              <w:rPr>
                <w:rFonts w:ascii="Times New Roman"/>
              </w:rPr>
              <w:t>ssssddd</w:t>
            </w:r>
            <w:r>
              <w:rPr>
                <w:rFonts w:ascii="Times New Roman" w:hint="eastAsia"/>
              </w:rPr>
              <w:t>f</w:t>
            </w:r>
            <w:r>
              <w:rPr>
                <w:rFonts w:ascii="Times New Roman"/>
              </w:rPr>
              <w:t>.yy</w:t>
            </w:r>
            <w:r>
              <w:rPr>
                <w:rFonts w:ascii="Times New Roman" w:hint="eastAsia"/>
              </w:rPr>
              <w:t>j</w:t>
            </w:r>
          </w:p>
        </w:tc>
      </w:tr>
      <w:tr w:rsidR="00576439">
        <w:tc>
          <w:tcPr>
            <w:tcW w:w="713" w:type="dxa"/>
            <w:vAlign w:val="center"/>
          </w:tcPr>
          <w:p w:rsidR="00576439" w:rsidRPr="00141073" w:rsidRDefault="00350580" w:rsidP="00141073">
            <w:pPr>
              <w:autoSpaceDE w:val="0"/>
              <w:autoSpaceDN w:val="0"/>
              <w:spacing w:line="240" w:lineRule="auto"/>
              <w:jc w:val="center"/>
              <w:rPr>
                <w:spacing w:val="2"/>
                <w:kern w:val="0"/>
              </w:rPr>
            </w:pPr>
            <w:r>
              <w:rPr>
                <w:spacing w:val="2"/>
                <w:kern w:val="0"/>
              </w:rPr>
              <w:t>5</w:t>
            </w:r>
          </w:p>
        </w:tc>
        <w:tc>
          <w:tcPr>
            <w:tcW w:w="3531" w:type="dxa"/>
            <w:vAlign w:val="center"/>
          </w:tcPr>
          <w:p w:rsidR="00576439" w:rsidRPr="00141073" w:rsidRDefault="003235EC" w:rsidP="00141073">
            <w:pPr>
              <w:autoSpaceDE w:val="0"/>
              <w:autoSpaceDN w:val="0"/>
              <w:spacing w:line="240" w:lineRule="auto"/>
              <w:jc w:val="center"/>
              <w:rPr>
                <w:spacing w:val="2"/>
                <w:kern w:val="0"/>
              </w:rPr>
            </w:pPr>
            <w:r w:rsidRPr="00141073">
              <w:rPr>
                <w:spacing w:val="2"/>
                <w:kern w:val="0"/>
              </w:rPr>
              <w:t>多径检测数据文件</w:t>
            </w:r>
          </w:p>
        </w:tc>
        <w:tc>
          <w:tcPr>
            <w:tcW w:w="5327" w:type="dxa"/>
            <w:vAlign w:val="center"/>
          </w:tcPr>
          <w:p w:rsidR="00576439" w:rsidRDefault="003235EC">
            <w:pPr>
              <w:pStyle w:val="afa"/>
              <w:numPr>
                <w:ilvl w:val="255"/>
                <w:numId w:val="0"/>
              </w:numPr>
              <w:rPr>
                <w:rFonts w:ascii="Times New Roman"/>
              </w:rPr>
            </w:pPr>
            <w:r>
              <w:rPr>
                <w:rFonts w:hint="eastAsia"/>
              </w:rPr>
              <w:t>天文件和小时文件：</w:t>
            </w:r>
            <w:r>
              <w:rPr>
                <w:rFonts w:ascii="Times New Roman"/>
              </w:rPr>
              <w:t>ssssddd</w:t>
            </w:r>
            <w:r>
              <w:rPr>
                <w:rFonts w:ascii="Times New Roman" w:hint="eastAsia"/>
              </w:rPr>
              <w:t>f</w:t>
            </w:r>
            <w:r>
              <w:rPr>
                <w:rFonts w:ascii="Times New Roman"/>
              </w:rPr>
              <w:t>.yy</w:t>
            </w:r>
            <w:r>
              <w:rPr>
                <w:rFonts w:ascii="Times New Roman" w:hint="eastAsia"/>
              </w:rPr>
              <w:t>a</w:t>
            </w:r>
          </w:p>
        </w:tc>
      </w:tr>
      <w:tr w:rsidR="00576439">
        <w:tc>
          <w:tcPr>
            <w:tcW w:w="713" w:type="dxa"/>
            <w:vAlign w:val="center"/>
          </w:tcPr>
          <w:p w:rsidR="00576439" w:rsidRPr="00141073" w:rsidRDefault="00350580" w:rsidP="00141073">
            <w:pPr>
              <w:autoSpaceDE w:val="0"/>
              <w:autoSpaceDN w:val="0"/>
              <w:spacing w:line="240" w:lineRule="auto"/>
              <w:jc w:val="center"/>
              <w:rPr>
                <w:spacing w:val="2"/>
                <w:kern w:val="0"/>
              </w:rPr>
            </w:pPr>
            <w:r>
              <w:rPr>
                <w:spacing w:val="2"/>
                <w:kern w:val="0"/>
              </w:rPr>
              <w:t>6</w:t>
            </w:r>
          </w:p>
        </w:tc>
        <w:tc>
          <w:tcPr>
            <w:tcW w:w="3531" w:type="dxa"/>
            <w:vAlign w:val="center"/>
          </w:tcPr>
          <w:p w:rsidR="00576439" w:rsidRPr="00141073" w:rsidRDefault="003235EC" w:rsidP="00141073">
            <w:pPr>
              <w:autoSpaceDE w:val="0"/>
              <w:autoSpaceDN w:val="0"/>
              <w:spacing w:line="240" w:lineRule="auto"/>
              <w:jc w:val="center"/>
              <w:rPr>
                <w:spacing w:val="2"/>
                <w:kern w:val="0"/>
              </w:rPr>
            </w:pPr>
            <w:r w:rsidRPr="00141073">
              <w:rPr>
                <w:spacing w:val="2"/>
                <w:kern w:val="0"/>
              </w:rPr>
              <w:t>GNSS</w:t>
            </w:r>
            <w:r w:rsidRPr="00141073">
              <w:rPr>
                <w:spacing w:val="2"/>
                <w:kern w:val="0"/>
              </w:rPr>
              <w:t>卫星健康状态信息文件</w:t>
            </w:r>
          </w:p>
        </w:tc>
        <w:tc>
          <w:tcPr>
            <w:tcW w:w="5327" w:type="dxa"/>
            <w:vAlign w:val="center"/>
          </w:tcPr>
          <w:p w:rsidR="00576439" w:rsidRDefault="003235EC">
            <w:pPr>
              <w:pStyle w:val="afa"/>
              <w:numPr>
                <w:ilvl w:val="255"/>
                <w:numId w:val="0"/>
              </w:numPr>
              <w:rPr>
                <w:rFonts w:ascii="Times New Roman"/>
              </w:rPr>
            </w:pPr>
            <w:r>
              <w:rPr>
                <w:rFonts w:hint="eastAsia"/>
              </w:rPr>
              <w:t>天文件和小时文件：</w:t>
            </w:r>
            <w:r>
              <w:rPr>
                <w:rFonts w:ascii="Times New Roman"/>
              </w:rPr>
              <w:t>ssssddd</w:t>
            </w:r>
            <w:r>
              <w:rPr>
                <w:rFonts w:ascii="Times New Roman" w:hint="eastAsia"/>
              </w:rPr>
              <w:t>f</w:t>
            </w:r>
            <w:r>
              <w:rPr>
                <w:rFonts w:ascii="Times New Roman"/>
              </w:rPr>
              <w:t>.yy</w:t>
            </w:r>
            <w:r>
              <w:rPr>
                <w:rFonts w:ascii="Times New Roman" w:hint="eastAsia"/>
              </w:rPr>
              <w:t>k</w:t>
            </w:r>
            <w:bookmarkStart w:id="90" w:name="_GoBack"/>
            <w:bookmarkEnd w:id="90"/>
          </w:p>
        </w:tc>
      </w:tr>
      <w:tr w:rsidR="00576439">
        <w:tc>
          <w:tcPr>
            <w:tcW w:w="9571" w:type="dxa"/>
            <w:gridSpan w:val="3"/>
            <w:vAlign w:val="center"/>
          </w:tcPr>
          <w:p w:rsidR="00576439" w:rsidRPr="00141073" w:rsidRDefault="003235EC" w:rsidP="00141073">
            <w:pPr>
              <w:autoSpaceDE w:val="0"/>
              <w:autoSpaceDN w:val="0"/>
              <w:spacing w:line="240" w:lineRule="auto"/>
              <w:jc w:val="left"/>
              <w:rPr>
                <w:spacing w:val="2"/>
                <w:kern w:val="0"/>
              </w:rPr>
            </w:pPr>
            <w:r w:rsidRPr="00141073">
              <w:rPr>
                <w:rFonts w:hint="eastAsia"/>
                <w:spacing w:val="2"/>
                <w:kern w:val="0"/>
              </w:rPr>
              <w:t>其中：</w:t>
            </w:r>
          </w:p>
          <w:p w:rsidR="00576439" w:rsidRPr="00141073" w:rsidRDefault="003235EC" w:rsidP="00141073">
            <w:pPr>
              <w:autoSpaceDE w:val="0"/>
              <w:autoSpaceDN w:val="0"/>
              <w:spacing w:line="240" w:lineRule="auto"/>
              <w:jc w:val="left"/>
              <w:rPr>
                <w:spacing w:val="2"/>
                <w:kern w:val="0"/>
              </w:rPr>
            </w:pPr>
            <w:r w:rsidRPr="00141073">
              <w:rPr>
                <w:spacing w:val="2"/>
                <w:kern w:val="0"/>
              </w:rPr>
              <w:t>ssss</w:t>
            </w:r>
            <w:r w:rsidRPr="00141073">
              <w:rPr>
                <w:spacing w:val="2"/>
                <w:kern w:val="0"/>
              </w:rPr>
              <w:t>：四字符测站名</w:t>
            </w:r>
            <w:r w:rsidRPr="00141073">
              <w:rPr>
                <w:rFonts w:hint="eastAsia"/>
                <w:spacing w:val="2"/>
                <w:kern w:val="0"/>
              </w:rPr>
              <w:t>；</w:t>
            </w:r>
          </w:p>
          <w:p w:rsidR="00576439" w:rsidRPr="00141073" w:rsidRDefault="003235EC" w:rsidP="00141073">
            <w:pPr>
              <w:autoSpaceDE w:val="0"/>
              <w:autoSpaceDN w:val="0"/>
              <w:spacing w:line="240" w:lineRule="auto"/>
              <w:jc w:val="left"/>
              <w:rPr>
                <w:spacing w:val="2"/>
                <w:kern w:val="0"/>
              </w:rPr>
            </w:pPr>
            <w:r w:rsidRPr="00141073">
              <w:rPr>
                <w:rFonts w:hint="eastAsia"/>
                <w:spacing w:val="2"/>
                <w:kern w:val="0"/>
              </w:rPr>
              <w:t>d</w:t>
            </w:r>
            <w:r w:rsidRPr="00141073">
              <w:rPr>
                <w:spacing w:val="2"/>
                <w:kern w:val="0"/>
              </w:rPr>
              <w:t>dd</w:t>
            </w:r>
            <w:r w:rsidRPr="00141073">
              <w:rPr>
                <w:spacing w:val="2"/>
                <w:kern w:val="0"/>
              </w:rPr>
              <w:t>：第一个观测值记录的年内天</w:t>
            </w:r>
            <w:r w:rsidRPr="00141073">
              <w:rPr>
                <w:rFonts w:hint="eastAsia"/>
                <w:spacing w:val="2"/>
                <w:kern w:val="0"/>
              </w:rPr>
              <w:t>；</w:t>
            </w:r>
          </w:p>
          <w:p w:rsidR="00576439" w:rsidRPr="00141073" w:rsidRDefault="003235EC" w:rsidP="00141073">
            <w:pPr>
              <w:autoSpaceDE w:val="0"/>
              <w:autoSpaceDN w:val="0"/>
              <w:spacing w:line="240" w:lineRule="auto"/>
              <w:jc w:val="left"/>
              <w:rPr>
                <w:spacing w:val="2"/>
                <w:kern w:val="0"/>
              </w:rPr>
            </w:pPr>
            <w:r w:rsidRPr="00141073">
              <w:rPr>
                <w:rFonts w:hint="eastAsia"/>
                <w:spacing w:val="2"/>
                <w:kern w:val="0"/>
              </w:rPr>
              <w:t>f</w:t>
            </w:r>
            <w:r w:rsidRPr="00141073">
              <w:rPr>
                <w:rFonts w:hint="eastAsia"/>
                <w:spacing w:val="2"/>
                <w:kern w:val="0"/>
              </w:rPr>
              <w:t>：一天内的文件序号，其中</w:t>
            </w:r>
            <w:r w:rsidRPr="00141073">
              <w:rPr>
                <w:rFonts w:hint="eastAsia"/>
                <w:spacing w:val="2"/>
                <w:kern w:val="0"/>
              </w:rPr>
              <w:t>f=0</w:t>
            </w:r>
            <w:r w:rsidRPr="00141073">
              <w:rPr>
                <w:rFonts w:hint="eastAsia"/>
                <w:spacing w:val="2"/>
                <w:kern w:val="0"/>
              </w:rPr>
              <w:t>表示天文件，</w:t>
            </w:r>
            <w:r w:rsidRPr="00141073">
              <w:rPr>
                <w:rFonts w:hint="eastAsia"/>
                <w:spacing w:val="2"/>
                <w:kern w:val="0"/>
              </w:rPr>
              <w:t>f=a</w:t>
            </w:r>
            <w:r w:rsidRPr="00141073">
              <w:rPr>
                <w:rFonts w:hint="eastAsia"/>
                <w:spacing w:val="2"/>
                <w:kern w:val="0"/>
              </w:rPr>
              <w:t>表示小时文件，</w:t>
            </w:r>
            <w:r w:rsidRPr="00141073">
              <w:rPr>
                <w:rFonts w:hint="eastAsia"/>
                <w:spacing w:val="2"/>
                <w:kern w:val="0"/>
              </w:rPr>
              <w:t>a</w:t>
            </w:r>
            <w:r w:rsidRPr="00141073">
              <w:rPr>
                <w:rFonts w:hint="eastAsia"/>
                <w:spacing w:val="2"/>
                <w:kern w:val="0"/>
              </w:rPr>
              <w:t>的格式为</w:t>
            </w:r>
            <w:r w:rsidRPr="00141073">
              <w:rPr>
                <w:rFonts w:hint="eastAsia"/>
                <w:spacing w:val="2"/>
                <w:kern w:val="0"/>
              </w:rPr>
              <w:t>xxh</w:t>
            </w:r>
            <w:r w:rsidRPr="00141073">
              <w:rPr>
                <w:rFonts w:hint="eastAsia"/>
                <w:spacing w:val="2"/>
                <w:kern w:val="0"/>
              </w:rPr>
              <w:t>，示例：</w:t>
            </w:r>
            <w:r w:rsidRPr="00141073">
              <w:rPr>
                <w:spacing w:val="2"/>
                <w:kern w:val="0"/>
              </w:rPr>
              <w:t>00h-001h=</w:t>
            </w:r>
            <w:r w:rsidRPr="00141073">
              <w:rPr>
                <w:spacing w:val="2"/>
                <w:kern w:val="0"/>
              </w:rPr>
              <w:t>第</w:t>
            </w:r>
            <w:r w:rsidRPr="00141073">
              <w:rPr>
                <w:spacing w:val="2"/>
                <w:kern w:val="0"/>
              </w:rPr>
              <w:t>1</w:t>
            </w:r>
            <w:r w:rsidRPr="00141073">
              <w:rPr>
                <w:spacing w:val="2"/>
                <w:kern w:val="0"/>
              </w:rPr>
              <w:t>小时，</w:t>
            </w:r>
            <w:r w:rsidRPr="00141073">
              <w:rPr>
                <w:spacing w:val="2"/>
                <w:kern w:val="0"/>
              </w:rPr>
              <w:t>01h-02h=</w:t>
            </w:r>
            <w:r w:rsidRPr="00141073">
              <w:rPr>
                <w:spacing w:val="2"/>
                <w:kern w:val="0"/>
              </w:rPr>
              <w:t>第</w:t>
            </w:r>
            <w:r w:rsidRPr="00141073">
              <w:rPr>
                <w:spacing w:val="2"/>
                <w:kern w:val="0"/>
              </w:rPr>
              <w:t>2</w:t>
            </w:r>
            <w:r w:rsidRPr="00141073">
              <w:rPr>
                <w:spacing w:val="2"/>
                <w:kern w:val="0"/>
              </w:rPr>
              <w:t>小时，</w:t>
            </w:r>
            <w:r w:rsidRPr="00141073">
              <w:rPr>
                <w:spacing w:val="2"/>
                <w:kern w:val="0"/>
              </w:rPr>
              <w:t>…</w:t>
            </w:r>
            <w:r w:rsidRPr="00141073">
              <w:rPr>
                <w:spacing w:val="2"/>
                <w:kern w:val="0"/>
              </w:rPr>
              <w:t>，</w:t>
            </w:r>
            <w:r w:rsidRPr="00141073">
              <w:rPr>
                <w:spacing w:val="2"/>
                <w:kern w:val="0"/>
              </w:rPr>
              <w:t>23h-24h=</w:t>
            </w:r>
            <w:r w:rsidRPr="00141073">
              <w:rPr>
                <w:spacing w:val="2"/>
                <w:kern w:val="0"/>
              </w:rPr>
              <w:t>第</w:t>
            </w:r>
            <w:r w:rsidRPr="00141073">
              <w:rPr>
                <w:spacing w:val="2"/>
                <w:kern w:val="0"/>
              </w:rPr>
              <w:t>24</w:t>
            </w:r>
            <w:r w:rsidRPr="00141073">
              <w:rPr>
                <w:spacing w:val="2"/>
                <w:kern w:val="0"/>
              </w:rPr>
              <w:t>小时</w:t>
            </w:r>
            <w:r w:rsidRPr="00141073">
              <w:rPr>
                <w:rFonts w:hint="eastAsia"/>
                <w:spacing w:val="2"/>
                <w:kern w:val="0"/>
              </w:rPr>
              <w:t>；</w:t>
            </w:r>
          </w:p>
          <w:p w:rsidR="00576439" w:rsidRPr="00141073" w:rsidRDefault="003235EC" w:rsidP="00141073">
            <w:pPr>
              <w:autoSpaceDE w:val="0"/>
              <w:autoSpaceDN w:val="0"/>
              <w:spacing w:line="240" w:lineRule="auto"/>
              <w:jc w:val="left"/>
              <w:rPr>
                <w:spacing w:val="2"/>
                <w:kern w:val="0"/>
              </w:rPr>
            </w:pPr>
            <w:r w:rsidRPr="00141073">
              <w:rPr>
                <w:rFonts w:hint="eastAsia"/>
                <w:spacing w:val="2"/>
                <w:kern w:val="0"/>
              </w:rPr>
              <w:t>h</w:t>
            </w:r>
            <w:r w:rsidRPr="00141073">
              <w:rPr>
                <w:rFonts w:hint="eastAsia"/>
                <w:spacing w:val="2"/>
                <w:kern w:val="0"/>
              </w:rPr>
              <w:t>：第一个观测值记录的天内小时，</w:t>
            </w:r>
            <w:r w:rsidRPr="00141073">
              <w:rPr>
                <w:spacing w:val="2"/>
                <w:kern w:val="0"/>
              </w:rPr>
              <w:t>格式为</w:t>
            </w:r>
            <w:r w:rsidRPr="00141073">
              <w:rPr>
                <w:spacing w:val="2"/>
                <w:kern w:val="0"/>
              </w:rPr>
              <w:t>xxh</w:t>
            </w:r>
            <w:r w:rsidRPr="00141073">
              <w:rPr>
                <w:spacing w:val="2"/>
                <w:kern w:val="0"/>
              </w:rPr>
              <w:t>，示例：</w:t>
            </w:r>
            <w:r w:rsidRPr="00141073">
              <w:rPr>
                <w:spacing w:val="2"/>
                <w:kern w:val="0"/>
              </w:rPr>
              <w:t>00h-001h=</w:t>
            </w:r>
            <w:r w:rsidRPr="00141073">
              <w:rPr>
                <w:spacing w:val="2"/>
                <w:kern w:val="0"/>
              </w:rPr>
              <w:t>第</w:t>
            </w:r>
            <w:r w:rsidRPr="00141073">
              <w:rPr>
                <w:spacing w:val="2"/>
                <w:kern w:val="0"/>
              </w:rPr>
              <w:t>1</w:t>
            </w:r>
            <w:r w:rsidRPr="00141073">
              <w:rPr>
                <w:spacing w:val="2"/>
                <w:kern w:val="0"/>
              </w:rPr>
              <w:t>小时，</w:t>
            </w:r>
            <w:r w:rsidRPr="00141073">
              <w:rPr>
                <w:spacing w:val="2"/>
                <w:kern w:val="0"/>
              </w:rPr>
              <w:t>01h-02h=</w:t>
            </w:r>
            <w:r w:rsidRPr="00141073">
              <w:rPr>
                <w:spacing w:val="2"/>
                <w:kern w:val="0"/>
              </w:rPr>
              <w:t>第</w:t>
            </w:r>
            <w:r w:rsidRPr="00141073">
              <w:rPr>
                <w:spacing w:val="2"/>
                <w:kern w:val="0"/>
              </w:rPr>
              <w:t>2</w:t>
            </w:r>
            <w:r w:rsidRPr="00141073">
              <w:rPr>
                <w:spacing w:val="2"/>
                <w:kern w:val="0"/>
              </w:rPr>
              <w:t>小时，</w:t>
            </w:r>
            <w:r w:rsidRPr="00141073">
              <w:rPr>
                <w:spacing w:val="2"/>
                <w:kern w:val="0"/>
              </w:rPr>
              <w:t>…</w:t>
            </w:r>
            <w:r w:rsidRPr="00141073">
              <w:rPr>
                <w:spacing w:val="2"/>
                <w:kern w:val="0"/>
              </w:rPr>
              <w:t>，</w:t>
            </w:r>
            <w:r w:rsidRPr="00141073">
              <w:rPr>
                <w:spacing w:val="2"/>
                <w:kern w:val="0"/>
              </w:rPr>
              <w:t>23h-24h=</w:t>
            </w:r>
            <w:r w:rsidRPr="00141073">
              <w:rPr>
                <w:spacing w:val="2"/>
                <w:kern w:val="0"/>
              </w:rPr>
              <w:t>第</w:t>
            </w:r>
            <w:r w:rsidRPr="00141073">
              <w:rPr>
                <w:spacing w:val="2"/>
                <w:kern w:val="0"/>
              </w:rPr>
              <w:t>24</w:t>
            </w:r>
            <w:r w:rsidRPr="00141073">
              <w:rPr>
                <w:spacing w:val="2"/>
                <w:kern w:val="0"/>
              </w:rPr>
              <w:t>小时</w:t>
            </w:r>
            <w:r w:rsidRPr="00141073">
              <w:rPr>
                <w:rFonts w:hint="eastAsia"/>
                <w:spacing w:val="2"/>
                <w:kern w:val="0"/>
              </w:rPr>
              <w:t>；</w:t>
            </w:r>
          </w:p>
          <w:p w:rsidR="00576439" w:rsidRPr="00141073" w:rsidRDefault="003235EC" w:rsidP="00141073">
            <w:pPr>
              <w:autoSpaceDE w:val="0"/>
              <w:autoSpaceDN w:val="0"/>
              <w:spacing w:line="240" w:lineRule="auto"/>
              <w:jc w:val="left"/>
              <w:rPr>
                <w:spacing w:val="2"/>
                <w:kern w:val="0"/>
              </w:rPr>
            </w:pPr>
            <w:r w:rsidRPr="00141073">
              <w:rPr>
                <w:rFonts w:hint="eastAsia"/>
                <w:spacing w:val="2"/>
                <w:kern w:val="0"/>
              </w:rPr>
              <w:t>mm</w:t>
            </w:r>
            <w:r w:rsidRPr="00141073">
              <w:rPr>
                <w:rFonts w:hint="eastAsia"/>
                <w:spacing w:val="2"/>
                <w:kern w:val="0"/>
              </w:rPr>
              <w:t>：</w:t>
            </w:r>
            <w:r w:rsidRPr="00141073">
              <w:rPr>
                <w:spacing w:val="2"/>
                <w:kern w:val="0"/>
              </w:rPr>
              <w:t>小时内的文件第一个记录开始的分钟，示例：</w:t>
            </w:r>
            <w:r w:rsidRPr="00141073">
              <w:rPr>
                <w:spacing w:val="2"/>
                <w:kern w:val="0"/>
              </w:rPr>
              <w:t>mm=00</w:t>
            </w:r>
            <w:r w:rsidRPr="00141073">
              <w:rPr>
                <w:spacing w:val="2"/>
                <w:kern w:val="0"/>
              </w:rPr>
              <w:t>，</w:t>
            </w:r>
            <w:r w:rsidRPr="00141073">
              <w:rPr>
                <w:spacing w:val="2"/>
                <w:kern w:val="0"/>
              </w:rPr>
              <w:t>mm=15</w:t>
            </w:r>
            <w:r w:rsidRPr="00141073">
              <w:rPr>
                <w:spacing w:val="2"/>
                <w:kern w:val="0"/>
              </w:rPr>
              <w:t>，</w:t>
            </w:r>
            <w:r w:rsidRPr="00141073">
              <w:rPr>
                <w:spacing w:val="2"/>
                <w:kern w:val="0"/>
              </w:rPr>
              <w:t>mm=30</w:t>
            </w:r>
            <w:r w:rsidRPr="00141073">
              <w:rPr>
                <w:spacing w:val="2"/>
                <w:kern w:val="0"/>
              </w:rPr>
              <w:t>，</w:t>
            </w:r>
            <w:r w:rsidRPr="00141073">
              <w:rPr>
                <w:spacing w:val="2"/>
                <w:kern w:val="0"/>
              </w:rPr>
              <w:t>mm=45</w:t>
            </w:r>
            <w:r w:rsidRPr="00141073">
              <w:rPr>
                <w:rFonts w:hint="eastAsia"/>
                <w:spacing w:val="2"/>
                <w:kern w:val="0"/>
              </w:rPr>
              <w:t>；</w:t>
            </w:r>
          </w:p>
          <w:p w:rsidR="00576439" w:rsidRPr="00141073" w:rsidRDefault="003235EC" w:rsidP="00141073">
            <w:pPr>
              <w:autoSpaceDE w:val="0"/>
              <w:autoSpaceDN w:val="0"/>
              <w:spacing w:line="240" w:lineRule="auto"/>
              <w:jc w:val="left"/>
              <w:rPr>
                <w:spacing w:val="2"/>
                <w:kern w:val="0"/>
              </w:rPr>
            </w:pPr>
            <w:r w:rsidRPr="00141073">
              <w:rPr>
                <w:spacing w:val="2"/>
                <w:kern w:val="0"/>
              </w:rPr>
              <w:lastRenderedPageBreak/>
              <w:t>y</w:t>
            </w:r>
            <w:r w:rsidRPr="00141073">
              <w:rPr>
                <w:rFonts w:hint="eastAsia"/>
                <w:spacing w:val="2"/>
                <w:kern w:val="0"/>
              </w:rPr>
              <w:t>y</w:t>
            </w:r>
            <w:r w:rsidRPr="00141073">
              <w:rPr>
                <w:spacing w:val="2"/>
                <w:kern w:val="0"/>
              </w:rPr>
              <w:t>：年的后两位数字</w:t>
            </w:r>
            <w:r w:rsidRPr="00141073">
              <w:rPr>
                <w:rFonts w:hint="eastAsia"/>
                <w:spacing w:val="2"/>
                <w:kern w:val="0"/>
              </w:rPr>
              <w:t>。</w:t>
            </w:r>
          </w:p>
        </w:tc>
      </w:tr>
    </w:tbl>
    <w:p w:rsidR="00576439" w:rsidRDefault="003235EC">
      <w:pPr>
        <w:pStyle w:val="a1"/>
        <w:numPr>
          <w:ilvl w:val="0"/>
          <w:numId w:val="4"/>
        </w:numPr>
        <w:spacing w:before="120" w:after="120" w:line="400" w:lineRule="exact"/>
        <w:ind w:rightChars="0" w:right="0"/>
        <w:rPr>
          <w:rFonts w:ascii="Times New Roman"/>
        </w:rPr>
      </w:pPr>
      <w:bookmarkStart w:id="91" w:name="_Toc515350582"/>
      <w:r>
        <w:rPr>
          <w:rFonts w:ascii="Times New Roman" w:hint="eastAsia"/>
        </w:rPr>
        <w:lastRenderedPageBreak/>
        <w:t>基本参数</w:t>
      </w:r>
      <w:bookmarkEnd w:id="91"/>
    </w:p>
    <w:p w:rsidR="00576439" w:rsidRDefault="003235EC">
      <w:pPr>
        <w:pStyle w:val="afa"/>
        <w:rPr>
          <w:rFonts w:ascii="Times New Roman"/>
          <w:szCs w:val="22"/>
        </w:rPr>
      </w:pPr>
      <w:r>
        <w:rPr>
          <w:rFonts w:ascii="Times New Roman" w:hint="eastAsia"/>
          <w:szCs w:val="22"/>
        </w:rPr>
        <w:t>本标准中不同文件涉及的基本参数说明参见</w:t>
      </w:r>
      <w:r>
        <w:rPr>
          <w:rFonts w:ascii="Times New Roman" w:hint="eastAsia"/>
          <w:szCs w:val="22"/>
        </w:rPr>
        <w:fldChar w:fldCharType="begin"/>
      </w:r>
      <w:r>
        <w:rPr>
          <w:rFonts w:ascii="Times New Roman" w:hint="eastAsia"/>
          <w:szCs w:val="22"/>
        </w:rPr>
        <w:instrText xml:space="preserve"> REF _Ref9952 \h </w:instrText>
      </w:r>
      <w:r>
        <w:rPr>
          <w:rFonts w:ascii="Times New Roman" w:hint="eastAsia"/>
          <w:szCs w:val="22"/>
        </w:rPr>
      </w:r>
      <w:r>
        <w:rPr>
          <w:rFonts w:ascii="Times New Roman" w:hint="eastAsia"/>
          <w:szCs w:val="22"/>
        </w:rPr>
        <w:fldChar w:fldCharType="separate"/>
      </w:r>
      <w:r>
        <w:rPr>
          <w:rFonts w:ascii="Times New Roman" w:hint="eastAsia"/>
          <w:szCs w:val="22"/>
        </w:rPr>
        <w:t>表</w:t>
      </w:r>
      <w:r>
        <w:rPr>
          <w:rFonts w:ascii="Times New Roman" w:hint="eastAsia"/>
          <w:szCs w:val="22"/>
        </w:rPr>
        <w:t xml:space="preserve"> 2</w:t>
      </w:r>
      <w:r>
        <w:rPr>
          <w:rFonts w:ascii="Times New Roman" w:hint="eastAsia"/>
          <w:szCs w:val="22"/>
        </w:rPr>
        <w:fldChar w:fldCharType="end"/>
      </w:r>
      <w:r>
        <w:rPr>
          <w:rFonts w:ascii="Times New Roman" w:hint="eastAsia"/>
          <w:szCs w:val="22"/>
        </w:rPr>
        <w:t>。</w:t>
      </w:r>
    </w:p>
    <w:p w:rsidR="00576439" w:rsidRPr="00141073" w:rsidRDefault="003235EC" w:rsidP="00141073">
      <w:pPr>
        <w:pStyle w:val="a8"/>
        <w:ind w:firstLine="420"/>
        <w:jc w:val="center"/>
        <w:rPr>
          <w:rFonts w:eastAsia="黑体"/>
          <w:b w:val="0"/>
          <w:bCs w:val="0"/>
          <w:sz w:val="21"/>
          <w:lang w:val="en-US" w:eastAsia="zh-CN"/>
        </w:rPr>
      </w:pPr>
      <w:bookmarkStart w:id="92" w:name="_Ref9952"/>
      <w:r w:rsidRPr="00141073">
        <w:rPr>
          <w:rFonts w:eastAsia="黑体"/>
          <w:b w:val="0"/>
          <w:bCs w:val="0"/>
          <w:sz w:val="21"/>
          <w:lang w:val="en-US" w:eastAsia="zh-CN"/>
        </w:rPr>
        <w:t>表</w:t>
      </w:r>
      <w:r w:rsidRPr="00141073">
        <w:rPr>
          <w:rFonts w:eastAsia="黑体"/>
          <w:b w:val="0"/>
          <w:bCs w:val="0"/>
          <w:sz w:val="21"/>
          <w:lang w:val="en-US" w:eastAsia="zh-CN"/>
        </w:rPr>
        <w:t xml:space="preserve"> </w:t>
      </w:r>
      <w:r w:rsidRPr="00141073">
        <w:rPr>
          <w:rFonts w:eastAsia="黑体"/>
          <w:b w:val="0"/>
          <w:bCs w:val="0"/>
          <w:sz w:val="21"/>
          <w:lang w:val="en-US" w:eastAsia="zh-CN"/>
        </w:rPr>
        <w:fldChar w:fldCharType="begin"/>
      </w:r>
      <w:r w:rsidRPr="00141073">
        <w:rPr>
          <w:rFonts w:eastAsia="黑体"/>
          <w:b w:val="0"/>
          <w:bCs w:val="0"/>
          <w:sz w:val="21"/>
          <w:lang w:val="en-US" w:eastAsia="zh-CN"/>
        </w:rPr>
        <w:instrText xml:space="preserve"> SEQ </w:instrText>
      </w:r>
      <w:r w:rsidRPr="00141073">
        <w:rPr>
          <w:rFonts w:eastAsia="黑体"/>
          <w:b w:val="0"/>
          <w:bCs w:val="0"/>
          <w:sz w:val="21"/>
          <w:lang w:val="en-US" w:eastAsia="zh-CN"/>
        </w:rPr>
        <w:instrText>表</w:instrText>
      </w:r>
      <w:r w:rsidRPr="00141073">
        <w:rPr>
          <w:rFonts w:eastAsia="黑体"/>
          <w:b w:val="0"/>
          <w:bCs w:val="0"/>
          <w:sz w:val="21"/>
          <w:lang w:val="en-US" w:eastAsia="zh-CN"/>
        </w:rPr>
        <w:instrText xml:space="preserve"> \* ARABIC </w:instrText>
      </w:r>
      <w:r w:rsidRPr="00141073">
        <w:rPr>
          <w:rFonts w:eastAsia="黑体"/>
          <w:b w:val="0"/>
          <w:bCs w:val="0"/>
          <w:sz w:val="21"/>
          <w:lang w:val="en-US" w:eastAsia="zh-CN"/>
        </w:rPr>
        <w:fldChar w:fldCharType="separate"/>
      </w:r>
      <w:r w:rsidRPr="00141073">
        <w:rPr>
          <w:rFonts w:eastAsia="黑体"/>
          <w:b w:val="0"/>
          <w:bCs w:val="0"/>
          <w:sz w:val="21"/>
          <w:lang w:val="en-US" w:eastAsia="zh-CN"/>
        </w:rPr>
        <w:t>2</w:t>
      </w:r>
      <w:r w:rsidRPr="00141073">
        <w:rPr>
          <w:rFonts w:eastAsia="黑体"/>
          <w:b w:val="0"/>
          <w:bCs w:val="0"/>
          <w:sz w:val="21"/>
          <w:lang w:val="en-US" w:eastAsia="zh-CN"/>
        </w:rPr>
        <w:fldChar w:fldCharType="end"/>
      </w:r>
      <w:bookmarkEnd w:id="92"/>
      <w:r w:rsidRPr="00141073">
        <w:rPr>
          <w:rFonts w:eastAsia="黑体"/>
          <w:b w:val="0"/>
          <w:bCs w:val="0"/>
          <w:sz w:val="21"/>
          <w:lang w:val="en-US" w:eastAsia="zh-CN"/>
        </w:rPr>
        <w:t xml:space="preserve"> </w:t>
      </w:r>
      <w:r w:rsidRPr="00141073">
        <w:rPr>
          <w:rFonts w:eastAsia="黑体" w:hint="eastAsia"/>
          <w:b w:val="0"/>
          <w:bCs w:val="0"/>
          <w:sz w:val="21"/>
          <w:lang w:val="en-US" w:eastAsia="zh-CN"/>
        </w:rPr>
        <w:t>基本参数说明</w:t>
      </w:r>
    </w:p>
    <w:tbl>
      <w:tblPr>
        <w:tblStyle w:val="af6"/>
        <w:tblW w:w="9020" w:type="dxa"/>
        <w:jc w:val="center"/>
        <w:tblLayout w:type="fixed"/>
        <w:tblLook w:val="04A0" w:firstRow="1" w:lastRow="0" w:firstColumn="1" w:lastColumn="0" w:noHBand="0" w:noVBand="1"/>
      </w:tblPr>
      <w:tblGrid>
        <w:gridCol w:w="783"/>
        <w:gridCol w:w="3187"/>
        <w:gridCol w:w="5050"/>
      </w:tblGrid>
      <w:tr w:rsidR="00576439">
        <w:trPr>
          <w:jc w:val="center"/>
        </w:trPr>
        <w:tc>
          <w:tcPr>
            <w:tcW w:w="783" w:type="dxa"/>
            <w:vAlign w:val="center"/>
          </w:tcPr>
          <w:p w:rsidR="00576439" w:rsidRDefault="003235EC">
            <w:pPr>
              <w:autoSpaceDE w:val="0"/>
              <w:autoSpaceDN w:val="0"/>
              <w:spacing w:line="240" w:lineRule="auto"/>
              <w:jc w:val="center"/>
              <w:rPr>
                <w:b/>
                <w:kern w:val="0"/>
                <w:sz w:val="18"/>
                <w:szCs w:val="18"/>
              </w:rPr>
            </w:pPr>
            <w:r>
              <w:rPr>
                <w:rFonts w:hint="eastAsia"/>
                <w:b/>
                <w:kern w:val="0"/>
                <w:sz w:val="18"/>
                <w:szCs w:val="18"/>
              </w:rPr>
              <w:t>序号</w:t>
            </w:r>
          </w:p>
        </w:tc>
        <w:tc>
          <w:tcPr>
            <w:tcW w:w="3187" w:type="dxa"/>
            <w:vAlign w:val="center"/>
          </w:tcPr>
          <w:p w:rsidR="00576439" w:rsidRDefault="003235EC">
            <w:pPr>
              <w:autoSpaceDE w:val="0"/>
              <w:autoSpaceDN w:val="0"/>
              <w:spacing w:line="240" w:lineRule="auto"/>
              <w:jc w:val="center"/>
              <w:rPr>
                <w:b/>
                <w:kern w:val="0"/>
                <w:sz w:val="18"/>
                <w:szCs w:val="18"/>
              </w:rPr>
            </w:pPr>
            <w:r>
              <w:rPr>
                <w:rFonts w:hint="eastAsia"/>
                <w:b/>
                <w:kern w:val="0"/>
                <w:sz w:val="18"/>
                <w:szCs w:val="18"/>
              </w:rPr>
              <w:t>参数名称</w:t>
            </w:r>
          </w:p>
        </w:tc>
        <w:tc>
          <w:tcPr>
            <w:tcW w:w="5050" w:type="dxa"/>
            <w:vAlign w:val="center"/>
          </w:tcPr>
          <w:p w:rsidR="00576439" w:rsidRDefault="003235EC">
            <w:pPr>
              <w:autoSpaceDE w:val="0"/>
              <w:autoSpaceDN w:val="0"/>
              <w:spacing w:line="240" w:lineRule="auto"/>
              <w:jc w:val="center"/>
              <w:rPr>
                <w:b/>
                <w:kern w:val="0"/>
                <w:sz w:val="18"/>
                <w:szCs w:val="18"/>
              </w:rPr>
            </w:pPr>
            <w:r>
              <w:rPr>
                <w:rFonts w:hint="eastAsia"/>
                <w:b/>
                <w:kern w:val="0"/>
                <w:sz w:val="18"/>
                <w:szCs w:val="18"/>
              </w:rPr>
              <w:t>说明</w:t>
            </w:r>
          </w:p>
        </w:tc>
      </w:tr>
      <w:tr w:rsidR="00576439">
        <w:trPr>
          <w:jc w:val="center"/>
        </w:trPr>
        <w:tc>
          <w:tcPr>
            <w:tcW w:w="783" w:type="dxa"/>
            <w:vAlign w:val="center"/>
          </w:tcPr>
          <w:p w:rsidR="00576439" w:rsidRDefault="003235EC">
            <w:pPr>
              <w:autoSpaceDE w:val="0"/>
              <w:autoSpaceDN w:val="0"/>
              <w:spacing w:line="240" w:lineRule="auto"/>
              <w:jc w:val="center"/>
              <w:rPr>
                <w:bCs/>
                <w:kern w:val="0"/>
                <w:sz w:val="18"/>
                <w:szCs w:val="18"/>
              </w:rPr>
            </w:pPr>
            <w:r>
              <w:rPr>
                <w:rFonts w:hint="eastAsia"/>
                <w:bCs/>
                <w:kern w:val="0"/>
                <w:sz w:val="18"/>
                <w:szCs w:val="18"/>
              </w:rPr>
              <w:t>1</w:t>
            </w:r>
          </w:p>
        </w:tc>
        <w:tc>
          <w:tcPr>
            <w:tcW w:w="3187" w:type="dxa"/>
            <w:vAlign w:val="center"/>
          </w:tcPr>
          <w:p w:rsidR="00576439" w:rsidRDefault="003235EC">
            <w:pPr>
              <w:autoSpaceDE w:val="0"/>
              <w:autoSpaceDN w:val="0"/>
              <w:spacing w:line="240" w:lineRule="auto"/>
              <w:jc w:val="center"/>
              <w:rPr>
                <w:bCs/>
                <w:kern w:val="0"/>
                <w:sz w:val="18"/>
                <w:szCs w:val="18"/>
                <w:lang w:val="pt-BR"/>
              </w:rPr>
            </w:pPr>
            <w:r>
              <w:rPr>
                <w:rFonts w:hint="eastAsia"/>
                <w:bCs/>
                <w:kern w:val="0"/>
                <w:sz w:val="18"/>
                <w:szCs w:val="18"/>
              </w:rPr>
              <w:t>卫星系统标识</w:t>
            </w:r>
          </w:p>
        </w:tc>
        <w:tc>
          <w:tcPr>
            <w:tcW w:w="5050" w:type="dxa"/>
          </w:tcPr>
          <w:p w:rsidR="00576439" w:rsidRDefault="003235EC">
            <w:pPr>
              <w:autoSpaceDE w:val="0"/>
              <w:autoSpaceDN w:val="0"/>
              <w:spacing w:line="240" w:lineRule="auto"/>
              <w:jc w:val="left"/>
              <w:rPr>
                <w:bCs/>
                <w:kern w:val="0"/>
                <w:sz w:val="18"/>
                <w:szCs w:val="18"/>
                <w:lang w:val="pt-BR"/>
              </w:rPr>
            </w:pPr>
            <w:r>
              <w:rPr>
                <w:bCs/>
                <w:kern w:val="0"/>
                <w:sz w:val="18"/>
                <w:szCs w:val="18"/>
                <w:lang w:val="pt-BR"/>
              </w:rPr>
              <w:t>G</w:t>
            </w:r>
            <w:r>
              <w:rPr>
                <w:rFonts w:hint="eastAsia"/>
                <w:bCs/>
                <w:kern w:val="0"/>
                <w:sz w:val="18"/>
                <w:szCs w:val="18"/>
                <w:lang w:val="pt-BR"/>
              </w:rPr>
              <w:t>：</w:t>
            </w:r>
            <w:r>
              <w:rPr>
                <w:bCs/>
                <w:kern w:val="0"/>
                <w:sz w:val="18"/>
                <w:szCs w:val="18"/>
                <w:lang w:val="pt-BR"/>
              </w:rPr>
              <w:t>GPS</w:t>
            </w:r>
          </w:p>
          <w:p w:rsidR="00576439" w:rsidRDefault="003235EC">
            <w:pPr>
              <w:autoSpaceDE w:val="0"/>
              <w:autoSpaceDN w:val="0"/>
              <w:spacing w:line="240" w:lineRule="auto"/>
              <w:jc w:val="left"/>
              <w:rPr>
                <w:bCs/>
                <w:kern w:val="0"/>
                <w:sz w:val="18"/>
                <w:szCs w:val="18"/>
                <w:lang w:val="pt-BR"/>
              </w:rPr>
            </w:pPr>
            <w:r>
              <w:rPr>
                <w:bCs/>
                <w:kern w:val="0"/>
                <w:sz w:val="18"/>
                <w:szCs w:val="18"/>
                <w:lang w:val="pt-BR"/>
              </w:rPr>
              <w:t>R</w:t>
            </w:r>
            <w:r>
              <w:rPr>
                <w:rFonts w:hint="eastAsia"/>
                <w:bCs/>
                <w:kern w:val="0"/>
                <w:sz w:val="18"/>
                <w:szCs w:val="18"/>
                <w:lang w:val="pt-BR"/>
              </w:rPr>
              <w:t>：</w:t>
            </w:r>
            <w:r>
              <w:rPr>
                <w:bCs/>
                <w:kern w:val="0"/>
                <w:sz w:val="18"/>
                <w:szCs w:val="18"/>
                <w:lang w:val="pt-BR"/>
              </w:rPr>
              <w:t>GLONASS</w:t>
            </w:r>
          </w:p>
          <w:p w:rsidR="00576439" w:rsidRDefault="003235EC">
            <w:pPr>
              <w:autoSpaceDE w:val="0"/>
              <w:autoSpaceDN w:val="0"/>
              <w:spacing w:line="240" w:lineRule="auto"/>
              <w:jc w:val="left"/>
              <w:rPr>
                <w:bCs/>
                <w:kern w:val="0"/>
                <w:sz w:val="18"/>
                <w:szCs w:val="18"/>
                <w:lang w:val="pt-BR"/>
              </w:rPr>
            </w:pPr>
            <w:r>
              <w:rPr>
                <w:bCs/>
                <w:kern w:val="0"/>
                <w:sz w:val="18"/>
                <w:szCs w:val="18"/>
                <w:lang w:val="pt-BR"/>
              </w:rPr>
              <w:t>E</w:t>
            </w:r>
            <w:r>
              <w:rPr>
                <w:rFonts w:hint="eastAsia"/>
                <w:bCs/>
                <w:kern w:val="0"/>
                <w:sz w:val="18"/>
                <w:szCs w:val="18"/>
                <w:lang w:val="pt-BR"/>
              </w:rPr>
              <w:t>：</w:t>
            </w:r>
            <w:r>
              <w:rPr>
                <w:bCs/>
                <w:kern w:val="0"/>
                <w:sz w:val="18"/>
                <w:szCs w:val="18"/>
                <w:lang w:val="pt-BR"/>
              </w:rPr>
              <w:t>Galileo</w:t>
            </w:r>
          </w:p>
          <w:p w:rsidR="0016729A" w:rsidRDefault="0016729A" w:rsidP="0016729A">
            <w:pPr>
              <w:autoSpaceDE w:val="0"/>
              <w:autoSpaceDN w:val="0"/>
              <w:spacing w:line="240" w:lineRule="auto"/>
              <w:jc w:val="left"/>
              <w:rPr>
                <w:bCs/>
                <w:kern w:val="0"/>
                <w:sz w:val="18"/>
                <w:szCs w:val="18"/>
              </w:rPr>
            </w:pPr>
            <w:r>
              <w:rPr>
                <w:bCs/>
                <w:kern w:val="0"/>
                <w:sz w:val="18"/>
                <w:szCs w:val="18"/>
              </w:rPr>
              <w:t>C</w:t>
            </w:r>
            <w:r>
              <w:rPr>
                <w:rFonts w:hint="eastAsia"/>
                <w:bCs/>
                <w:kern w:val="0"/>
                <w:sz w:val="18"/>
                <w:szCs w:val="18"/>
              </w:rPr>
              <w:t>：</w:t>
            </w:r>
            <w:r>
              <w:rPr>
                <w:bCs/>
                <w:kern w:val="0"/>
                <w:sz w:val="18"/>
                <w:szCs w:val="18"/>
              </w:rPr>
              <w:t>Beidou</w:t>
            </w:r>
          </w:p>
          <w:p w:rsidR="00576439" w:rsidRDefault="003235EC">
            <w:pPr>
              <w:autoSpaceDE w:val="0"/>
              <w:autoSpaceDN w:val="0"/>
              <w:spacing w:line="240" w:lineRule="auto"/>
              <w:jc w:val="left"/>
              <w:rPr>
                <w:bCs/>
                <w:kern w:val="0"/>
                <w:sz w:val="18"/>
                <w:szCs w:val="18"/>
              </w:rPr>
            </w:pPr>
            <w:r>
              <w:rPr>
                <w:rFonts w:hint="eastAsia"/>
                <w:bCs/>
                <w:kern w:val="0"/>
                <w:sz w:val="18"/>
                <w:szCs w:val="18"/>
              </w:rPr>
              <w:t>S</w:t>
            </w:r>
            <w:r>
              <w:rPr>
                <w:rFonts w:hint="eastAsia"/>
                <w:bCs/>
                <w:kern w:val="0"/>
                <w:sz w:val="18"/>
                <w:szCs w:val="18"/>
              </w:rPr>
              <w:t>：</w:t>
            </w:r>
            <w:r>
              <w:rPr>
                <w:rFonts w:hint="eastAsia"/>
                <w:bCs/>
                <w:kern w:val="0"/>
                <w:sz w:val="18"/>
                <w:szCs w:val="18"/>
              </w:rPr>
              <w:t>SBAS</w:t>
            </w:r>
          </w:p>
          <w:p w:rsidR="0016729A" w:rsidRDefault="0016729A">
            <w:pPr>
              <w:autoSpaceDE w:val="0"/>
              <w:autoSpaceDN w:val="0"/>
              <w:spacing w:line="240" w:lineRule="auto"/>
              <w:jc w:val="left"/>
              <w:rPr>
                <w:bCs/>
                <w:kern w:val="0"/>
                <w:sz w:val="18"/>
                <w:szCs w:val="18"/>
              </w:rPr>
            </w:pPr>
            <w:r>
              <w:rPr>
                <w:bCs/>
                <w:kern w:val="0"/>
                <w:sz w:val="18"/>
                <w:szCs w:val="18"/>
              </w:rPr>
              <w:t>J</w:t>
            </w:r>
            <w:r>
              <w:rPr>
                <w:rFonts w:hint="eastAsia"/>
                <w:bCs/>
                <w:kern w:val="0"/>
                <w:sz w:val="18"/>
                <w:szCs w:val="18"/>
              </w:rPr>
              <w:t>：</w:t>
            </w:r>
            <w:r>
              <w:rPr>
                <w:bCs/>
                <w:kern w:val="0"/>
                <w:sz w:val="18"/>
                <w:szCs w:val="18"/>
              </w:rPr>
              <w:t>QZSS</w:t>
            </w:r>
          </w:p>
          <w:p w:rsidR="0016729A" w:rsidRDefault="0016729A">
            <w:pPr>
              <w:autoSpaceDE w:val="0"/>
              <w:autoSpaceDN w:val="0"/>
              <w:spacing w:line="240" w:lineRule="auto"/>
              <w:jc w:val="left"/>
              <w:rPr>
                <w:bCs/>
                <w:kern w:val="0"/>
                <w:sz w:val="18"/>
                <w:szCs w:val="18"/>
              </w:rPr>
            </w:pPr>
            <w:r>
              <w:rPr>
                <w:bCs/>
                <w:kern w:val="0"/>
                <w:sz w:val="18"/>
                <w:szCs w:val="18"/>
              </w:rPr>
              <w:t>I</w:t>
            </w:r>
            <w:r>
              <w:rPr>
                <w:rFonts w:hint="eastAsia"/>
                <w:bCs/>
                <w:kern w:val="0"/>
                <w:sz w:val="18"/>
                <w:szCs w:val="18"/>
              </w:rPr>
              <w:t>：</w:t>
            </w:r>
            <w:r>
              <w:rPr>
                <w:bCs/>
                <w:kern w:val="0"/>
                <w:sz w:val="18"/>
                <w:szCs w:val="18"/>
              </w:rPr>
              <w:t>IRNSS</w:t>
            </w:r>
          </w:p>
          <w:p w:rsidR="0016729A" w:rsidRDefault="0016729A">
            <w:pPr>
              <w:autoSpaceDE w:val="0"/>
              <w:autoSpaceDN w:val="0"/>
              <w:spacing w:line="240" w:lineRule="auto"/>
              <w:jc w:val="left"/>
              <w:rPr>
                <w:bCs/>
                <w:kern w:val="0"/>
                <w:sz w:val="18"/>
                <w:szCs w:val="18"/>
              </w:rPr>
            </w:pPr>
            <w:r>
              <w:rPr>
                <w:bCs/>
                <w:kern w:val="0"/>
                <w:sz w:val="18"/>
                <w:szCs w:val="18"/>
              </w:rPr>
              <w:t>M</w:t>
            </w:r>
            <w:r>
              <w:rPr>
                <w:rFonts w:hint="eastAsia"/>
                <w:bCs/>
                <w:kern w:val="0"/>
                <w:sz w:val="18"/>
                <w:szCs w:val="18"/>
              </w:rPr>
              <w:t>：</w:t>
            </w:r>
            <w:r>
              <w:rPr>
                <w:bCs/>
                <w:kern w:val="0"/>
                <w:sz w:val="18"/>
                <w:szCs w:val="18"/>
              </w:rPr>
              <w:t>Mixed</w:t>
            </w:r>
          </w:p>
        </w:tc>
      </w:tr>
      <w:tr w:rsidR="00576439">
        <w:trPr>
          <w:jc w:val="center"/>
        </w:trPr>
        <w:tc>
          <w:tcPr>
            <w:tcW w:w="783" w:type="dxa"/>
            <w:vAlign w:val="center"/>
          </w:tcPr>
          <w:p w:rsidR="00576439" w:rsidRDefault="003235EC">
            <w:pPr>
              <w:autoSpaceDE w:val="0"/>
              <w:autoSpaceDN w:val="0"/>
              <w:spacing w:line="240" w:lineRule="auto"/>
              <w:jc w:val="center"/>
              <w:rPr>
                <w:bCs/>
                <w:kern w:val="0"/>
                <w:sz w:val="18"/>
                <w:szCs w:val="18"/>
              </w:rPr>
            </w:pPr>
            <w:r>
              <w:rPr>
                <w:rFonts w:hint="eastAsia"/>
                <w:bCs/>
                <w:kern w:val="0"/>
                <w:sz w:val="18"/>
                <w:szCs w:val="18"/>
              </w:rPr>
              <w:t>2</w:t>
            </w:r>
          </w:p>
        </w:tc>
        <w:tc>
          <w:tcPr>
            <w:tcW w:w="3187" w:type="dxa"/>
            <w:vAlign w:val="center"/>
          </w:tcPr>
          <w:p w:rsidR="00576439" w:rsidRDefault="003235EC">
            <w:pPr>
              <w:autoSpaceDE w:val="0"/>
              <w:autoSpaceDN w:val="0"/>
              <w:spacing w:line="240" w:lineRule="auto"/>
              <w:jc w:val="center"/>
              <w:rPr>
                <w:bCs/>
                <w:kern w:val="0"/>
                <w:sz w:val="18"/>
                <w:szCs w:val="18"/>
              </w:rPr>
            </w:pPr>
            <w:r>
              <w:rPr>
                <w:rFonts w:hint="eastAsia"/>
                <w:bCs/>
                <w:kern w:val="0"/>
                <w:sz w:val="18"/>
                <w:szCs w:val="18"/>
              </w:rPr>
              <w:t>时间系统</w:t>
            </w:r>
          </w:p>
        </w:tc>
        <w:tc>
          <w:tcPr>
            <w:tcW w:w="5050" w:type="dxa"/>
          </w:tcPr>
          <w:p w:rsidR="00576439" w:rsidRDefault="003235EC">
            <w:pPr>
              <w:autoSpaceDE w:val="0"/>
              <w:autoSpaceDN w:val="0"/>
              <w:spacing w:line="240" w:lineRule="auto"/>
              <w:jc w:val="left"/>
              <w:rPr>
                <w:bCs/>
                <w:kern w:val="0"/>
                <w:sz w:val="18"/>
                <w:szCs w:val="18"/>
              </w:rPr>
            </w:pPr>
            <w:r>
              <w:rPr>
                <w:bCs/>
                <w:kern w:val="0"/>
                <w:sz w:val="18"/>
                <w:szCs w:val="18"/>
              </w:rPr>
              <w:t>BDT</w:t>
            </w:r>
            <w:r>
              <w:rPr>
                <w:rFonts w:hint="eastAsia"/>
                <w:bCs/>
                <w:kern w:val="0"/>
                <w:sz w:val="18"/>
                <w:szCs w:val="18"/>
              </w:rPr>
              <w:t>：</w:t>
            </w:r>
            <w:r>
              <w:rPr>
                <w:bCs/>
                <w:kern w:val="0"/>
                <w:sz w:val="18"/>
                <w:szCs w:val="18"/>
              </w:rPr>
              <w:t>Beidou</w:t>
            </w:r>
            <w:r>
              <w:rPr>
                <w:bCs/>
                <w:kern w:val="0"/>
                <w:sz w:val="18"/>
                <w:szCs w:val="18"/>
              </w:rPr>
              <w:t>时间系统</w:t>
            </w:r>
          </w:p>
          <w:p w:rsidR="00576439" w:rsidRDefault="003235EC">
            <w:pPr>
              <w:autoSpaceDE w:val="0"/>
              <w:autoSpaceDN w:val="0"/>
              <w:spacing w:line="240" w:lineRule="auto"/>
              <w:jc w:val="left"/>
              <w:rPr>
                <w:bCs/>
                <w:kern w:val="0"/>
                <w:sz w:val="18"/>
                <w:szCs w:val="18"/>
              </w:rPr>
            </w:pPr>
            <w:r>
              <w:rPr>
                <w:bCs/>
                <w:kern w:val="0"/>
                <w:sz w:val="18"/>
                <w:szCs w:val="18"/>
              </w:rPr>
              <w:t>GPS</w:t>
            </w:r>
            <w:r>
              <w:rPr>
                <w:rFonts w:hint="eastAsia"/>
                <w:bCs/>
                <w:kern w:val="0"/>
                <w:sz w:val="18"/>
                <w:szCs w:val="18"/>
              </w:rPr>
              <w:t>：</w:t>
            </w:r>
            <w:r>
              <w:rPr>
                <w:bCs/>
                <w:kern w:val="0"/>
                <w:sz w:val="18"/>
                <w:szCs w:val="18"/>
              </w:rPr>
              <w:t>GPS</w:t>
            </w:r>
            <w:r>
              <w:rPr>
                <w:bCs/>
                <w:kern w:val="0"/>
                <w:sz w:val="18"/>
                <w:szCs w:val="18"/>
              </w:rPr>
              <w:t>时间系统（</w:t>
            </w:r>
            <w:r>
              <w:rPr>
                <w:bCs/>
                <w:kern w:val="0"/>
                <w:sz w:val="18"/>
                <w:szCs w:val="18"/>
              </w:rPr>
              <w:t>TAI-19s</w:t>
            </w:r>
            <w:r>
              <w:rPr>
                <w:bCs/>
                <w:kern w:val="0"/>
                <w:sz w:val="18"/>
                <w:szCs w:val="18"/>
              </w:rPr>
              <w:t>）</w:t>
            </w:r>
          </w:p>
          <w:p w:rsidR="00576439" w:rsidRDefault="003235EC">
            <w:pPr>
              <w:autoSpaceDE w:val="0"/>
              <w:autoSpaceDN w:val="0"/>
              <w:spacing w:line="240" w:lineRule="auto"/>
              <w:jc w:val="left"/>
              <w:rPr>
                <w:bCs/>
                <w:kern w:val="0"/>
                <w:sz w:val="18"/>
                <w:szCs w:val="18"/>
              </w:rPr>
            </w:pPr>
            <w:r>
              <w:rPr>
                <w:bCs/>
                <w:kern w:val="0"/>
                <w:sz w:val="18"/>
                <w:szCs w:val="18"/>
              </w:rPr>
              <w:t>GL</w:t>
            </w:r>
            <w:r>
              <w:rPr>
                <w:rFonts w:hint="eastAsia"/>
                <w:bCs/>
                <w:kern w:val="0"/>
                <w:sz w:val="18"/>
                <w:szCs w:val="18"/>
              </w:rPr>
              <w:t>：</w:t>
            </w:r>
            <w:r>
              <w:rPr>
                <w:bCs/>
                <w:kern w:val="0"/>
                <w:sz w:val="18"/>
                <w:szCs w:val="18"/>
              </w:rPr>
              <w:t>GLONASS</w:t>
            </w:r>
            <w:r>
              <w:rPr>
                <w:bCs/>
                <w:kern w:val="0"/>
                <w:sz w:val="18"/>
                <w:szCs w:val="18"/>
              </w:rPr>
              <w:t>时间系统（</w:t>
            </w:r>
            <w:r>
              <w:rPr>
                <w:bCs/>
                <w:kern w:val="0"/>
                <w:sz w:val="18"/>
                <w:szCs w:val="18"/>
              </w:rPr>
              <w:t>UTC</w:t>
            </w:r>
            <w:r>
              <w:rPr>
                <w:bCs/>
                <w:kern w:val="0"/>
                <w:sz w:val="18"/>
                <w:szCs w:val="18"/>
              </w:rPr>
              <w:t>）</w:t>
            </w:r>
          </w:p>
          <w:p w:rsidR="00576439" w:rsidRDefault="003235EC">
            <w:pPr>
              <w:autoSpaceDE w:val="0"/>
              <w:autoSpaceDN w:val="0"/>
              <w:spacing w:line="240" w:lineRule="auto"/>
              <w:jc w:val="left"/>
              <w:rPr>
                <w:bCs/>
                <w:kern w:val="0"/>
                <w:sz w:val="18"/>
                <w:szCs w:val="18"/>
              </w:rPr>
            </w:pPr>
            <w:r>
              <w:rPr>
                <w:bCs/>
                <w:kern w:val="0"/>
                <w:sz w:val="18"/>
                <w:szCs w:val="18"/>
              </w:rPr>
              <w:t>GA</w:t>
            </w:r>
            <w:r>
              <w:rPr>
                <w:rFonts w:hint="eastAsia"/>
                <w:bCs/>
                <w:kern w:val="0"/>
                <w:sz w:val="18"/>
                <w:szCs w:val="18"/>
              </w:rPr>
              <w:t>：</w:t>
            </w:r>
            <w:r>
              <w:rPr>
                <w:bCs/>
                <w:kern w:val="0"/>
                <w:sz w:val="18"/>
                <w:szCs w:val="18"/>
              </w:rPr>
              <w:t>Galileo</w:t>
            </w:r>
            <w:r>
              <w:rPr>
                <w:bCs/>
                <w:kern w:val="0"/>
                <w:sz w:val="18"/>
                <w:szCs w:val="18"/>
              </w:rPr>
              <w:t>时间系统（</w:t>
            </w:r>
            <w:r>
              <w:rPr>
                <w:bCs/>
                <w:kern w:val="0"/>
                <w:sz w:val="18"/>
                <w:szCs w:val="18"/>
              </w:rPr>
              <w:t>GPS</w:t>
            </w:r>
            <w:r>
              <w:rPr>
                <w:bCs/>
                <w:kern w:val="0"/>
                <w:sz w:val="18"/>
                <w:szCs w:val="18"/>
              </w:rPr>
              <w:t>时）</w:t>
            </w:r>
          </w:p>
          <w:p w:rsidR="00576439" w:rsidRDefault="003235EC">
            <w:pPr>
              <w:autoSpaceDE w:val="0"/>
              <w:autoSpaceDN w:val="0"/>
              <w:spacing w:line="240" w:lineRule="auto"/>
              <w:jc w:val="left"/>
              <w:rPr>
                <w:bCs/>
                <w:kern w:val="0"/>
                <w:sz w:val="18"/>
                <w:szCs w:val="18"/>
              </w:rPr>
            </w:pPr>
            <w:r>
              <w:rPr>
                <w:bCs/>
                <w:kern w:val="0"/>
                <w:sz w:val="18"/>
                <w:szCs w:val="18"/>
              </w:rPr>
              <w:t>QZ</w:t>
            </w:r>
            <w:r>
              <w:rPr>
                <w:rFonts w:hint="eastAsia"/>
                <w:bCs/>
                <w:kern w:val="0"/>
                <w:sz w:val="18"/>
                <w:szCs w:val="18"/>
              </w:rPr>
              <w:t>：</w:t>
            </w:r>
            <w:r>
              <w:rPr>
                <w:bCs/>
                <w:kern w:val="0"/>
                <w:sz w:val="18"/>
                <w:szCs w:val="18"/>
              </w:rPr>
              <w:t>QZS</w:t>
            </w:r>
            <w:r>
              <w:rPr>
                <w:bCs/>
                <w:kern w:val="0"/>
                <w:sz w:val="18"/>
                <w:szCs w:val="18"/>
              </w:rPr>
              <w:t>时间系统（</w:t>
            </w:r>
            <w:r>
              <w:rPr>
                <w:bCs/>
                <w:kern w:val="0"/>
                <w:sz w:val="18"/>
                <w:szCs w:val="18"/>
              </w:rPr>
              <w:t>GPS</w:t>
            </w:r>
            <w:r>
              <w:rPr>
                <w:bCs/>
                <w:kern w:val="0"/>
                <w:sz w:val="18"/>
                <w:szCs w:val="18"/>
              </w:rPr>
              <w:t>时）</w:t>
            </w:r>
          </w:p>
          <w:p w:rsidR="00576439" w:rsidRDefault="003235EC">
            <w:pPr>
              <w:autoSpaceDE w:val="0"/>
              <w:autoSpaceDN w:val="0"/>
              <w:spacing w:line="240" w:lineRule="auto"/>
              <w:jc w:val="left"/>
              <w:rPr>
                <w:bCs/>
                <w:kern w:val="0"/>
                <w:sz w:val="18"/>
                <w:szCs w:val="18"/>
              </w:rPr>
            </w:pPr>
            <w:r>
              <w:rPr>
                <w:bCs/>
                <w:kern w:val="0"/>
                <w:sz w:val="18"/>
                <w:szCs w:val="18"/>
              </w:rPr>
              <w:t>UT</w:t>
            </w:r>
            <w:r>
              <w:rPr>
                <w:rFonts w:hint="eastAsia"/>
                <w:bCs/>
                <w:kern w:val="0"/>
                <w:sz w:val="18"/>
                <w:szCs w:val="18"/>
              </w:rPr>
              <w:t>：</w:t>
            </w:r>
            <w:r>
              <w:rPr>
                <w:bCs/>
                <w:kern w:val="0"/>
                <w:sz w:val="18"/>
                <w:szCs w:val="18"/>
              </w:rPr>
              <w:t>协调世界时</w:t>
            </w:r>
          </w:p>
          <w:p w:rsidR="00576439" w:rsidRDefault="003235EC">
            <w:pPr>
              <w:autoSpaceDE w:val="0"/>
              <w:autoSpaceDN w:val="0"/>
              <w:spacing w:line="240" w:lineRule="auto"/>
              <w:jc w:val="left"/>
              <w:rPr>
                <w:bCs/>
                <w:kern w:val="0"/>
                <w:sz w:val="18"/>
                <w:szCs w:val="18"/>
              </w:rPr>
            </w:pPr>
            <w:r>
              <w:rPr>
                <w:bCs/>
                <w:kern w:val="0"/>
                <w:sz w:val="18"/>
                <w:szCs w:val="18"/>
              </w:rPr>
              <w:t>TA</w:t>
            </w:r>
            <w:r>
              <w:rPr>
                <w:rFonts w:hint="eastAsia"/>
                <w:bCs/>
                <w:kern w:val="0"/>
                <w:sz w:val="18"/>
                <w:szCs w:val="18"/>
              </w:rPr>
              <w:t>：</w:t>
            </w:r>
            <w:r>
              <w:rPr>
                <w:bCs/>
                <w:kern w:val="0"/>
                <w:sz w:val="18"/>
                <w:szCs w:val="18"/>
              </w:rPr>
              <w:t>国际原子时</w:t>
            </w:r>
          </w:p>
          <w:p w:rsidR="00576439" w:rsidRDefault="003235EC">
            <w:pPr>
              <w:autoSpaceDE w:val="0"/>
              <w:autoSpaceDN w:val="0"/>
              <w:spacing w:line="240" w:lineRule="auto"/>
              <w:jc w:val="left"/>
              <w:rPr>
                <w:bCs/>
                <w:kern w:val="0"/>
                <w:sz w:val="18"/>
                <w:szCs w:val="18"/>
              </w:rPr>
            </w:pPr>
            <w:r>
              <w:rPr>
                <w:rFonts w:hint="eastAsia"/>
                <w:bCs/>
                <w:kern w:val="0"/>
                <w:sz w:val="18"/>
                <w:szCs w:val="18"/>
              </w:rPr>
              <w:t>注：</w:t>
            </w:r>
            <w:r>
              <w:rPr>
                <w:bCs/>
                <w:kern w:val="0"/>
                <w:sz w:val="18"/>
                <w:szCs w:val="18"/>
              </w:rPr>
              <w:t>纯</w:t>
            </w:r>
            <w:r>
              <w:rPr>
                <w:bCs/>
                <w:kern w:val="0"/>
                <w:sz w:val="18"/>
                <w:szCs w:val="18"/>
              </w:rPr>
              <w:t>GPS</w:t>
            </w:r>
            <w:r>
              <w:rPr>
                <w:bCs/>
                <w:kern w:val="0"/>
                <w:sz w:val="18"/>
                <w:szCs w:val="18"/>
              </w:rPr>
              <w:t>文件采用</w:t>
            </w:r>
            <w:r>
              <w:rPr>
                <w:bCs/>
                <w:kern w:val="0"/>
                <w:sz w:val="18"/>
                <w:szCs w:val="18"/>
              </w:rPr>
              <w:t>GPS</w:t>
            </w:r>
          </w:p>
          <w:p w:rsidR="00576439" w:rsidRDefault="003235EC">
            <w:pPr>
              <w:autoSpaceDE w:val="0"/>
              <w:autoSpaceDN w:val="0"/>
              <w:spacing w:line="240" w:lineRule="auto"/>
              <w:ind w:firstLineChars="200" w:firstLine="360"/>
              <w:jc w:val="left"/>
              <w:rPr>
                <w:bCs/>
                <w:kern w:val="0"/>
                <w:sz w:val="18"/>
                <w:szCs w:val="18"/>
              </w:rPr>
            </w:pPr>
            <w:r>
              <w:rPr>
                <w:bCs/>
                <w:kern w:val="0"/>
                <w:sz w:val="18"/>
                <w:szCs w:val="18"/>
              </w:rPr>
              <w:t>纯</w:t>
            </w:r>
            <w:r>
              <w:rPr>
                <w:bCs/>
                <w:kern w:val="0"/>
                <w:sz w:val="18"/>
                <w:szCs w:val="18"/>
              </w:rPr>
              <w:t>GLONASS</w:t>
            </w:r>
            <w:r>
              <w:rPr>
                <w:bCs/>
                <w:kern w:val="0"/>
                <w:sz w:val="18"/>
                <w:szCs w:val="18"/>
              </w:rPr>
              <w:t>文件采用</w:t>
            </w:r>
            <w:r>
              <w:rPr>
                <w:bCs/>
                <w:kern w:val="0"/>
                <w:sz w:val="18"/>
                <w:szCs w:val="18"/>
              </w:rPr>
              <w:t>GLO</w:t>
            </w:r>
          </w:p>
          <w:p w:rsidR="00576439" w:rsidRDefault="003235EC">
            <w:pPr>
              <w:autoSpaceDE w:val="0"/>
              <w:autoSpaceDN w:val="0"/>
              <w:spacing w:line="240" w:lineRule="auto"/>
              <w:ind w:firstLineChars="200" w:firstLine="360"/>
              <w:jc w:val="left"/>
              <w:rPr>
                <w:bCs/>
                <w:kern w:val="0"/>
                <w:sz w:val="18"/>
                <w:szCs w:val="18"/>
              </w:rPr>
            </w:pPr>
            <w:r>
              <w:rPr>
                <w:bCs/>
                <w:kern w:val="0"/>
                <w:sz w:val="18"/>
                <w:szCs w:val="18"/>
              </w:rPr>
              <w:t>纯</w:t>
            </w:r>
            <w:r>
              <w:rPr>
                <w:bCs/>
                <w:kern w:val="0"/>
                <w:sz w:val="18"/>
                <w:szCs w:val="18"/>
              </w:rPr>
              <w:t>Galileo</w:t>
            </w:r>
            <w:r>
              <w:rPr>
                <w:bCs/>
                <w:kern w:val="0"/>
                <w:sz w:val="18"/>
                <w:szCs w:val="18"/>
              </w:rPr>
              <w:t>文件采用</w:t>
            </w:r>
            <w:r>
              <w:rPr>
                <w:bCs/>
                <w:kern w:val="0"/>
                <w:sz w:val="18"/>
                <w:szCs w:val="18"/>
              </w:rPr>
              <w:t>GAL</w:t>
            </w:r>
          </w:p>
          <w:p w:rsidR="00576439" w:rsidRDefault="003235EC">
            <w:pPr>
              <w:autoSpaceDE w:val="0"/>
              <w:autoSpaceDN w:val="0"/>
              <w:spacing w:line="240" w:lineRule="auto"/>
              <w:ind w:firstLineChars="200" w:firstLine="360"/>
              <w:jc w:val="left"/>
              <w:rPr>
                <w:bCs/>
                <w:kern w:val="0"/>
                <w:sz w:val="18"/>
                <w:szCs w:val="18"/>
              </w:rPr>
            </w:pPr>
            <w:r>
              <w:rPr>
                <w:bCs/>
                <w:kern w:val="0"/>
                <w:sz w:val="18"/>
                <w:szCs w:val="18"/>
              </w:rPr>
              <w:t>纯</w:t>
            </w:r>
            <w:r>
              <w:rPr>
                <w:bCs/>
                <w:kern w:val="0"/>
                <w:sz w:val="18"/>
                <w:szCs w:val="18"/>
              </w:rPr>
              <w:t>BeiDou</w:t>
            </w:r>
            <w:r>
              <w:rPr>
                <w:bCs/>
                <w:kern w:val="0"/>
                <w:sz w:val="18"/>
                <w:szCs w:val="18"/>
              </w:rPr>
              <w:t>文件采用</w:t>
            </w:r>
            <w:r>
              <w:rPr>
                <w:bCs/>
                <w:kern w:val="0"/>
                <w:sz w:val="18"/>
                <w:szCs w:val="18"/>
              </w:rPr>
              <w:t>BDT</w:t>
            </w:r>
          </w:p>
          <w:p w:rsidR="00576439" w:rsidRDefault="003235EC">
            <w:pPr>
              <w:autoSpaceDE w:val="0"/>
              <w:autoSpaceDN w:val="0"/>
              <w:spacing w:line="240" w:lineRule="auto"/>
              <w:ind w:firstLineChars="200" w:firstLine="360"/>
              <w:jc w:val="left"/>
              <w:rPr>
                <w:bCs/>
                <w:kern w:val="0"/>
                <w:sz w:val="18"/>
                <w:szCs w:val="18"/>
              </w:rPr>
            </w:pPr>
            <w:r>
              <w:rPr>
                <w:bCs/>
                <w:kern w:val="0"/>
                <w:sz w:val="18"/>
                <w:szCs w:val="18"/>
              </w:rPr>
              <w:t>纯</w:t>
            </w:r>
            <w:r>
              <w:rPr>
                <w:bCs/>
                <w:kern w:val="0"/>
                <w:sz w:val="18"/>
                <w:szCs w:val="18"/>
              </w:rPr>
              <w:t>QZSS</w:t>
            </w:r>
            <w:r>
              <w:rPr>
                <w:bCs/>
                <w:kern w:val="0"/>
                <w:sz w:val="18"/>
                <w:szCs w:val="18"/>
              </w:rPr>
              <w:t>文件采用</w:t>
            </w:r>
            <w:r>
              <w:rPr>
                <w:bCs/>
                <w:kern w:val="0"/>
                <w:sz w:val="18"/>
                <w:szCs w:val="18"/>
              </w:rPr>
              <w:t>GPS</w:t>
            </w:r>
          </w:p>
          <w:p w:rsidR="00576439" w:rsidRDefault="003235EC">
            <w:pPr>
              <w:autoSpaceDE w:val="0"/>
              <w:autoSpaceDN w:val="0"/>
              <w:spacing w:line="240" w:lineRule="auto"/>
              <w:ind w:firstLineChars="200" w:firstLine="360"/>
              <w:jc w:val="left"/>
              <w:rPr>
                <w:bCs/>
                <w:kern w:val="0"/>
                <w:sz w:val="18"/>
                <w:szCs w:val="18"/>
              </w:rPr>
            </w:pPr>
            <w:r>
              <w:rPr>
                <w:bCs/>
                <w:kern w:val="0"/>
                <w:sz w:val="18"/>
                <w:szCs w:val="18"/>
              </w:rPr>
              <w:t>混合文件采用</w:t>
            </w:r>
            <w:r>
              <w:rPr>
                <w:bCs/>
                <w:kern w:val="0"/>
                <w:sz w:val="18"/>
                <w:szCs w:val="18"/>
              </w:rPr>
              <w:t>BDT</w:t>
            </w:r>
          </w:p>
          <w:p w:rsidR="00576439" w:rsidRDefault="003235EC">
            <w:pPr>
              <w:autoSpaceDE w:val="0"/>
              <w:autoSpaceDN w:val="0"/>
              <w:spacing w:line="240" w:lineRule="auto"/>
              <w:ind w:firstLineChars="200" w:firstLine="360"/>
              <w:jc w:val="left"/>
              <w:rPr>
                <w:bCs/>
                <w:kern w:val="0"/>
                <w:sz w:val="18"/>
                <w:szCs w:val="18"/>
              </w:rPr>
            </w:pPr>
            <w:r>
              <w:rPr>
                <w:rFonts w:hint="eastAsia"/>
                <w:bCs/>
                <w:sz w:val="18"/>
              </w:rPr>
              <w:t>混合</w:t>
            </w:r>
            <w:r>
              <w:rPr>
                <w:bCs/>
                <w:sz w:val="18"/>
              </w:rPr>
              <w:t>观测文件，则需给出时间系统的标识以及各系统与</w:t>
            </w:r>
            <w:r>
              <w:rPr>
                <w:bCs/>
                <w:sz w:val="18"/>
              </w:rPr>
              <w:t>UTC</w:t>
            </w:r>
            <w:r>
              <w:rPr>
                <w:bCs/>
                <w:sz w:val="18"/>
              </w:rPr>
              <w:t>间的整秒差。</w:t>
            </w:r>
          </w:p>
        </w:tc>
      </w:tr>
      <w:tr w:rsidR="001F5CBF" w:rsidTr="00FD31EF">
        <w:trPr>
          <w:trHeight w:val="11249"/>
          <w:jc w:val="center"/>
        </w:trPr>
        <w:tc>
          <w:tcPr>
            <w:tcW w:w="783" w:type="dxa"/>
            <w:vAlign w:val="center"/>
          </w:tcPr>
          <w:p w:rsidR="001F5CBF" w:rsidRDefault="001F5CBF" w:rsidP="00FD31EF">
            <w:pPr>
              <w:autoSpaceDE w:val="0"/>
              <w:autoSpaceDN w:val="0"/>
              <w:spacing w:line="240" w:lineRule="auto"/>
              <w:jc w:val="center"/>
              <w:rPr>
                <w:bCs/>
                <w:kern w:val="0"/>
                <w:sz w:val="18"/>
                <w:szCs w:val="18"/>
              </w:rPr>
            </w:pPr>
            <w:r>
              <w:rPr>
                <w:bCs/>
                <w:kern w:val="0"/>
                <w:sz w:val="18"/>
                <w:szCs w:val="18"/>
              </w:rPr>
              <w:lastRenderedPageBreak/>
              <w:t>3</w:t>
            </w:r>
          </w:p>
        </w:tc>
        <w:tc>
          <w:tcPr>
            <w:tcW w:w="3187" w:type="dxa"/>
            <w:vAlign w:val="center"/>
          </w:tcPr>
          <w:p w:rsidR="001F5CBF" w:rsidRDefault="001F5CBF">
            <w:pPr>
              <w:autoSpaceDE w:val="0"/>
              <w:autoSpaceDN w:val="0"/>
              <w:spacing w:line="240" w:lineRule="auto"/>
              <w:jc w:val="center"/>
              <w:rPr>
                <w:bCs/>
                <w:kern w:val="0"/>
                <w:sz w:val="18"/>
                <w:szCs w:val="18"/>
              </w:rPr>
            </w:pPr>
            <w:r>
              <w:rPr>
                <w:rFonts w:hint="eastAsia"/>
                <w:bCs/>
                <w:kern w:val="0"/>
                <w:sz w:val="18"/>
                <w:szCs w:val="18"/>
              </w:rPr>
              <w:t>观测码标识</w:t>
            </w:r>
          </w:p>
        </w:tc>
        <w:tc>
          <w:tcPr>
            <w:tcW w:w="5050" w:type="dxa"/>
          </w:tcPr>
          <w:p w:rsidR="001F5CBF" w:rsidRPr="001F5CBF" w:rsidRDefault="001F5CBF">
            <w:pPr>
              <w:autoSpaceDE w:val="0"/>
              <w:autoSpaceDN w:val="0"/>
              <w:spacing w:line="240" w:lineRule="auto"/>
              <w:jc w:val="left"/>
              <w:rPr>
                <w:b/>
                <w:bCs/>
                <w:kern w:val="0"/>
                <w:sz w:val="18"/>
                <w:szCs w:val="18"/>
              </w:rPr>
            </w:pPr>
            <w:r w:rsidRPr="001F5CBF">
              <w:rPr>
                <w:rFonts w:hint="eastAsia"/>
                <w:b/>
                <w:bCs/>
                <w:kern w:val="0"/>
                <w:sz w:val="18"/>
                <w:szCs w:val="18"/>
              </w:rPr>
              <w:t>类型</w:t>
            </w:r>
            <w:r w:rsidRPr="001F5CBF">
              <w:rPr>
                <w:b/>
                <w:bCs/>
                <w:kern w:val="0"/>
                <w:sz w:val="18"/>
                <w:szCs w:val="18"/>
              </w:rPr>
              <w:t>：</w:t>
            </w:r>
          </w:p>
          <w:p w:rsidR="001F5CBF" w:rsidRDefault="001F5CBF">
            <w:pPr>
              <w:autoSpaceDE w:val="0"/>
              <w:autoSpaceDN w:val="0"/>
              <w:spacing w:line="240" w:lineRule="auto"/>
              <w:jc w:val="left"/>
              <w:rPr>
                <w:bCs/>
                <w:kern w:val="0"/>
                <w:sz w:val="18"/>
                <w:szCs w:val="18"/>
              </w:rPr>
            </w:pPr>
            <w:r>
              <w:rPr>
                <w:bCs/>
                <w:kern w:val="0"/>
                <w:sz w:val="18"/>
                <w:szCs w:val="18"/>
              </w:rPr>
              <w:t xml:space="preserve">C = </w:t>
            </w:r>
            <w:r>
              <w:rPr>
                <w:bCs/>
                <w:kern w:val="0"/>
                <w:sz w:val="18"/>
                <w:szCs w:val="18"/>
              </w:rPr>
              <w:t>码</w:t>
            </w:r>
            <w:r>
              <w:rPr>
                <w:bCs/>
                <w:kern w:val="0"/>
                <w:sz w:val="18"/>
                <w:szCs w:val="18"/>
              </w:rPr>
              <w:t xml:space="preserve"> /</w:t>
            </w:r>
            <w:r>
              <w:rPr>
                <w:bCs/>
                <w:kern w:val="0"/>
                <w:sz w:val="18"/>
                <w:szCs w:val="18"/>
              </w:rPr>
              <w:t>伪距</w:t>
            </w:r>
          </w:p>
          <w:p w:rsidR="001F5CBF" w:rsidRDefault="001F5CBF">
            <w:pPr>
              <w:autoSpaceDE w:val="0"/>
              <w:autoSpaceDN w:val="0"/>
              <w:spacing w:line="240" w:lineRule="auto"/>
              <w:jc w:val="left"/>
              <w:rPr>
                <w:bCs/>
                <w:kern w:val="0"/>
                <w:sz w:val="18"/>
                <w:szCs w:val="18"/>
              </w:rPr>
            </w:pPr>
            <w:r>
              <w:rPr>
                <w:bCs/>
                <w:kern w:val="0"/>
                <w:sz w:val="18"/>
                <w:szCs w:val="18"/>
              </w:rPr>
              <w:t xml:space="preserve">L = </w:t>
            </w:r>
            <w:r>
              <w:rPr>
                <w:bCs/>
                <w:kern w:val="0"/>
                <w:sz w:val="18"/>
                <w:szCs w:val="18"/>
              </w:rPr>
              <w:t>相位</w:t>
            </w:r>
          </w:p>
          <w:p w:rsidR="001F5CBF" w:rsidRDefault="001F5CBF">
            <w:pPr>
              <w:autoSpaceDE w:val="0"/>
              <w:autoSpaceDN w:val="0"/>
              <w:spacing w:line="240" w:lineRule="auto"/>
              <w:jc w:val="left"/>
              <w:rPr>
                <w:bCs/>
                <w:kern w:val="0"/>
                <w:sz w:val="18"/>
                <w:szCs w:val="18"/>
              </w:rPr>
            </w:pPr>
            <w:r>
              <w:rPr>
                <w:bCs/>
                <w:kern w:val="0"/>
                <w:sz w:val="18"/>
                <w:szCs w:val="18"/>
              </w:rPr>
              <w:t xml:space="preserve">D = </w:t>
            </w:r>
            <w:r>
              <w:rPr>
                <w:bCs/>
                <w:kern w:val="0"/>
                <w:sz w:val="18"/>
                <w:szCs w:val="18"/>
              </w:rPr>
              <w:t>多普勒</w:t>
            </w:r>
          </w:p>
          <w:p w:rsidR="001F5CBF" w:rsidRDefault="001F5CBF">
            <w:pPr>
              <w:autoSpaceDE w:val="0"/>
              <w:autoSpaceDN w:val="0"/>
              <w:spacing w:line="240" w:lineRule="auto"/>
              <w:jc w:val="left"/>
              <w:rPr>
                <w:bCs/>
                <w:kern w:val="0"/>
                <w:sz w:val="18"/>
                <w:szCs w:val="18"/>
              </w:rPr>
            </w:pPr>
            <w:r>
              <w:rPr>
                <w:bCs/>
                <w:kern w:val="0"/>
                <w:sz w:val="18"/>
                <w:szCs w:val="18"/>
              </w:rPr>
              <w:t xml:space="preserve">S = </w:t>
            </w:r>
            <w:r>
              <w:rPr>
                <w:bCs/>
                <w:kern w:val="0"/>
                <w:sz w:val="18"/>
                <w:szCs w:val="18"/>
              </w:rPr>
              <w:t>原始信号强度</w:t>
            </w:r>
          </w:p>
          <w:p w:rsidR="001F5CBF" w:rsidRDefault="001F5CBF">
            <w:pPr>
              <w:autoSpaceDE w:val="0"/>
              <w:autoSpaceDN w:val="0"/>
              <w:spacing w:line="240" w:lineRule="auto"/>
              <w:jc w:val="left"/>
              <w:rPr>
                <w:bCs/>
                <w:kern w:val="0"/>
                <w:sz w:val="18"/>
                <w:szCs w:val="18"/>
              </w:rPr>
            </w:pPr>
            <w:r>
              <w:rPr>
                <w:bCs/>
                <w:kern w:val="0"/>
                <w:sz w:val="18"/>
                <w:szCs w:val="18"/>
              </w:rPr>
              <w:t xml:space="preserve">I = </w:t>
            </w:r>
            <w:r>
              <w:rPr>
                <w:bCs/>
                <w:kern w:val="0"/>
                <w:sz w:val="18"/>
                <w:szCs w:val="18"/>
              </w:rPr>
              <w:t>电离层延迟</w:t>
            </w:r>
          </w:p>
          <w:p w:rsidR="001F5CBF" w:rsidRDefault="001F5CBF">
            <w:pPr>
              <w:autoSpaceDE w:val="0"/>
              <w:autoSpaceDN w:val="0"/>
              <w:spacing w:line="240" w:lineRule="auto"/>
              <w:jc w:val="left"/>
              <w:rPr>
                <w:bCs/>
                <w:kern w:val="0"/>
                <w:sz w:val="18"/>
                <w:szCs w:val="18"/>
              </w:rPr>
            </w:pPr>
            <w:r>
              <w:rPr>
                <w:bCs/>
                <w:kern w:val="0"/>
                <w:sz w:val="18"/>
                <w:szCs w:val="18"/>
              </w:rPr>
              <w:t xml:space="preserve">X = </w:t>
            </w:r>
            <w:r>
              <w:rPr>
                <w:bCs/>
                <w:kern w:val="0"/>
                <w:sz w:val="18"/>
                <w:szCs w:val="18"/>
              </w:rPr>
              <w:t>接收机频道数</w:t>
            </w:r>
          </w:p>
          <w:p w:rsidR="001F5CBF" w:rsidRDefault="001F5CBF" w:rsidP="001F5CBF">
            <w:pPr>
              <w:autoSpaceDE w:val="0"/>
              <w:autoSpaceDN w:val="0"/>
              <w:spacing w:line="240" w:lineRule="auto"/>
              <w:jc w:val="left"/>
              <w:rPr>
                <w:b/>
                <w:bCs/>
                <w:kern w:val="0"/>
                <w:sz w:val="18"/>
                <w:szCs w:val="18"/>
              </w:rPr>
            </w:pPr>
            <w:r w:rsidRPr="001F5CBF">
              <w:rPr>
                <w:rFonts w:hint="eastAsia"/>
                <w:b/>
                <w:bCs/>
                <w:kern w:val="0"/>
                <w:sz w:val="18"/>
                <w:szCs w:val="18"/>
              </w:rPr>
              <w:t>频带：</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2"/>
              <w:gridCol w:w="2412"/>
            </w:tblGrid>
            <w:tr w:rsidR="003E38D8" w:rsidTr="001934AC">
              <w:tc>
                <w:tcPr>
                  <w:tcW w:w="2412" w:type="dxa"/>
                </w:tcPr>
                <w:p w:rsidR="003E38D8" w:rsidRDefault="003E38D8" w:rsidP="003E38D8">
                  <w:pPr>
                    <w:spacing w:line="240" w:lineRule="auto"/>
                    <w:rPr>
                      <w:bCs/>
                      <w:kern w:val="0"/>
                      <w:sz w:val="18"/>
                      <w:szCs w:val="18"/>
                    </w:rPr>
                  </w:pPr>
                  <w:r w:rsidRPr="001F5CBF">
                    <w:rPr>
                      <w:rFonts w:hint="eastAsia"/>
                      <w:bCs/>
                      <w:kern w:val="0"/>
                      <w:sz w:val="18"/>
                      <w:szCs w:val="18"/>
                    </w:rPr>
                    <w:t xml:space="preserve">1=L1 </w:t>
                  </w:r>
                </w:p>
                <w:p w:rsidR="003E38D8" w:rsidRDefault="003E38D8" w:rsidP="003E38D8">
                  <w:pPr>
                    <w:spacing w:line="240" w:lineRule="auto"/>
                    <w:ind w:firstLineChars="100" w:firstLine="180"/>
                    <w:rPr>
                      <w:bCs/>
                      <w:kern w:val="0"/>
                      <w:sz w:val="18"/>
                      <w:szCs w:val="18"/>
                    </w:rPr>
                  </w:pPr>
                  <w:r w:rsidRPr="001F5CBF">
                    <w:rPr>
                      <w:rFonts w:hint="eastAsia"/>
                      <w:bCs/>
                      <w:kern w:val="0"/>
                      <w:sz w:val="18"/>
                      <w:szCs w:val="18"/>
                    </w:rPr>
                    <w:t>G1</w:t>
                  </w:r>
                </w:p>
                <w:p w:rsidR="003E38D8" w:rsidRPr="001F5CBF" w:rsidRDefault="003E38D8" w:rsidP="003E38D8">
                  <w:pPr>
                    <w:spacing w:line="240" w:lineRule="auto"/>
                    <w:ind w:firstLineChars="100" w:firstLine="180"/>
                    <w:rPr>
                      <w:bCs/>
                      <w:kern w:val="0"/>
                      <w:sz w:val="18"/>
                      <w:szCs w:val="18"/>
                    </w:rPr>
                  </w:pPr>
                  <w:r w:rsidRPr="001F5CBF">
                    <w:rPr>
                      <w:rFonts w:hint="eastAsia"/>
                      <w:bCs/>
                      <w:kern w:val="0"/>
                      <w:sz w:val="18"/>
                      <w:szCs w:val="18"/>
                    </w:rPr>
                    <w:t>E1</w:t>
                  </w:r>
                </w:p>
                <w:p w:rsidR="003E38D8" w:rsidRPr="003E38D8" w:rsidRDefault="003E38D8" w:rsidP="003E38D8">
                  <w:pPr>
                    <w:spacing w:line="240" w:lineRule="auto"/>
                    <w:ind w:firstLineChars="100" w:firstLine="180"/>
                    <w:rPr>
                      <w:bCs/>
                      <w:kern w:val="0"/>
                      <w:sz w:val="18"/>
                      <w:szCs w:val="18"/>
                    </w:rPr>
                  </w:pPr>
                  <w:r w:rsidRPr="001F5CBF">
                    <w:rPr>
                      <w:bCs/>
                      <w:kern w:val="0"/>
                      <w:sz w:val="18"/>
                      <w:szCs w:val="18"/>
                    </w:rPr>
                    <w:t>B1C</w:t>
                  </w:r>
                </w:p>
              </w:tc>
              <w:tc>
                <w:tcPr>
                  <w:tcW w:w="2412" w:type="dxa"/>
                </w:tcPr>
                <w:p w:rsidR="003E38D8" w:rsidRDefault="003E38D8" w:rsidP="001934AC">
                  <w:pPr>
                    <w:autoSpaceDE w:val="0"/>
                    <w:autoSpaceDN w:val="0"/>
                    <w:spacing w:line="240" w:lineRule="auto"/>
                    <w:jc w:val="right"/>
                    <w:rPr>
                      <w:bCs/>
                      <w:kern w:val="0"/>
                      <w:sz w:val="18"/>
                      <w:szCs w:val="18"/>
                    </w:rPr>
                  </w:pPr>
                  <w:r w:rsidRPr="001F5CBF">
                    <w:rPr>
                      <w:rFonts w:hint="eastAsia"/>
                      <w:bCs/>
                      <w:kern w:val="0"/>
                      <w:sz w:val="18"/>
                      <w:szCs w:val="18"/>
                    </w:rPr>
                    <w:t>(GPS,</w:t>
                  </w:r>
                  <w:r w:rsidRPr="001F5CBF">
                    <w:rPr>
                      <w:bCs/>
                      <w:kern w:val="0"/>
                      <w:sz w:val="18"/>
                      <w:szCs w:val="18"/>
                    </w:rPr>
                    <w:t>QZSS,</w:t>
                  </w:r>
                  <w:r w:rsidRPr="001F5CBF">
                    <w:rPr>
                      <w:rFonts w:hint="eastAsia"/>
                      <w:bCs/>
                      <w:kern w:val="0"/>
                      <w:sz w:val="18"/>
                      <w:szCs w:val="18"/>
                    </w:rPr>
                    <w:t>SBAS)</w:t>
                  </w:r>
                </w:p>
                <w:p w:rsidR="003E38D8" w:rsidRDefault="003E38D8" w:rsidP="001934AC">
                  <w:pPr>
                    <w:autoSpaceDE w:val="0"/>
                    <w:autoSpaceDN w:val="0"/>
                    <w:spacing w:line="240" w:lineRule="auto"/>
                    <w:jc w:val="right"/>
                    <w:rPr>
                      <w:bCs/>
                      <w:kern w:val="0"/>
                      <w:sz w:val="18"/>
                      <w:szCs w:val="18"/>
                    </w:rPr>
                  </w:pPr>
                  <w:r w:rsidRPr="001F5CBF">
                    <w:rPr>
                      <w:rFonts w:hint="eastAsia"/>
                      <w:bCs/>
                      <w:kern w:val="0"/>
                      <w:sz w:val="18"/>
                      <w:szCs w:val="18"/>
                    </w:rPr>
                    <w:t>(GLO)</w:t>
                  </w:r>
                </w:p>
                <w:p w:rsidR="003E38D8" w:rsidRDefault="003E38D8" w:rsidP="001934AC">
                  <w:pPr>
                    <w:autoSpaceDE w:val="0"/>
                    <w:autoSpaceDN w:val="0"/>
                    <w:spacing w:line="240" w:lineRule="auto"/>
                    <w:jc w:val="right"/>
                    <w:rPr>
                      <w:bCs/>
                      <w:kern w:val="0"/>
                      <w:sz w:val="18"/>
                      <w:szCs w:val="18"/>
                    </w:rPr>
                  </w:pPr>
                  <w:r w:rsidRPr="001F5CBF">
                    <w:rPr>
                      <w:rFonts w:hint="eastAsia"/>
                      <w:bCs/>
                      <w:kern w:val="0"/>
                      <w:sz w:val="18"/>
                      <w:szCs w:val="18"/>
                    </w:rPr>
                    <w:t>(GAL)</w:t>
                  </w:r>
                </w:p>
                <w:p w:rsidR="003E38D8" w:rsidRPr="003E38D8" w:rsidRDefault="003E38D8" w:rsidP="001934AC">
                  <w:pPr>
                    <w:spacing w:line="240" w:lineRule="auto"/>
                    <w:jc w:val="right"/>
                    <w:rPr>
                      <w:bCs/>
                      <w:kern w:val="0"/>
                      <w:sz w:val="18"/>
                      <w:szCs w:val="18"/>
                    </w:rPr>
                  </w:pPr>
                  <w:r w:rsidRPr="001F5CBF">
                    <w:rPr>
                      <w:rFonts w:hint="eastAsia"/>
                      <w:bCs/>
                      <w:kern w:val="0"/>
                      <w:sz w:val="18"/>
                      <w:szCs w:val="18"/>
                    </w:rPr>
                    <w:t>(</w:t>
                  </w:r>
                  <w:r w:rsidRPr="001F5CBF">
                    <w:rPr>
                      <w:bCs/>
                      <w:kern w:val="0"/>
                      <w:sz w:val="18"/>
                      <w:szCs w:val="18"/>
                    </w:rPr>
                    <w:t>BDS</w:t>
                  </w:r>
                  <w:r>
                    <w:rPr>
                      <w:rFonts w:hint="eastAsia"/>
                      <w:bCs/>
                      <w:kern w:val="0"/>
                      <w:sz w:val="18"/>
                      <w:szCs w:val="18"/>
                    </w:rPr>
                    <w:t>)</w:t>
                  </w:r>
                </w:p>
              </w:tc>
            </w:tr>
            <w:tr w:rsidR="003E38D8" w:rsidTr="001934AC">
              <w:tc>
                <w:tcPr>
                  <w:tcW w:w="2412" w:type="dxa"/>
                </w:tcPr>
                <w:p w:rsidR="003E38D8" w:rsidRPr="001F5CBF" w:rsidRDefault="003E38D8" w:rsidP="003E38D8">
                  <w:pPr>
                    <w:spacing w:line="240" w:lineRule="auto"/>
                    <w:rPr>
                      <w:bCs/>
                      <w:kern w:val="0"/>
                      <w:sz w:val="18"/>
                      <w:szCs w:val="18"/>
                    </w:rPr>
                  </w:pPr>
                  <w:r w:rsidRPr="001F5CBF">
                    <w:rPr>
                      <w:rFonts w:hint="eastAsia"/>
                      <w:bCs/>
                      <w:kern w:val="0"/>
                      <w:sz w:val="18"/>
                      <w:szCs w:val="18"/>
                    </w:rPr>
                    <w:t>2=L2</w:t>
                  </w:r>
                </w:p>
                <w:p w:rsidR="003E38D8" w:rsidRPr="001F5CBF" w:rsidRDefault="003E38D8" w:rsidP="003E38D8">
                  <w:pPr>
                    <w:spacing w:line="240" w:lineRule="auto"/>
                    <w:ind w:firstLineChars="100" w:firstLine="180"/>
                    <w:rPr>
                      <w:bCs/>
                      <w:kern w:val="0"/>
                      <w:sz w:val="18"/>
                      <w:szCs w:val="18"/>
                    </w:rPr>
                  </w:pPr>
                  <w:r w:rsidRPr="001F5CBF">
                    <w:rPr>
                      <w:rFonts w:hint="eastAsia"/>
                      <w:bCs/>
                      <w:kern w:val="0"/>
                      <w:sz w:val="18"/>
                      <w:szCs w:val="18"/>
                    </w:rPr>
                    <w:t>G2</w:t>
                  </w:r>
                </w:p>
                <w:p w:rsidR="003E38D8" w:rsidRPr="003E38D8" w:rsidRDefault="003E38D8" w:rsidP="003E38D8">
                  <w:pPr>
                    <w:spacing w:line="240" w:lineRule="auto"/>
                    <w:ind w:firstLineChars="100" w:firstLine="180"/>
                    <w:rPr>
                      <w:bCs/>
                      <w:kern w:val="0"/>
                      <w:sz w:val="18"/>
                      <w:szCs w:val="18"/>
                    </w:rPr>
                  </w:pPr>
                  <w:r w:rsidRPr="001F5CBF">
                    <w:rPr>
                      <w:rFonts w:hint="eastAsia"/>
                      <w:bCs/>
                      <w:kern w:val="0"/>
                      <w:sz w:val="18"/>
                      <w:szCs w:val="18"/>
                    </w:rPr>
                    <w:t>B1</w:t>
                  </w:r>
                  <w:r w:rsidRPr="001F5CBF">
                    <w:rPr>
                      <w:bCs/>
                      <w:kern w:val="0"/>
                      <w:sz w:val="18"/>
                      <w:szCs w:val="18"/>
                    </w:rPr>
                    <w:t>(</w:t>
                  </w:r>
                  <w:r w:rsidRPr="001F5CBF">
                    <w:rPr>
                      <w:rFonts w:hint="eastAsia"/>
                      <w:bCs/>
                      <w:kern w:val="0"/>
                      <w:sz w:val="18"/>
                      <w:szCs w:val="18"/>
                    </w:rPr>
                    <w:t>二号</w:t>
                  </w:r>
                  <w:r w:rsidRPr="001F5CBF">
                    <w:rPr>
                      <w:bCs/>
                      <w:kern w:val="0"/>
                      <w:sz w:val="18"/>
                      <w:szCs w:val="18"/>
                    </w:rPr>
                    <w:t>)</w:t>
                  </w:r>
                </w:p>
              </w:tc>
              <w:tc>
                <w:tcPr>
                  <w:tcW w:w="2412" w:type="dxa"/>
                </w:tcPr>
                <w:p w:rsidR="003E38D8" w:rsidRDefault="003E38D8" w:rsidP="001934AC">
                  <w:pPr>
                    <w:autoSpaceDE w:val="0"/>
                    <w:autoSpaceDN w:val="0"/>
                    <w:spacing w:line="240" w:lineRule="auto"/>
                    <w:jc w:val="right"/>
                    <w:rPr>
                      <w:bCs/>
                      <w:kern w:val="0"/>
                      <w:sz w:val="18"/>
                      <w:szCs w:val="18"/>
                    </w:rPr>
                  </w:pPr>
                  <w:r w:rsidRPr="001F5CBF">
                    <w:rPr>
                      <w:rFonts w:hint="eastAsia"/>
                      <w:bCs/>
                      <w:kern w:val="0"/>
                      <w:sz w:val="18"/>
                      <w:szCs w:val="18"/>
                    </w:rPr>
                    <w:t>(GPS,</w:t>
                  </w:r>
                  <w:r w:rsidRPr="001F5CBF">
                    <w:rPr>
                      <w:bCs/>
                      <w:kern w:val="0"/>
                      <w:sz w:val="18"/>
                      <w:szCs w:val="18"/>
                    </w:rPr>
                    <w:t>QZSS</w:t>
                  </w:r>
                  <w:r w:rsidRPr="001F5CBF">
                    <w:rPr>
                      <w:rFonts w:hint="eastAsia"/>
                      <w:bCs/>
                      <w:kern w:val="0"/>
                      <w:sz w:val="18"/>
                      <w:szCs w:val="18"/>
                    </w:rPr>
                    <w:t>)</w:t>
                  </w:r>
                </w:p>
                <w:p w:rsidR="003E38D8" w:rsidRDefault="003E38D8" w:rsidP="001934AC">
                  <w:pPr>
                    <w:autoSpaceDE w:val="0"/>
                    <w:autoSpaceDN w:val="0"/>
                    <w:spacing w:line="240" w:lineRule="auto"/>
                    <w:jc w:val="right"/>
                    <w:rPr>
                      <w:bCs/>
                      <w:kern w:val="0"/>
                      <w:sz w:val="18"/>
                      <w:szCs w:val="18"/>
                    </w:rPr>
                  </w:pPr>
                  <w:r w:rsidRPr="001F5CBF">
                    <w:rPr>
                      <w:rFonts w:hint="eastAsia"/>
                      <w:bCs/>
                      <w:kern w:val="0"/>
                      <w:sz w:val="18"/>
                      <w:szCs w:val="18"/>
                    </w:rPr>
                    <w:t>(GLO)</w:t>
                  </w:r>
                </w:p>
                <w:p w:rsidR="003E38D8" w:rsidRDefault="003E38D8" w:rsidP="001934AC">
                  <w:pPr>
                    <w:autoSpaceDE w:val="0"/>
                    <w:autoSpaceDN w:val="0"/>
                    <w:spacing w:line="240" w:lineRule="auto"/>
                    <w:jc w:val="right"/>
                    <w:rPr>
                      <w:b/>
                      <w:bCs/>
                      <w:kern w:val="0"/>
                      <w:sz w:val="18"/>
                      <w:szCs w:val="18"/>
                    </w:rPr>
                  </w:pPr>
                  <w:r w:rsidRPr="001F5CBF">
                    <w:rPr>
                      <w:rFonts w:hint="eastAsia"/>
                      <w:bCs/>
                      <w:kern w:val="0"/>
                      <w:sz w:val="18"/>
                      <w:szCs w:val="18"/>
                    </w:rPr>
                    <w:t>(BDS)</w:t>
                  </w:r>
                </w:p>
              </w:tc>
            </w:tr>
            <w:tr w:rsidR="003E38D8" w:rsidTr="001934AC">
              <w:tc>
                <w:tcPr>
                  <w:tcW w:w="2412" w:type="dxa"/>
                </w:tcPr>
                <w:p w:rsidR="003E38D8" w:rsidRPr="001F5CBF" w:rsidRDefault="003E38D8" w:rsidP="003E38D8">
                  <w:pPr>
                    <w:spacing w:line="240" w:lineRule="auto"/>
                    <w:rPr>
                      <w:bCs/>
                      <w:kern w:val="0"/>
                      <w:sz w:val="18"/>
                      <w:szCs w:val="18"/>
                    </w:rPr>
                  </w:pPr>
                  <w:r w:rsidRPr="001F5CBF">
                    <w:rPr>
                      <w:rFonts w:hint="eastAsia"/>
                      <w:bCs/>
                      <w:kern w:val="0"/>
                      <w:sz w:val="18"/>
                      <w:szCs w:val="18"/>
                    </w:rPr>
                    <w:t xml:space="preserve">5=L5 </w:t>
                  </w:r>
                </w:p>
                <w:p w:rsidR="003E38D8" w:rsidRPr="001F5CBF" w:rsidRDefault="003E38D8" w:rsidP="003E38D8">
                  <w:pPr>
                    <w:spacing w:line="240" w:lineRule="auto"/>
                    <w:ind w:firstLineChars="100" w:firstLine="180"/>
                    <w:rPr>
                      <w:bCs/>
                      <w:kern w:val="0"/>
                      <w:sz w:val="18"/>
                      <w:szCs w:val="18"/>
                    </w:rPr>
                  </w:pPr>
                  <w:r w:rsidRPr="001F5CBF">
                    <w:rPr>
                      <w:rFonts w:hint="eastAsia"/>
                      <w:bCs/>
                      <w:kern w:val="0"/>
                      <w:sz w:val="18"/>
                      <w:szCs w:val="18"/>
                    </w:rPr>
                    <w:t>E</w:t>
                  </w:r>
                  <w:smartTag w:uri="urn:schemas-microsoft-com:office:smarttags" w:element="chmetcnv">
                    <w:smartTagPr>
                      <w:attr w:name="UnitName" w:val="a"/>
                      <w:attr w:name="SourceValue" w:val="5"/>
                      <w:attr w:name="HasSpace" w:val="False"/>
                      <w:attr w:name="Negative" w:val="False"/>
                      <w:attr w:name="NumberType" w:val="1"/>
                      <w:attr w:name="TCSC" w:val="0"/>
                    </w:smartTagPr>
                    <w:r w:rsidRPr="001F5CBF">
                      <w:rPr>
                        <w:rFonts w:hint="eastAsia"/>
                        <w:bCs/>
                        <w:kern w:val="0"/>
                        <w:sz w:val="18"/>
                        <w:szCs w:val="18"/>
                      </w:rPr>
                      <w:t>5a</w:t>
                    </w:r>
                  </w:smartTag>
                </w:p>
                <w:p w:rsidR="003E38D8" w:rsidRPr="003E38D8" w:rsidRDefault="003E38D8" w:rsidP="003E38D8">
                  <w:pPr>
                    <w:spacing w:line="240" w:lineRule="auto"/>
                    <w:ind w:firstLineChars="100" w:firstLine="180"/>
                    <w:rPr>
                      <w:bCs/>
                      <w:kern w:val="0"/>
                      <w:sz w:val="18"/>
                      <w:szCs w:val="18"/>
                    </w:rPr>
                  </w:pPr>
                  <w:r w:rsidRPr="001F5CBF">
                    <w:rPr>
                      <w:bCs/>
                      <w:kern w:val="0"/>
                      <w:sz w:val="18"/>
                      <w:szCs w:val="18"/>
                    </w:rPr>
                    <w:t>B2a</w:t>
                  </w:r>
                </w:p>
              </w:tc>
              <w:tc>
                <w:tcPr>
                  <w:tcW w:w="2412" w:type="dxa"/>
                </w:tcPr>
                <w:p w:rsidR="003E38D8" w:rsidRDefault="003E38D8" w:rsidP="001934AC">
                  <w:pPr>
                    <w:autoSpaceDE w:val="0"/>
                    <w:autoSpaceDN w:val="0"/>
                    <w:spacing w:line="240" w:lineRule="auto"/>
                    <w:jc w:val="right"/>
                    <w:rPr>
                      <w:bCs/>
                      <w:kern w:val="0"/>
                      <w:sz w:val="18"/>
                      <w:szCs w:val="18"/>
                    </w:rPr>
                  </w:pPr>
                  <w:r w:rsidRPr="001F5CBF">
                    <w:rPr>
                      <w:rFonts w:hint="eastAsia"/>
                      <w:bCs/>
                      <w:kern w:val="0"/>
                      <w:sz w:val="18"/>
                      <w:szCs w:val="18"/>
                    </w:rPr>
                    <w:t>(GPS,</w:t>
                  </w:r>
                  <w:r w:rsidRPr="001F5CBF">
                    <w:rPr>
                      <w:bCs/>
                      <w:kern w:val="0"/>
                      <w:sz w:val="18"/>
                      <w:szCs w:val="18"/>
                    </w:rPr>
                    <w:t>QZSS,</w:t>
                  </w:r>
                  <w:r w:rsidRPr="001F5CBF">
                    <w:rPr>
                      <w:rFonts w:hint="eastAsia"/>
                      <w:bCs/>
                      <w:kern w:val="0"/>
                      <w:sz w:val="18"/>
                      <w:szCs w:val="18"/>
                    </w:rPr>
                    <w:t>SBAS)</w:t>
                  </w:r>
                </w:p>
                <w:p w:rsidR="003E38D8" w:rsidRDefault="003E38D8" w:rsidP="001934AC">
                  <w:pPr>
                    <w:autoSpaceDE w:val="0"/>
                    <w:autoSpaceDN w:val="0"/>
                    <w:spacing w:line="240" w:lineRule="auto"/>
                    <w:jc w:val="right"/>
                    <w:rPr>
                      <w:bCs/>
                      <w:kern w:val="0"/>
                      <w:sz w:val="18"/>
                      <w:szCs w:val="18"/>
                    </w:rPr>
                  </w:pPr>
                  <w:r w:rsidRPr="001F5CBF">
                    <w:rPr>
                      <w:rFonts w:hint="eastAsia"/>
                      <w:bCs/>
                      <w:kern w:val="0"/>
                      <w:sz w:val="18"/>
                      <w:szCs w:val="18"/>
                    </w:rPr>
                    <w:t>(GAL)</w:t>
                  </w:r>
                  <w:r w:rsidRPr="001F5CBF">
                    <w:rPr>
                      <w:bCs/>
                      <w:kern w:val="0"/>
                      <w:sz w:val="18"/>
                      <w:szCs w:val="18"/>
                    </w:rPr>
                    <w:t xml:space="preserve"> </w:t>
                  </w:r>
                </w:p>
                <w:p w:rsidR="003E38D8" w:rsidRDefault="003E38D8" w:rsidP="001934AC">
                  <w:pPr>
                    <w:autoSpaceDE w:val="0"/>
                    <w:autoSpaceDN w:val="0"/>
                    <w:spacing w:line="240" w:lineRule="auto"/>
                    <w:jc w:val="right"/>
                    <w:rPr>
                      <w:b/>
                      <w:bCs/>
                      <w:kern w:val="0"/>
                      <w:sz w:val="18"/>
                      <w:szCs w:val="18"/>
                    </w:rPr>
                  </w:pPr>
                  <w:r w:rsidRPr="001F5CBF">
                    <w:rPr>
                      <w:bCs/>
                      <w:kern w:val="0"/>
                      <w:sz w:val="18"/>
                      <w:szCs w:val="18"/>
                    </w:rPr>
                    <w:t>(BDS)</w:t>
                  </w:r>
                </w:p>
              </w:tc>
            </w:tr>
            <w:tr w:rsidR="003E38D8" w:rsidTr="001934AC">
              <w:tc>
                <w:tcPr>
                  <w:tcW w:w="2412" w:type="dxa"/>
                </w:tcPr>
                <w:p w:rsidR="001934AC" w:rsidRPr="001F5CBF" w:rsidRDefault="001934AC" w:rsidP="001934AC">
                  <w:pPr>
                    <w:spacing w:line="240" w:lineRule="auto"/>
                    <w:rPr>
                      <w:bCs/>
                      <w:kern w:val="0"/>
                      <w:sz w:val="18"/>
                      <w:szCs w:val="18"/>
                    </w:rPr>
                  </w:pPr>
                  <w:r w:rsidRPr="001F5CBF">
                    <w:rPr>
                      <w:rFonts w:hint="eastAsia"/>
                      <w:bCs/>
                      <w:kern w:val="0"/>
                      <w:sz w:val="18"/>
                      <w:szCs w:val="18"/>
                    </w:rPr>
                    <w:t>6=E6</w:t>
                  </w:r>
                </w:p>
                <w:p w:rsidR="003E38D8" w:rsidRDefault="001934AC" w:rsidP="001934AC">
                  <w:pPr>
                    <w:spacing w:line="240" w:lineRule="auto"/>
                    <w:ind w:firstLineChars="100" w:firstLine="180"/>
                    <w:rPr>
                      <w:b/>
                      <w:bCs/>
                      <w:kern w:val="0"/>
                      <w:sz w:val="18"/>
                      <w:szCs w:val="18"/>
                    </w:rPr>
                  </w:pPr>
                  <w:r w:rsidRPr="001F5CBF">
                    <w:rPr>
                      <w:rFonts w:hint="eastAsia"/>
                      <w:bCs/>
                      <w:kern w:val="0"/>
                      <w:sz w:val="18"/>
                      <w:szCs w:val="18"/>
                    </w:rPr>
                    <w:t>B3(</w:t>
                  </w:r>
                  <w:r w:rsidRPr="001F5CBF">
                    <w:rPr>
                      <w:rFonts w:hint="eastAsia"/>
                      <w:bCs/>
                      <w:kern w:val="0"/>
                      <w:sz w:val="18"/>
                      <w:szCs w:val="18"/>
                    </w:rPr>
                    <w:t>二号</w:t>
                  </w:r>
                  <w:r w:rsidRPr="001F5CBF">
                    <w:rPr>
                      <w:rFonts w:hint="eastAsia"/>
                      <w:bCs/>
                      <w:kern w:val="0"/>
                      <w:sz w:val="18"/>
                      <w:szCs w:val="18"/>
                    </w:rPr>
                    <w:t>)</w:t>
                  </w:r>
                </w:p>
              </w:tc>
              <w:tc>
                <w:tcPr>
                  <w:tcW w:w="2412" w:type="dxa"/>
                </w:tcPr>
                <w:p w:rsidR="001934AC" w:rsidRDefault="001934AC" w:rsidP="001934AC">
                  <w:pPr>
                    <w:autoSpaceDE w:val="0"/>
                    <w:autoSpaceDN w:val="0"/>
                    <w:spacing w:line="240" w:lineRule="auto"/>
                    <w:jc w:val="right"/>
                    <w:rPr>
                      <w:bCs/>
                      <w:kern w:val="0"/>
                      <w:sz w:val="18"/>
                      <w:szCs w:val="18"/>
                    </w:rPr>
                  </w:pPr>
                  <w:r w:rsidRPr="001F5CBF">
                    <w:rPr>
                      <w:rFonts w:hint="eastAsia"/>
                      <w:bCs/>
                      <w:kern w:val="0"/>
                      <w:sz w:val="18"/>
                      <w:szCs w:val="18"/>
                    </w:rPr>
                    <w:t xml:space="preserve">(GAL) </w:t>
                  </w:r>
                </w:p>
                <w:p w:rsidR="003E38D8" w:rsidRDefault="001934AC" w:rsidP="001934AC">
                  <w:pPr>
                    <w:autoSpaceDE w:val="0"/>
                    <w:autoSpaceDN w:val="0"/>
                    <w:spacing w:line="240" w:lineRule="auto"/>
                    <w:jc w:val="right"/>
                    <w:rPr>
                      <w:b/>
                      <w:bCs/>
                      <w:kern w:val="0"/>
                      <w:sz w:val="18"/>
                      <w:szCs w:val="18"/>
                    </w:rPr>
                  </w:pPr>
                  <w:r w:rsidRPr="001F5CBF">
                    <w:rPr>
                      <w:rFonts w:hint="eastAsia"/>
                      <w:bCs/>
                      <w:kern w:val="0"/>
                      <w:sz w:val="18"/>
                      <w:szCs w:val="18"/>
                    </w:rPr>
                    <w:t>(BDS)</w:t>
                  </w:r>
                </w:p>
              </w:tc>
            </w:tr>
            <w:tr w:rsidR="003E38D8" w:rsidTr="001934AC">
              <w:tc>
                <w:tcPr>
                  <w:tcW w:w="2412" w:type="dxa"/>
                </w:tcPr>
                <w:p w:rsidR="001934AC" w:rsidRPr="001F5CBF" w:rsidRDefault="001934AC" w:rsidP="001934AC">
                  <w:pPr>
                    <w:spacing w:line="240" w:lineRule="auto"/>
                    <w:rPr>
                      <w:bCs/>
                      <w:kern w:val="0"/>
                      <w:sz w:val="18"/>
                      <w:szCs w:val="18"/>
                    </w:rPr>
                  </w:pPr>
                  <w:r w:rsidRPr="001F5CBF">
                    <w:rPr>
                      <w:rFonts w:hint="eastAsia"/>
                      <w:bCs/>
                      <w:kern w:val="0"/>
                      <w:sz w:val="18"/>
                      <w:szCs w:val="18"/>
                    </w:rPr>
                    <w:t>7=E5b</w:t>
                  </w:r>
                  <w:r>
                    <w:rPr>
                      <w:rFonts w:hint="eastAsia"/>
                      <w:bCs/>
                      <w:kern w:val="0"/>
                      <w:sz w:val="18"/>
                      <w:szCs w:val="18"/>
                    </w:rPr>
                    <w:t xml:space="preserve"> s</w:t>
                  </w:r>
                </w:p>
                <w:p w:rsidR="001934AC" w:rsidRPr="001F5CBF" w:rsidRDefault="001934AC" w:rsidP="001934AC">
                  <w:pPr>
                    <w:spacing w:line="240" w:lineRule="auto"/>
                    <w:ind w:firstLineChars="100" w:firstLine="180"/>
                    <w:rPr>
                      <w:bCs/>
                      <w:kern w:val="0"/>
                      <w:sz w:val="18"/>
                      <w:szCs w:val="18"/>
                    </w:rPr>
                  </w:pPr>
                  <w:r w:rsidRPr="001F5CBF">
                    <w:rPr>
                      <w:rFonts w:hint="eastAsia"/>
                      <w:bCs/>
                      <w:kern w:val="0"/>
                      <w:sz w:val="18"/>
                      <w:szCs w:val="18"/>
                    </w:rPr>
                    <w:t>B2</w:t>
                  </w:r>
                  <w:r w:rsidRPr="001F5CBF">
                    <w:rPr>
                      <w:bCs/>
                      <w:kern w:val="0"/>
                      <w:sz w:val="18"/>
                      <w:szCs w:val="18"/>
                    </w:rPr>
                    <w:t>b</w:t>
                  </w:r>
                  <w:r>
                    <w:rPr>
                      <w:rFonts w:hint="eastAsia"/>
                      <w:bCs/>
                      <w:kern w:val="0"/>
                      <w:sz w:val="18"/>
                      <w:szCs w:val="18"/>
                    </w:rPr>
                    <w:t xml:space="preserve"> </w:t>
                  </w:r>
                </w:p>
                <w:p w:rsidR="003E38D8" w:rsidRPr="001934AC" w:rsidRDefault="001934AC" w:rsidP="001934AC">
                  <w:pPr>
                    <w:spacing w:line="240" w:lineRule="auto"/>
                    <w:ind w:firstLineChars="100" w:firstLine="180"/>
                    <w:rPr>
                      <w:bCs/>
                      <w:kern w:val="0"/>
                      <w:sz w:val="18"/>
                      <w:szCs w:val="18"/>
                    </w:rPr>
                  </w:pPr>
                  <w:r w:rsidRPr="001F5CBF">
                    <w:rPr>
                      <w:bCs/>
                      <w:kern w:val="0"/>
                      <w:sz w:val="18"/>
                      <w:szCs w:val="18"/>
                    </w:rPr>
                    <w:t>B2</w:t>
                  </w:r>
                  <w:r w:rsidRPr="001F5CBF">
                    <w:rPr>
                      <w:rFonts w:hint="eastAsia"/>
                      <w:bCs/>
                      <w:kern w:val="0"/>
                      <w:sz w:val="18"/>
                      <w:szCs w:val="18"/>
                    </w:rPr>
                    <w:t>(</w:t>
                  </w:r>
                  <w:r w:rsidRPr="001F5CBF">
                    <w:rPr>
                      <w:rFonts w:hint="eastAsia"/>
                      <w:bCs/>
                      <w:kern w:val="0"/>
                      <w:sz w:val="18"/>
                      <w:szCs w:val="18"/>
                    </w:rPr>
                    <w:t>二号</w:t>
                  </w:r>
                  <w:r w:rsidRPr="001F5CBF">
                    <w:rPr>
                      <w:rFonts w:hint="eastAsia"/>
                      <w:bCs/>
                      <w:kern w:val="0"/>
                      <w:sz w:val="18"/>
                      <w:szCs w:val="18"/>
                    </w:rPr>
                    <w:t>)</w:t>
                  </w:r>
                  <w:r>
                    <w:rPr>
                      <w:bCs/>
                      <w:kern w:val="0"/>
                      <w:sz w:val="18"/>
                      <w:szCs w:val="18"/>
                    </w:rPr>
                    <w:t xml:space="preserve"> </w:t>
                  </w:r>
                </w:p>
              </w:tc>
              <w:tc>
                <w:tcPr>
                  <w:tcW w:w="2412" w:type="dxa"/>
                </w:tcPr>
                <w:p w:rsidR="003E38D8" w:rsidRDefault="001934AC" w:rsidP="001934AC">
                  <w:pPr>
                    <w:autoSpaceDE w:val="0"/>
                    <w:autoSpaceDN w:val="0"/>
                    <w:spacing w:line="240" w:lineRule="auto"/>
                    <w:jc w:val="right"/>
                    <w:rPr>
                      <w:bCs/>
                      <w:kern w:val="0"/>
                      <w:sz w:val="18"/>
                      <w:szCs w:val="18"/>
                    </w:rPr>
                  </w:pPr>
                  <w:r w:rsidRPr="001F5CBF">
                    <w:rPr>
                      <w:rFonts w:hint="eastAsia"/>
                      <w:bCs/>
                      <w:kern w:val="0"/>
                      <w:sz w:val="18"/>
                      <w:szCs w:val="18"/>
                    </w:rPr>
                    <w:t>(GAL)</w:t>
                  </w:r>
                </w:p>
                <w:p w:rsidR="001934AC" w:rsidRDefault="001934AC" w:rsidP="001934AC">
                  <w:pPr>
                    <w:autoSpaceDE w:val="0"/>
                    <w:autoSpaceDN w:val="0"/>
                    <w:spacing w:line="240" w:lineRule="auto"/>
                    <w:jc w:val="right"/>
                    <w:rPr>
                      <w:bCs/>
                      <w:kern w:val="0"/>
                      <w:sz w:val="18"/>
                      <w:szCs w:val="18"/>
                    </w:rPr>
                  </w:pPr>
                  <w:r w:rsidRPr="001F5CBF">
                    <w:rPr>
                      <w:rFonts w:hint="eastAsia"/>
                      <w:bCs/>
                      <w:kern w:val="0"/>
                      <w:sz w:val="18"/>
                      <w:szCs w:val="18"/>
                    </w:rPr>
                    <w:t>(BDS)</w:t>
                  </w:r>
                </w:p>
                <w:p w:rsidR="001934AC" w:rsidRDefault="001934AC" w:rsidP="001934AC">
                  <w:pPr>
                    <w:autoSpaceDE w:val="0"/>
                    <w:autoSpaceDN w:val="0"/>
                    <w:spacing w:line="240" w:lineRule="auto"/>
                    <w:jc w:val="right"/>
                    <w:rPr>
                      <w:b/>
                      <w:bCs/>
                      <w:kern w:val="0"/>
                      <w:sz w:val="18"/>
                      <w:szCs w:val="18"/>
                    </w:rPr>
                  </w:pPr>
                  <w:r w:rsidRPr="001F5CBF">
                    <w:rPr>
                      <w:rFonts w:hint="eastAsia"/>
                      <w:bCs/>
                      <w:kern w:val="0"/>
                      <w:sz w:val="18"/>
                      <w:szCs w:val="18"/>
                    </w:rPr>
                    <w:t>(BDS</w:t>
                  </w:r>
                  <w:r w:rsidRPr="001F5CBF">
                    <w:rPr>
                      <w:bCs/>
                      <w:kern w:val="0"/>
                      <w:sz w:val="18"/>
                      <w:szCs w:val="18"/>
                    </w:rPr>
                    <w:t>)</w:t>
                  </w:r>
                </w:p>
              </w:tc>
            </w:tr>
            <w:tr w:rsidR="003E38D8" w:rsidTr="001934AC">
              <w:tc>
                <w:tcPr>
                  <w:tcW w:w="2412" w:type="dxa"/>
                </w:tcPr>
                <w:p w:rsidR="001934AC" w:rsidRPr="001F5CBF" w:rsidRDefault="001934AC" w:rsidP="001934AC">
                  <w:pPr>
                    <w:spacing w:line="240" w:lineRule="auto"/>
                    <w:rPr>
                      <w:bCs/>
                      <w:kern w:val="0"/>
                      <w:sz w:val="18"/>
                      <w:szCs w:val="18"/>
                    </w:rPr>
                  </w:pPr>
                  <w:r w:rsidRPr="001F5CBF">
                    <w:rPr>
                      <w:rFonts w:hint="eastAsia"/>
                      <w:bCs/>
                      <w:kern w:val="0"/>
                      <w:sz w:val="18"/>
                      <w:szCs w:val="18"/>
                    </w:rPr>
                    <w:t>8=E</w:t>
                  </w:r>
                  <w:smartTag w:uri="urn:schemas-microsoft-com:office:smarttags" w:element="chmetcnv">
                    <w:smartTagPr>
                      <w:attr w:name="UnitName" w:val="a"/>
                      <w:attr w:name="SourceValue" w:val="5"/>
                      <w:attr w:name="HasSpace" w:val="False"/>
                      <w:attr w:name="Negative" w:val="False"/>
                      <w:attr w:name="NumberType" w:val="1"/>
                      <w:attr w:name="TCSC" w:val="0"/>
                    </w:smartTagPr>
                    <w:r w:rsidRPr="001F5CBF">
                      <w:rPr>
                        <w:rFonts w:hint="eastAsia"/>
                        <w:bCs/>
                        <w:kern w:val="0"/>
                        <w:sz w:val="18"/>
                        <w:szCs w:val="18"/>
                      </w:rPr>
                      <w:t>5a</w:t>
                    </w:r>
                  </w:smartTag>
                  <w:r w:rsidRPr="001F5CBF">
                    <w:rPr>
                      <w:rFonts w:hint="eastAsia"/>
                      <w:bCs/>
                      <w:kern w:val="0"/>
                      <w:sz w:val="18"/>
                      <w:szCs w:val="18"/>
                    </w:rPr>
                    <w:t xml:space="preserve">+b </w:t>
                  </w:r>
                </w:p>
                <w:p w:rsidR="003E38D8" w:rsidRPr="001934AC" w:rsidRDefault="001934AC" w:rsidP="00C24E21">
                  <w:pPr>
                    <w:spacing w:line="240" w:lineRule="auto"/>
                    <w:ind w:firstLineChars="100" w:firstLine="180"/>
                    <w:rPr>
                      <w:bCs/>
                      <w:kern w:val="0"/>
                      <w:sz w:val="18"/>
                      <w:szCs w:val="18"/>
                    </w:rPr>
                  </w:pPr>
                  <w:r w:rsidRPr="001F5CBF">
                    <w:rPr>
                      <w:bCs/>
                      <w:kern w:val="0"/>
                      <w:sz w:val="18"/>
                      <w:szCs w:val="18"/>
                    </w:rPr>
                    <w:t xml:space="preserve">B2a+B2b </w:t>
                  </w:r>
                </w:p>
              </w:tc>
              <w:tc>
                <w:tcPr>
                  <w:tcW w:w="2412" w:type="dxa"/>
                </w:tcPr>
                <w:p w:rsidR="003E38D8" w:rsidRDefault="001934AC" w:rsidP="001934AC">
                  <w:pPr>
                    <w:autoSpaceDE w:val="0"/>
                    <w:autoSpaceDN w:val="0"/>
                    <w:spacing w:line="240" w:lineRule="auto"/>
                    <w:jc w:val="right"/>
                    <w:rPr>
                      <w:bCs/>
                      <w:kern w:val="0"/>
                      <w:sz w:val="18"/>
                      <w:szCs w:val="18"/>
                    </w:rPr>
                  </w:pPr>
                  <w:r w:rsidRPr="001F5CBF">
                    <w:rPr>
                      <w:rFonts w:hint="eastAsia"/>
                      <w:bCs/>
                      <w:kern w:val="0"/>
                      <w:sz w:val="18"/>
                      <w:szCs w:val="18"/>
                    </w:rPr>
                    <w:t>(GAL)</w:t>
                  </w:r>
                </w:p>
                <w:p w:rsidR="001934AC" w:rsidRDefault="001934AC" w:rsidP="001934AC">
                  <w:pPr>
                    <w:autoSpaceDE w:val="0"/>
                    <w:autoSpaceDN w:val="0"/>
                    <w:spacing w:line="240" w:lineRule="auto"/>
                    <w:jc w:val="right"/>
                    <w:rPr>
                      <w:b/>
                      <w:bCs/>
                      <w:kern w:val="0"/>
                      <w:sz w:val="18"/>
                      <w:szCs w:val="18"/>
                    </w:rPr>
                  </w:pPr>
                  <w:r w:rsidRPr="001F5CBF">
                    <w:rPr>
                      <w:bCs/>
                      <w:kern w:val="0"/>
                      <w:sz w:val="18"/>
                      <w:szCs w:val="18"/>
                    </w:rPr>
                    <w:t>(BDS)</w:t>
                  </w:r>
                </w:p>
              </w:tc>
            </w:tr>
            <w:tr w:rsidR="003E38D8" w:rsidTr="001934AC">
              <w:tc>
                <w:tcPr>
                  <w:tcW w:w="2412" w:type="dxa"/>
                </w:tcPr>
                <w:p w:rsidR="003E38D8" w:rsidRPr="001934AC" w:rsidRDefault="001934AC" w:rsidP="00C24E21">
                  <w:pPr>
                    <w:spacing w:line="240" w:lineRule="auto"/>
                    <w:rPr>
                      <w:bCs/>
                      <w:kern w:val="0"/>
                      <w:sz w:val="18"/>
                      <w:szCs w:val="18"/>
                    </w:rPr>
                  </w:pPr>
                  <w:r w:rsidRPr="001F5CBF">
                    <w:rPr>
                      <w:rFonts w:hint="eastAsia"/>
                      <w:bCs/>
                      <w:kern w:val="0"/>
                      <w:sz w:val="18"/>
                      <w:szCs w:val="18"/>
                    </w:rPr>
                    <w:t xml:space="preserve">0=type X </w:t>
                  </w:r>
                </w:p>
              </w:tc>
              <w:tc>
                <w:tcPr>
                  <w:tcW w:w="2412" w:type="dxa"/>
                </w:tcPr>
                <w:p w:rsidR="003E38D8" w:rsidRDefault="001934AC" w:rsidP="001934AC">
                  <w:pPr>
                    <w:autoSpaceDE w:val="0"/>
                    <w:autoSpaceDN w:val="0"/>
                    <w:spacing w:line="240" w:lineRule="auto"/>
                    <w:jc w:val="right"/>
                    <w:rPr>
                      <w:b/>
                      <w:bCs/>
                      <w:kern w:val="0"/>
                      <w:sz w:val="18"/>
                      <w:szCs w:val="18"/>
                    </w:rPr>
                  </w:pPr>
                  <w:r w:rsidRPr="001F5CBF">
                    <w:rPr>
                      <w:rFonts w:hint="eastAsia"/>
                      <w:bCs/>
                      <w:kern w:val="0"/>
                      <w:sz w:val="18"/>
                      <w:szCs w:val="18"/>
                    </w:rPr>
                    <w:t>(all)</w:t>
                  </w:r>
                </w:p>
              </w:tc>
            </w:tr>
          </w:tbl>
          <w:p w:rsidR="001F5CBF" w:rsidRPr="001F5CBF" w:rsidRDefault="001F5CBF" w:rsidP="00807402">
            <w:pPr>
              <w:spacing w:line="240" w:lineRule="auto"/>
              <w:rPr>
                <w:b/>
                <w:bCs/>
                <w:kern w:val="0"/>
                <w:sz w:val="18"/>
                <w:szCs w:val="18"/>
              </w:rPr>
            </w:pPr>
            <w:r w:rsidRPr="001F5CBF">
              <w:rPr>
                <w:rFonts w:hint="eastAsia"/>
                <w:b/>
                <w:bCs/>
                <w:kern w:val="0"/>
                <w:sz w:val="18"/>
                <w:szCs w:val="18"/>
              </w:rPr>
              <w:t>属性</w:t>
            </w:r>
            <w:r w:rsidRPr="001F5CBF">
              <w:rPr>
                <w:b/>
                <w:bCs/>
                <w:kern w:val="0"/>
                <w:sz w:val="18"/>
                <w:szCs w:val="18"/>
              </w:rPr>
              <w:t>：</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5"/>
              <w:gridCol w:w="2249"/>
            </w:tblGrid>
            <w:tr w:rsidR="001F5CBF" w:rsidRPr="001F5CBF" w:rsidTr="00997B76">
              <w:tc>
                <w:tcPr>
                  <w:tcW w:w="2575" w:type="dxa"/>
                </w:tcPr>
                <w:p w:rsidR="001F5CBF" w:rsidRPr="001F5CBF" w:rsidRDefault="001F5CBF" w:rsidP="00103FA4">
                  <w:pPr>
                    <w:autoSpaceDE w:val="0"/>
                    <w:autoSpaceDN w:val="0"/>
                    <w:spacing w:line="240" w:lineRule="auto"/>
                    <w:jc w:val="left"/>
                    <w:rPr>
                      <w:bCs/>
                      <w:kern w:val="0"/>
                      <w:sz w:val="18"/>
                      <w:szCs w:val="18"/>
                    </w:rPr>
                  </w:pPr>
                  <w:r w:rsidRPr="001F5CBF">
                    <w:rPr>
                      <w:bCs/>
                      <w:kern w:val="0"/>
                      <w:sz w:val="18"/>
                      <w:szCs w:val="18"/>
                    </w:rPr>
                    <w:t>P = P</w:t>
                  </w:r>
                  <w:r w:rsidRPr="001F5CBF">
                    <w:rPr>
                      <w:rFonts w:hint="eastAsia"/>
                      <w:bCs/>
                      <w:kern w:val="0"/>
                      <w:sz w:val="18"/>
                      <w:szCs w:val="18"/>
                    </w:rPr>
                    <w:t>码</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bCs/>
                      <w:kern w:val="0"/>
                      <w:sz w:val="18"/>
                      <w:szCs w:val="18"/>
                    </w:rPr>
                    <w:t>(GPS,GLO)</w:t>
                  </w:r>
                </w:p>
              </w:tc>
            </w:tr>
            <w:tr w:rsidR="001F5CBF" w:rsidRPr="001F5CBF" w:rsidTr="00997B76">
              <w:tc>
                <w:tcPr>
                  <w:tcW w:w="2575" w:type="dxa"/>
                </w:tcPr>
                <w:p w:rsidR="001F5CBF" w:rsidRPr="001F5CBF" w:rsidRDefault="001F5CBF" w:rsidP="00997B76">
                  <w:pPr>
                    <w:autoSpaceDE w:val="0"/>
                    <w:autoSpaceDN w:val="0"/>
                    <w:spacing w:line="240" w:lineRule="auto"/>
                    <w:jc w:val="left"/>
                    <w:rPr>
                      <w:bCs/>
                      <w:kern w:val="0"/>
                      <w:sz w:val="18"/>
                      <w:szCs w:val="18"/>
                    </w:rPr>
                  </w:pPr>
                  <w:r w:rsidRPr="001F5CBF">
                    <w:rPr>
                      <w:bCs/>
                      <w:kern w:val="0"/>
                      <w:sz w:val="18"/>
                      <w:szCs w:val="18"/>
                    </w:rPr>
                    <w:t>C = C</w:t>
                  </w:r>
                  <w:r>
                    <w:rPr>
                      <w:bCs/>
                      <w:kern w:val="0"/>
                      <w:sz w:val="18"/>
                      <w:szCs w:val="18"/>
                    </w:rPr>
                    <w:t>码</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bCs/>
                      <w:kern w:val="0"/>
                      <w:sz w:val="18"/>
                      <w:szCs w:val="18"/>
                    </w:rPr>
                    <w:t>(SBAS,GPS,GLO,QZSS)</w:t>
                  </w:r>
                </w:p>
              </w:tc>
            </w:tr>
            <w:tr w:rsidR="001F5CBF" w:rsidRPr="001F5CBF" w:rsidTr="00997B76">
              <w:tc>
                <w:tcPr>
                  <w:tcW w:w="2575" w:type="dxa"/>
                </w:tcPr>
                <w:p w:rsidR="001F5CBF" w:rsidRPr="001F5CBF" w:rsidRDefault="001F5CBF" w:rsidP="00997B76">
                  <w:pPr>
                    <w:autoSpaceDE w:val="0"/>
                    <w:autoSpaceDN w:val="0"/>
                    <w:spacing w:line="240" w:lineRule="auto"/>
                    <w:jc w:val="left"/>
                    <w:rPr>
                      <w:bCs/>
                      <w:kern w:val="0"/>
                      <w:sz w:val="18"/>
                      <w:szCs w:val="18"/>
                    </w:rPr>
                  </w:pPr>
                  <w:r w:rsidRPr="001F5CBF">
                    <w:rPr>
                      <w:rFonts w:hint="eastAsia"/>
                      <w:bCs/>
                      <w:kern w:val="0"/>
                      <w:sz w:val="18"/>
                      <w:szCs w:val="18"/>
                    </w:rPr>
                    <w:t xml:space="preserve">D = </w:t>
                  </w:r>
                  <w:r w:rsidRPr="001F5CBF">
                    <w:rPr>
                      <w:rFonts w:hint="eastAsia"/>
                      <w:bCs/>
                      <w:kern w:val="0"/>
                      <w:sz w:val="18"/>
                      <w:szCs w:val="18"/>
                    </w:rPr>
                    <w:t>半</w:t>
                  </w:r>
                  <w:r w:rsidRPr="001F5CBF">
                    <w:rPr>
                      <w:bCs/>
                      <w:kern w:val="0"/>
                      <w:sz w:val="18"/>
                      <w:szCs w:val="18"/>
                    </w:rPr>
                    <w:t>无码</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rFonts w:hint="eastAsia"/>
                      <w:bCs/>
                      <w:kern w:val="0"/>
                      <w:sz w:val="18"/>
                      <w:szCs w:val="18"/>
                    </w:rPr>
                    <w:t>(</w:t>
                  </w:r>
                  <w:r w:rsidRPr="001F5CBF">
                    <w:rPr>
                      <w:bCs/>
                      <w:kern w:val="0"/>
                      <w:sz w:val="18"/>
                      <w:szCs w:val="18"/>
                    </w:rPr>
                    <w:t>GPS</w:t>
                  </w:r>
                  <w:r w:rsidRPr="001F5CBF">
                    <w:rPr>
                      <w:rFonts w:hint="eastAsia"/>
                      <w:bCs/>
                      <w:kern w:val="0"/>
                      <w:sz w:val="18"/>
                      <w:szCs w:val="18"/>
                    </w:rPr>
                    <w:t>)</w:t>
                  </w:r>
                </w:p>
              </w:tc>
            </w:tr>
            <w:tr w:rsidR="001F5CBF" w:rsidRPr="001F5CBF" w:rsidTr="00997B76">
              <w:tc>
                <w:tcPr>
                  <w:tcW w:w="2575" w:type="dxa"/>
                </w:tcPr>
                <w:p w:rsidR="001F5CBF" w:rsidRPr="001F5CBF" w:rsidRDefault="001F5CBF" w:rsidP="00997B76">
                  <w:pPr>
                    <w:autoSpaceDE w:val="0"/>
                    <w:autoSpaceDN w:val="0"/>
                    <w:spacing w:line="240" w:lineRule="auto"/>
                    <w:jc w:val="left"/>
                    <w:rPr>
                      <w:bCs/>
                      <w:kern w:val="0"/>
                      <w:sz w:val="18"/>
                      <w:szCs w:val="18"/>
                    </w:rPr>
                  </w:pPr>
                  <w:r w:rsidRPr="001F5CBF">
                    <w:rPr>
                      <w:bCs/>
                      <w:kern w:val="0"/>
                      <w:sz w:val="18"/>
                      <w:szCs w:val="18"/>
                    </w:rPr>
                    <w:t>Y = Y</w:t>
                  </w:r>
                  <w:r>
                    <w:rPr>
                      <w:bCs/>
                      <w:kern w:val="0"/>
                      <w:sz w:val="18"/>
                      <w:szCs w:val="18"/>
                    </w:rPr>
                    <w:t>码</w:t>
                  </w:r>
                </w:p>
                <w:p w:rsidR="001F5CBF" w:rsidRPr="001F5CBF" w:rsidRDefault="001F5CBF" w:rsidP="00997B76">
                  <w:pPr>
                    <w:autoSpaceDE w:val="0"/>
                    <w:autoSpaceDN w:val="0"/>
                    <w:spacing w:line="240" w:lineRule="auto"/>
                    <w:jc w:val="left"/>
                    <w:rPr>
                      <w:bCs/>
                      <w:kern w:val="0"/>
                      <w:sz w:val="18"/>
                      <w:szCs w:val="18"/>
                    </w:rPr>
                  </w:pPr>
                  <w:r w:rsidRPr="001F5CBF">
                    <w:rPr>
                      <w:bCs/>
                      <w:kern w:val="0"/>
                      <w:sz w:val="18"/>
                      <w:szCs w:val="18"/>
                    </w:rPr>
                    <w:t xml:space="preserve">    B1C</w:t>
                  </w:r>
                  <w:r w:rsidRPr="001F5CBF">
                    <w:rPr>
                      <w:rFonts w:hint="eastAsia"/>
                      <w:bCs/>
                      <w:kern w:val="0"/>
                      <w:sz w:val="18"/>
                      <w:szCs w:val="18"/>
                    </w:rPr>
                    <w:t>的</w:t>
                  </w:r>
                  <w:r w:rsidRPr="001F5CBF">
                    <w:rPr>
                      <w:rFonts w:hint="eastAsia"/>
                      <w:bCs/>
                      <w:kern w:val="0"/>
                      <w:sz w:val="18"/>
                      <w:szCs w:val="18"/>
                    </w:rPr>
                    <w:t>A+C</w:t>
                  </w:r>
                  <w:r w:rsidRPr="001F5CBF">
                    <w:rPr>
                      <w:rFonts w:hint="eastAsia"/>
                      <w:bCs/>
                      <w:kern w:val="0"/>
                      <w:sz w:val="18"/>
                      <w:szCs w:val="18"/>
                    </w:rPr>
                    <w:t>通道</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bCs/>
                      <w:kern w:val="0"/>
                      <w:sz w:val="18"/>
                      <w:szCs w:val="18"/>
                    </w:rPr>
                    <w:t>(GPS)</w:t>
                  </w:r>
                </w:p>
                <w:p w:rsidR="001F5CBF" w:rsidRPr="001F5CBF" w:rsidRDefault="001F5CBF" w:rsidP="00997B76">
                  <w:pPr>
                    <w:autoSpaceDE w:val="0"/>
                    <w:autoSpaceDN w:val="0"/>
                    <w:spacing w:line="240" w:lineRule="auto"/>
                    <w:jc w:val="right"/>
                    <w:rPr>
                      <w:bCs/>
                      <w:kern w:val="0"/>
                      <w:sz w:val="18"/>
                      <w:szCs w:val="18"/>
                    </w:rPr>
                  </w:pPr>
                  <w:r w:rsidRPr="001F5CBF">
                    <w:rPr>
                      <w:rFonts w:hint="eastAsia"/>
                      <w:bCs/>
                      <w:kern w:val="0"/>
                      <w:sz w:val="18"/>
                      <w:szCs w:val="18"/>
                    </w:rPr>
                    <w:t>(</w:t>
                  </w:r>
                  <w:r w:rsidRPr="001F5CBF">
                    <w:rPr>
                      <w:bCs/>
                      <w:kern w:val="0"/>
                      <w:sz w:val="18"/>
                      <w:szCs w:val="18"/>
                    </w:rPr>
                    <w:t>BDS</w:t>
                  </w:r>
                  <w:r w:rsidRPr="001F5CBF">
                    <w:rPr>
                      <w:rFonts w:hint="eastAsia"/>
                      <w:bCs/>
                      <w:kern w:val="0"/>
                      <w:sz w:val="18"/>
                      <w:szCs w:val="18"/>
                    </w:rPr>
                    <w:t>)</w:t>
                  </w:r>
                </w:p>
              </w:tc>
            </w:tr>
            <w:tr w:rsidR="001F5CBF" w:rsidRPr="001F5CBF" w:rsidTr="00997B76">
              <w:tc>
                <w:tcPr>
                  <w:tcW w:w="2575" w:type="dxa"/>
                </w:tcPr>
                <w:p w:rsidR="001F5CBF" w:rsidRPr="001F5CBF" w:rsidRDefault="001F5CBF" w:rsidP="00997B76">
                  <w:pPr>
                    <w:autoSpaceDE w:val="0"/>
                    <w:autoSpaceDN w:val="0"/>
                    <w:spacing w:line="240" w:lineRule="auto"/>
                    <w:jc w:val="left"/>
                    <w:rPr>
                      <w:bCs/>
                      <w:kern w:val="0"/>
                      <w:sz w:val="18"/>
                      <w:szCs w:val="18"/>
                    </w:rPr>
                  </w:pPr>
                  <w:r w:rsidRPr="001F5CBF">
                    <w:rPr>
                      <w:bCs/>
                      <w:kern w:val="0"/>
                      <w:sz w:val="18"/>
                      <w:szCs w:val="18"/>
                    </w:rPr>
                    <w:t xml:space="preserve">M= M </w:t>
                  </w:r>
                  <w:r>
                    <w:rPr>
                      <w:bCs/>
                      <w:kern w:val="0"/>
                      <w:sz w:val="18"/>
                      <w:szCs w:val="18"/>
                    </w:rPr>
                    <w:t>码</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bCs/>
                      <w:kern w:val="0"/>
                      <w:sz w:val="18"/>
                      <w:szCs w:val="18"/>
                    </w:rPr>
                    <w:t>(GPS)</w:t>
                  </w:r>
                </w:p>
              </w:tc>
            </w:tr>
            <w:tr w:rsidR="001F5CBF" w:rsidRPr="001F5CBF" w:rsidTr="00997B76">
              <w:tc>
                <w:tcPr>
                  <w:tcW w:w="2575" w:type="dxa"/>
                </w:tcPr>
                <w:p w:rsidR="001F5CBF" w:rsidRPr="001F5CBF" w:rsidRDefault="001F5CBF" w:rsidP="00997B76">
                  <w:pPr>
                    <w:autoSpaceDE w:val="0"/>
                    <w:autoSpaceDN w:val="0"/>
                    <w:spacing w:line="240" w:lineRule="auto"/>
                    <w:jc w:val="left"/>
                    <w:rPr>
                      <w:bCs/>
                      <w:kern w:val="0"/>
                      <w:sz w:val="18"/>
                      <w:szCs w:val="18"/>
                    </w:rPr>
                  </w:pPr>
                  <w:r w:rsidRPr="001F5CBF">
                    <w:rPr>
                      <w:bCs/>
                      <w:kern w:val="0"/>
                      <w:sz w:val="18"/>
                      <w:szCs w:val="18"/>
                    </w:rPr>
                    <w:t xml:space="preserve">N = </w:t>
                  </w:r>
                  <w:r w:rsidRPr="001F5CBF">
                    <w:rPr>
                      <w:rFonts w:hint="eastAsia"/>
                      <w:bCs/>
                      <w:kern w:val="0"/>
                      <w:sz w:val="18"/>
                      <w:szCs w:val="18"/>
                    </w:rPr>
                    <w:t>无码</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rFonts w:hint="eastAsia"/>
                      <w:bCs/>
                      <w:kern w:val="0"/>
                      <w:sz w:val="18"/>
                      <w:szCs w:val="18"/>
                    </w:rPr>
                    <w:t>(</w:t>
                  </w:r>
                  <w:r w:rsidRPr="001F5CBF">
                    <w:rPr>
                      <w:bCs/>
                      <w:kern w:val="0"/>
                      <w:sz w:val="18"/>
                      <w:szCs w:val="18"/>
                    </w:rPr>
                    <w:t>GPS</w:t>
                  </w:r>
                  <w:r w:rsidRPr="001F5CBF">
                    <w:rPr>
                      <w:rFonts w:hint="eastAsia"/>
                      <w:bCs/>
                      <w:kern w:val="0"/>
                      <w:sz w:val="18"/>
                      <w:szCs w:val="18"/>
                    </w:rPr>
                    <w:t>)</w:t>
                  </w:r>
                </w:p>
              </w:tc>
            </w:tr>
            <w:tr w:rsidR="001F5CBF" w:rsidRPr="001F5CBF" w:rsidTr="00997B76">
              <w:tc>
                <w:tcPr>
                  <w:tcW w:w="2575" w:type="dxa"/>
                </w:tcPr>
                <w:p w:rsidR="001F5CBF" w:rsidRPr="001F5CBF" w:rsidRDefault="001F5CBF" w:rsidP="00997B76">
                  <w:pPr>
                    <w:autoSpaceDE w:val="0"/>
                    <w:autoSpaceDN w:val="0"/>
                    <w:spacing w:line="240" w:lineRule="auto"/>
                    <w:jc w:val="left"/>
                    <w:rPr>
                      <w:bCs/>
                      <w:kern w:val="0"/>
                      <w:sz w:val="18"/>
                      <w:szCs w:val="18"/>
                    </w:rPr>
                  </w:pPr>
                  <w:r w:rsidRPr="001F5CBF">
                    <w:rPr>
                      <w:bCs/>
                      <w:kern w:val="0"/>
                      <w:sz w:val="18"/>
                      <w:szCs w:val="18"/>
                    </w:rPr>
                    <w:t>A = A</w:t>
                  </w:r>
                  <w:r w:rsidRPr="001F5CBF">
                    <w:rPr>
                      <w:rFonts w:hint="eastAsia"/>
                      <w:bCs/>
                      <w:kern w:val="0"/>
                      <w:sz w:val="18"/>
                      <w:szCs w:val="18"/>
                    </w:rPr>
                    <w:t>通</w:t>
                  </w:r>
                  <w:r>
                    <w:rPr>
                      <w:bCs/>
                      <w:kern w:val="0"/>
                      <w:sz w:val="18"/>
                      <w:szCs w:val="18"/>
                    </w:rPr>
                    <w:t>道</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bCs/>
                      <w:kern w:val="0"/>
                      <w:sz w:val="18"/>
                      <w:szCs w:val="18"/>
                    </w:rPr>
                    <w:t>(GAL,BDS)</w:t>
                  </w:r>
                </w:p>
              </w:tc>
            </w:tr>
            <w:tr w:rsidR="001F5CBF" w:rsidRPr="001F5CBF" w:rsidTr="00997B76">
              <w:tc>
                <w:tcPr>
                  <w:tcW w:w="2575" w:type="dxa"/>
                </w:tcPr>
                <w:p w:rsidR="001F5CBF" w:rsidRPr="001F5CBF" w:rsidRDefault="001F5CBF" w:rsidP="00997B76">
                  <w:pPr>
                    <w:autoSpaceDE w:val="0"/>
                    <w:autoSpaceDN w:val="0"/>
                    <w:spacing w:line="240" w:lineRule="auto"/>
                    <w:jc w:val="left"/>
                    <w:rPr>
                      <w:bCs/>
                      <w:kern w:val="0"/>
                      <w:sz w:val="18"/>
                      <w:szCs w:val="18"/>
                    </w:rPr>
                  </w:pPr>
                  <w:r w:rsidRPr="001F5CBF">
                    <w:rPr>
                      <w:bCs/>
                      <w:kern w:val="0"/>
                      <w:sz w:val="18"/>
                      <w:szCs w:val="18"/>
                    </w:rPr>
                    <w:t>B = B</w:t>
                  </w:r>
                  <w:r w:rsidRPr="001F5CBF">
                    <w:rPr>
                      <w:rFonts w:hint="eastAsia"/>
                      <w:bCs/>
                      <w:kern w:val="0"/>
                      <w:sz w:val="18"/>
                      <w:szCs w:val="18"/>
                    </w:rPr>
                    <w:t>通道</w:t>
                  </w:r>
                  <w:r w:rsidRPr="001F5CBF">
                    <w:rPr>
                      <w:rFonts w:hint="eastAsia"/>
                      <w:bCs/>
                      <w:kern w:val="0"/>
                      <w:sz w:val="18"/>
                      <w:szCs w:val="18"/>
                    </w:rPr>
                    <w:t>/</w:t>
                  </w:r>
                  <w:r w:rsidRPr="001F5CBF">
                    <w:rPr>
                      <w:bCs/>
                      <w:kern w:val="0"/>
                      <w:sz w:val="18"/>
                      <w:szCs w:val="18"/>
                    </w:rPr>
                    <w:t>Q</w:t>
                  </w:r>
                  <w:r w:rsidRPr="001F5CBF">
                    <w:rPr>
                      <w:bCs/>
                      <w:kern w:val="0"/>
                      <w:sz w:val="18"/>
                      <w:szCs w:val="18"/>
                    </w:rPr>
                    <w:t>通道</w:t>
                  </w:r>
                  <w:r w:rsidRPr="001F5CBF">
                    <w:rPr>
                      <w:bCs/>
                      <w:kern w:val="0"/>
                      <w:sz w:val="18"/>
                      <w:szCs w:val="18"/>
                    </w:rPr>
                    <w:t>/</w:t>
                  </w:r>
                  <w:r w:rsidRPr="001F5CBF">
                    <w:rPr>
                      <w:bCs/>
                      <w:kern w:val="0"/>
                      <w:sz w:val="18"/>
                      <w:szCs w:val="18"/>
                    </w:rPr>
                    <w:t>无数据通道</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bCs/>
                      <w:kern w:val="0"/>
                      <w:sz w:val="18"/>
                      <w:szCs w:val="18"/>
                    </w:rPr>
                    <w:t>(GAL,BDS)</w:t>
                  </w:r>
                </w:p>
              </w:tc>
            </w:tr>
            <w:tr w:rsidR="001F5CBF" w:rsidRPr="001F5CBF" w:rsidTr="00997B76">
              <w:tc>
                <w:tcPr>
                  <w:tcW w:w="2575" w:type="dxa"/>
                </w:tcPr>
                <w:p w:rsidR="001F5CBF" w:rsidRPr="001F5CBF" w:rsidRDefault="001F5CBF" w:rsidP="00997B76">
                  <w:pPr>
                    <w:autoSpaceDE w:val="0"/>
                    <w:autoSpaceDN w:val="0"/>
                    <w:spacing w:line="240" w:lineRule="auto"/>
                    <w:jc w:val="left"/>
                    <w:rPr>
                      <w:bCs/>
                      <w:kern w:val="0"/>
                      <w:sz w:val="18"/>
                      <w:szCs w:val="18"/>
                    </w:rPr>
                  </w:pPr>
                  <w:r w:rsidRPr="001F5CBF">
                    <w:rPr>
                      <w:bCs/>
                      <w:kern w:val="0"/>
                      <w:sz w:val="18"/>
                      <w:szCs w:val="18"/>
                    </w:rPr>
                    <w:t>C = C</w:t>
                  </w:r>
                  <w:r w:rsidRPr="001F5CBF">
                    <w:rPr>
                      <w:rFonts w:hint="eastAsia"/>
                      <w:bCs/>
                      <w:kern w:val="0"/>
                      <w:sz w:val="18"/>
                      <w:szCs w:val="18"/>
                    </w:rPr>
                    <w:t>通</w:t>
                  </w:r>
                  <w:r>
                    <w:rPr>
                      <w:bCs/>
                      <w:kern w:val="0"/>
                      <w:sz w:val="18"/>
                      <w:szCs w:val="18"/>
                    </w:rPr>
                    <w:t>道</w:t>
                  </w:r>
                  <w:r w:rsidRPr="001F5CBF">
                    <w:rPr>
                      <w:rFonts w:hint="eastAsia"/>
                      <w:bCs/>
                      <w:kern w:val="0"/>
                      <w:sz w:val="18"/>
                      <w:szCs w:val="18"/>
                    </w:rPr>
                    <w:t>/</w:t>
                  </w:r>
                  <w:r>
                    <w:rPr>
                      <w:rFonts w:hint="eastAsia"/>
                      <w:bCs/>
                      <w:kern w:val="0"/>
                      <w:sz w:val="18"/>
                      <w:szCs w:val="18"/>
                    </w:rPr>
                    <w:t>无数据</w:t>
                  </w:r>
                  <w:r w:rsidRPr="001F5CBF">
                    <w:rPr>
                      <w:rFonts w:hint="eastAsia"/>
                      <w:bCs/>
                      <w:kern w:val="0"/>
                      <w:sz w:val="18"/>
                      <w:szCs w:val="18"/>
                    </w:rPr>
                    <w:t>/</w:t>
                  </w:r>
                  <w:r w:rsidRPr="001F5CBF">
                    <w:rPr>
                      <w:bCs/>
                      <w:kern w:val="0"/>
                      <w:sz w:val="18"/>
                      <w:szCs w:val="18"/>
                    </w:rPr>
                    <w:t>I+Q</w:t>
                  </w:r>
                  <w:r>
                    <w:rPr>
                      <w:bCs/>
                      <w:kern w:val="0"/>
                      <w:sz w:val="18"/>
                      <w:szCs w:val="18"/>
                    </w:rPr>
                    <w:t>通道</w:t>
                  </w:r>
                  <w:r w:rsidRPr="001F5CBF">
                    <w:rPr>
                      <w:bCs/>
                      <w:kern w:val="0"/>
                      <w:sz w:val="18"/>
                      <w:szCs w:val="18"/>
                    </w:rPr>
                    <w:t xml:space="preserve">    </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bCs/>
                      <w:kern w:val="0"/>
                      <w:sz w:val="18"/>
                      <w:szCs w:val="18"/>
                    </w:rPr>
                    <w:t>(GAL,BDS)</w:t>
                  </w:r>
                </w:p>
              </w:tc>
            </w:tr>
            <w:tr w:rsidR="001F5CBF" w:rsidRPr="001F5CBF" w:rsidTr="00997B76">
              <w:tc>
                <w:tcPr>
                  <w:tcW w:w="2575" w:type="dxa"/>
                </w:tcPr>
                <w:p w:rsidR="001F5CBF" w:rsidRPr="001F5CBF" w:rsidRDefault="001F5CBF" w:rsidP="00997B76">
                  <w:pPr>
                    <w:autoSpaceDE w:val="0"/>
                    <w:autoSpaceDN w:val="0"/>
                    <w:spacing w:line="240" w:lineRule="auto"/>
                    <w:jc w:val="left"/>
                    <w:rPr>
                      <w:bCs/>
                      <w:kern w:val="0"/>
                      <w:sz w:val="18"/>
                      <w:szCs w:val="18"/>
                    </w:rPr>
                  </w:pPr>
                  <w:r w:rsidRPr="001F5CBF">
                    <w:rPr>
                      <w:bCs/>
                      <w:kern w:val="0"/>
                      <w:sz w:val="18"/>
                      <w:szCs w:val="18"/>
                    </w:rPr>
                    <w:t>I = I</w:t>
                  </w:r>
                  <w:r w:rsidRPr="001F5CBF">
                    <w:rPr>
                      <w:rFonts w:hint="eastAsia"/>
                      <w:bCs/>
                      <w:kern w:val="0"/>
                      <w:sz w:val="18"/>
                      <w:szCs w:val="18"/>
                    </w:rPr>
                    <w:t>通</w:t>
                  </w:r>
                  <w:r>
                    <w:rPr>
                      <w:bCs/>
                      <w:kern w:val="0"/>
                      <w:sz w:val="18"/>
                      <w:szCs w:val="18"/>
                    </w:rPr>
                    <w:t>道</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bCs/>
                      <w:kern w:val="0"/>
                      <w:sz w:val="18"/>
                      <w:szCs w:val="18"/>
                    </w:rPr>
                    <w:t>(GPS,GAL,QZSS,BDS)</w:t>
                  </w:r>
                </w:p>
              </w:tc>
            </w:tr>
            <w:tr w:rsidR="001F5CBF" w:rsidRPr="001F5CBF" w:rsidTr="00997B76">
              <w:tc>
                <w:tcPr>
                  <w:tcW w:w="2575" w:type="dxa"/>
                </w:tcPr>
                <w:p w:rsidR="001F5CBF" w:rsidRPr="001F5CBF" w:rsidRDefault="001F5CBF" w:rsidP="00997B76">
                  <w:pPr>
                    <w:autoSpaceDE w:val="0"/>
                    <w:autoSpaceDN w:val="0"/>
                    <w:spacing w:line="240" w:lineRule="auto"/>
                    <w:jc w:val="left"/>
                    <w:rPr>
                      <w:bCs/>
                      <w:kern w:val="0"/>
                      <w:sz w:val="18"/>
                      <w:szCs w:val="18"/>
                    </w:rPr>
                  </w:pPr>
                  <w:r w:rsidRPr="001F5CBF">
                    <w:rPr>
                      <w:bCs/>
                      <w:kern w:val="0"/>
                      <w:sz w:val="18"/>
                      <w:szCs w:val="18"/>
                    </w:rPr>
                    <w:t>Q = Q</w:t>
                  </w:r>
                  <w:r w:rsidRPr="001F5CBF">
                    <w:rPr>
                      <w:rFonts w:hint="eastAsia"/>
                      <w:bCs/>
                      <w:kern w:val="0"/>
                      <w:sz w:val="18"/>
                      <w:szCs w:val="18"/>
                    </w:rPr>
                    <w:t>通</w:t>
                  </w:r>
                  <w:r>
                    <w:rPr>
                      <w:bCs/>
                      <w:kern w:val="0"/>
                      <w:sz w:val="18"/>
                      <w:szCs w:val="18"/>
                    </w:rPr>
                    <w:t>道</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bCs/>
                      <w:kern w:val="0"/>
                      <w:sz w:val="18"/>
                      <w:szCs w:val="18"/>
                    </w:rPr>
                    <w:t>(GPS,GAL,QZSS,BDS)</w:t>
                  </w:r>
                </w:p>
              </w:tc>
            </w:tr>
            <w:tr w:rsidR="001F5CBF" w:rsidRPr="001F5CBF" w:rsidTr="00997B76">
              <w:tc>
                <w:tcPr>
                  <w:tcW w:w="2575" w:type="dxa"/>
                </w:tcPr>
                <w:p w:rsidR="001F5CBF" w:rsidRPr="001F5CBF" w:rsidRDefault="001F5CBF" w:rsidP="00997B76">
                  <w:pPr>
                    <w:autoSpaceDE w:val="0"/>
                    <w:autoSpaceDN w:val="0"/>
                    <w:spacing w:line="240" w:lineRule="auto"/>
                    <w:jc w:val="left"/>
                    <w:rPr>
                      <w:bCs/>
                      <w:kern w:val="0"/>
                      <w:sz w:val="18"/>
                      <w:szCs w:val="18"/>
                    </w:rPr>
                  </w:pPr>
                  <w:r w:rsidRPr="001F5CBF">
                    <w:rPr>
                      <w:bCs/>
                      <w:kern w:val="0"/>
                      <w:sz w:val="18"/>
                      <w:szCs w:val="18"/>
                    </w:rPr>
                    <w:t>S = M</w:t>
                  </w:r>
                  <w:r w:rsidRPr="001F5CBF">
                    <w:rPr>
                      <w:rFonts w:hint="eastAsia"/>
                      <w:bCs/>
                      <w:kern w:val="0"/>
                      <w:sz w:val="18"/>
                      <w:szCs w:val="18"/>
                    </w:rPr>
                    <w:t>通</w:t>
                  </w:r>
                  <w:r>
                    <w:rPr>
                      <w:bCs/>
                      <w:kern w:val="0"/>
                      <w:sz w:val="18"/>
                      <w:szCs w:val="18"/>
                    </w:rPr>
                    <w:t>道</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bCs/>
                      <w:kern w:val="0"/>
                      <w:sz w:val="18"/>
                      <w:szCs w:val="18"/>
                    </w:rPr>
                    <w:t>(L2C,GPS,QZSS)</w:t>
                  </w:r>
                </w:p>
              </w:tc>
            </w:tr>
            <w:tr w:rsidR="001F5CBF" w:rsidRPr="001F5CBF" w:rsidTr="00997B76">
              <w:tc>
                <w:tcPr>
                  <w:tcW w:w="2575" w:type="dxa"/>
                </w:tcPr>
                <w:p w:rsidR="001F5CBF" w:rsidRPr="001F5CBF" w:rsidRDefault="001F5CBF" w:rsidP="00997B76">
                  <w:pPr>
                    <w:autoSpaceDE w:val="0"/>
                    <w:autoSpaceDN w:val="0"/>
                    <w:spacing w:line="240" w:lineRule="auto"/>
                    <w:jc w:val="left"/>
                    <w:rPr>
                      <w:bCs/>
                      <w:kern w:val="0"/>
                      <w:sz w:val="18"/>
                      <w:szCs w:val="18"/>
                    </w:rPr>
                  </w:pPr>
                  <w:r w:rsidRPr="001F5CBF">
                    <w:rPr>
                      <w:bCs/>
                      <w:kern w:val="0"/>
                      <w:sz w:val="18"/>
                      <w:szCs w:val="18"/>
                    </w:rPr>
                    <w:t>L = L</w:t>
                  </w:r>
                  <w:r w:rsidRPr="001F5CBF">
                    <w:rPr>
                      <w:rFonts w:hint="eastAsia"/>
                      <w:bCs/>
                      <w:kern w:val="0"/>
                      <w:sz w:val="18"/>
                      <w:szCs w:val="18"/>
                    </w:rPr>
                    <w:t>通</w:t>
                  </w:r>
                  <w:r>
                    <w:rPr>
                      <w:bCs/>
                      <w:kern w:val="0"/>
                      <w:sz w:val="18"/>
                      <w:szCs w:val="18"/>
                    </w:rPr>
                    <w:t>道</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bCs/>
                      <w:kern w:val="0"/>
                      <w:sz w:val="18"/>
                      <w:szCs w:val="18"/>
                    </w:rPr>
                    <w:t>(L2C,GPS,QZSS)</w:t>
                  </w:r>
                </w:p>
              </w:tc>
            </w:tr>
            <w:tr w:rsidR="001F5CBF" w:rsidRPr="001F5CBF" w:rsidTr="00997B76">
              <w:tc>
                <w:tcPr>
                  <w:tcW w:w="2575" w:type="dxa"/>
                </w:tcPr>
                <w:p w:rsidR="001F5CBF" w:rsidRPr="001F5CBF" w:rsidRDefault="001F5CBF" w:rsidP="00997B76">
                  <w:pPr>
                    <w:autoSpaceDE w:val="0"/>
                    <w:autoSpaceDN w:val="0"/>
                    <w:spacing w:line="240" w:lineRule="auto"/>
                    <w:jc w:val="left"/>
                    <w:rPr>
                      <w:bCs/>
                      <w:kern w:val="0"/>
                      <w:sz w:val="18"/>
                      <w:szCs w:val="18"/>
                    </w:rPr>
                  </w:pPr>
                  <w:r w:rsidRPr="001F5CBF">
                    <w:rPr>
                      <w:bCs/>
                      <w:kern w:val="0"/>
                      <w:sz w:val="18"/>
                      <w:szCs w:val="18"/>
                    </w:rPr>
                    <w:t>X = B+C</w:t>
                  </w:r>
                  <w:r w:rsidRPr="001F5CBF">
                    <w:rPr>
                      <w:rFonts w:hint="eastAsia"/>
                      <w:bCs/>
                      <w:kern w:val="0"/>
                      <w:sz w:val="18"/>
                      <w:szCs w:val="18"/>
                    </w:rPr>
                    <w:t>通</w:t>
                  </w:r>
                  <w:r>
                    <w:rPr>
                      <w:bCs/>
                      <w:kern w:val="0"/>
                      <w:sz w:val="18"/>
                      <w:szCs w:val="18"/>
                    </w:rPr>
                    <w:t>道</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bCs/>
                      <w:kern w:val="0"/>
                      <w:sz w:val="18"/>
                      <w:szCs w:val="18"/>
                    </w:rPr>
                    <w:t>(GAL)</w:t>
                  </w:r>
                </w:p>
              </w:tc>
            </w:tr>
            <w:tr w:rsidR="001F5CBF" w:rsidRPr="001F5CBF" w:rsidTr="00997B76">
              <w:tc>
                <w:tcPr>
                  <w:tcW w:w="2575" w:type="dxa"/>
                </w:tcPr>
                <w:p w:rsidR="001F5CBF" w:rsidRPr="001F5CBF" w:rsidRDefault="001F5CBF" w:rsidP="00997B76">
                  <w:pPr>
                    <w:autoSpaceDE w:val="0"/>
                    <w:autoSpaceDN w:val="0"/>
                    <w:spacing w:line="240" w:lineRule="auto"/>
                    <w:ind w:firstLineChars="200" w:firstLine="360"/>
                    <w:jc w:val="left"/>
                    <w:rPr>
                      <w:bCs/>
                      <w:kern w:val="0"/>
                      <w:sz w:val="18"/>
                      <w:szCs w:val="18"/>
                    </w:rPr>
                  </w:pPr>
                  <w:r w:rsidRPr="001F5CBF">
                    <w:rPr>
                      <w:bCs/>
                      <w:kern w:val="0"/>
                      <w:sz w:val="18"/>
                      <w:szCs w:val="18"/>
                    </w:rPr>
                    <w:t>I+Q</w:t>
                  </w:r>
                  <w:r w:rsidRPr="001F5CBF">
                    <w:rPr>
                      <w:rFonts w:hint="eastAsia"/>
                      <w:bCs/>
                      <w:kern w:val="0"/>
                      <w:sz w:val="18"/>
                      <w:szCs w:val="18"/>
                    </w:rPr>
                    <w:t>通</w:t>
                  </w:r>
                  <w:r>
                    <w:rPr>
                      <w:bCs/>
                      <w:kern w:val="0"/>
                      <w:sz w:val="18"/>
                      <w:szCs w:val="18"/>
                    </w:rPr>
                    <w:t>道</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bCs/>
                      <w:kern w:val="0"/>
                      <w:sz w:val="18"/>
                      <w:szCs w:val="18"/>
                    </w:rPr>
                    <w:t>(GPS,GAL,QZSS,BDS)</w:t>
                  </w:r>
                </w:p>
              </w:tc>
            </w:tr>
            <w:tr w:rsidR="001F5CBF" w:rsidRPr="001F5CBF" w:rsidTr="00997B76">
              <w:tc>
                <w:tcPr>
                  <w:tcW w:w="2575" w:type="dxa"/>
                </w:tcPr>
                <w:p w:rsidR="001F5CBF" w:rsidRPr="001F5CBF" w:rsidRDefault="001F5CBF" w:rsidP="00997B76">
                  <w:pPr>
                    <w:autoSpaceDE w:val="0"/>
                    <w:autoSpaceDN w:val="0"/>
                    <w:spacing w:line="240" w:lineRule="auto"/>
                    <w:ind w:firstLineChars="200" w:firstLine="360"/>
                    <w:jc w:val="left"/>
                    <w:rPr>
                      <w:bCs/>
                      <w:kern w:val="0"/>
                      <w:sz w:val="18"/>
                      <w:szCs w:val="18"/>
                    </w:rPr>
                  </w:pPr>
                  <w:r w:rsidRPr="001F5CBF">
                    <w:rPr>
                      <w:bCs/>
                      <w:kern w:val="0"/>
                      <w:sz w:val="18"/>
                      <w:szCs w:val="18"/>
                    </w:rPr>
                    <w:t>A+B</w:t>
                  </w:r>
                  <w:r w:rsidRPr="001F5CBF">
                    <w:rPr>
                      <w:rFonts w:hint="eastAsia"/>
                      <w:bCs/>
                      <w:kern w:val="0"/>
                      <w:sz w:val="18"/>
                      <w:szCs w:val="18"/>
                    </w:rPr>
                    <w:t>通道</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rFonts w:hint="eastAsia"/>
                      <w:bCs/>
                      <w:kern w:val="0"/>
                      <w:sz w:val="18"/>
                      <w:szCs w:val="18"/>
                    </w:rPr>
                    <w:t>(</w:t>
                  </w:r>
                  <w:r w:rsidRPr="001F5CBF">
                    <w:rPr>
                      <w:bCs/>
                      <w:kern w:val="0"/>
                      <w:sz w:val="18"/>
                      <w:szCs w:val="18"/>
                    </w:rPr>
                    <w:t>BDS</w:t>
                  </w:r>
                  <w:r w:rsidRPr="001F5CBF">
                    <w:rPr>
                      <w:rFonts w:hint="eastAsia"/>
                      <w:bCs/>
                      <w:kern w:val="0"/>
                      <w:sz w:val="18"/>
                      <w:szCs w:val="18"/>
                    </w:rPr>
                    <w:t>)</w:t>
                  </w:r>
                </w:p>
              </w:tc>
            </w:tr>
            <w:tr w:rsidR="001F5CBF" w:rsidRPr="001F5CBF" w:rsidTr="00997B76">
              <w:tc>
                <w:tcPr>
                  <w:tcW w:w="2575" w:type="dxa"/>
                </w:tcPr>
                <w:p w:rsidR="001F5CBF" w:rsidRPr="001F5CBF" w:rsidRDefault="001F5CBF" w:rsidP="00997B76">
                  <w:pPr>
                    <w:autoSpaceDE w:val="0"/>
                    <w:autoSpaceDN w:val="0"/>
                    <w:spacing w:line="240" w:lineRule="auto"/>
                    <w:ind w:firstLineChars="200" w:firstLine="360"/>
                    <w:jc w:val="left"/>
                    <w:rPr>
                      <w:bCs/>
                      <w:kern w:val="0"/>
                      <w:sz w:val="18"/>
                      <w:szCs w:val="18"/>
                    </w:rPr>
                  </w:pPr>
                  <w:r w:rsidRPr="001F5CBF">
                    <w:rPr>
                      <w:bCs/>
                      <w:kern w:val="0"/>
                      <w:sz w:val="18"/>
                      <w:szCs w:val="18"/>
                    </w:rPr>
                    <w:t>M+L</w:t>
                  </w:r>
                  <w:r w:rsidRPr="001F5CBF">
                    <w:rPr>
                      <w:rFonts w:hint="eastAsia"/>
                      <w:bCs/>
                      <w:kern w:val="0"/>
                      <w:sz w:val="18"/>
                      <w:szCs w:val="18"/>
                    </w:rPr>
                    <w:t>通</w:t>
                  </w:r>
                  <w:r>
                    <w:rPr>
                      <w:bCs/>
                      <w:kern w:val="0"/>
                      <w:sz w:val="18"/>
                      <w:szCs w:val="18"/>
                    </w:rPr>
                    <w:t>道</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bCs/>
                      <w:kern w:val="0"/>
                      <w:sz w:val="18"/>
                      <w:szCs w:val="18"/>
                    </w:rPr>
                    <w:t>(GPS,QZSS)</w:t>
                  </w:r>
                </w:p>
              </w:tc>
            </w:tr>
            <w:tr w:rsidR="001F5CBF" w:rsidRPr="001F5CBF" w:rsidTr="00997B76">
              <w:tc>
                <w:tcPr>
                  <w:tcW w:w="2575" w:type="dxa"/>
                </w:tcPr>
                <w:p w:rsidR="001F5CBF" w:rsidRPr="001F5CBF" w:rsidRDefault="001F5CBF" w:rsidP="00997B76">
                  <w:pPr>
                    <w:autoSpaceDE w:val="0"/>
                    <w:autoSpaceDN w:val="0"/>
                    <w:spacing w:line="240" w:lineRule="auto"/>
                    <w:ind w:firstLineChars="200" w:firstLine="360"/>
                    <w:jc w:val="left"/>
                    <w:rPr>
                      <w:bCs/>
                      <w:kern w:val="0"/>
                      <w:sz w:val="18"/>
                      <w:szCs w:val="18"/>
                    </w:rPr>
                  </w:pPr>
                  <w:r w:rsidRPr="001F5CBF">
                    <w:rPr>
                      <w:bCs/>
                      <w:kern w:val="0"/>
                      <w:sz w:val="18"/>
                      <w:szCs w:val="18"/>
                    </w:rPr>
                    <w:t>D+P</w:t>
                  </w:r>
                  <w:r w:rsidRPr="001F5CBF">
                    <w:rPr>
                      <w:rFonts w:hint="eastAsia"/>
                      <w:bCs/>
                      <w:kern w:val="0"/>
                      <w:sz w:val="18"/>
                      <w:szCs w:val="18"/>
                    </w:rPr>
                    <w:t>通道</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rFonts w:hint="eastAsia"/>
                      <w:bCs/>
                      <w:kern w:val="0"/>
                      <w:sz w:val="18"/>
                      <w:szCs w:val="18"/>
                    </w:rPr>
                    <w:t>(</w:t>
                  </w:r>
                  <w:r w:rsidRPr="001F5CBF">
                    <w:rPr>
                      <w:bCs/>
                      <w:kern w:val="0"/>
                      <w:sz w:val="18"/>
                      <w:szCs w:val="18"/>
                    </w:rPr>
                    <w:t>GPS,QZSS</w:t>
                  </w:r>
                  <w:r w:rsidRPr="001F5CBF">
                    <w:rPr>
                      <w:rFonts w:hint="eastAsia"/>
                      <w:bCs/>
                      <w:kern w:val="0"/>
                      <w:sz w:val="18"/>
                      <w:szCs w:val="18"/>
                    </w:rPr>
                    <w:t>)</w:t>
                  </w:r>
                </w:p>
              </w:tc>
            </w:tr>
            <w:tr w:rsidR="001F5CBF" w:rsidRPr="001F5CBF" w:rsidTr="00997B76">
              <w:tc>
                <w:tcPr>
                  <w:tcW w:w="2575" w:type="dxa"/>
                </w:tcPr>
                <w:p w:rsidR="001F5CBF" w:rsidRPr="001F5CBF" w:rsidRDefault="001F5CBF" w:rsidP="00997B76">
                  <w:pPr>
                    <w:autoSpaceDE w:val="0"/>
                    <w:autoSpaceDN w:val="0"/>
                    <w:spacing w:line="240" w:lineRule="auto"/>
                    <w:jc w:val="left"/>
                    <w:rPr>
                      <w:bCs/>
                      <w:kern w:val="0"/>
                      <w:sz w:val="18"/>
                      <w:szCs w:val="18"/>
                    </w:rPr>
                  </w:pPr>
                  <w:r w:rsidRPr="001F5CBF">
                    <w:rPr>
                      <w:bCs/>
                      <w:kern w:val="0"/>
                      <w:sz w:val="18"/>
                      <w:szCs w:val="18"/>
                    </w:rPr>
                    <w:t>W = Z-tracking</w:t>
                  </w:r>
                </w:p>
                <w:p w:rsidR="001F5CBF" w:rsidRPr="001F5CBF" w:rsidRDefault="001F5CBF" w:rsidP="00997B76">
                  <w:pPr>
                    <w:autoSpaceDE w:val="0"/>
                    <w:autoSpaceDN w:val="0"/>
                    <w:spacing w:line="240" w:lineRule="auto"/>
                    <w:jc w:val="left"/>
                    <w:rPr>
                      <w:bCs/>
                      <w:kern w:val="0"/>
                      <w:sz w:val="18"/>
                      <w:szCs w:val="18"/>
                    </w:rPr>
                  </w:pPr>
                  <w:r w:rsidRPr="001F5CBF">
                    <w:rPr>
                      <w:bCs/>
                      <w:kern w:val="0"/>
                      <w:sz w:val="18"/>
                      <w:szCs w:val="18"/>
                    </w:rPr>
                    <w:t>Z = A+B+C</w:t>
                  </w:r>
                  <w:r w:rsidRPr="001F5CBF">
                    <w:rPr>
                      <w:rFonts w:hint="eastAsia"/>
                      <w:bCs/>
                      <w:kern w:val="0"/>
                      <w:sz w:val="18"/>
                      <w:szCs w:val="18"/>
                    </w:rPr>
                    <w:t>通</w:t>
                  </w:r>
                  <w:r>
                    <w:rPr>
                      <w:bCs/>
                      <w:kern w:val="0"/>
                      <w:sz w:val="18"/>
                      <w:szCs w:val="18"/>
                    </w:rPr>
                    <w:t>道</w:t>
                  </w:r>
                </w:p>
                <w:p w:rsidR="001F5CBF" w:rsidRPr="001F5CBF" w:rsidRDefault="001F5CBF" w:rsidP="00997B76">
                  <w:pPr>
                    <w:autoSpaceDE w:val="0"/>
                    <w:autoSpaceDN w:val="0"/>
                    <w:spacing w:line="240" w:lineRule="auto"/>
                    <w:jc w:val="left"/>
                    <w:rPr>
                      <w:bCs/>
                      <w:kern w:val="0"/>
                      <w:sz w:val="18"/>
                      <w:szCs w:val="18"/>
                    </w:rPr>
                  </w:pPr>
                  <w:r>
                    <w:rPr>
                      <w:rFonts w:hint="eastAsia"/>
                      <w:bCs/>
                      <w:kern w:val="0"/>
                      <w:sz w:val="18"/>
                      <w:szCs w:val="18"/>
                    </w:rPr>
                    <w:t xml:space="preserve">  </w:t>
                  </w:r>
                  <w:r>
                    <w:rPr>
                      <w:bCs/>
                      <w:kern w:val="0"/>
                      <w:sz w:val="18"/>
                      <w:szCs w:val="18"/>
                    </w:rPr>
                    <w:t xml:space="preserve"> </w:t>
                  </w:r>
                  <w:r>
                    <w:rPr>
                      <w:rFonts w:hint="eastAsia"/>
                      <w:bCs/>
                      <w:kern w:val="0"/>
                      <w:sz w:val="18"/>
                      <w:szCs w:val="18"/>
                    </w:rPr>
                    <w:t>A+B+C</w:t>
                  </w:r>
                  <w:r>
                    <w:rPr>
                      <w:rFonts w:hint="eastAsia"/>
                      <w:bCs/>
                      <w:kern w:val="0"/>
                      <w:sz w:val="18"/>
                      <w:szCs w:val="18"/>
                    </w:rPr>
                    <w:t>通道</w:t>
                  </w:r>
                </w:p>
              </w:tc>
              <w:tc>
                <w:tcPr>
                  <w:tcW w:w="2249" w:type="dxa"/>
                </w:tcPr>
                <w:p w:rsidR="001F5CBF" w:rsidRPr="001F5CBF" w:rsidRDefault="001F5CBF" w:rsidP="00997B76">
                  <w:pPr>
                    <w:autoSpaceDE w:val="0"/>
                    <w:autoSpaceDN w:val="0"/>
                    <w:spacing w:line="240" w:lineRule="auto"/>
                    <w:jc w:val="right"/>
                    <w:rPr>
                      <w:bCs/>
                      <w:kern w:val="0"/>
                      <w:sz w:val="18"/>
                      <w:szCs w:val="18"/>
                    </w:rPr>
                  </w:pPr>
                  <w:r w:rsidRPr="001F5CBF">
                    <w:rPr>
                      <w:bCs/>
                      <w:kern w:val="0"/>
                      <w:sz w:val="18"/>
                      <w:szCs w:val="18"/>
                    </w:rPr>
                    <w:t>(GPS)</w:t>
                  </w:r>
                </w:p>
                <w:p w:rsidR="001F5CBF" w:rsidRPr="001F5CBF" w:rsidRDefault="001F5CBF" w:rsidP="00997B76">
                  <w:pPr>
                    <w:autoSpaceDE w:val="0"/>
                    <w:autoSpaceDN w:val="0"/>
                    <w:spacing w:line="240" w:lineRule="auto"/>
                    <w:jc w:val="right"/>
                    <w:rPr>
                      <w:bCs/>
                      <w:kern w:val="0"/>
                      <w:sz w:val="18"/>
                      <w:szCs w:val="18"/>
                    </w:rPr>
                  </w:pPr>
                  <w:r w:rsidRPr="001F5CBF">
                    <w:rPr>
                      <w:bCs/>
                      <w:kern w:val="0"/>
                      <w:sz w:val="18"/>
                      <w:szCs w:val="18"/>
                    </w:rPr>
                    <w:t>(GAL)</w:t>
                  </w:r>
                </w:p>
                <w:p w:rsidR="001F5CBF" w:rsidRPr="001F5CBF" w:rsidRDefault="001F5CBF" w:rsidP="00997B76">
                  <w:pPr>
                    <w:autoSpaceDE w:val="0"/>
                    <w:autoSpaceDN w:val="0"/>
                    <w:spacing w:line="240" w:lineRule="auto"/>
                    <w:jc w:val="right"/>
                    <w:rPr>
                      <w:bCs/>
                      <w:kern w:val="0"/>
                      <w:sz w:val="18"/>
                      <w:szCs w:val="18"/>
                    </w:rPr>
                  </w:pPr>
                  <w:r w:rsidRPr="001F5CBF">
                    <w:rPr>
                      <w:rFonts w:hint="eastAsia"/>
                      <w:bCs/>
                      <w:kern w:val="0"/>
                      <w:sz w:val="18"/>
                      <w:szCs w:val="18"/>
                    </w:rPr>
                    <w:t>BDS</w:t>
                  </w:r>
                  <w:r w:rsidRPr="001F5CBF">
                    <w:rPr>
                      <w:bCs/>
                      <w:kern w:val="0"/>
                      <w:sz w:val="18"/>
                      <w:szCs w:val="18"/>
                    </w:rPr>
                    <w:t>)</w:t>
                  </w:r>
                </w:p>
              </w:tc>
            </w:tr>
            <w:tr w:rsidR="001F5CBF" w:rsidRPr="001F5CBF" w:rsidTr="00997B76">
              <w:tc>
                <w:tcPr>
                  <w:tcW w:w="4824" w:type="dxa"/>
                  <w:gridSpan w:val="2"/>
                </w:tcPr>
                <w:p w:rsidR="001F5CBF" w:rsidRPr="001F5CBF" w:rsidRDefault="001F5CBF" w:rsidP="00103FA4">
                  <w:pPr>
                    <w:autoSpaceDE w:val="0"/>
                    <w:autoSpaceDN w:val="0"/>
                    <w:spacing w:line="240" w:lineRule="auto"/>
                    <w:jc w:val="left"/>
                    <w:rPr>
                      <w:bCs/>
                      <w:kern w:val="0"/>
                      <w:sz w:val="18"/>
                      <w:szCs w:val="18"/>
                    </w:rPr>
                  </w:pPr>
                  <w:r>
                    <w:rPr>
                      <w:bCs/>
                      <w:kern w:val="0"/>
                      <w:sz w:val="18"/>
                      <w:szCs w:val="18"/>
                    </w:rPr>
                    <w:t>空格：</w:t>
                  </w:r>
                  <w:r>
                    <w:rPr>
                      <w:bCs/>
                      <w:kern w:val="0"/>
                      <w:sz w:val="18"/>
                      <w:szCs w:val="18"/>
                    </w:rPr>
                    <w:t>I</w:t>
                  </w:r>
                  <w:r>
                    <w:rPr>
                      <w:bCs/>
                      <w:kern w:val="0"/>
                      <w:sz w:val="18"/>
                      <w:szCs w:val="18"/>
                    </w:rPr>
                    <w:t>、</w:t>
                  </w:r>
                  <w:r>
                    <w:rPr>
                      <w:bCs/>
                      <w:kern w:val="0"/>
                      <w:sz w:val="18"/>
                      <w:szCs w:val="18"/>
                    </w:rPr>
                    <w:t>X</w:t>
                  </w:r>
                  <w:r>
                    <w:rPr>
                      <w:bCs/>
                      <w:kern w:val="0"/>
                      <w:sz w:val="18"/>
                      <w:szCs w:val="18"/>
                    </w:rPr>
                    <w:t>或未知跟踪模式的类型</w:t>
                  </w:r>
                  <w:r>
                    <w:rPr>
                      <w:bCs/>
                      <w:kern w:val="0"/>
                      <w:sz w:val="18"/>
                      <w:szCs w:val="18"/>
                    </w:rPr>
                    <w:t xml:space="preserve">     (all)</w:t>
                  </w:r>
                </w:p>
              </w:tc>
            </w:tr>
            <w:tr w:rsidR="001F5CBF" w:rsidRPr="001F5CBF" w:rsidTr="00997B76">
              <w:tc>
                <w:tcPr>
                  <w:tcW w:w="4824" w:type="dxa"/>
                  <w:gridSpan w:val="2"/>
                </w:tcPr>
                <w:p w:rsidR="003E38D8" w:rsidRPr="003E38D8" w:rsidRDefault="003E38D8" w:rsidP="003E38D8">
                  <w:pPr>
                    <w:autoSpaceDE w:val="0"/>
                    <w:autoSpaceDN w:val="0"/>
                    <w:spacing w:line="240" w:lineRule="auto"/>
                    <w:jc w:val="left"/>
                    <w:rPr>
                      <w:bCs/>
                      <w:kern w:val="0"/>
                      <w:sz w:val="18"/>
                      <w:szCs w:val="18"/>
                    </w:rPr>
                  </w:pPr>
                  <w:r w:rsidRPr="003E38D8">
                    <w:rPr>
                      <w:rFonts w:hint="eastAsia"/>
                      <w:bCs/>
                      <w:kern w:val="0"/>
                      <w:sz w:val="18"/>
                      <w:szCs w:val="18"/>
                    </w:rPr>
                    <w:t>所有字符均大写</w:t>
                  </w:r>
                </w:p>
                <w:p w:rsidR="003E38D8" w:rsidRPr="003E38D8" w:rsidRDefault="003E38D8" w:rsidP="003E38D8">
                  <w:pPr>
                    <w:autoSpaceDE w:val="0"/>
                    <w:autoSpaceDN w:val="0"/>
                    <w:spacing w:line="240" w:lineRule="auto"/>
                    <w:jc w:val="left"/>
                    <w:rPr>
                      <w:bCs/>
                      <w:kern w:val="0"/>
                      <w:sz w:val="18"/>
                      <w:szCs w:val="18"/>
                    </w:rPr>
                  </w:pPr>
                  <w:r w:rsidRPr="003E38D8">
                    <w:rPr>
                      <w:rFonts w:hint="eastAsia"/>
                      <w:bCs/>
                      <w:kern w:val="0"/>
                      <w:sz w:val="18"/>
                      <w:szCs w:val="18"/>
                    </w:rPr>
                    <w:t>单位：相位</w:t>
                  </w:r>
                  <w:r w:rsidRPr="003E38D8">
                    <w:rPr>
                      <w:rFonts w:hint="eastAsia"/>
                      <w:bCs/>
                      <w:kern w:val="0"/>
                      <w:sz w:val="18"/>
                      <w:szCs w:val="18"/>
                    </w:rPr>
                    <w:t xml:space="preserve">               </w:t>
                  </w:r>
                  <w:r w:rsidRPr="003E38D8">
                    <w:rPr>
                      <w:rFonts w:hint="eastAsia"/>
                      <w:bCs/>
                      <w:kern w:val="0"/>
                      <w:sz w:val="18"/>
                      <w:szCs w:val="18"/>
                    </w:rPr>
                    <w:t>：整周</w:t>
                  </w:r>
                </w:p>
                <w:p w:rsidR="003E38D8" w:rsidRPr="003E38D8" w:rsidRDefault="003E38D8" w:rsidP="003E38D8">
                  <w:pPr>
                    <w:autoSpaceDE w:val="0"/>
                    <w:autoSpaceDN w:val="0"/>
                    <w:spacing w:line="240" w:lineRule="auto"/>
                    <w:jc w:val="left"/>
                    <w:rPr>
                      <w:bCs/>
                      <w:kern w:val="0"/>
                      <w:sz w:val="18"/>
                      <w:szCs w:val="18"/>
                    </w:rPr>
                  </w:pPr>
                  <w:r w:rsidRPr="003E38D8">
                    <w:rPr>
                      <w:rFonts w:hint="eastAsia"/>
                      <w:bCs/>
                      <w:kern w:val="0"/>
                      <w:sz w:val="18"/>
                      <w:szCs w:val="18"/>
                    </w:rPr>
                    <w:t xml:space="preserve">      </w:t>
                  </w:r>
                  <w:r w:rsidRPr="003E38D8">
                    <w:rPr>
                      <w:rFonts w:hint="eastAsia"/>
                      <w:bCs/>
                      <w:kern w:val="0"/>
                      <w:sz w:val="18"/>
                      <w:szCs w:val="18"/>
                    </w:rPr>
                    <w:t>伪距</w:t>
                  </w:r>
                  <w:r w:rsidRPr="003E38D8">
                    <w:rPr>
                      <w:rFonts w:hint="eastAsia"/>
                      <w:bCs/>
                      <w:kern w:val="0"/>
                      <w:sz w:val="18"/>
                      <w:szCs w:val="18"/>
                    </w:rPr>
                    <w:t xml:space="preserve">               </w:t>
                  </w:r>
                  <w:r w:rsidRPr="003E38D8">
                    <w:rPr>
                      <w:rFonts w:hint="eastAsia"/>
                      <w:bCs/>
                      <w:kern w:val="0"/>
                      <w:sz w:val="18"/>
                      <w:szCs w:val="18"/>
                    </w:rPr>
                    <w:t>：米</w:t>
                  </w:r>
                </w:p>
                <w:p w:rsidR="003E38D8" w:rsidRPr="003E38D8" w:rsidRDefault="003E38D8" w:rsidP="003E38D8">
                  <w:pPr>
                    <w:autoSpaceDE w:val="0"/>
                    <w:autoSpaceDN w:val="0"/>
                    <w:spacing w:line="240" w:lineRule="auto"/>
                    <w:jc w:val="left"/>
                    <w:rPr>
                      <w:bCs/>
                      <w:kern w:val="0"/>
                      <w:sz w:val="18"/>
                      <w:szCs w:val="18"/>
                    </w:rPr>
                  </w:pPr>
                  <w:r w:rsidRPr="003E38D8">
                    <w:rPr>
                      <w:rFonts w:hint="eastAsia"/>
                      <w:bCs/>
                      <w:kern w:val="0"/>
                      <w:sz w:val="18"/>
                      <w:szCs w:val="18"/>
                    </w:rPr>
                    <w:t xml:space="preserve">      </w:t>
                  </w:r>
                  <w:r w:rsidRPr="003E38D8">
                    <w:rPr>
                      <w:rFonts w:hint="eastAsia"/>
                      <w:bCs/>
                      <w:kern w:val="0"/>
                      <w:sz w:val="18"/>
                      <w:szCs w:val="18"/>
                    </w:rPr>
                    <w:t>多普勒</w:t>
                  </w:r>
                  <w:r w:rsidRPr="003E38D8">
                    <w:rPr>
                      <w:rFonts w:hint="eastAsia"/>
                      <w:bCs/>
                      <w:kern w:val="0"/>
                      <w:sz w:val="18"/>
                      <w:szCs w:val="18"/>
                    </w:rPr>
                    <w:t xml:space="preserve">             </w:t>
                  </w:r>
                  <w:r w:rsidRPr="003E38D8">
                    <w:rPr>
                      <w:rFonts w:hint="eastAsia"/>
                      <w:bCs/>
                      <w:kern w:val="0"/>
                      <w:sz w:val="18"/>
                      <w:szCs w:val="18"/>
                    </w:rPr>
                    <w:t>：</w:t>
                  </w:r>
                  <w:r w:rsidRPr="003E38D8">
                    <w:rPr>
                      <w:rFonts w:hint="eastAsia"/>
                      <w:bCs/>
                      <w:kern w:val="0"/>
                      <w:sz w:val="18"/>
                      <w:szCs w:val="18"/>
                    </w:rPr>
                    <w:t>Hz</w:t>
                  </w:r>
                </w:p>
                <w:p w:rsidR="003E38D8" w:rsidRPr="003E38D8" w:rsidRDefault="003E38D8" w:rsidP="003E38D8">
                  <w:pPr>
                    <w:autoSpaceDE w:val="0"/>
                    <w:autoSpaceDN w:val="0"/>
                    <w:spacing w:line="240" w:lineRule="auto"/>
                    <w:jc w:val="left"/>
                    <w:rPr>
                      <w:bCs/>
                      <w:kern w:val="0"/>
                      <w:sz w:val="18"/>
                      <w:szCs w:val="18"/>
                    </w:rPr>
                  </w:pPr>
                  <w:r w:rsidRPr="003E38D8">
                    <w:rPr>
                      <w:rFonts w:hint="eastAsia"/>
                      <w:bCs/>
                      <w:kern w:val="0"/>
                      <w:sz w:val="18"/>
                      <w:szCs w:val="18"/>
                    </w:rPr>
                    <w:t xml:space="preserve">      </w:t>
                  </w:r>
                  <w:r w:rsidRPr="003E38D8">
                    <w:rPr>
                      <w:rFonts w:hint="eastAsia"/>
                      <w:bCs/>
                      <w:kern w:val="0"/>
                      <w:sz w:val="18"/>
                      <w:szCs w:val="18"/>
                    </w:rPr>
                    <w:t>信号强度</w:t>
                  </w:r>
                  <w:r w:rsidRPr="003E38D8">
                    <w:rPr>
                      <w:rFonts w:hint="eastAsia"/>
                      <w:bCs/>
                      <w:kern w:val="0"/>
                      <w:sz w:val="18"/>
                      <w:szCs w:val="18"/>
                    </w:rPr>
                    <w:t xml:space="preserve">           </w:t>
                  </w:r>
                  <w:r w:rsidRPr="003E38D8">
                    <w:rPr>
                      <w:rFonts w:hint="eastAsia"/>
                      <w:bCs/>
                      <w:kern w:val="0"/>
                      <w:sz w:val="18"/>
                      <w:szCs w:val="18"/>
                    </w:rPr>
                    <w:t>：与接收机相关</w:t>
                  </w:r>
                </w:p>
                <w:p w:rsidR="003E38D8" w:rsidRPr="003E38D8" w:rsidRDefault="003E38D8" w:rsidP="003E38D8">
                  <w:pPr>
                    <w:autoSpaceDE w:val="0"/>
                    <w:autoSpaceDN w:val="0"/>
                    <w:spacing w:line="240" w:lineRule="auto"/>
                    <w:jc w:val="left"/>
                    <w:rPr>
                      <w:bCs/>
                      <w:kern w:val="0"/>
                      <w:sz w:val="18"/>
                      <w:szCs w:val="18"/>
                    </w:rPr>
                  </w:pPr>
                  <w:r w:rsidRPr="003E38D8">
                    <w:rPr>
                      <w:rFonts w:hint="eastAsia"/>
                      <w:bCs/>
                      <w:kern w:val="0"/>
                      <w:sz w:val="18"/>
                      <w:szCs w:val="18"/>
                    </w:rPr>
                    <w:t xml:space="preserve">      </w:t>
                  </w:r>
                  <w:r w:rsidRPr="003E38D8">
                    <w:rPr>
                      <w:rFonts w:hint="eastAsia"/>
                      <w:bCs/>
                      <w:kern w:val="0"/>
                      <w:sz w:val="18"/>
                      <w:szCs w:val="18"/>
                    </w:rPr>
                    <w:t>电离层相位延时</w:t>
                  </w:r>
                  <w:r w:rsidRPr="003E38D8">
                    <w:rPr>
                      <w:rFonts w:hint="eastAsia"/>
                      <w:bCs/>
                      <w:kern w:val="0"/>
                      <w:sz w:val="18"/>
                      <w:szCs w:val="18"/>
                    </w:rPr>
                    <w:t xml:space="preserve">     </w:t>
                  </w:r>
                  <w:r w:rsidRPr="003E38D8">
                    <w:rPr>
                      <w:rFonts w:hint="eastAsia"/>
                      <w:bCs/>
                      <w:kern w:val="0"/>
                      <w:sz w:val="18"/>
                      <w:szCs w:val="18"/>
                    </w:rPr>
                    <w:t>：整周</w:t>
                  </w:r>
                </w:p>
                <w:p w:rsidR="001F5CBF" w:rsidRDefault="003E38D8" w:rsidP="00103FA4">
                  <w:pPr>
                    <w:autoSpaceDE w:val="0"/>
                    <w:autoSpaceDN w:val="0"/>
                    <w:spacing w:line="240" w:lineRule="auto"/>
                    <w:jc w:val="left"/>
                    <w:rPr>
                      <w:bCs/>
                      <w:kern w:val="0"/>
                      <w:sz w:val="18"/>
                      <w:szCs w:val="18"/>
                    </w:rPr>
                  </w:pPr>
                  <w:r w:rsidRPr="003E38D8">
                    <w:rPr>
                      <w:rFonts w:hint="eastAsia"/>
                      <w:bCs/>
                      <w:kern w:val="0"/>
                      <w:sz w:val="18"/>
                      <w:szCs w:val="18"/>
                    </w:rPr>
                    <w:t xml:space="preserve">      </w:t>
                  </w:r>
                  <w:r w:rsidRPr="003E38D8">
                    <w:rPr>
                      <w:rFonts w:hint="eastAsia"/>
                      <w:bCs/>
                      <w:kern w:val="0"/>
                      <w:sz w:val="18"/>
                      <w:szCs w:val="18"/>
                    </w:rPr>
                    <w:t>接收机通道号</w:t>
                  </w:r>
                  <w:r w:rsidRPr="003E38D8">
                    <w:rPr>
                      <w:rFonts w:hint="eastAsia"/>
                      <w:bCs/>
                      <w:kern w:val="0"/>
                      <w:sz w:val="18"/>
                      <w:szCs w:val="18"/>
                    </w:rPr>
                    <w:t xml:space="preserve">       </w:t>
                  </w:r>
                  <w:r w:rsidRPr="003E38D8">
                    <w:rPr>
                      <w:rFonts w:hint="eastAsia"/>
                      <w:bCs/>
                      <w:kern w:val="0"/>
                      <w:sz w:val="18"/>
                      <w:szCs w:val="18"/>
                    </w:rPr>
                    <w:t>：无</w:t>
                  </w:r>
                </w:p>
                <w:p w:rsidR="00AD167B" w:rsidRPr="003E38D8" w:rsidRDefault="00AD167B" w:rsidP="00AD167B">
                  <w:pPr>
                    <w:autoSpaceDE w:val="0"/>
                    <w:autoSpaceDN w:val="0"/>
                    <w:spacing w:line="240" w:lineRule="auto"/>
                    <w:jc w:val="left"/>
                    <w:rPr>
                      <w:bCs/>
                      <w:kern w:val="0"/>
                      <w:sz w:val="18"/>
                      <w:szCs w:val="18"/>
                    </w:rPr>
                  </w:pPr>
                  <w:r w:rsidRPr="00AD167B">
                    <w:rPr>
                      <w:rFonts w:hint="eastAsia"/>
                      <w:bCs/>
                      <w:kern w:val="0"/>
                      <w:sz w:val="18"/>
                      <w:szCs w:val="18"/>
                    </w:rPr>
                    <w:t>如果</w:t>
                  </w:r>
                  <w:r w:rsidRPr="00AD167B">
                    <w:rPr>
                      <w:rFonts w:hint="eastAsia"/>
                      <w:bCs/>
                      <w:kern w:val="0"/>
                      <w:sz w:val="18"/>
                      <w:szCs w:val="18"/>
                    </w:rPr>
                    <w:t>attribute</w:t>
                  </w:r>
                  <w:r w:rsidRPr="00AD167B">
                    <w:rPr>
                      <w:rFonts w:hint="eastAsia"/>
                      <w:bCs/>
                      <w:kern w:val="0"/>
                      <w:sz w:val="18"/>
                      <w:szCs w:val="18"/>
                    </w:rPr>
                    <w:t>未知可以留空。</w:t>
                  </w:r>
                </w:p>
              </w:tc>
            </w:tr>
          </w:tbl>
          <w:p w:rsidR="001F5CBF" w:rsidRDefault="001F5CBF" w:rsidP="00973A05">
            <w:pPr>
              <w:autoSpaceDE w:val="0"/>
              <w:autoSpaceDN w:val="0"/>
              <w:spacing w:line="240" w:lineRule="auto"/>
              <w:jc w:val="left"/>
              <w:rPr>
                <w:bCs/>
                <w:kern w:val="0"/>
                <w:sz w:val="18"/>
                <w:szCs w:val="18"/>
              </w:rPr>
            </w:pPr>
          </w:p>
        </w:tc>
      </w:tr>
    </w:tbl>
    <w:p w:rsidR="00576439" w:rsidRPr="00997B76" w:rsidRDefault="00576439">
      <w:pPr>
        <w:pStyle w:val="afa"/>
        <w:spacing w:line="400" w:lineRule="exact"/>
        <w:ind w:rightChars="0" w:right="0"/>
        <w:rPr>
          <w:rFonts w:ascii="Times New Roman"/>
          <w:lang w:val="pt-BR"/>
        </w:rPr>
      </w:pPr>
    </w:p>
    <w:p w:rsidR="00576439" w:rsidRDefault="003235EC">
      <w:pPr>
        <w:pStyle w:val="a1"/>
        <w:numPr>
          <w:ilvl w:val="0"/>
          <w:numId w:val="4"/>
        </w:numPr>
        <w:spacing w:before="120" w:after="120" w:line="400" w:lineRule="exact"/>
        <w:ind w:rightChars="0" w:right="0"/>
        <w:rPr>
          <w:rFonts w:ascii="Times New Roman"/>
        </w:rPr>
      </w:pPr>
      <w:bookmarkStart w:id="93" w:name="_Toc515350583"/>
      <w:r>
        <w:rPr>
          <w:rFonts w:ascii="Times New Roman" w:hint="eastAsia"/>
        </w:rPr>
        <w:lastRenderedPageBreak/>
        <w:t>文件</w:t>
      </w:r>
      <w:r>
        <w:rPr>
          <w:rFonts w:ascii="Times New Roman"/>
        </w:rPr>
        <w:t>结构</w:t>
      </w:r>
      <w:bookmarkEnd w:id="93"/>
    </w:p>
    <w:p w:rsidR="00576439" w:rsidRDefault="003235EC">
      <w:pPr>
        <w:pStyle w:val="aff9"/>
        <w:spacing w:before="120" w:after="120" w:line="400" w:lineRule="exact"/>
        <w:ind w:rightChars="0" w:right="0"/>
        <w:rPr>
          <w:rFonts w:ascii="Times New Roman"/>
        </w:rPr>
      </w:pPr>
      <w:bookmarkStart w:id="94" w:name="_Toc515350584"/>
      <w:r>
        <w:rPr>
          <w:rFonts w:ascii="Times New Roman"/>
        </w:rPr>
        <w:t xml:space="preserve">6.1  </w:t>
      </w:r>
      <w:r>
        <w:rPr>
          <w:rFonts w:ascii="Times New Roman"/>
        </w:rPr>
        <w:t>一般结构</w:t>
      </w:r>
      <w:bookmarkEnd w:id="94"/>
    </w:p>
    <w:p w:rsidR="00576439" w:rsidRDefault="003235EC">
      <w:pPr>
        <w:pStyle w:val="afa"/>
        <w:spacing w:line="400" w:lineRule="exact"/>
        <w:ind w:rightChars="0" w:right="0"/>
        <w:rPr>
          <w:rFonts w:ascii="Times New Roman"/>
        </w:rPr>
      </w:pPr>
      <w:r>
        <w:rPr>
          <w:rFonts w:ascii="Times New Roman"/>
        </w:rPr>
        <w:t>每一种</w:t>
      </w:r>
      <w:r>
        <w:rPr>
          <w:rFonts w:ascii="Times New Roman"/>
        </w:rPr>
        <w:t>iGMAS</w:t>
      </w:r>
      <w:r>
        <w:rPr>
          <w:rFonts w:ascii="Times New Roman"/>
        </w:rPr>
        <w:t>观测数据文件都由</w:t>
      </w:r>
      <w:r>
        <w:rPr>
          <w:rFonts w:ascii="Times New Roman"/>
        </w:rPr>
        <w:t>“</w:t>
      </w:r>
      <w:r>
        <w:rPr>
          <w:rFonts w:ascii="Times New Roman"/>
        </w:rPr>
        <w:t>头</w:t>
      </w:r>
      <w:r>
        <w:rPr>
          <w:rFonts w:ascii="Times New Roman"/>
        </w:rPr>
        <w:t>”</w:t>
      </w:r>
      <w:r>
        <w:rPr>
          <w:rFonts w:ascii="Times New Roman"/>
        </w:rPr>
        <w:t>部分和</w:t>
      </w:r>
      <w:r>
        <w:rPr>
          <w:rFonts w:ascii="Times New Roman"/>
        </w:rPr>
        <w:t>“</w:t>
      </w:r>
      <w:r>
        <w:rPr>
          <w:rFonts w:ascii="Times New Roman"/>
        </w:rPr>
        <w:t>数据</w:t>
      </w:r>
      <w:r>
        <w:rPr>
          <w:rFonts w:ascii="Times New Roman"/>
        </w:rPr>
        <w:t>”</w:t>
      </w:r>
      <w:r>
        <w:rPr>
          <w:rFonts w:ascii="Times New Roman"/>
        </w:rPr>
        <w:t>部分组成：头部分包含整个文件的信息，数据部分用于记录数据。全球连续监测评估系统观测数据文件格式示例参见附录</w:t>
      </w:r>
      <w:r>
        <w:rPr>
          <w:rFonts w:ascii="Times New Roman"/>
        </w:rPr>
        <w:t>A</w:t>
      </w:r>
      <w:r>
        <w:rPr>
          <w:rFonts w:ascii="Times New Roman"/>
        </w:rPr>
        <w:t>。</w:t>
      </w:r>
    </w:p>
    <w:p w:rsidR="00576439" w:rsidRDefault="003235EC">
      <w:pPr>
        <w:pStyle w:val="aff9"/>
        <w:spacing w:before="120" w:after="120" w:line="400" w:lineRule="exact"/>
        <w:ind w:rightChars="0" w:right="0"/>
        <w:rPr>
          <w:rFonts w:ascii="Times New Roman"/>
        </w:rPr>
      </w:pPr>
      <w:bookmarkStart w:id="95" w:name="_Toc515350585"/>
      <w:r>
        <w:rPr>
          <w:rFonts w:ascii="Times New Roman"/>
        </w:rPr>
        <w:t xml:space="preserve">6.2  </w:t>
      </w:r>
      <w:r>
        <w:rPr>
          <w:rFonts w:ascii="Times New Roman"/>
        </w:rPr>
        <w:t>文件头部分</w:t>
      </w:r>
      <w:bookmarkEnd w:id="95"/>
    </w:p>
    <w:p w:rsidR="00576439" w:rsidRDefault="003235EC">
      <w:pPr>
        <w:pStyle w:val="affd"/>
        <w:spacing w:before="120" w:after="120" w:line="400" w:lineRule="exact"/>
        <w:ind w:rightChars="0" w:right="0"/>
        <w:rPr>
          <w:rFonts w:ascii="Times New Roman"/>
        </w:rPr>
      </w:pPr>
      <w:bookmarkStart w:id="96" w:name="_Toc515350586"/>
      <w:r>
        <w:rPr>
          <w:rFonts w:ascii="Times New Roman"/>
        </w:rPr>
        <w:t xml:space="preserve">6.2.1 </w:t>
      </w:r>
      <w:r>
        <w:rPr>
          <w:rFonts w:ascii="Times New Roman"/>
        </w:rPr>
        <w:t>基本格式</w:t>
      </w:r>
      <w:bookmarkEnd w:id="96"/>
    </w:p>
    <w:p w:rsidR="00576439" w:rsidRDefault="003235EC">
      <w:pPr>
        <w:pStyle w:val="afa"/>
        <w:spacing w:line="400" w:lineRule="exact"/>
        <w:ind w:rightChars="0" w:right="0"/>
        <w:rPr>
          <w:rFonts w:ascii="Times New Roman"/>
        </w:rPr>
      </w:pPr>
      <w:r>
        <w:rPr>
          <w:rFonts w:ascii="Times New Roman"/>
        </w:rPr>
        <w:t>全球连续监测评估系统观测数据文件格式的头部分的每一行为一条头记录。每条头记录长度不超过</w:t>
      </w:r>
      <w:r>
        <w:rPr>
          <w:rFonts w:ascii="Times New Roman"/>
        </w:rPr>
        <w:t>80</w:t>
      </w:r>
      <w:r>
        <w:rPr>
          <w:rFonts w:ascii="Times New Roman"/>
        </w:rPr>
        <w:t>个</w:t>
      </w:r>
      <w:r>
        <w:rPr>
          <w:rFonts w:ascii="Times New Roman"/>
        </w:rPr>
        <w:t>ASCII</w:t>
      </w:r>
      <w:r>
        <w:rPr>
          <w:rFonts w:ascii="Times New Roman"/>
        </w:rPr>
        <w:t>码字符（列），其中，</w:t>
      </w:r>
      <w:r>
        <w:rPr>
          <w:rFonts w:ascii="Times New Roman"/>
        </w:rPr>
        <w:t>1</w:t>
      </w:r>
      <w:r>
        <w:rPr>
          <w:rFonts w:ascii="Times New Roman"/>
        </w:rPr>
        <w:t>～</w:t>
      </w:r>
      <w:r>
        <w:rPr>
          <w:rFonts w:ascii="Times New Roman"/>
        </w:rPr>
        <w:t>60</w:t>
      </w:r>
      <w:r>
        <w:rPr>
          <w:rFonts w:ascii="Times New Roman"/>
        </w:rPr>
        <w:t>列为头记录的信息部分，</w:t>
      </w:r>
      <w:r>
        <w:rPr>
          <w:rFonts w:ascii="Times New Roman"/>
        </w:rPr>
        <w:t>61</w:t>
      </w:r>
      <w:r>
        <w:rPr>
          <w:rFonts w:ascii="Times New Roman"/>
        </w:rPr>
        <w:t>～</w:t>
      </w:r>
      <w:r>
        <w:rPr>
          <w:rFonts w:ascii="Times New Roman"/>
        </w:rPr>
        <w:t>80</w:t>
      </w:r>
      <w:r>
        <w:rPr>
          <w:rFonts w:ascii="Times New Roman"/>
        </w:rPr>
        <w:t>列为头记录标识。头记录标识具有统一规定的格式，是对该行第</w:t>
      </w:r>
      <w:r>
        <w:rPr>
          <w:rFonts w:ascii="Times New Roman"/>
        </w:rPr>
        <w:t>1</w:t>
      </w:r>
      <w:r>
        <w:rPr>
          <w:rFonts w:ascii="Times New Roman"/>
        </w:rPr>
        <w:t>～</w:t>
      </w:r>
      <w:r>
        <w:rPr>
          <w:rFonts w:ascii="Times New Roman"/>
        </w:rPr>
        <w:t>60</w:t>
      </w:r>
      <w:r>
        <w:rPr>
          <w:rFonts w:ascii="Times New Roman"/>
        </w:rPr>
        <w:t>列信息部分内容的说明。</w:t>
      </w:r>
    </w:p>
    <w:p w:rsidR="00576439" w:rsidRDefault="003235EC">
      <w:pPr>
        <w:pStyle w:val="affd"/>
        <w:spacing w:before="120" w:after="120" w:line="400" w:lineRule="exact"/>
        <w:ind w:rightChars="0" w:right="0"/>
        <w:rPr>
          <w:rFonts w:ascii="Times New Roman"/>
        </w:rPr>
      </w:pPr>
      <w:bookmarkStart w:id="97" w:name="_Toc117481554"/>
      <w:bookmarkStart w:id="98" w:name="_Toc250385249"/>
      <w:bookmarkStart w:id="99" w:name="_Toc386206748"/>
      <w:bookmarkStart w:id="100" w:name="_Toc241398357"/>
      <w:bookmarkStart w:id="101" w:name="_Toc226434576"/>
      <w:bookmarkStart w:id="102" w:name="_Toc239223564"/>
      <w:bookmarkStart w:id="103" w:name="_Toc515350587"/>
      <w:r>
        <w:rPr>
          <w:rFonts w:ascii="Times New Roman"/>
        </w:rPr>
        <w:t xml:space="preserve">6.2.2 </w:t>
      </w:r>
      <w:r>
        <w:rPr>
          <w:rFonts w:ascii="Times New Roman"/>
        </w:rPr>
        <w:t>头记录的排列顺序</w:t>
      </w:r>
      <w:bookmarkEnd w:id="97"/>
      <w:bookmarkEnd w:id="98"/>
      <w:bookmarkEnd w:id="99"/>
      <w:bookmarkEnd w:id="100"/>
      <w:bookmarkEnd w:id="101"/>
      <w:bookmarkEnd w:id="102"/>
      <w:bookmarkEnd w:id="103"/>
    </w:p>
    <w:p w:rsidR="00576439" w:rsidRDefault="003235EC">
      <w:pPr>
        <w:pStyle w:val="afa"/>
        <w:spacing w:line="400" w:lineRule="exact"/>
        <w:ind w:rightChars="0" w:right="0"/>
        <w:rPr>
          <w:rFonts w:ascii="Times New Roman"/>
        </w:rPr>
      </w:pPr>
      <w:r>
        <w:rPr>
          <w:rFonts w:ascii="Times New Roman"/>
        </w:rPr>
        <w:t>除以下要求外，其他头记录的顺序可以自由排列：</w:t>
      </w:r>
    </w:p>
    <w:p w:rsidR="00576439" w:rsidRDefault="003235EC">
      <w:pPr>
        <w:numPr>
          <w:ilvl w:val="0"/>
          <w:numId w:val="7"/>
        </w:numPr>
        <w:spacing w:line="400" w:lineRule="exact"/>
      </w:pPr>
      <w:r>
        <w:t>“RINEX VERSION/TYPE”</w:t>
      </w:r>
      <w:r>
        <w:t>在文件中应是第一条头记录；</w:t>
      </w:r>
    </w:p>
    <w:p w:rsidR="00576439" w:rsidRDefault="003235EC">
      <w:pPr>
        <w:numPr>
          <w:ilvl w:val="0"/>
          <w:numId w:val="7"/>
        </w:numPr>
        <w:spacing w:line="400" w:lineRule="exact"/>
      </w:pPr>
      <w:r>
        <w:t>“END OF HEADER”</w:t>
      </w:r>
      <w:r>
        <w:t>是最后一条头记录。</w:t>
      </w:r>
    </w:p>
    <w:p w:rsidR="00576439" w:rsidRDefault="003235EC">
      <w:pPr>
        <w:pStyle w:val="affd"/>
        <w:spacing w:before="120" w:after="120" w:line="400" w:lineRule="exact"/>
        <w:ind w:rightChars="0" w:right="0"/>
        <w:rPr>
          <w:rFonts w:ascii="Times New Roman"/>
        </w:rPr>
      </w:pPr>
      <w:bookmarkStart w:id="104" w:name="_Toc117481555"/>
      <w:bookmarkStart w:id="105" w:name="_Toc239223565"/>
      <w:bookmarkStart w:id="106" w:name="_Toc241398358"/>
      <w:bookmarkStart w:id="107" w:name="_Toc226434577"/>
      <w:bookmarkStart w:id="108" w:name="_Toc386206749"/>
      <w:bookmarkStart w:id="109" w:name="_Toc250385250"/>
      <w:bookmarkStart w:id="110" w:name="_Toc515350588"/>
      <w:r>
        <w:rPr>
          <w:rFonts w:ascii="Times New Roman"/>
        </w:rPr>
        <w:t xml:space="preserve">6.2.3  </w:t>
      </w:r>
      <w:r>
        <w:rPr>
          <w:rFonts w:ascii="Times New Roman"/>
        </w:rPr>
        <w:t>头记录信息未知项</w:t>
      </w:r>
      <w:bookmarkEnd w:id="104"/>
      <w:bookmarkEnd w:id="105"/>
      <w:bookmarkEnd w:id="106"/>
      <w:bookmarkEnd w:id="107"/>
      <w:bookmarkEnd w:id="108"/>
      <w:bookmarkEnd w:id="109"/>
      <w:r>
        <w:rPr>
          <w:rFonts w:ascii="Times New Roman"/>
        </w:rPr>
        <w:t>的处理</w:t>
      </w:r>
      <w:bookmarkEnd w:id="110"/>
    </w:p>
    <w:p w:rsidR="00576439" w:rsidRDefault="003235EC">
      <w:pPr>
        <w:pStyle w:val="afa"/>
        <w:spacing w:line="400" w:lineRule="exact"/>
        <w:ind w:rightChars="0" w:right="0"/>
        <w:rPr>
          <w:rFonts w:ascii="Times New Roman"/>
        </w:rPr>
      </w:pPr>
      <w:r>
        <w:rPr>
          <w:rFonts w:ascii="Times New Roman"/>
        </w:rPr>
        <w:t>头记录信息部分的未知项可以被置零或空缺，或是将</w:t>
      </w:r>
      <w:r>
        <w:rPr>
          <w:rFonts w:ascii="Times New Roman" w:hint="eastAsia"/>
        </w:rPr>
        <w:t>头记录信息</w:t>
      </w:r>
      <w:r>
        <w:rPr>
          <w:rFonts w:ascii="Times New Roman"/>
        </w:rPr>
        <w:t>缺省。</w:t>
      </w:r>
    </w:p>
    <w:p w:rsidR="00576439" w:rsidRDefault="003235EC">
      <w:pPr>
        <w:pStyle w:val="a1"/>
        <w:numPr>
          <w:ilvl w:val="0"/>
          <w:numId w:val="4"/>
        </w:numPr>
        <w:spacing w:before="120" w:after="120" w:line="400" w:lineRule="exact"/>
        <w:ind w:rightChars="0" w:right="0"/>
        <w:rPr>
          <w:rFonts w:ascii="Times New Roman"/>
        </w:rPr>
      </w:pPr>
      <w:bookmarkStart w:id="111" w:name="_Toc250385252"/>
      <w:bookmarkStart w:id="112" w:name="_Toc226434579"/>
      <w:bookmarkStart w:id="113" w:name="_Toc117481557"/>
      <w:bookmarkStart w:id="114" w:name="_Toc239223567"/>
      <w:bookmarkStart w:id="115" w:name="_Toc386206752"/>
      <w:bookmarkStart w:id="116" w:name="_Toc241398360"/>
      <w:bookmarkStart w:id="117" w:name="_Toc515350589"/>
      <w:r>
        <w:rPr>
          <w:rFonts w:ascii="Times New Roman"/>
          <w:highlight w:val="yellow"/>
        </w:rPr>
        <w:t>GNSS</w:t>
      </w:r>
      <w:r>
        <w:rPr>
          <w:rFonts w:ascii="Times New Roman"/>
          <w:highlight w:val="yellow"/>
        </w:rPr>
        <w:t>观测数据文件</w:t>
      </w:r>
      <w:bookmarkEnd w:id="111"/>
      <w:bookmarkEnd w:id="112"/>
      <w:bookmarkEnd w:id="113"/>
      <w:bookmarkEnd w:id="114"/>
      <w:bookmarkEnd w:id="115"/>
      <w:bookmarkEnd w:id="116"/>
      <w:r>
        <w:rPr>
          <w:rFonts w:ascii="Times New Roman" w:hint="eastAsia"/>
        </w:rPr>
        <w:t>（统一之后删除）</w:t>
      </w:r>
      <w:bookmarkEnd w:id="117"/>
    </w:p>
    <w:p w:rsidR="00576439" w:rsidRDefault="003235EC">
      <w:pPr>
        <w:pStyle w:val="aff9"/>
        <w:spacing w:before="120" w:after="120" w:line="400" w:lineRule="exact"/>
        <w:ind w:rightChars="0" w:right="0"/>
        <w:rPr>
          <w:rFonts w:ascii="Times New Roman"/>
        </w:rPr>
      </w:pPr>
      <w:bookmarkStart w:id="118" w:name="_Toc386206762"/>
      <w:bookmarkStart w:id="119" w:name="_Toc250385259"/>
      <w:bookmarkStart w:id="120" w:name="_Toc241398367"/>
      <w:bookmarkStart w:id="121" w:name="_Toc239223574"/>
      <w:bookmarkStart w:id="122" w:name="_Toc515350590"/>
      <w:r>
        <w:rPr>
          <w:rFonts w:ascii="Times New Roman"/>
        </w:rPr>
        <w:t>7.1  GNSS</w:t>
      </w:r>
      <w:r>
        <w:rPr>
          <w:rFonts w:ascii="Times New Roman"/>
        </w:rPr>
        <w:t>观测数据文件的头部分</w:t>
      </w:r>
      <w:bookmarkEnd w:id="118"/>
      <w:bookmarkEnd w:id="119"/>
      <w:bookmarkEnd w:id="120"/>
      <w:bookmarkEnd w:id="121"/>
      <w:bookmarkEnd w:id="122"/>
    </w:p>
    <w:p w:rsidR="00576439" w:rsidRDefault="003235EC">
      <w:pPr>
        <w:pStyle w:val="affd"/>
        <w:spacing w:before="120" w:after="120" w:line="400" w:lineRule="exact"/>
        <w:ind w:rightChars="0" w:right="0"/>
        <w:rPr>
          <w:rFonts w:ascii="Times New Roman"/>
        </w:rPr>
      </w:pPr>
      <w:bookmarkStart w:id="123" w:name="_Toc386206763"/>
      <w:bookmarkStart w:id="124" w:name="_Toc515350591"/>
      <w:r>
        <w:rPr>
          <w:rFonts w:ascii="Times New Roman"/>
        </w:rPr>
        <w:t xml:space="preserve">7.1.1  </w:t>
      </w:r>
      <w:bookmarkEnd w:id="123"/>
      <w:r>
        <w:rPr>
          <w:rFonts w:ascii="Times New Roman"/>
        </w:rPr>
        <w:t>格式</w:t>
      </w:r>
      <w:bookmarkEnd w:id="124"/>
    </w:p>
    <w:p w:rsidR="00576439" w:rsidRDefault="003235EC">
      <w:pPr>
        <w:pStyle w:val="afa"/>
        <w:spacing w:line="400" w:lineRule="exact"/>
        <w:ind w:rightChars="0" w:right="0"/>
        <w:rPr>
          <w:rFonts w:ascii="Times New Roman"/>
        </w:rPr>
      </w:pPr>
      <w:r>
        <w:rPr>
          <w:rFonts w:ascii="Times New Roman"/>
        </w:rPr>
        <w:t>GNSS</w:t>
      </w:r>
      <w:r>
        <w:rPr>
          <w:rFonts w:ascii="Times New Roman"/>
        </w:rPr>
        <w:t>观测数据文件的头部分由</w:t>
      </w:r>
      <w:r>
        <w:rPr>
          <w:rFonts w:ascii="Times New Roman"/>
        </w:rPr>
        <w:t>“RINEX VERSION/TYPE”</w:t>
      </w:r>
      <w:r>
        <w:rPr>
          <w:rFonts w:ascii="Times New Roman"/>
        </w:rPr>
        <w:t>到</w:t>
      </w:r>
      <w:r>
        <w:rPr>
          <w:rFonts w:ascii="Times New Roman"/>
        </w:rPr>
        <w:t>“END OF HEADER”</w:t>
      </w:r>
      <w:r>
        <w:rPr>
          <w:rFonts w:ascii="Times New Roman"/>
        </w:rPr>
        <w:t>为止的若干条头记录组成，头部分的格式应符合</w:t>
      </w:r>
      <w:r>
        <w:rPr>
          <w:rFonts w:ascii="Times New Roman"/>
        </w:rPr>
        <w:fldChar w:fldCharType="begin"/>
      </w:r>
      <w:r>
        <w:rPr>
          <w:rFonts w:ascii="Times New Roman"/>
        </w:rPr>
        <w:instrText xml:space="preserve"> REF _Ref490567845 \h  \* MERGEFORMAT </w:instrText>
      </w:r>
      <w:r>
        <w:rPr>
          <w:rFonts w:ascii="Times New Roman"/>
        </w:rPr>
      </w:r>
      <w:r>
        <w:rPr>
          <w:rFonts w:ascii="Times New Roman"/>
        </w:rPr>
        <w:fldChar w:fldCharType="separate"/>
      </w:r>
      <w:r w:rsidR="00141073" w:rsidRPr="00141073">
        <w:rPr>
          <w:rFonts w:ascii="Times New Roman"/>
        </w:rPr>
        <w:t>表</w:t>
      </w:r>
      <w:r w:rsidR="00141073" w:rsidRPr="00141073">
        <w:rPr>
          <w:rFonts w:ascii="Times New Roman"/>
        </w:rPr>
        <w:t xml:space="preserve"> 3</w:t>
      </w:r>
      <w:r>
        <w:rPr>
          <w:rFonts w:ascii="Times New Roman"/>
        </w:rPr>
        <w:fldChar w:fldCharType="end"/>
      </w:r>
      <w:r>
        <w:rPr>
          <w:rFonts w:ascii="Times New Roman"/>
        </w:rPr>
        <w:t>的规定。</w:t>
      </w:r>
    </w:p>
    <w:p w:rsidR="00576439" w:rsidRDefault="003235EC">
      <w:pPr>
        <w:pStyle w:val="a8"/>
        <w:ind w:firstLine="420"/>
        <w:jc w:val="center"/>
        <w:rPr>
          <w:rFonts w:eastAsia="黑体"/>
          <w:b w:val="0"/>
          <w:bCs w:val="0"/>
          <w:sz w:val="21"/>
          <w:lang w:val="en-US" w:eastAsia="zh-CN"/>
        </w:rPr>
      </w:pPr>
      <w:bookmarkStart w:id="125" w:name="_Ref490567845"/>
      <w:r>
        <w:rPr>
          <w:rFonts w:eastAsia="黑体"/>
          <w:b w:val="0"/>
          <w:bCs w:val="0"/>
          <w:sz w:val="21"/>
          <w:lang w:val="en-US" w:eastAsia="zh-CN"/>
        </w:rPr>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sidR="00141073">
        <w:rPr>
          <w:rFonts w:eastAsia="黑体"/>
          <w:b w:val="0"/>
          <w:bCs w:val="0"/>
          <w:noProof/>
          <w:sz w:val="21"/>
          <w:lang w:val="en-US" w:eastAsia="zh-CN"/>
        </w:rPr>
        <w:t>3</w:t>
      </w:r>
      <w:r>
        <w:rPr>
          <w:rFonts w:eastAsia="黑体"/>
          <w:b w:val="0"/>
          <w:bCs w:val="0"/>
          <w:sz w:val="21"/>
          <w:lang w:val="en-US" w:eastAsia="zh-CN"/>
        </w:rPr>
        <w:fldChar w:fldCharType="end"/>
      </w:r>
      <w:bookmarkEnd w:id="125"/>
      <w:r>
        <w:rPr>
          <w:rFonts w:eastAsia="黑体"/>
          <w:b w:val="0"/>
          <w:bCs w:val="0"/>
          <w:sz w:val="21"/>
          <w:lang w:val="en-US" w:eastAsia="zh-CN"/>
        </w:rPr>
        <w:t xml:space="preserve"> GNSS</w:t>
      </w:r>
      <w:r>
        <w:rPr>
          <w:rFonts w:eastAsia="黑体"/>
          <w:b w:val="0"/>
          <w:bCs w:val="0"/>
          <w:sz w:val="21"/>
          <w:lang w:val="en-US" w:eastAsia="zh-CN"/>
        </w:rPr>
        <w:t>观测值文件</w:t>
      </w:r>
      <w:r>
        <w:rPr>
          <w:rFonts w:eastAsia="黑体"/>
          <w:b w:val="0"/>
          <w:bCs w:val="0"/>
          <w:sz w:val="21"/>
          <w:lang w:val="en-US" w:eastAsia="zh-CN"/>
        </w:rPr>
        <w:t>——</w:t>
      </w:r>
      <w:r>
        <w:rPr>
          <w:rFonts w:eastAsia="黑体"/>
          <w:b w:val="0"/>
          <w:bCs w:val="0"/>
          <w:sz w:val="21"/>
          <w:lang w:val="en-US" w:eastAsia="zh-CN"/>
        </w:rPr>
        <w:t>文件头描述</w:t>
      </w:r>
    </w:p>
    <w:tbl>
      <w:tblPr>
        <w:tblW w:w="932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3107"/>
        <w:gridCol w:w="4403"/>
        <w:gridCol w:w="1815"/>
      </w:tblGrid>
      <w:tr w:rsidR="00576439">
        <w:tc>
          <w:tcPr>
            <w:tcW w:w="3107" w:type="dxa"/>
            <w:tcBorders>
              <w:top w:val="single" w:sz="12" w:space="0" w:color="000000"/>
              <w:bottom w:val="double" w:sz="4" w:space="0" w:color="000000"/>
            </w:tcBorders>
            <w:vAlign w:val="center"/>
          </w:tcPr>
          <w:p w:rsidR="00576439" w:rsidRDefault="003235EC">
            <w:pPr>
              <w:spacing w:line="240" w:lineRule="auto"/>
              <w:jc w:val="center"/>
              <w:rPr>
                <w:b/>
                <w:szCs w:val="21"/>
              </w:rPr>
            </w:pPr>
            <w:r>
              <w:rPr>
                <w:b/>
                <w:szCs w:val="21"/>
              </w:rPr>
              <w:t>文件头标签</w:t>
            </w:r>
          </w:p>
          <w:p w:rsidR="00576439" w:rsidRDefault="003235EC">
            <w:pPr>
              <w:spacing w:line="240" w:lineRule="auto"/>
              <w:jc w:val="center"/>
              <w:rPr>
                <w:b/>
                <w:szCs w:val="21"/>
              </w:rPr>
            </w:pPr>
            <w:r>
              <w:rPr>
                <w:b/>
                <w:szCs w:val="21"/>
              </w:rPr>
              <w:t>（</w:t>
            </w:r>
            <w:r>
              <w:rPr>
                <w:b/>
                <w:szCs w:val="21"/>
              </w:rPr>
              <w:t>61-80</w:t>
            </w:r>
            <w:r>
              <w:rPr>
                <w:b/>
                <w:szCs w:val="21"/>
              </w:rPr>
              <w:t>列）</w:t>
            </w:r>
          </w:p>
        </w:tc>
        <w:tc>
          <w:tcPr>
            <w:tcW w:w="4403" w:type="dxa"/>
            <w:tcBorders>
              <w:top w:val="single" w:sz="12" w:space="0" w:color="000000"/>
              <w:bottom w:val="double" w:sz="4" w:space="0" w:color="000000"/>
            </w:tcBorders>
            <w:vAlign w:val="center"/>
          </w:tcPr>
          <w:p w:rsidR="00576439" w:rsidRDefault="003235EC">
            <w:pPr>
              <w:spacing w:line="240" w:lineRule="auto"/>
              <w:jc w:val="center"/>
              <w:rPr>
                <w:b/>
                <w:szCs w:val="21"/>
              </w:rPr>
            </w:pPr>
            <w:r>
              <w:rPr>
                <w:b/>
                <w:szCs w:val="21"/>
              </w:rPr>
              <w:t>描述</w:t>
            </w:r>
          </w:p>
        </w:tc>
        <w:tc>
          <w:tcPr>
            <w:tcW w:w="1815" w:type="dxa"/>
            <w:tcBorders>
              <w:top w:val="single" w:sz="12" w:space="0" w:color="000000"/>
              <w:bottom w:val="double" w:sz="4" w:space="0" w:color="000000"/>
            </w:tcBorders>
            <w:vAlign w:val="center"/>
          </w:tcPr>
          <w:p w:rsidR="00576439" w:rsidRDefault="003235EC">
            <w:pPr>
              <w:spacing w:line="240" w:lineRule="auto"/>
              <w:jc w:val="center"/>
              <w:rPr>
                <w:b/>
                <w:szCs w:val="21"/>
              </w:rPr>
            </w:pPr>
            <w:r>
              <w:rPr>
                <w:b/>
                <w:szCs w:val="21"/>
              </w:rPr>
              <w:t>格式</w:t>
            </w:r>
          </w:p>
          <w:p w:rsidR="00576439" w:rsidRDefault="003235EC">
            <w:pPr>
              <w:spacing w:line="240" w:lineRule="auto"/>
              <w:jc w:val="center"/>
              <w:rPr>
                <w:b/>
                <w:szCs w:val="21"/>
              </w:rPr>
            </w:pPr>
            <w:r>
              <w:rPr>
                <w:b/>
                <w:szCs w:val="21"/>
              </w:rPr>
              <w:t>（</w:t>
            </w:r>
            <w:r>
              <w:rPr>
                <w:b/>
                <w:szCs w:val="21"/>
              </w:rPr>
              <w:t>FORTRAN</w:t>
            </w:r>
            <w:r>
              <w:rPr>
                <w:b/>
                <w:szCs w:val="21"/>
              </w:rPr>
              <w:t>）</w:t>
            </w:r>
          </w:p>
        </w:tc>
      </w:tr>
      <w:tr w:rsidR="00576439">
        <w:tc>
          <w:tcPr>
            <w:tcW w:w="3107" w:type="dxa"/>
            <w:tcBorders>
              <w:top w:val="double" w:sz="4" w:space="0" w:color="000000"/>
            </w:tcBorders>
            <w:vAlign w:val="center"/>
          </w:tcPr>
          <w:p w:rsidR="00576439" w:rsidRDefault="003235EC">
            <w:pPr>
              <w:spacing w:line="276" w:lineRule="auto"/>
              <w:jc w:val="center"/>
              <w:rPr>
                <w:sz w:val="18"/>
                <w:szCs w:val="18"/>
              </w:rPr>
            </w:pPr>
            <w:r>
              <w:rPr>
                <w:sz w:val="18"/>
                <w:szCs w:val="18"/>
              </w:rPr>
              <w:t>RINEX VERSION / TYPE</w:t>
            </w:r>
          </w:p>
        </w:tc>
        <w:tc>
          <w:tcPr>
            <w:tcW w:w="4403" w:type="dxa"/>
            <w:tcBorders>
              <w:top w:val="double" w:sz="4" w:space="0" w:color="000000"/>
            </w:tcBorders>
            <w:vAlign w:val="center"/>
          </w:tcPr>
          <w:p w:rsidR="00576439" w:rsidRDefault="003235EC">
            <w:pPr>
              <w:numPr>
                <w:ilvl w:val="1"/>
                <w:numId w:val="8"/>
              </w:numPr>
              <w:tabs>
                <w:tab w:val="left" w:pos="108"/>
              </w:tabs>
              <w:adjustRightInd/>
              <w:spacing w:line="276" w:lineRule="auto"/>
              <w:ind w:left="0" w:hanging="108"/>
              <w:rPr>
                <w:sz w:val="18"/>
              </w:rPr>
            </w:pPr>
            <w:r>
              <w:rPr>
                <w:sz w:val="18"/>
              </w:rPr>
              <w:t>RINEX</w:t>
            </w:r>
            <w:r>
              <w:rPr>
                <w:sz w:val="18"/>
              </w:rPr>
              <w:t>版本：</w:t>
            </w:r>
            <w:r w:rsidR="002636CC">
              <w:rPr>
                <w:sz w:val="18"/>
              </w:rPr>
              <w:t>3.03</w:t>
            </w:r>
            <w:r w:rsidR="00D01299">
              <w:rPr>
                <w:sz w:val="18"/>
              </w:rPr>
              <w:t>e</w:t>
            </w:r>
          </w:p>
          <w:p w:rsidR="00576439" w:rsidRDefault="003235EC" w:rsidP="00A36F26">
            <w:pPr>
              <w:numPr>
                <w:ilvl w:val="1"/>
                <w:numId w:val="8"/>
              </w:numPr>
              <w:tabs>
                <w:tab w:val="left" w:pos="108"/>
              </w:tabs>
              <w:adjustRightInd/>
              <w:spacing w:line="276" w:lineRule="auto"/>
              <w:ind w:left="0" w:hanging="108"/>
              <w:rPr>
                <w:sz w:val="18"/>
              </w:rPr>
            </w:pPr>
            <w:r>
              <w:rPr>
                <w:sz w:val="18"/>
              </w:rPr>
              <w:t>文件类型：（</w:t>
            </w:r>
            <w:r>
              <w:rPr>
                <w:sz w:val="18"/>
              </w:rPr>
              <w:t>‘O’</w:t>
            </w:r>
            <w:r>
              <w:rPr>
                <w:sz w:val="18"/>
              </w:rPr>
              <w:t>：表示观测文件）</w:t>
            </w:r>
          </w:p>
          <w:p w:rsidR="00A36F26" w:rsidRPr="00A36F26" w:rsidRDefault="00A36F26" w:rsidP="00A36F26">
            <w:pPr>
              <w:numPr>
                <w:ilvl w:val="1"/>
                <w:numId w:val="8"/>
              </w:numPr>
              <w:tabs>
                <w:tab w:val="left" w:pos="108"/>
              </w:tabs>
              <w:adjustRightInd/>
              <w:spacing w:line="276" w:lineRule="auto"/>
              <w:ind w:left="0" w:hanging="108"/>
              <w:rPr>
                <w:sz w:val="18"/>
              </w:rPr>
            </w:pPr>
            <w:r>
              <w:rPr>
                <w:rFonts w:hint="eastAsia"/>
                <w:sz w:val="18"/>
              </w:rPr>
              <w:t>卫星</w:t>
            </w:r>
            <w:r>
              <w:rPr>
                <w:sz w:val="18"/>
              </w:rPr>
              <w:t>系统</w:t>
            </w:r>
            <w:r>
              <w:rPr>
                <w:rFonts w:hint="eastAsia"/>
                <w:sz w:val="18"/>
              </w:rPr>
              <w:t>（</w:t>
            </w:r>
            <w:r>
              <w:rPr>
                <w:rFonts w:hint="eastAsia"/>
                <w:sz w:val="18"/>
              </w:rPr>
              <w:t>G</w:t>
            </w:r>
            <w:r>
              <w:rPr>
                <w:sz w:val="18"/>
              </w:rPr>
              <w:t>/R/E/C/S/J/I/M</w:t>
            </w:r>
            <w:r>
              <w:rPr>
                <w:rFonts w:hint="eastAsia"/>
                <w:sz w:val="18"/>
              </w:rPr>
              <w:t>）</w:t>
            </w:r>
          </w:p>
        </w:tc>
        <w:tc>
          <w:tcPr>
            <w:tcW w:w="1815" w:type="dxa"/>
            <w:tcBorders>
              <w:top w:val="double" w:sz="4" w:space="0" w:color="000000"/>
            </w:tcBorders>
          </w:tcPr>
          <w:p w:rsidR="00576439" w:rsidRDefault="003235EC">
            <w:pPr>
              <w:spacing w:line="240" w:lineRule="auto"/>
              <w:jc w:val="center"/>
              <w:rPr>
                <w:sz w:val="18"/>
                <w:szCs w:val="18"/>
              </w:rPr>
            </w:pPr>
            <w:r>
              <w:rPr>
                <w:sz w:val="18"/>
                <w:szCs w:val="18"/>
              </w:rPr>
              <w:t>F9.2</w:t>
            </w:r>
            <w:r>
              <w:rPr>
                <w:sz w:val="18"/>
                <w:szCs w:val="18"/>
              </w:rPr>
              <w:t>，</w:t>
            </w:r>
            <w:r>
              <w:rPr>
                <w:sz w:val="18"/>
                <w:szCs w:val="18"/>
              </w:rPr>
              <w:t>A1</w:t>
            </w:r>
            <w:r>
              <w:rPr>
                <w:sz w:val="18"/>
                <w:szCs w:val="18"/>
              </w:rPr>
              <w:t>，</w:t>
            </w:r>
            <w:r>
              <w:rPr>
                <w:sz w:val="18"/>
                <w:szCs w:val="18"/>
              </w:rPr>
              <w:t>10X</w:t>
            </w:r>
            <w:r>
              <w:rPr>
                <w:sz w:val="18"/>
                <w:szCs w:val="18"/>
              </w:rPr>
              <w:t>，</w:t>
            </w:r>
          </w:p>
          <w:p w:rsidR="00576439" w:rsidRDefault="003235EC">
            <w:pPr>
              <w:spacing w:line="240" w:lineRule="auto"/>
              <w:jc w:val="center"/>
              <w:rPr>
                <w:sz w:val="18"/>
                <w:szCs w:val="18"/>
              </w:rPr>
            </w:pPr>
            <w:r>
              <w:rPr>
                <w:sz w:val="18"/>
                <w:szCs w:val="18"/>
              </w:rPr>
              <w:t>A1</w:t>
            </w:r>
            <w:r>
              <w:rPr>
                <w:sz w:val="18"/>
                <w:szCs w:val="18"/>
              </w:rPr>
              <w:t>，</w:t>
            </w:r>
            <w:r>
              <w:rPr>
                <w:sz w:val="18"/>
                <w:szCs w:val="18"/>
              </w:rPr>
              <w:t>19X</w:t>
            </w:r>
            <w:r>
              <w:rPr>
                <w:sz w:val="18"/>
                <w:szCs w:val="18"/>
              </w:rPr>
              <w:t>，</w:t>
            </w:r>
          </w:p>
          <w:p w:rsidR="00576439" w:rsidRDefault="003235EC">
            <w:pPr>
              <w:spacing w:line="240" w:lineRule="auto"/>
              <w:ind w:firstLineChars="150" w:firstLine="270"/>
              <w:jc w:val="center"/>
              <w:rPr>
                <w:sz w:val="18"/>
                <w:szCs w:val="18"/>
              </w:rPr>
            </w:pPr>
            <w:r>
              <w:rPr>
                <w:sz w:val="18"/>
                <w:szCs w:val="18"/>
              </w:rPr>
              <w:t>A1</w:t>
            </w:r>
            <w:r>
              <w:rPr>
                <w:sz w:val="18"/>
                <w:szCs w:val="18"/>
              </w:rPr>
              <w:t>，</w:t>
            </w:r>
            <w:r>
              <w:rPr>
                <w:sz w:val="18"/>
                <w:szCs w:val="18"/>
              </w:rPr>
              <w:t>19X</w:t>
            </w:r>
          </w:p>
          <w:p w:rsidR="00576439" w:rsidRDefault="00576439">
            <w:pPr>
              <w:spacing w:line="240" w:lineRule="auto"/>
              <w:jc w:val="center"/>
              <w:rPr>
                <w:sz w:val="18"/>
                <w:szCs w:val="18"/>
              </w:rPr>
            </w:pPr>
          </w:p>
        </w:tc>
      </w:tr>
      <w:tr w:rsidR="00576439">
        <w:tc>
          <w:tcPr>
            <w:tcW w:w="3107" w:type="dxa"/>
            <w:vAlign w:val="center"/>
          </w:tcPr>
          <w:p w:rsidR="00576439" w:rsidRDefault="003235EC">
            <w:pPr>
              <w:spacing w:line="276" w:lineRule="auto"/>
              <w:jc w:val="center"/>
              <w:rPr>
                <w:sz w:val="18"/>
                <w:szCs w:val="18"/>
              </w:rPr>
            </w:pPr>
            <w:r>
              <w:rPr>
                <w:sz w:val="18"/>
                <w:szCs w:val="18"/>
              </w:rPr>
              <w:t>PGM / RUN BY / DATE</w:t>
            </w:r>
          </w:p>
        </w:tc>
        <w:tc>
          <w:tcPr>
            <w:tcW w:w="4403" w:type="dxa"/>
            <w:vAlign w:val="center"/>
          </w:tcPr>
          <w:p w:rsidR="00576439" w:rsidRDefault="003235EC">
            <w:pPr>
              <w:numPr>
                <w:ilvl w:val="1"/>
                <w:numId w:val="8"/>
              </w:numPr>
              <w:tabs>
                <w:tab w:val="left" w:pos="108"/>
              </w:tabs>
              <w:adjustRightInd/>
              <w:spacing w:line="276" w:lineRule="auto"/>
              <w:ind w:left="0" w:hanging="108"/>
              <w:rPr>
                <w:sz w:val="18"/>
              </w:rPr>
            </w:pPr>
            <w:r>
              <w:rPr>
                <w:sz w:val="18"/>
              </w:rPr>
              <w:t>生成当前文件的程序名</w:t>
            </w:r>
          </w:p>
          <w:p w:rsidR="00576439" w:rsidRDefault="003235EC">
            <w:pPr>
              <w:numPr>
                <w:ilvl w:val="1"/>
                <w:numId w:val="8"/>
              </w:numPr>
              <w:tabs>
                <w:tab w:val="left" w:pos="108"/>
              </w:tabs>
              <w:adjustRightInd/>
              <w:spacing w:line="276" w:lineRule="auto"/>
              <w:ind w:left="0" w:hanging="108"/>
              <w:rPr>
                <w:sz w:val="18"/>
              </w:rPr>
            </w:pPr>
            <w:r>
              <w:rPr>
                <w:sz w:val="18"/>
              </w:rPr>
              <w:t>生成当前文件的机构名</w:t>
            </w:r>
          </w:p>
          <w:p w:rsidR="00576439" w:rsidRDefault="003235EC">
            <w:pPr>
              <w:numPr>
                <w:ilvl w:val="1"/>
                <w:numId w:val="8"/>
              </w:numPr>
              <w:tabs>
                <w:tab w:val="left" w:pos="108"/>
              </w:tabs>
              <w:adjustRightInd/>
              <w:spacing w:line="276" w:lineRule="auto"/>
              <w:ind w:left="0" w:hanging="108"/>
              <w:rPr>
                <w:sz w:val="18"/>
              </w:rPr>
            </w:pPr>
            <w:r>
              <w:rPr>
                <w:sz w:val="18"/>
              </w:rPr>
              <w:t>文件生成日期</w:t>
            </w:r>
          </w:p>
          <w:p w:rsidR="00576439" w:rsidRDefault="003235EC">
            <w:pPr>
              <w:spacing w:line="276" w:lineRule="auto"/>
              <w:rPr>
                <w:sz w:val="18"/>
                <w:szCs w:val="18"/>
              </w:rPr>
            </w:pPr>
            <w:r>
              <w:rPr>
                <w:szCs w:val="21"/>
              </w:rPr>
              <w:t xml:space="preserve"> </w:t>
            </w:r>
            <w:r>
              <w:rPr>
                <w:sz w:val="18"/>
                <w:szCs w:val="18"/>
              </w:rPr>
              <w:t xml:space="preserve"> </w:t>
            </w:r>
            <w:r>
              <w:rPr>
                <w:sz w:val="18"/>
                <w:szCs w:val="18"/>
              </w:rPr>
              <w:t>格式：</w:t>
            </w:r>
            <w:r>
              <w:rPr>
                <w:sz w:val="18"/>
                <w:szCs w:val="18"/>
              </w:rPr>
              <w:t>yyyymmdd hhmmss zone</w:t>
            </w:r>
          </w:p>
          <w:p w:rsidR="00576439" w:rsidRDefault="003235EC">
            <w:pPr>
              <w:spacing w:line="276" w:lineRule="auto"/>
              <w:rPr>
                <w:sz w:val="18"/>
                <w:szCs w:val="18"/>
              </w:rPr>
            </w:pPr>
            <w:r>
              <w:rPr>
                <w:sz w:val="18"/>
                <w:szCs w:val="18"/>
              </w:rPr>
              <w:t xml:space="preserve">   zone</w:t>
            </w:r>
            <w:r>
              <w:rPr>
                <w:sz w:val="18"/>
                <w:szCs w:val="18"/>
              </w:rPr>
              <w:t>：</w:t>
            </w:r>
            <w:r>
              <w:rPr>
                <w:sz w:val="18"/>
                <w:szCs w:val="18"/>
              </w:rPr>
              <w:t>3-4</w:t>
            </w:r>
            <w:r>
              <w:rPr>
                <w:sz w:val="18"/>
                <w:szCs w:val="18"/>
              </w:rPr>
              <w:t>字符表示时区</w:t>
            </w:r>
          </w:p>
          <w:p w:rsidR="00576439" w:rsidRDefault="003235EC">
            <w:pPr>
              <w:spacing w:line="276" w:lineRule="auto"/>
              <w:rPr>
                <w:sz w:val="18"/>
                <w:szCs w:val="18"/>
              </w:rPr>
            </w:pPr>
            <w:r>
              <w:rPr>
                <w:sz w:val="18"/>
                <w:szCs w:val="18"/>
              </w:rPr>
              <w:t xml:space="preserve">   </w:t>
            </w:r>
            <w:r>
              <w:rPr>
                <w:sz w:val="18"/>
                <w:szCs w:val="18"/>
              </w:rPr>
              <w:t>建议使用</w:t>
            </w:r>
            <w:r>
              <w:rPr>
                <w:sz w:val="18"/>
                <w:szCs w:val="18"/>
              </w:rPr>
              <w:t>UTC</w:t>
            </w:r>
          </w:p>
          <w:p w:rsidR="00576439" w:rsidRDefault="003235EC">
            <w:pPr>
              <w:spacing w:line="276" w:lineRule="auto"/>
              <w:ind w:firstLineChars="150" w:firstLine="270"/>
              <w:rPr>
                <w:szCs w:val="21"/>
              </w:rPr>
            </w:pPr>
            <w:r>
              <w:rPr>
                <w:sz w:val="18"/>
                <w:szCs w:val="18"/>
              </w:rPr>
              <w:t>LCL—</w:t>
            </w:r>
            <w:r>
              <w:rPr>
                <w:sz w:val="18"/>
                <w:szCs w:val="18"/>
              </w:rPr>
              <w:t>本地时间</w:t>
            </w:r>
          </w:p>
        </w:tc>
        <w:tc>
          <w:tcPr>
            <w:tcW w:w="1815" w:type="dxa"/>
          </w:tcPr>
          <w:p w:rsidR="00576439" w:rsidRDefault="003235EC">
            <w:pPr>
              <w:spacing w:line="240" w:lineRule="auto"/>
              <w:jc w:val="center"/>
              <w:rPr>
                <w:sz w:val="18"/>
                <w:szCs w:val="18"/>
              </w:rPr>
            </w:pPr>
            <w:r>
              <w:rPr>
                <w:sz w:val="18"/>
                <w:szCs w:val="18"/>
              </w:rPr>
              <w:t>A20</w:t>
            </w:r>
            <w:r>
              <w:rPr>
                <w:sz w:val="18"/>
                <w:szCs w:val="18"/>
              </w:rPr>
              <w:t>，</w:t>
            </w:r>
          </w:p>
          <w:p w:rsidR="00576439" w:rsidRDefault="003235EC">
            <w:pPr>
              <w:spacing w:line="240" w:lineRule="auto"/>
              <w:jc w:val="center"/>
              <w:rPr>
                <w:sz w:val="18"/>
                <w:szCs w:val="18"/>
              </w:rPr>
            </w:pPr>
            <w:r>
              <w:rPr>
                <w:sz w:val="18"/>
                <w:szCs w:val="18"/>
              </w:rPr>
              <w:t>A20</w:t>
            </w:r>
            <w:r>
              <w:rPr>
                <w:sz w:val="18"/>
                <w:szCs w:val="18"/>
              </w:rPr>
              <w:t>，</w:t>
            </w:r>
          </w:p>
          <w:p w:rsidR="00576439" w:rsidRDefault="003235EC">
            <w:pPr>
              <w:spacing w:line="240" w:lineRule="auto"/>
              <w:ind w:firstLineChars="250" w:firstLine="450"/>
              <w:jc w:val="center"/>
              <w:rPr>
                <w:sz w:val="18"/>
                <w:szCs w:val="18"/>
              </w:rPr>
            </w:pPr>
            <w:r>
              <w:rPr>
                <w:sz w:val="18"/>
                <w:szCs w:val="18"/>
              </w:rPr>
              <w:t>A20</w:t>
            </w:r>
          </w:p>
        </w:tc>
      </w:tr>
      <w:tr w:rsidR="00576439">
        <w:tc>
          <w:tcPr>
            <w:tcW w:w="3107" w:type="dxa"/>
            <w:vAlign w:val="center"/>
          </w:tcPr>
          <w:p w:rsidR="00576439" w:rsidRDefault="003235EC">
            <w:pPr>
              <w:spacing w:line="276" w:lineRule="auto"/>
              <w:jc w:val="center"/>
              <w:rPr>
                <w:sz w:val="18"/>
                <w:szCs w:val="18"/>
              </w:rPr>
            </w:pPr>
            <w:r>
              <w:rPr>
                <w:sz w:val="18"/>
                <w:szCs w:val="18"/>
              </w:rPr>
              <w:lastRenderedPageBreak/>
              <w:t>*COMMENT</w:t>
            </w:r>
          </w:p>
        </w:tc>
        <w:tc>
          <w:tcPr>
            <w:tcW w:w="4403" w:type="dxa"/>
            <w:vAlign w:val="center"/>
          </w:tcPr>
          <w:p w:rsidR="00576439" w:rsidRDefault="003235EC">
            <w:pPr>
              <w:numPr>
                <w:ilvl w:val="1"/>
                <w:numId w:val="8"/>
              </w:numPr>
              <w:tabs>
                <w:tab w:val="left" w:pos="108"/>
              </w:tabs>
              <w:adjustRightInd/>
              <w:spacing w:line="276" w:lineRule="auto"/>
              <w:ind w:left="0" w:hanging="108"/>
              <w:rPr>
                <w:sz w:val="18"/>
              </w:rPr>
            </w:pPr>
            <w:r>
              <w:rPr>
                <w:sz w:val="18"/>
              </w:rPr>
              <w:t>注释行</w:t>
            </w:r>
          </w:p>
        </w:tc>
        <w:tc>
          <w:tcPr>
            <w:tcW w:w="1815" w:type="dxa"/>
          </w:tcPr>
          <w:p w:rsidR="00576439" w:rsidRDefault="003235EC">
            <w:pPr>
              <w:spacing w:line="240" w:lineRule="auto"/>
              <w:jc w:val="center"/>
              <w:rPr>
                <w:sz w:val="18"/>
                <w:szCs w:val="18"/>
              </w:rPr>
            </w:pPr>
            <w:r>
              <w:rPr>
                <w:sz w:val="18"/>
                <w:szCs w:val="18"/>
              </w:rPr>
              <w:t>A60</w:t>
            </w:r>
          </w:p>
        </w:tc>
      </w:tr>
      <w:tr w:rsidR="00576439">
        <w:tc>
          <w:tcPr>
            <w:tcW w:w="3107" w:type="dxa"/>
            <w:vAlign w:val="center"/>
          </w:tcPr>
          <w:p w:rsidR="00576439" w:rsidRDefault="003235EC">
            <w:pPr>
              <w:spacing w:line="276" w:lineRule="auto"/>
              <w:jc w:val="center"/>
              <w:rPr>
                <w:sz w:val="18"/>
                <w:szCs w:val="18"/>
              </w:rPr>
            </w:pPr>
            <w:r>
              <w:rPr>
                <w:sz w:val="18"/>
                <w:szCs w:val="18"/>
              </w:rPr>
              <w:t>MARKER NAME</w:t>
            </w:r>
          </w:p>
        </w:tc>
        <w:tc>
          <w:tcPr>
            <w:tcW w:w="4403" w:type="dxa"/>
            <w:vAlign w:val="center"/>
          </w:tcPr>
          <w:p w:rsidR="00576439" w:rsidRDefault="003235EC">
            <w:pPr>
              <w:numPr>
                <w:ilvl w:val="1"/>
                <w:numId w:val="8"/>
              </w:numPr>
              <w:tabs>
                <w:tab w:val="left" w:pos="108"/>
              </w:tabs>
              <w:adjustRightInd/>
              <w:spacing w:line="276" w:lineRule="auto"/>
              <w:ind w:left="0" w:hanging="108"/>
              <w:rPr>
                <w:sz w:val="18"/>
              </w:rPr>
            </w:pPr>
            <w:r>
              <w:rPr>
                <w:sz w:val="18"/>
              </w:rPr>
              <w:t>天线标记名（测站名）</w:t>
            </w:r>
          </w:p>
        </w:tc>
        <w:tc>
          <w:tcPr>
            <w:tcW w:w="1815" w:type="dxa"/>
          </w:tcPr>
          <w:p w:rsidR="00576439" w:rsidRDefault="003235EC">
            <w:pPr>
              <w:spacing w:line="240" w:lineRule="auto"/>
              <w:jc w:val="center"/>
              <w:rPr>
                <w:sz w:val="18"/>
                <w:szCs w:val="18"/>
              </w:rPr>
            </w:pPr>
            <w:r>
              <w:rPr>
                <w:sz w:val="18"/>
                <w:szCs w:val="18"/>
              </w:rPr>
              <w:t>A60</w:t>
            </w:r>
          </w:p>
        </w:tc>
      </w:tr>
      <w:tr w:rsidR="00576439">
        <w:tc>
          <w:tcPr>
            <w:tcW w:w="3107" w:type="dxa"/>
            <w:vAlign w:val="center"/>
          </w:tcPr>
          <w:p w:rsidR="00576439" w:rsidRDefault="003235EC">
            <w:pPr>
              <w:spacing w:line="276" w:lineRule="auto"/>
              <w:jc w:val="center"/>
              <w:rPr>
                <w:sz w:val="18"/>
                <w:szCs w:val="18"/>
              </w:rPr>
            </w:pPr>
            <w:r>
              <w:rPr>
                <w:sz w:val="18"/>
                <w:szCs w:val="18"/>
              </w:rPr>
              <w:t>*MARKER NUMBER</w:t>
            </w:r>
          </w:p>
        </w:tc>
        <w:tc>
          <w:tcPr>
            <w:tcW w:w="4403" w:type="dxa"/>
            <w:vAlign w:val="center"/>
          </w:tcPr>
          <w:p w:rsidR="00576439" w:rsidRDefault="003235EC">
            <w:pPr>
              <w:numPr>
                <w:ilvl w:val="1"/>
                <w:numId w:val="8"/>
              </w:numPr>
              <w:tabs>
                <w:tab w:val="left" w:pos="108"/>
              </w:tabs>
              <w:adjustRightInd/>
              <w:spacing w:line="276" w:lineRule="auto"/>
              <w:ind w:left="0" w:hanging="108"/>
              <w:rPr>
                <w:sz w:val="18"/>
              </w:rPr>
            </w:pPr>
            <w:r>
              <w:rPr>
                <w:sz w:val="18"/>
              </w:rPr>
              <w:t>天线标记号（测站标记号）</w:t>
            </w:r>
          </w:p>
        </w:tc>
        <w:tc>
          <w:tcPr>
            <w:tcW w:w="1815" w:type="dxa"/>
          </w:tcPr>
          <w:p w:rsidR="00576439" w:rsidRDefault="003235EC">
            <w:pPr>
              <w:spacing w:line="240" w:lineRule="auto"/>
              <w:jc w:val="center"/>
              <w:rPr>
                <w:sz w:val="18"/>
                <w:szCs w:val="18"/>
              </w:rPr>
            </w:pPr>
            <w:r>
              <w:rPr>
                <w:sz w:val="18"/>
                <w:szCs w:val="18"/>
              </w:rPr>
              <w:t>A60</w:t>
            </w:r>
          </w:p>
        </w:tc>
      </w:tr>
      <w:tr w:rsidR="00576439">
        <w:tc>
          <w:tcPr>
            <w:tcW w:w="3107" w:type="dxa"/>
            <w:vAlign w:val="center"/>
          </w:tcPr>
          <w:p w:rsidR="00576439" w:rsidRDefault="003235EC">
            <w:pPr>
              <w:spacing w:line="276" w:lineRule="auto"/>
              <w:jc w:val="center"/>
              <w:rPr>
                <w:sz w:val="18"/>
                <w:szCs w:val="18"/>
              </w:rPr>
            </w:pPr>
            <w:r>
              <w:rPr>
                <w:sz w:val="18"/>
                <w:szCs w:val="18"/>
              </w:rPr>
              <w:t>MARKER TYPE</w:t>
            </w:r>
          </w:p>
        </w:tc>
        <w:tc>
          <w:tcPr>
            <w:tcW w:w="4403" w:type="dxa"/>
            <w:vAlign w:val="center"/>
          </w:tcPr>
          <w:p w:rsidR="00576439" w:rsidRDefault="003235EC">
            <w:pPr>
              <w:numPr>
                <w:ilvl w:val="1"/>
                <w:numId w:val="8"/>
              </w:numPr>
              <w:tabs>
                <w:tab w:val="left" w:pos="108"/>
              </w:tabs>
              <w:adjustRightInd/>
              <w:spacing w:line="276" w:lineRule="auto"/>
              <w:ind w:left="0" w:hanging="108"/>
              <w:rPr>
                <w:sz w:val="18"/>
              </w:rPr>
            </w:pPr>
            <w:r>
              <w:rPr>
                <w:sz w:val="18"/>
              </w:rPr>
              <w:t>测站标记类型：</w:t>
            </w:r>
          </w:p>
          <w:p w:rsidR="00576439" w:rsidRDefault="003235EC">
            <w:pPr>
              <w:spacing w:line="276" w:lineRule="auto"/>
              <w:rPr>
                <w:sz w:val="18"/>
                <w:szCs w:val="18"/>
              </w:rPr>
            </w:pPr>
            <w:r>
              <w:rPr>
                <w:sz w:val="18"/>
                <w:szCs w:val="18"/>
              </w:rPr>
              <w:t xml:space="preserve">GEODETIC       </w:t>
            </w:r>
            <w:r>
              <w:rPr>
                <w:sz w:val="18"/>
                <w:szCs w:val="18"/>
              </w:rPr>
              <w:t>：固定高精度测站点</w:t>
            </w:r>
          </w:p>
          <w:p w:rsidR="00576439" w:rsidRDefault="003235EC">
            <w:pPr>
              <w:spacing w:line="276" w:lineRule="auto"/>
              <w:rPr>
                <w:sz w:val="18"/>
                <w:szCs w:val="18"/>
              </w:rPr>
            </w:pPr>
            <w:r>
              <w:rPr>
                <w:sz w:val="18"/>
                <w:szCs w:val="18"/>
              </w:rPr>
              <w:t xml:space="preserve">NON_GEODETIC  </w:t>
            </w:r>
            <w:r>
              <w:rPr>
                <w:sz w:val="18"/>
                <w:szCs w:val="18"/>
              </w:rPr>
              <w:t>：固定低精度测站点</w:t>
            </w:r>
          </w:p>
          <w:p w:rsidR="00576439" w:rsidRDefault="003235EC">
            <w:pPr>
              <w:spacing w:line="276" w:lineRule="auto"/>
              <w:rPr>
                <w:sz w:val="18"/>
                <w:szCs w:val="18"/>
              </w:rPr>
            </w:pPr>
            <w:r>
              <w:rPr>
                <w:sz w:val="18"/>
                <w:szCs w:val="18"/>
              </w:rPr>
              <w:t xml:space="preserve">NON_PHYSICAL  </w:t>
            </w:r>
            <w:r>
              <w:rPr>
                <w:sz w:val="18"/>
                <w:szCs w:val="18"/>
              </w:rPr>
              <w:t>：后处理时虚拟的测站点</w:t>
            </w:r>
          </w:p>
          <w:p w:rsidR="00576439" w:rsidRDefault="003235EC">
            <w:pPr>
              <w:spacing w:line="276" w:lineRule="auto"/>
              <w:rPr>
                <w:sz w:val="18"/>
                <w:szCs w:val="18"/>
              </w:rPr>
            </w:pPr>
            <w:r>
              <w:rPr>
                <w:sz w:val="18"/>
                <w:szCs w:val="18"/>
              </w:rPr>
              <w:t xml:space="preserve">SPACEBORNE    </w:t>
            </w:r>
            <w:r>
              <w:rPr>
                <w:sz w:val="18"/>
                <w:szCs w:val="18"/>
              </w:rPr>
              <w:t>：空间轨道飞行体</w:t>
            </w:r>
          </w:p>
          <w:p w:rsidR="00576439" w:rsidRDefault="003235EC">
            <w:pPr>
              <w:spacing w:line="276" w:lineRule="auto"/>
              <w:rPr>
                <w:sz w:val="18"/>
                <w:szCs w:val="18"/>
              </w:rPr>
            </w:pPr>
            <w:r>
              <w:rPr>
                <w:sz w:val="18"/>
                <w:szCs w:val="18"/>
              </w:rPr>
              <w:t xml:space="preserve">AIRBORNE       </w:t>
            </w:r>
            <w:r>
              <w:rPr>
                <w:sz w:val="18"/>
                <w:szCs w:val="18"/>
              </w:rPr>
              <w:t>：大气层飞行体</w:t>
            </w:r>
          </w:p>
          <w:p w:rsidR="00576439" w:rsidRDefault="003235EC">
            <w:pPr>
              <w:spacing w:line="276" w:lineRule="auto"/>
              <w:rPr>
                <w:sz w:val="18"/>
                <w:szCs w:val="18"/>
              </w:rPr>
            </w:pPr>
            <w:r>
              <w:rPr>
                <w:sz w:val="18"/>
                <w:szCs w:val="18"/>
              </w:rPr>
              <w:t xml:space="preserve">WATER_CRAFT   </w:t>
            </w:r>
            <w:r>
              <w:rPr>
                <w:sz w:val="18"/>
                <w:szCs w:val="18"/>
              </w:rPr>
              <w:t>：水上移动体</w:t>
            </w:r>
          </w:p>
          <w:p w:rsidR="00576439" w:rsidRDefault="003235EC">
            <w:pPr>
              <w:spacing w:line="276" w:lineRule="auto"/>
              <w:rPr>
                <w:sz w:val="18"/>
                <w:szCs w:val="18"/>
              </w:rPr>
            </w:pPr>
            <w:r>
              <w:rPr>
                <w:sz w:val="18"/>
                <w:szCs w:val="18"/>
              </w:rPr>
              <w:t xml:space="preserve">GROUND_CRAFT </w:t>
            </w:r>
            <w:r>
              <w:rPr>
                <w:sz w:val="18"/>
                <w:szCs w:val="18"/>
              </w:rPr>
              <w:t>：陆地移动体</w:t>
            </w:r>
          </w:p>
          <w:p w:rsidR="00576439" w:rsidRDefault="003235EC">
            <w:pPr>
              <w:spacing w:line="276" w:lineRule="auto"/>
              <w:rPr>
                <w:sz w:val="18"/>
                <w:szCs w:val="18"/>
              </w:rPr>
            </w:pPr>
            <w:r>
              <w:rPr>
                <w:sz w:val="18"/>
                <w:szCs w:val="18"/>
              </w:rPr>
              <w:t xml:space="preserve">FIXED_BUOY     </w:t>
            </w:r>
            <w:r>
              <w:rPr>
                <w:sz w:val="18"/>
                <w:szCs w:val="18"/>
              </w:rPr>
              <w:t>：水上固定物体</w:t>
            </w:r>
          </w:p>
          <w:p w:rsidR="00576439" w:rsidRDefault="003235EC">
            <w:pPr>
              <w:spacing w:line="276" w:lineRule="auto"/>
              <w:rPr>
                <w:sz w:val="18"/>
                <w:szCs w:val="18"/>
              </w:rPr>
            </w:pPr>
            <w:r>
              <w:rPr>
                <w:sz w:val="18"/>
                <w:szCs w:val="18"/>
              </w:rPr>
              <w:t xml:space="preserve">FLOATING_BUOY </w:t>
            </w:r>
            <w:r>
              <w:rPr>
                <w:sz w:val="18"/>
                <w:szCs w:val="18"/>
              </w:rPr>
              <w:t>：上水漂浮物体</w:t>
            </w:r>
          </w:p>
          <w:p w:rsidR="00576439" w:rsidRDefault="003235EC">
            <w:pPr>
              <w:spacing w:line="276" w:lineRule="auto"/>
              <w:rPr>
                <w:sz w:val="18"/>
                <w:szCs w:val="18"/>
              </w:rPr>
            </w:pPr>
            <w:r>
              <w:rPr>
                <w:sz w:val="18"/>
                <w:szCs w:val="18"/>
              </w:rPr>
              <w:t xml:space="preserve">FLOATING_ICE   </w:t>
            </w:r>
            <w:r>
              <w:rPr>
                <w:sz w:val="18"/>
                <w:szCs w:val="18"/>
              </w:rPr>
              <w:t>：浮冰</w:t>
            </w:r>
          </w:p>
          <w:p w:rsidR="00576439" w:rsidRDefault="003235EC">
            <w:pPr>
              <w:spacing w:line="276" w:lineRule="auto"/>
              <w:rPr>
                <w:sz w:val="18"/>
                <w:szCs w:val="18"/>
              </w:rPr>
            </w:pPr>
            <w:r>
              <w:rPr>
                <w:sz w:val="18"/>
                <w:szCs w:val="18"/>
              </w:rPr>
              <w:t xml:space="preserve">GLACIER        </w:t>
            </w:r>
            <w:r>
              <w:rPr>
                <w:sz w:val="18"/>
                <w:szCs w:val="18"/>
              </w:rPr>
              <w:t>：冰川上的固定物体</w:t>
            </w:r>
          </w:p>
          <w:p w:rsidR="00576439" w:rsidRDefault="003235EC">
            <w:pPr>
              <w:spacing w:line="276" w:lineRule="auto"/>
              <w:rPr>
                <w:sz w:val="18"/>
                <w:szCs w:val="18"/>
              </w:rPr>
            </w:pPr>
            <w:r>
              <w:rPr>
                <w:sz w:val="18"/>
                <w:szCs w:val="18"/>
              </w:rPr>
              <w:t xml:space="preserve">BALLISTIC       </w:t>
            </w:r>
            <w:r>
              <w:rPr>
                <w:sz w:val="18"/>
                <w:szCs w:val="18"/>
              </w:rPr>
              <w:t>：火箭、炮弹等</w:t>
            </w:r>
          </w:p>
          <w:p w:rsidR="00576439" w:rsidRDefault="003235EC">
            <w:pPr>
              <w:spacing w:line="276" w:lineRule="auto"/>
              <w:rPr>
                <w:sz w:val="18"/>
                <w:szCs w:val="18"/>
              </w:rPr>
            </w:pPr>
            <w:r>
              <w:rPr>
                <w:sz w:val="18"/>
                <w:szCs w:val="18"/>
              </w:rPr>
              <w:t xml:space="preserve">ANIMAL         </w:t>
            </w:r>
            <w:r>
              <w:rPr>
                <w:sz w:val="18"/>
                <w:szCs w:val="18"/>
              </w:rPr>
              <w:t>：带接收机的动物</w:t>
            </w:r>
          </w:p>
          <w:p w:rsidR="00576439" w:rsidRDefault="003235EC">
            <w:pPr>
              <w:spacing w:line="276" w:lineRule="auto"/>
              <w:rPr>
                <w:sz w:val="18"/>
                <w:szCs w:val="18"/>
              </w:rPr>
            </w:pPr>
            <w:r>
              <w:rPr>
                <w:sz w:val="18"/>
                <w:szCs w:val="18"/>
              </w:rPr>
              <w:t xml:space="preserve">HUMAN         </w:t>
            </w:r>
            <w:r>
              <w:rPr>
                <w:sz w:val="18"/>
                <w:szCs w:val="18"/>
              </w:rPr>
              <w:t>：带接收机的人</w:t>
            </w:r>
          </w:p>
          <w:p w:rsidR="00576439" w:rsidRDefault="00576439">
            <w:pPr>
              <w:spacing w:line="276" w:lineRule="auto"/>
              <w:rPr>
                <w:sz w:val="18"/>
                <w:szCs w:val="18"/>
              </w:rPr>
            </w:pPr>
          </w:p>
          <w:p w:rsidR="00576439" w:rsidRDefault="003235EC">
            <w:pPr>
              <w:spacing w:line="276" w:lineRule="auto"/>
              <w:rPr>
                <w:sz w:val="18"/>
                <w:szCs w:val="18"/>
              </w:rPr>
            </w:pPr>
            <w:r>
              <w:rPr>
                <w:sz w:val="18"/>
                <w:szCs w:val="18"/>
              </w:rPr>
              <w:t>除</w:t>
            </w:r>
            <w:r>
              <w:rPr>
                <w:sz w:val="18"/>
                <w:szCs w:val="18"/>
              </w:rPr>
              <w:t>GEODETIC</w:t>
            </w:r>
            <w:r>
              <w:rPr>
                <w:sz w:val="18"/>
                <w:szCs w:val="18"/>
              </w:rPr>
              <w:t>和</w:t>
            </w:r>
            <w:r>
              <w:rPr>
                <w:sz w:val="18"/>
                <w:szCs w:val="18"/>
              </w:rPr>
              <w:t>NON_GEODETIC</w:t>
            </w:r>
            <w:r>
              <w:rPr>
                <w:sz w:val="18"/>
                <w:szCs w:val="18"/>
              </w:rPr>
              <w:t>类型外，其它均需给出说明。</w:t>
            </w:r>
          </w:p>
          <w:p w:rsidR="00576439" w:rsidRDefault="00576439">
            <w:pPr>
              <w:spacing w:line="276" w:lineRule="auto"/>
              <w:rPr>
                <w:sz w:val="18"/>
                <w:szCs w:val="18"/>
              </w:rPr>
            </w:pPr>
          </w:p>
          <w:p w:rsidR="00576439" w:rsidRDefault="003235EC">
            <w:pPr>
              <w:spacing w:line="276" w:lineRule="auto"/>
              <w:rPr>
                <w:szCs w:val="21"/>
              </w:rPr>
            </w:pPr>
            <w:r>
              <w:rPr>
                <w:sz w:val="18"/>
                <w:szCs w:val="18"/>
              </w:rPr>
              <w:t>用户也可以自定义</w:t>
            </w:r>
          </w:p>
        </w:tc>
        <w:tc>
          <w:tcPr>
            <w:tcW w:w="1815" w:type="dxa"/>
          </w:tcPr>
          <w:p w:rsidR="00576439" w:rsidRDefault="003235EC">
            <w:pPr>
              <w:spacing w:line="240" w:lineRule="auto"/>
              <w:jc w:val="center"/>
              <w:rPr>
                <w:sz w:val="18"/>
                <w:szCs w:val="18"/>
              </w:rPr>
            </w:pPr>
            <w:r>
              <w:rPr>
                <w:sz w:val="18"/>
                <w:szCs w:val="18"/>
              </w:rPr>
              <w:t>A20</w:t>
            </w:r>
            <w:r>
              <w:rPr>
                <w:sz w:val="18"/>
                <w:szCs w:val="18"/>
              </w:rPr>
              <w:t>，</w:t>
            </w:r>
            <w:r>
              <w:rPr>
                <w:sz w:val="18"/>
                <w:szCs w:val="18"/>
              </w:rPr>
              <w:t>40X</w:t>
            </w:r>
          </w:p>
        </w:tc>
      </w:tr>
      <w:tr w:rsidR="00576439">
        <w:tc>
          <w:tcPr>
            <w:tcW w:w="3107" w:type="dxa"/>
            <w:vAlign w:val="center"/>
          </w:tcPr>
          <w:p w:rsidR="00576439" w:rsidRDefault="003235EC">
            <w:pPr>
              <w:spacing w:line="276" w:lineRule="auto"/>
              <w:jc w:val="center"/>
              <w:rPr>
                <w:sz w:val="18"/>
                <w:szCs w:val="18"/>
              </w:rPr>
            </w:pPr>
            <w:r>
              <w:rPr>
                <w:sz w:val="18"/>
                <w:szCs w:val="18"/>
              </w:rPr>
              <w:t>OBSERVER / AGENCY</w:t>
            </w:r>
          </w:p>
        </w:tc>
        <w:tc>
          <w:tcPr>
            <w:tcW w:w="4403" w:type="dxa"/>
            <w:vAlign w:val="center"/>
          </w:tcPr>
          <w:p w:rsidR="00576439" w:rsidRDefault="003235EC">
            <w:pPr>
              <w:numPr>
                <w:ilvl w:val="1"/>
                <w:numId w:val="8"/>
              </w:numPr>
              <w:tabs>
                <w:tab w:val="left" w:pos="108"/>
              </w:tabs>
              <w:adjustRightInd/>
              <w:spacing w:line="276" w:lineRule="auto"/>
              <w:ind w:left="0" w:hanging="108"/>
              <w:rPr>
                <w:sz w:val="18"/>
                <w:szCs w:val="18"/>
              </w:rPr>
            </w:pPr>
            <w:r>
              <w:rPr>
                <w:sz w:val="18"/>
                <w:szCs w:val="18"/>
              </w:rPr>
              <w:t>观测者姓名</w:t>
            </w:r>
            <w:r>
              <w:rPr>
                <w:sz w:val="18"/>
                <w:szCs w:val="18"/>
              </w:rPr>
              <w:t xml:space="preserve"> / </w:t>
            </w:r>
            <w:r>
              <w:rPr>
                <w:sz w:val="18"/>
                <w:szCs w:val="18"/>
              </w:rPr>
              <w:t>观测机构</w:t>
            </w:r>
          </w:p>
        </w:tc>
        <w:tc>
          <w:tcPr>
            <w:tcW w:w="1815" w:type="dxa"/>
          </w:tcPr>
          <w:p w:rsidR="00576439" w:rsidRDefault="003235EC">
            <w:pPr>
              <w:spacing w:line="240" w:lineRule="auto"/>
              <w:jc w:val="center"/>
              <w:rPr>
                <w:sz w:val="18"/>
                <w:szCs w:val="18"/>
              </w:rPr>
            </w:pPr>
            <w:r>
              <w:rPr>
                <w:sz w:val="18"/>
                <w:szCs w:val="18"/>
              </w:rPr>
              <w:t>A20</w:t>
            </w:r>
            <w:r>
              <w:rPr>
                <w:sz w:val="18"/>
                <w:szCs w:val="18"/>
              </w:rPr>
              <w:t>，</w:t>
            </w:r>
            <w:r>
              <w:rPr>
                <w:sz w:val="18"/>
                <w:szCs w:val="18"/>
              </w:rPr>
              <w:t>A40</w:t>
            </w:r>
          </w:p>
        </w:tc>
      </w:tr>
      <w:tr w:rsidR="00576439">
        <w:tc>
          <w:tcPr>
            <w:tcW w:w="3107" w:type="dxa"/>
            <w:vAlign w:val="center"/>
          </w:tcPr>
          <w:p w:rsidR="00576439" w:rsidRDefault="003235EC">
            <w:pPr>
              <w:spacing w:line="276" w:lineRule="auto"/>
              <w:jc w:val="center"/>
              <w:rPr>
                <w:sz w:val="18"/>
                <w:szCs w:val="18"/>
              </w:rPr>
            </w:pPr>
            <w:r>
              <w:rPr>
                <w:sz w:val="18"/>
                <w:szCs w:val="18"/>
              </w:rPr>
              <w:t>REC # / TYPE / VERS</w:t>
            </w:r>
          </w:p>
        </w:tc>
        <w:tc>
          <w:tcPr>
            <w:tcW w:w="4403" w:type="dxa"/>
            <w:vAlign w:val="center"/>
          </w:tcPr>
          <w:p w:rsidR="00576439" w:rsidRDefault="003235EC">
            <w:pPr>
              <w:numPr>
                <w:ilvl w:val="1"/>
                <w:numId w:val="8"/>
              </w:numPr>
              <w:tabs>
                <w:tab w:val="left" w:pos="108"/>
              </w:tabs>
              <w:adjustRightInd/>
              <w:spacing w:line="276" w:lineRule="auto"/>
              <w:ind w:left="0" w:hanging="108"/>
              <w:rPr>
                <w:sz w:val="18"/>
                <w:szCs w:val="18"/>
              </w:rPr>
            </w:pPr>
            <w:r>
              <w:rPr>
                <w:sz w:val="18"/>
                <w:szCs w:val="18"/>
              </w:rPr>
              <w:t>接收机序列号，类型，软件版本</w:t>
            </w:r>
          </w:p>
        </w:tc>
        <w:tc>
          <w:tcPr>
            <w:tcW w:w="1815" w:type="dxa"/>
          </w:tcPr>
          <w:p w:rsidR="00576439" w:rsidRDefault="003235EC">
            <w:pPr>
              <w:spacing w:line="240" w:lineRule="auto"/>
              <w:jc w:val="center"/>
              <w:rPr>
                <w:sz w:val="18"/>
                <w:szCs w:val="18"/>
              </w:rPr>
            </w:pPr>
            <w:r>
              <w:rPr>
                <w:sz w:val="18"/>
                <w:szCs w:val="18"/>
              </w:rPr>
              <w:t>3A20</w:t>
            </w:r>
          </w:p>
        </w:tc>
      </w:tr>
      <w:tr w:rsidR="00576439">
        <w:tc>
          <w:tcPr>
            <w:tcW w:w="3107" w:type="dxa"/>
            <w:vAlign w:val="center"/>
          </w:tcPr>
          <w:p w:rsidR="00576439" w:rsidRDefault="003235EC">
            <w:pPr>
              <w:spacing w:line="276" w:lineRule="auto"/>
              <w:jc w:val="center"/>
              <w:rPr>
                <w:sz w:val="18"/>
                <w:szCs w:val="18"/>
              </w:rPr>
            </w:pPr>
            <w:r>
              <w:rPr>
                <w:sz w:val="18"/>
                <w:szCs w:val="18"/>
              </w:rPr>
              <w:t>ANT # /TYPE</w:t>
            </w:r>
          </w:p>
        </w:tc>
        <w:tc>
          <w:tcPr>
            <w:tcW w:w="4403" w:type="dxa"/>
            <w:vAlign w:val="center"/>
          </w:tcPr>
          <w:p w:rsidR="00576439" w:rsidRDefault="003235EC">
            <w:pPr>
              <w:numPr>
                <w:ilvl w:val="1"/>
                <w:numId w:val="8"/>
              </w:numPr>
              <w:tabs>
                <w:tab w:val="left" w:pos="108"/>
              </w:tabs>
              <w:adjustRightInd/>
              <w:spacing w:line="276" w:lineRule="auto"/>
              <w:ind w:left="0" w:hanging="108"/>
              <w:rPr>
                <w:sz w:val="18"/>
                <w:szCs w:val="18"/>
              </w:rPr>
            </w:pPr>
            <w:r>
              <w:rPr>
                <w:sz w:val="18"/>
                <w:szCs w:val="18"/>
              </w:rPr>
              <w:t>天线序列号，类型</w:t>
            </w:r>
          </w:p>
        </w:tc>
        <w:tc>
          <w:tcPr>
            <w:tcW w:w="1815" w:type="dxa"/>
          </w:tcPr>
          <w:p w:rsidR="00576439" w:rsidRDefault="003235EC">
            <w:pPr>
              <w:spacing w:line="240" w:lineRule="auto"/>
              <w:jc w:val="center"/>
              <w:rPr>
                <w:sz w:val="18"/>
                <w:szCs w:val="18"/>
              </w:rPr>
            </w:pPr>
            <w:r>
              <w:rPr>
                <w:sz w:val="18"/>
                <w:szCs w:val="18"/>
              </w:rPr>
              <w:t>2A20</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APPROX POSITION XYZ</w:t>
            </w:r>
          </w:p>
        </w:tc>
        <w:tc>
          <w:tcPr>
            <w:tcW w:w="4403" w:type="dxa"/>
            <w:vAlign w:val="center"/>
          </w:tcPr>
          <w:p w:rsidR="00576439" w:rsidRDefault="003235EC">
            <w:pPr>
              <w:numPr>
                <w:ilvl w:val="1"/>
                <w:numId w:val="8"/>
              </w:numPr>
              <w:tabs>
                <w:tab w:val="left" w:pos="108"/>
              </w:tabs>
              <w:adjustRightInd/>
              <w:spacing w:line="276" w:lineRule="auto"/>
              <w:ind w:left="0" w:hanging="108"/>
              <w:rPr>
                <w:sz w:val="18"/>
                <w:szCs w:val="18"/>
              </w:rPr>
            </w:pPr>
            <w:r>
              <w:rPr>
                <w:sz w:val="18"/>
                <w:szCs w:val="18"/>
              </w:rPr>
              <w:t>测站近似地心坐标（单位：米，坐标框架：</w:t>
            </w:r>
            <w:r>
              <w:rPr>
                <w:sz w:val="18"/>
                <w:szCs w:val="18"/>
              </w:rPr>
              <w:t>ITRF</w:t>
            </w:r>
            <w:r>
              <w:rPr>
                <w:sz w:val="18"/>
                <w:szCs w:val="18"/>
              </w:rPr>
              <w:t>）对于运动物体上得测站点，改项可选</w:t>
            </w:r>
          </w:p>
        </w:tc>
        <w:tc>
          <w:tcPr>
            <w:tcW w:w="1815" w:type="dxa"/>
          </w:tcPr>
          <w:p w:rsidR="00576439" w:rsidRDefault="003235EC">
            <w:pPr>
              <w:spacing w:line="240" w:lineRule="auto"/>
              <w:jc w:val="center"/>
              <w:rPr>
                <w:sz w:val="18"/>
                <w:szCs w:val="18"/>
              </w:rPr>
            </w:pPr>
            <w:r>
              <w:rPr>
                <w:sz w:val="18"/>
                <w:szCs w:val="18"/>
              </w:rPr>
              <w:t>3F14.4</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ANTENNA</w:t>
            </w:r>
            <w:r>
              <w:rPr>
                <w:sz w:val="18"/>
                <w:szCs w:val="18"/>
              </w:rPr>
              <w:t>：</w:t>
            </w:r>
            <w:r>
              <w:rPr>
                <w:sz w:val="18"/>
                <w:szCs w:val="18"/>
              </w:rPr>
              <w:t>DELTA H/E/N</w:t>
            </w:r>
          </w:p>
        </w:tc>
        <w:tc>
          <w:tcPr>
            <w:tcW w:w="4403" w:type="dxa"/>
            <w:vAlign w:val="center"/>
          </w:tcPr>
          <w:p w:rsidR="00576439" w:rsidRDefault="003235EC">
            <w:pPr>
              <w:numPr>
                <w:ilvl w:val="1"/>
                <w:numId w:val="8"/>
              </w:numPr>
              <w:tabs>
                <w:tab w:val="left" w:pos="108"/>
              </w:tabs>
              <w:adjustRightInd/>
              <w:spacing w:line="276" w:lineRule="auto"/>
              <w:ind w:left="0" w:hanging="108"/>
              <w:rPr>
                <w:sz w:val="18"/>
                <w:szCs w:val="18"/>
              </w:rPr>
            </w:pPr>
            <w:r>
              <w:rPr>
                <w:sz w:val="18"/>
                <w:szCs w:val="18"/>
              </w:rPr>
              <w:t>天线高：天线参考点相对于测站标记点的高；</w:t>
            </w:r>
          </w:p>
          <w:p w:rsidR="00576439" w:rsidRDefault="003235EC">
            <w:pPr>
              <w:numPr>
                <w:ilvl w:val="1"/>
                <w:numId w:val="8"/>
              </w:numPr>
              <w:tabs>
                <w:tab w:val="left" w:pos="108"/>
              </w:tabs>
              <w:adjustRightInd/>
              <w:spacing w:line="276" w:lineRule="auto"/>
              <w:ind w:left="0" w:hanging="108"/>
              <w:rPr>
                <w:sz w:val="18"/>
                <w:szCs w:val="18"/>
              </w:rPr>
            </w:pPr>
            <w:r>
              <w:rPr>
                <w:sz w:val="18"/>
                <w:szCs w:val="18"/>
              </w:rPr>
              <w:t>天线参考点相对于标记点在东向和北向的偏心量；（单位：米）</w:t>
            </w:r>
          </w:p>
        </w:tc>
        <w:tc>
          <w:tcPr>
            <w:tcW w:w="1815" w:type="dxa"/>
          </w:tcPr>
          <w:p w:rsidR="00576439" w:rsidRDefault="003235EC">
            <w:pPr>
              <w:spacing w:line="240" w:lineRule="auto"/>
              <w:jc w:val="center"/>
              <w:rPr>
                <w:sz w:val="18"/>
                <w:szCs w:val="18"/>
              </w:rPr>
            </w:pPr>
            <w:r>
              <w:rPr>
                <w:sz w:val="18"/>
                <w:szCs w:val="18"/>
              </w:rPr>
              <w:t>F14.4</w:t>
            </w:r>
          </w:p>
          <w:p w:rsidR="00576439" w:rsidRDefault="003235EC">
            <w:pPr>
              <w:spacing w:line="240" w:lineRule="auto"/>
              <w:jc w:val="center"/>
              <w:rPr>
                <w:sz w:val="18"/>
                <w:szCs w:val="18"/>
              </w:rPr>
            </w:pPr>
            <w:r>
              <w:rPr>
                <w:sz w:val="18"/>
                <w:szCs w:val="18"/>
              </w:rPr>
              <w:t>2F14.4</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*ANTENNA</w:t>
            </w:r>
            <w:r>
              <w:rPr>
                <w:sz w:val="18"/>
                <w:szCs w:val="18"/>
              </w:rPr>
              <w:t>：</w:t>
            </w:r>
            <w:r>
              <w:rPr>
                <w:sz w:val="18"/>
                <w:szCs w:val="18"/>
              </w:rPr>
              <w:t>DELTA X/Y/Z</w:t>
            </w:r>
          </w:p>
        </w:tc>
        <w:tc>
          <w:tcPr>
            <w:tcW w:w="4403" w:type="dxa"/>
            <w:vAlign w:val="center"/>
          </w:tcPr>
          <w:p w:rsidR="00576439" w:rsidRDefault="003235EC">
            <w:pPr>
              <w:numPr>
                <w:ilvl w:val="1"/>
                <w:numId w:val="8"/>
              </w:numPr>
              <w:tabs>
                <w:tab w:val="left" w:pos="108"/>
              </w:tabs>
              <w:adjustRightInd/>
              <w:spacing w:line="276" w:lineRule="auto"/>
              <w:ind w:left="0" w:hanging="108"/>
              <w:rPr>
                <w:sz w:val="18"/>
                <w:szCs w:val="18"/>
              </w:rPr>
            </w:pPr>
            <w:r>
              <w:rPr>
                <w:sz w:val="18"/>
                <w:szCs w:val="18"/>
              </w:rPr>
              <w:t>运动物体上的天线参考点在载体坐标系中的位置（单位：米）</w:t>
            </w:r>
          </w:p>
        </w:tc>
        <w:tc>
          <w:tcPr>
            <w:tcW w:w="1815" w:type="dxa"/>
          </w:tcPr>
          <w:p w:rsidR="00576439" w:rsidRDefault="003235EC">
            <w:pPr>
              <w:spacing w:line="240" w:lineRule="auto"/>
              <w:jc w:val="center"/>
              <w:rPr>
                <w:sz w:val="18"/>
                <w:szCs w:val="18"/>
              </w:rPr>
            </w:pPr>
            <w:r>
              <w:rPr>
                <w:sz w:val="18"/>
                <w:szCs w:val="18"/>
              </w:rPr>
              <w:t>3F14.4</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*ANTENNA</w:t>
            </w:r>
            <w:r>
              <w:rPr>
                <w:sz w:val="18"/>
                <w:szCs w:val="18"/>
              </w:rPr>
              <w:t>：</w:t>
            </w:r>
            <w:r>
              <w:rPr>
                <w:sz w:val="18"/>
                <w:szCs w:val="18"/>
              </w:rPr>
              <w:t>PHASECENTER</w:t>
            </w:r>
          </w:p>
        </w:tc>
        <w:tc>
          <w:tcPr>
            <w:tcW w:w="4403" w:type="dxa"/>
          </w:tcPr>
          <w:p w:rsidR="00576439" w:rsidRDefault="003235EC">
            <w:pPr>
              <w:spacing w:line="240" w:lineRule="auto"/>
              <w:rPr>
                <w:sz w:val="18"/>
                <w:szCs w:val="18"/>
              </w:rPr>
            </w:pPr>
            <w:r>
              <w:rPr>
                <w:sz w:val="18"/>
                <w:szCs w:val="18"/>
              </w:rPr>
              <w:t>相对天线参考点的平均相位中心的位置（单位：米）</w:t>
            </w:r>
          </w:p>
          <w:p w:rsidR="00576439" w:rsidRDefault="003235EC">
            <w:pPr>
              <w:numPr>
                <w:ilvl w:val="1"/>
                <w:numId w:val="8"/>
              </w:numPr>
              <w:tabs>
                <w:tab w:val="left" w:pos="108"/>
              </w:tabs>
              <w:adjustRightInd/>
              <w:spacing w:line="276" w:lineRule="auto"/>
              <w:ind w:left="0" w:hanging="108"/>
              <w:rPr>
                <w:sz w:val="18"/>
                <w:szCs w:val="18"/>
              </w:rPr>
            </w:pPr>
            <w:r>
              <w:rPr>
                <w:sz w:val="18"/>
                <w:szCs w:val="18"/>
              </w:rPr>
              <w:t>卫星系统（</w:t>
            </w:r>
            <w:r>
              <w:rPr>
                <w:sz w:val="18"/>
                <w:szCs w:val="18"/>
              </w:rPr>
              <w:t>G/R/E/C/S/J/I</w:t>
            </w:r>
            <w:r>
              <w:rPr>
                <w:sz w:val="18"/>
                <w:szCs w:val="18"/>
              </w:rPr>
              <w:t>）</w:t>
            </w:r>
          </w:p>
          <w:p w:rsidR="00576439" w:rsidRDefault="003235EC">
            <w:pPr>
              <w:numPr>
                <w:ilvl w:val="1"/>
                <w:numId w:val="8"/>
              </w:numPr>
              <w:tabs>
                <w:tab w:val="left" w:pos="108"/>
              </w:tabs>
              <w:adjustRightInd/>
              <w:spacing w:line="276" w:lineRule="auto"/>
              <w:ind w:left="0" w:hanging="108"/>
              <w:rPr>
                <w:sz w:val="18"/>
                <w:szCs w:val="18"/>
              </w:rPr>
            </w:pPr>
            <w:r>
              <w:rPr>
                <w:sz w:val="18"/>
                <w:szCs w:val="18"/>
              </w:rPr>
              <w:t>码观测值</w:t>
            </w:r>
          </w:p>
          <w:p w:rsidR="00576439" w:rsidRDefault="003235EC">
            <w:pPr>
              <w:numPr>
                <w:ilvl w:val="1"/>
                <w:numId w:val="8"/>
              </w:numPr>
              <w:tabs>
                <w:tab w:val="left" w:pos="108"/>
              </w:tabs>
              <w:adjustRightInd/>
              <w:spacing w:line="276" w:lineRule="auto"/>
              <w:ind w:left="0" w:hanging="108"/>
              <w:rPr>
                <w:sz w:val="18"/>
                <w:szCs w:val="18"/>
              </w:rPr>
            </w:pPr>
            <w:r>
              <w:rPr>
                <w:sz w:val="18"/>
                <w:szCs w:val="18"/>
              </w:rPr>
              <w:t>本载体坐标系中的</w:t>
            </w:r>
            <w:r>
              <w:rPr>
                <w:sz w:val="18"/>
                <w:szCs w:val="18"/>
              </w:rPr>
              <w:t>N/E/U</w:t>
            </w:r>
            <w:r>
              <w:rPr>
                <w:sz w:val="18"/>
                <w:szCs w:val="18"/>
              </w:rPr>
              <w:t>或</w:t>
            </w:r>
            <w:r>
              <w:rPr>
                <w:sz w:val="18"/>
                <w:szCs w:val="18"/>
              </w:rPr>
              <w:t xml:space="preserve">X/Y/Z </w:t>
            </w:r>
          </w:p>
        </w:tc>
        <w:tc>
          <w:tcPr>
            <w:tcW w:w="1815" w:type="dxa"/>
          </w:tcPr>
          <w:p w:rsidR="00576439" w:rsidRDefault="00576439">
            <w:pPr>
              <w:spacing w:line="240" w:lineRule="auto"/>
              <w:jc w:val="center"/>
              <w:rPr>
                <w:sz w:val="18"/>
                <w:szCs w:val="18"/>
              </w:rPr>
            </w:pPr>
          </w:p>
          <w:p w:rsidR="00576439" w:rsidRDefault="003235EC">
            <w:pPr>
              <w:spacing w:line="240" w:lineRule="auto"/>
              <w:ind w:firstLineChars="300" w:firstLine="540"/>
              <w:rPr>
                <w:sz w:val="18"/>
                <w:szCs w:val="18"/>
              </w:rPr>
            </w:pPr>
            <w:r>
              <w:rPr>
                <w:sz w:val="18"/>
                <w:szCs w:val="18"/>
              </w:rPr>
              <w:t>A1</w:t>
            </w:r>
          </w:p>
          <w:p w:rsidR="00576439" w:rsidRDefault="003235EC">
            <w:pPr>
              <w:spacing w:line="240" w:lineRule="auto"/>
              <w:jc w:val="center"/>
              <w:rPr>
                <w:sz w:val="18"/>
                <w:szCs w:val="18"/>
              </w:rPr>
            </w:pPr>
            <w:r>
              <w:rPr>
                <w:sz w:val="18"/>
                <w:szCs w:val="18"/>
              </w:rPr>
              <w:t>1X</w:t>
            </w:r>
            <w:r>
              <w:rPr>
                <w:sz w:val="18"/>
                <w:szCs w:val="18"/>
              </w:rPr>
              <w:t>，</w:t>
            </w:r>
            <w:r>
              <w:rPr>
                <w:sz w:val="18"/>
                <w:szCs w:val="18"/>
              </w:rPr>
              <w:t>A3,</w:t>
            </w:r>
          </w:p>
          <w:p w:rsidR="00576439" w:rsidRDefault="003235EC">
            <w:pPr>
              <w:spacing w:line="240" w:lineRule="auto"/>
              <w:jc w:val="center"/>
              <w:rPr>
                <w:sz w:val="18"/>
                <w:szCs w:val="18"/>
              </w:rPr>
            </w:pPr>
            <w:r>
              <w:rPr>
                <w:sz w:val="18"/>
                <w:szCs w:val="18"/>
              </w:rPr>
              <w:t>F9.4,2F14.4</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*ANTENNA</w:t>
            </w:r>
            <w:r>
              <w:rPr>
                <w:sz w:val="18"/>
                <w:szCs w:val="18"/>
              </w:rPr>
              <w:t>：</w:t>
            </w:r>
            <w:r>
              <w:rPr>
                <w:sz w:val="18"/>
                <w:szCs w:val="18"/>
              </w:rPr>
              <w:t>B.SIGHT XYZ</w:t>
            </w:r>
          </w:p>
        </w:tc>
        <w:tc>
          <w:tcPr>
            <w:tcW w:w="4403" w:type="dxa"/>
            <w:vAlign w:val="center"/>
          </w:tcPr>
          <w:p w:rsidR="00576439" w:rsidRDefault="003235EC">
            <w:pPr>
              <w:numPr>
                <w:ilvl w:val="1"/>
                <w:numId w:val="8"/>
              </w:numPr>
              <w:tabs>
                <w:tab w:val="left" w:pos="108"/>
              </w:tabs>
              <w:adjustRightInd/>
              <w:spacing w:line="276" w:lineRule="auto"/>
              <w:ind w:left="0" w:hanging="108"/>
              <w:rPr>
                <w:sz w:val="18"/>
                <w:szCs w:val="18"/>
              </w:rPr>
            </w:pPr>
            <w:r>
              <w:rPr>
                <w:sz w:val="18"/>
                <w:szCs w:val="18"/>
              </w:rPr>
              <w:t>指向卫星的天线轴方向</w:t>
            </w:r>
          </w:p>
          <w:p w:rsidR="00576439" w:rsidRDefault="003235EC">
            <w:pPr>
              <w:spacing w:line="240" w:lineRule="auto"/>
              <w:ind w:left="1890" w:hangingChars="1050" w:hanging="1890"/>
              <w:rPr>
                <w:sz w:val="18"/>
                <w:szCs w:val="18"/>
              </w:rPr>
            </w:pPr>
            <w:r>
              <w:rPr>
                <w:sz w:val="18"/>
                <w:szCs w:val="18"/>
              </w:rPr>
              <w:t xml:space="preserve"> </w:t>
            </w:r>
            <w:r>
              <w:rPr>
                <w:sz w:val="18"/>
                <w:szCs w:val="18"/>
              </w:rPr>
              <w:t>运动物体上的天线：载体坐标系下的单位</w:t>
            </w:r>
            <w:r>
              <w:rPr>
                <w:sz w:val="18"/>
                <w:szCs w:val="18"/>
              </w:rPr>
              <w:t xml:space="preserve">            </w:t>
            </w:r>
            <w:r>
              <w:rPr>
                <w:sz w:val="18"/>
                <w:szCs w:val="18"/>
              </w:rPr>
              <w:t>矢量</w:t>
            </w:r>
          </w:p>
          <w:p w:rsidR="00576439" w:rsidRDefault="003235EC">
            <w:pPr>
              <w:spacing w:line="240" w:lineRule="auto"/>
              <w:ind w:left="1890" w:hangingChars="1050" w:hanging="1890"/>
              <w:rPr>
                <w:sz w:val="18"/>
                <w:szCs w:val="18"/>
              </w:rPr>
            </w:pPr>
            <w:r>
              <w:rPr>
                <w:sz w:val="18"/>
                <w:szCs w:val="18"/>
              </w:rPr>
              <w:t xml:space="preserve"> </w:t>
            </w:r>
            <w:r>
              <w:rPr>
                <w:sz w:val="18"/>
                <w:szCs w:val="18"/>
              </w:rPr>
              <w:t>固定站的倾斜天线：</w:t>
            </w:r>
            <w:r>
              <w:rPr>
                <w:sz w:val="18"/>
                <w:szCs w:val="18"/>
              </w:rPr>
              <w:t>N/E/Up</w:t>
            </w:r>
            <w:r>
              <w:rPr>
                <w:sz w:val="18"/>
                <w:szCs w:val="18"/>
              </w:rPr>
              <w:t>左手系的单位矢量</w:t>
            </w:r>
          </w:p>
        </w:tc>
        <w:tc>
          <w:tcPr>
            <w:tcW w:w="1815" w:type="dxa"/>
          </w:tcPr>
          <w:p w:rsidR="00576439" w:rsidRDefault="00576439">
            <w:pPr>
              <w:spacing w:line="240" w:lineRule="auto"/>
              <w:jc w:val="center"/>
              <w:rPr>
                <w:sz w:val="18"/>
                <w:szCs w:val="18"/>
              </w:rPr>
            </w:pPr>
          </w:p>
          <w:p w:rsidR="00576439" w:rsidRDefault="00576439">
            <w:pPr>
              <w:spacing w:line="240" w:lineRule="auto"/>
              <w:jc w:val="center"/>
              <w:rPr>
                <w:sz w:val="18"/>
                <w:szCs w:val="18"/>
              </w:rPr>
            </w:pPr>
          </w:p>
          <w:p w:rsidR="00576439" w:rsidRDefault="003235EC">
            <w:pPr>
              <w:spacing w:line="240" w:lineRule="auto"/>
              <w:jc w:val="center"/>
              <w:rPr>
                <w:sz w:val="18"/>
                <w:szCs w:val="18"/>
              </w:rPr>
            </w:pPr>
            <w:r>
              <w:rPr>
                <w:sz w:val="18"/>
                <w:szCs w:val="18"/>
              </w:rPr>
              <w:t>3F14.4</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*ANTENNA</w:t>
            </w:r>
            <w:r>
              <w:rPr>
                <w:sz w:val="18"/>
                <w:szCs w:val="18"/>
              </w:rPr>
              <w:t>：</w:t>
            </w:r>
            <w:r>
              <w:rPr>
                <w:sz w:val="18"/>
                <w:szCs w:val="18"/>
              </w:rPr>
              <w:t>ZERODIR AZI</w:t>
            </w:r>
          </w:p>
        </w:tc>
        <w:tc>
          <w:tcPr>
            <w:tcW w:w="4403" w:type="dxa"/>
            <w:vAlign w:val="center"/>
          </w:tcPr>
          <w:p w:rsidR="00576439" w:rsidRDefault="003235EC">
            <w:pPr>
              <w:numPr>
                <w:ilvl w:val="1"/>
                <w:numId w:val="8"/>
              </w:numPr>
              <w:tabs>
                <w:tab w:val="left" w:pos="108"/>
              </w:tabs>
              <w:adjustRightInd/>
              <w:spacing w:line="276" w:lineRule="auto"/>
              <w:ind w:left="0" w:hanging="108"/>
              <w:rPr>
                <w:sz w:val="18"/>
                <w:szCs w:val="18"/>
              </w:rPr>
            </w:pPr>
            <w:r>
              <w:rPr>
                <w:sz w:val="18"/>
                <w:szCs w:val="18"/>
              </w:rPr>
              <w:t>固定天线零方向的方位角（单位：度，零方向与北向的夹角）</w:t>
            </w:r>
          </w:p>
        </w:tc>
        <w:tc>
          <w:tcPr>
            <w:tcW w:w="1815" w:type="dxa"/>
          </w:tcPr>
          <w:p w:rsidR="00576439" w:rsidRDefault="003235EC">
            <w:pPr>
              <w:spacing w:line="240" w:lineRule="auto"/>
              <w:jc w:val="center"/>
              <w:rPr>
                <w:sz w:val="18"/>
                <w:szCs w:val="18"/>
              </w:rPr>
            </w:pPr>
            <w:r>
              <w:rPr>
                <w:sz w:val="18"/>
                <w:szCs w:val="18"/>
              </w:rPr>
              <w:t>F14.4</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*ANTENNA</w:t>
            </w:r>
            <w:r>
              <w:rPr>
                <w:sz w:val="18"/>
                <w:szCs w:val="18"/>
              </w:rPr>
              <w:t>：</w:t>
            </w:r>
            <w:r>
              <w:rPr>
                <w:sz w:val="18"/>
                <w:szCs w:val="18"/>
              </w:rPr>
              <w:t>ZERODIR XYZ</w:t>
            </w:r>
          </w:p>
        </w:tc>
        <w:tc>
          <w:tcPr>
            <w:tcW w:w="4403" w:type="dxa"/>
            <w:vAlign w:val="center"/>
          </w:tcPr>
          <w:p w:rsidR="00576439" w:rsidRDefault="003235EC">
            <w:pPr>
              <w:numPr>
                <w:ilvl w:val="1"/>
                <w:numId w:val="8"/>
              </w:numPr>
              <w:tabs>
                <w:tab w:val="left" w:pos="108"/>
              </w:tabs>
              <w:adjustRightInd/>
              <w:spacing w:line="276" w:lineRule="auto"/>
              <w:ind w:left="0" w:hanging="108"/>
              <w:rPr>
                <w:sz w:val="18"/>
                <w:szCs w:val="18"/>
              </w:rPr>
            </w:pPr>
            <w:r>
              <w:rPr>
                <w:sz w:val="18"/>
                <w:szCs w:val="18"/>
              </w:rPr>
              <w:t>运动物体上的天线的零方向：载体坐标下的单位矢量</w:t>
            </w:r>
          </w:p>
          <w:p w:rsidR="00576439" w:rsidRDefault="003235EC">
            <w:pPr>
              <w:numPr>
                <w:ilvl w:val="1"/>
                <w:numId w:val="8"/>
              </w:numPr>
              <w:tabs>
                <w:tab w:val="left" w:pos="108"/>
              </w:tabs>
              <w:adjustRightInd/>
              <w:spacing w:line="276" w:lineRule="auto"/>
              <w:ind w:left="0" w:hanging="108"/>
              <w:rPr>
                <w:sz w:val="18"/>
                <w:szCs w:val="18"/>
              </w:rPr>
            </w:pPr>
            <w:r>
              <w:rPr>
                <w:sz w:val="18"/>
                <w:szCs w:val="18"/>
              </w:rPr>
              <w:t>固定站的倾斜天线：</w:t>
            </w:r>
            <w:r>
              <w:rPr>
                <w:sz w:val="18"/>
                <w:szCs w:val="18"/>
              </w:rPr>
              <w:t>N/E/Up</w:t>
            </w:r>
            <w:r>
              <w:rPr>
                <w:sz w:val="18"/>
                <w:szCs w:val="18"/>
              </w:rPr>
              <w:t>左手系的单位矢量</w:t>
            </w:r>
          </w:p>
        </w:tc>
        <w:tc>
          <w:tcPr>
            <w:tcW w:w="1815" w:type="dxa"/>
          </w:tcPr>
          <w:p w:rsidR="00576439" w:rsidRDefault="003235EC">
            <w:pPr>
              <w:spacing w:line="240" w:lineRule="auto"/>
              <w:jc w:val="center"/>
              <w:rPr>
                <w:sz w:val="18"/>
                <w:szCs w:val="18"/>
              </w:rPr>
            </w:pPr>
            <w:r>
              <w:rPr>
                <w:sz w:val="18"/>
                <w:szCs w:val="18"/>
              </w:rPr>
              <w:t>3F14.4</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*CENTER OF MASS</w:t>
            </w:r>
            <w:r>
              <w:rPr>
                <w:sz w:val="18"/>
                <w:szCs w:val="18"/>
              </w:rPr>
              <w:t>：</w:t>
            </w:r>
            <w:r>
              <w:rPr>
                <w:sz w:val="18"/>
                <w:szCs w:val="18"/>
              </w:rPr>
              <w:t>XYZ</w:t>
            </w:r>
          </w:p>
        </w:tc>
        <w:tc>
          <w:tcPr>
            <w:tcW w:w="4403" w:type="dxa"/>
            <w:vAlign w:val="center"/>
          </w:tcPr>
          <w:p w:rsidR="00576439" w:rsidRDefault="003235EC">
            <w:pPr>
              <w:numPr>
                <w:ilvl w:val="1"/>
                <w:numId w:val="8"/>
              </w:numPr>
              <w:tabs>
                <w:tab w:val="left" w:pos="108"/>
              </w:tabs>
              <w:adjustRightInd/>
              <w:spacing w:line="276" w:lineRule="auto"/>
              <w:ind w:left="0" w:hanging="108"/>
              <w:rPr>
                <w:sz w:val="18"/>
                <w:szCs w:val="18"/>
              </w:rPr>
            </w:pPr>
            <w:r>
              <w:rPr>
                <w:sz w:val="18"/>
                <w:szCs w:val="18"/>
              </w:rPr>
              <w:t>在本载体坐标系中的质心（单位：米）</w:t>
            </w:r>
          </w:p>
        </w:tc>
        <w:tc>
          <w:tcPr>
            <w:tcW w:w="1815" w:type="dxa"/>
          </w:tcPr>
          <w:p w:rsidR="00576439" w:rsidRDefault="003235EC">
            <w:pPr>
              <w:spacing w:line="240" w:lineRule="auto"/>
              <w:jc w:val="center"/>
              <w:rPr>
                <w:sz w:val="18"/>
                <w:szCs w:val="18"/>
              </w:rPr>
            </w:pPr>
            <w:r>
              <w:rPr>
                <w:sz w:val="18"/>
                <w:szCs w:val="18"/>
              </w:rPr>
              <w:t>3F14.4</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SYS / # /OBS TYPES</w:t>
            </w:r>
          </w:p>
        </w:tc>
        <w:tc>
          <w:tcPr>
            <w:tcW w:w="4403" w:type="dxa"/>
            <w:vAlign w:val="center"/>
          </w:tcPr>
          <w:p w:rsidR="00576439" w:rsidRDefault="003235EC">
            <w:pPr>
              <w:numPr>
                <w:ilvl w:val="1"/>
                <w:numId w:val="8"/>
              </w:numPr>
              <w:tabs>
                <w:tab w:val="left" w:pos="108"/>
              </w:tabs>
              <w:adjustRightInd/>
              <w:spacing w:line="276" w:lineRule="auto"/>
              <w:ind w:left="0" w:hanging="108"/>
              <w:rPr>
                <w:sz w:val="18"/>
                <w:szCs w:val="18"/>
              </w:rPr>
            </w:pPr>
            <w:r>
              <w:rPr>
                <w:sz w:val="18"/>
                <w:szCs w:val="18"/>
              </w:rPr>
              <w:t>卫星系统标识（</w:t>
            </w:r>
            <w:r>
              <w:rPr>
                <w:sz w:val="18"/>
                <w:szCs w:val="18"/>
              </w:rPr>
              <w:t>G/R/E/C/J/I/S</w:t>
            </w:r>
            <w:r>
              <w:rPr>
                <w:sz w:val="18"/>
                <w:szCs w:val="18"/>
              </w:rPr>
              <w:t>）</w:t>
            </w:r>
          </w:p>
          <w:p w:rsidR="00576439" w:rsidRDefault="003235EC">
            <w:pPr>
              <w:numPr>
                <w:ilvl w:val="1"/>
                <w:numId w:val="8"/>
              </w:numPr>
              <w:tabs>
                <w:tab w:val="left" w:pos="108"/>
              </w:tabs>
              <w:adjustRightInd/>
              <w:spacing w:line="276" w:lineRule="auto"/>
              <w:ind w:left="0" w:hanging="108"/>
              <w:rPr>
                <w:sz w:val="18"/>
                <w:szCs w:val="18"/>
              </w:rPr>
            </w:pPr>
            <w:r>
              <w:rPr>
                <w:sz w:val="18"/>
                <w:szCs w:val="18"/>
              </w:rPr>
              <w:t>观测值类型总数</w:t>
            </w:r>
          </w:p>
          <w:p w:rsidR="00576439" w:rsidRDefault="003235EC">
            <w:pPr>
              <w:numPr>
                <w:ilvl w:val="1"/>
                <w:numId w:val="8"/>
              </w:numPr>
              <w:tabs>
                <w:tab w:val="left" w:pos="108"/>
              </w:tabs>
              <w:adjustRightInd/>
              <w:spacing w:line="276" w:lineRule="auto"/>
              <w:ind w:left="0" w:hanging="108"/>
              <w:rPr>
                <w:sz w:val="18"/>
                <w:szCs w:val="18"/>
              </w:rPr>
            </w:pPr>
            <w:r>
              <w:rPr>
                <w:sz w:val="18"/>
                <w:szCs w:val="18"/>
              </w:rPr>
              <w:t>观测值类型：</w:t>
            </w:r>
          </w:p>
          <w:p w:rsidR="00576439" w:rsidRDefault="003235EC">
            <w:pPr>
              <w:spacing w:line="240" w:lineRule="auto"/>
              <w:rPr>
                <w:sz w:val="18"/>
                <w:szCs w:val="18"/>
              </w:rPr>
            </w:pPr>
            <w:r>
              <w:rPr>
                <w:sz w:val="18"/>
                <w:szCs w:val="18"/>
              </w:rPr>
              <w:t xml:space="preserve">  -Type</w:t>
            </w:r>
          </w:p>
          <w:p w:rsidR="00576439" w:rsidRDefault="003235EC">
            <w:pPr>
              <w:spacing w:line="240" w:lineRule="auto"/>
              <w:rPr>
                <w:sz w:val="18"/>
                <w:szCs w:val="18"/>
              </w:rPr>
            </w:pPr>
            <w:r>
              <w:rPr>
                <w:sz w:val="18"/>
                <w:szCs w:val="18"/>
              </w:rPr>
              <w:lastRenderedPageBreak/>
              <w:t xml:space="preserve">  -Band</w:t>
            </w:r>
          </w:p>
          <w:p w:rsidR="00576439" w:rsidRDefault="003235EC">
            <w:pPr>
              <w:spacing w:line="240" w:lineRule="auto"/>
              <w:rPr>
                <w:sz w:val="18"/>
                <w:szCs w:val="18"/>
              </w:rPr>
            </w:pPr>
            <w:r>
              <w:rPr>
                <w:sz w:val="18"/>
                <w:szCs w:val="18"/>
              </w:rPr>
              <w:t xml:space="preserve">  -Attribute</w:t>
            </w:r>
          </w:p>
        </w:tc>
        <w:tc>
          <w:tcPr>
            <w:tcW w:w="1815" w:type="dxa"/>
          </w:tcPr>
          <w:p w:rsidR="00576439" w:rsidRDefault="003235EC">
            <w:pPr>
              <w:spacing w:line="240" w:lineRule="auto"/>
              <w:jc w:val="center"/>
              <w:rPr>
                <w:sz w:val="18"/>
                <w:szCs w:val="18"/>
              </w:rPr>
            </w:pPr>
            <w:r>
              <w:rPr>
                <w:sz w:val="18"/>
                <w:szCs w:val="18"/>
              </w:rPr>
              <w:lastRenderedPageBreak/>
              <w:t>A1</w:t>
            </w:r>
            <w:r>
              <w:rPr>
                <w:sz w:val="18"/>
                <w:szCs w:val="18"/>
              </w:rPr>
              <w:t>，</w:t>
            </w:r>
          </w:p>
          <w:p w:rsidR="00576439" w:rsidRDefault="003235EC">
            <w:pPr>
              <w:spacing w:line="240" w:lineRule="auto"/>
              <w:jc w:val="center"/>
              <w:rPr>
                <w:sz w:val="18"/>
                <w:szCs w:val="18"/>
              </w:rPr>
            </w:pPr>
            <w:r>
              <w:rPr>
                <w:sz w:val="18"/>
                <w:szCs w:val="18"/>
              </w:rPr>
              <w:t>2X</w:t>
            </w:r>
            <w:r>
              <w:rPr>
                <w:sz w:val="18"/>
                <w:szCs w:val="18"/>
              </w:rPr>
              <w:t>，</w:t>
            </w:r>
            <w:r>
              <w:rPr>
                <w:sz w:val="18"/>
                <w:szCs w:val="18"/>
              </w:rPr>
              <w:t>I3</w:t>
            </w:r>
            <w:r>
              <w:rPr>
                <w:sz w:val="18"/>
                <w:szCs w:val="18"/>
              </w:rPr>
              <w:t>，</w:t>
            </w:r>
          </w:p>
          <w:p w:rsidR="00576439" w:rsidRDefault="003235EC">
            <w:pPr>
              <w:spacing w:line="240" w:lineRule="auto"/>
              <w:ind w:firstLineChars="50" w:firstLine="90"/>
              <w:jc w:val="center"/>
              <w:rPr>
                <w:sz w:val="18"/>
                <w:szCs w:val="18"/>
              </w:rPr>
            </w:pPr>
            <w:r>
              <w:rPr>
                <w:sz w:val="18"/>
                <w:szCs w:val="18"/>
              </w:rPr>
              <w:t>13(1X</w:t>
            </w:r>
            <w:r>
              <w:rPr>
                <w:sz w:val="18"/>
                <w:szCs w:val="18"/>
              </w:rPr>
              <w:t>，</w:t>
            </w:r>
            <w:r>
              <w:rPr>
                <w:sz w:val="18"/>
                <w:szCs w:val="18"/>
              </w:rPr>
              <w:t>A3)</w:t>
            </w:r>
          </w:p>
          <w:p w:rsidR="00576439" w:rsidRDefault="00576439">
            <w:pPr>
              <w:spacing w:line="240" w:lineRule="auto"/>
              <w:jc w:val="center"/>
              <w:rPr>
                <w:sz w:val="18"/>
                <w:szCs w:val="18"/>
              </w:rPr>
            </w:pPr>
          </w:p>
          <w:p w:rsidR="00576439" w:rsidRDefault="00576439">
            <w:pPr>
              <w:spacing w:line="240" w:lineRule="auto"/>
              <w:jc w:val="center"/>
              <w:rPr>
                <w:sz w:val="18"/>
                <w:szCs w:val="18"/>
              </w:rPr>
            </w:pPr>
          </w:p>
          <w:p w:rsidR="00576439" w:rsidRDefault="00576439">
            <w:pPr>
              <w:spacing w:line="240" w:lineRule="auto"/>
              <w:jc w:val="center"/>
              <w:rPr>
                <w:sz w:val="18"/>
                <w:szCs w:val="18"/>
              </w:rPr>
            </w:pPr>
          </w:p>
          <w:p w:rsidR="00576439" w:rsidRDefault="003235EC">
            <w:pPr>
              <w:spacing w:line="240" w:lineRule="auto"/>
              <w:jc w:val="center"/>
              <w:rPr>
                <w:sz w:val="18"/>
                <w:szCs w:val="18"/>
              </w:rPr>
            </w:pPr>
            <w:r>
              <w:rPr>
                <w:sz w:val="18"/>
                <w:szCs w:val="18"/>
              </w:rPr>
              <w:t>6X</w:t>
            </w:r>
            <w:r>
              <w:rPr>
                <w:sz w:val="18"/>
                <w:szCs w:val="18"/>
              </w:rPr>
              <w:t>，</w:t>
            </w:r>
            <w:r>
              <w:rPr>
                <w:sz w:val="18"/>
                <w:szCs w:val="18"/>
              </w:rPr>
              <w:t>13(1X</w:t>
            </w:r>
            <w:r>
              <w:rPr>
                <w:sz w:val="18"/>
                <w:szCs w:val="18"/>
              </w:rPr>
              <w:t>，</w:t>
            </w:r>
            <w:r>
              <w:rPr>
                <w:sz w:val="18"/>
                <w:szCs w:val="18"/>
              </w:rPr>
              <w:t>A3)</w:t>
            </w:r>
          </w:p>
          <w:p w:rsidR="00576439" w:rsidRDefault="00576439">
            <w:pPr>
              <w:spacing w:line="240" w:lineRule="auto"/>
              <w:jc w:val="center"/>
              <w:rPr>
                <w:sz w:val="18"/>
                <w:szCs w:val="18"/>
              </w:rPr>
            </w:pP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lastRenderedPageBreak/>
              <w:t>*SIGNAL STRENGTH UNIT</w:t>
            </w:r>
          </w:p>
        </w:tc>
        <w:tc>
          <w:tcPr>
            <w:tcW w:w="4403" w:type="dxa"/>
            <w:vAlign w:val="center"/>
          </w:tcPr>
          <w:p w:rsidR="00576439" w:rsidRDefault="003235EC">
            <w:pPr>
              <w:spacing w:line="240" w:lineRule="auto"/>
              <w:rPr>
                <w:sz w:val="18"/>
                <w:szCs w:val="18"/>
              </w:rPr>
            </w:pPr>
            <w:r>
              <w:rPr>
                <w:sz w:val="18"/>
                <w:szCs w:val="18"/>
              </w:rPr>
              <w:t>-</w:t>
            </w:r>
            <w:r>
              <w:rPr>
                <w:sz w:val="18"/>
                <w:szCs w:val="18"/>
              </w:rPr>
              <w:t>信号强度单位（如果存在）</w:t>
            </w:r>
          </w:p>
          <w:p w:rsidR="00576439" w:rsidRDefault="003235EC">
            <w:pPr>
              <w:spacing w:line="240" w:lineRule="auto"/>
              <w:rPr>
                <w:sz w:val="18"/>
                <w:szCs w:val="18"/>
              </w:rPr>
            </w:pPr>
            <w:r>
              <w:rPr>
                <w:sz w:val="18"/>
                <w:szCs w:val="18"/>
              </w:rPr>
              <w:t xml:space="preserve">   DBHZ : S/N : dbHz</w:t>
            </w:r>
          </w:p>
        </w:tc>
        <w:tc>
          <w:tcPr>
            <w:tcW w:w="1815" w:type="dxa"/>
          </w:tcPr>
          <w:p w:rsidR="00576439" w:rsidRDefault="003235EC">
            <w:pPr>
              <w:spacing w:line="240" w:lineRule="auto"/>
              <w:jc w:val="center"/>
              <w:rPr>
                <w:sz w:val="18"/>
                <w:szCs w:val="18"/>
              </w:rPr>
            </w:pPr>
            <w:r>
              <w:rPr>
                <w:sz w:val="18"/>
                <w:szCs w:val="18"/>
              </w:rPr>
              <w:t>A20</w:t>
            </w:r>
            <w:r>
              <w:rPr>
                <w:sz w:val="18"/>
                <w:szCs w:val="18"/>
              </w:rPr>
              <w:t>，</w:t>
            </w:r>
            <w:r>
              <w:rPr>
                <w:sz w:val="18"/>
                <w:szCs w:val="18"/>
              </w:rPr>
              <w:t>40X</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*INTERVAL</w:t>
            </w:r>
          </w:p>
        </w:tc>
        <w:tc>
          <w:tcPr>
            <w:tcW w:w="4403" w:type="dxa"/>
            <w:vAlign w:val="center"/>
          </w:tcPr>
          <w:p w:rsidR="00576439" w:rsidRDefault="003235EC">
            <w:pPr>
              <w:spacing w:line="240" w:lineRule="auto"/>
              <w:rPr>
                <w:sz w:val="18"/>
                <w:szCs w:val="18"/>
              </w:rPr>
            </w:pPr>
            <w:r>
              <w:rPr>
                <w:sz w:val="18"/>
                <w:szCs w:val="18"/>
              </w:rPr>
              <w:t>-</w:t>
            </w:r>
            <w:r>
              <w:rPr>
                <w:sz w:val="18"/>
                <w:szCs w:val="18"/>
              </w:rPr>
              <w:t>观测数据采样间隔（单位：秒）</w:t>
            </w:r>
          </w:p>
        </w:tc>
        <w:tc>
          <w:tcPr>
            <w:tcW w:w="1815" w:type="dxa"/>
          </w:tcPr>
          <w:p w:rsidR="00576439" w:rsidRDefault="003235EC">
            <w:pPr>
              <w:spacing w:line="240" w:lineRule="auto"/>
              <w:jc w:val="center"/>
              <w:rPr>
                <w:sz w:val="18"/>
                <w:szCs w:val="18"/>
              </w:rPr>
            </w:pPr>
            <w:r>
              <w:rPr>
                <w:sz w:val="18"/>
                <w:szCs w:val="18"/>
              </w:rPr>
              <w:t>F10.3</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TIME OF FIRST OBS</w:t>
            </w:r>
          </w:p>
        </w:tc>
        <w:tc>
          <w:tcPr>
            <w:tcW w:w="4403" w:type="dxa"/>
            <w:vAlign w:val="center"/>
          </w:tcPr>
          <w:p w:rsidR="00576439" w:rsidRDefault="003235EC">
            <w:pPr>
              <w:spacing w:line="240" w:lineRule="auto"/>
              <w:rPr>
                <w:sz w:val="18"/>
                <w:szCs w:val="18"/>
              </w:rPr>
            </w:pPr>
            <w:r>
              <w:rPr>
                <w:sz w:val="18"/>
                <w:szCs w:val="18"/>
              </w:rPr>
              <w:t>-</w:t>
            </w:r>
            <w:r>
              <w:rPr>
                <w:sz w:val="18"/>
                <w:szCs w:val="18"/>
              </w:rPr>
              <w:t>第一个观测数据的记录时间</w:t>
            </w:r>
          </w:p>
          <w:p w:rsidR="00576439" w:rsidRDefault="003235EC">
            <w:pPr>
              <w:spacing w:line="240" w:lineRule="auto"/>
              <w:rPr>
                <w:sz w:val="18"/>
                <w:szCs w:val="18"/>
              </w:rPr>
            </w:pPr>
            <w:r>
              <w:rPr>
                <w:sz w:val="18"/>
                <w:szCs w:val="18"/>
              </w:rPr>
              <w:t xml:space="preserve"> </w:t>
            </w:r>
            <w:r>
              <w:rPr>
                <w:sz w:val="18"/>
                <w:szCs w:val="18"/>
              </w:rPr>
              <w:t>（</w:t>
            </w:r>
            <w:r>
              <w:rPr>
                <w:sz w:val="18"/>
                <w:szCs w:val="18"/>
              </w:rPr>
              <w:t>4</w:t>
            </w:r>
            <w:r>
              <w:rPr>
                <w:sz w:val="18"/>
                <w:szCs w:val="18"/>
              </w:rPr>
              <w:t>数字年，月，日，时，分，秒）</w:t>
            </w:r>
          </w:p>
          <w:p w:rsidR="00576439" w:rsidRDefault="003235EC" w:rsidP="00950676">
            <w:pPr>
              <w:spacing w:line="240" w:lineRule="auto"/>
              <w:rPr>
                <w:sz w:val="18"/>
                <w:szCs w:val="18"/>
              </w:rPr>
            </w:pPr>
            <w:r>
              <w:rPr>
                <w:sz w:val="18"/>
                <w:szCs w:val="18"/>
              </w:rPr>
              <w:t xml:space="preserve">- </w:t>
            </w:r>
            <w:r>
              <w:rPr>
                <w:sz w:val="18"/>
                <w:szCs w:val="18"/>
              </w:rPr>
              <w:t>时间系统</w:t>
            </w:r>
            <w:r w:rsidR="00950676">
              <w:rPr>
                <w:sz w:val="18"/>
                <w:szCs w:val="18"/>
              </w:rPr>
              <w:t xml:space="preserve"> </w:t>
            </w:r>
          </w:p>
        </w:tc>
        <w:tc>
          <w:tcPr>
            <w:tcW w:w="1815" w:type="dxa"/>
          </w:tcPr>
          <w:p w:rsidR="00576439" w:rsidRDefault="003235EC">
            <w:pPr>
              <w:spacing w:line="240" w:lineRule="auto"/>
              <w:jc w:val="center"/>
              <w:rPr>
                <w:sz w:val="18"/>
                <w:szCs w:val="18"/>
              </w:rPr>
            </w:pPr>
            <w:r>
              <w:rPr>
                <w:sz w:val="18"/>
                <w:szCs w:val="18"/>
              </w:rPr>
              <w:t>5I6</w:t>
            </w:r>
            <w:r>
              <w:rPr>
                <w:sz w:val="18"/>
                <w:szCs w:val="18"/>
              </w:rPr>
              <w:t>，</w:t>
            </w:r>
            <w:r>
              <w:rPr>
                <w:sz w:val="18"/>
                <w:szCs w:val="18"/>
              </w:rPr>
              <w:t>F13.7</w:t>
            </w:r>
            <w:r>
              <w:rPr>
                <w:sz w:val="18"/>
                <w:szCs w:val="18"/>
              </w:rPr>
              <w:t>，</w:t>
            </w:r>
          </w:p>
          <w:p w:rsidR="00576439" w:rsidRDefault="00576439">
            <w:pPr>
              <w:spacing w:line="240" w:lineRule="auto"/>
              <w:jc w:val="center"/>
              <w:rPr>
                <w:sz w:val="18"/>
                <w:szCs w:val="18"/>
              </w:rPr>
            </w:pPr>
          </w:p>
          <w:p w:rsidR="00576439" w:rsidRDefault="003235EC">
            <w:pPr>
              <w:spacing w:line="240" w:lineRule="auto"/>
              <w:jc w:val="center"/>
              <w:rPr>
                <w:sz w:val="18"/>
                <w:szCs w:val="18"/>
              </w:rPr>
            </w:pPr>
            <w:r>
              <w:rPr>
                <w:sz w:val="18"/>
                <w:szCs w:val="18"/>
              </w:rPr>
              <w:t>5X</w:t>
            </w:r>
            <w:r>
              <w:rPr>
                <w:sz w:val="18"/>
                <w:szCs w:val="18"/>
              </w:rPr>
              <w:t>，</w:t>
            </w:r>
            <w:r>
              <w:rPr>
                <w:sz w:val="18"/>
                <w:szCs w:val="18"/>
              </w:rPr>
              <w:t>A3</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*TIME OF LAST OBS</w:t>
            </w:r>
          </w:p>
        </w:tc>
        <w:tc>
          <w:tcPr>
            <w:tcW w:w="4403" w:type="dxa"/>
            <w:vAlign w:val="center"/>
          </w:tcPr>
          <w:p w:rsidR="00576439" w:rsidRDefault="003235EC">
            <w:pPr>
              <w:spacing w:line="240" w:lineRule="auto"/>
              <w:rPr>
                <w:sz w:val="18"/>
                <w:szCs w:val="18"/>
              </w:rPr>
            </w:pPr>
            <w:r>
              <w:rPr>
                <w:sz w:val="18"/>
                <w:szCs w:val="18"/>
              </w:rPr>
              <w:t>-</w:t>
            </w:r>
            <w:r>
              <w:rPr>
                <w:sz w:val="18"/>
                <w:szCs w:val="18"/>
              </w:rPr>
              <w:t>最后一个观测数据的记录时间</w:t>
            </w:r>
          </w:p>
          <w:p w:rsidR="00576439" w:rsidRDefault="003235EC">
            <w:pPr>
              <w:spacing w:line="240" w:lineRule="auto"/>
              <w:rPr>
                <w:sz w:val="18"/>
                <w:szCs w:val="18"/>
              </w:rPr>
            </w:pPr>
            <w:r>
              <w:rPr>
                <w:sz w:val="18"/>
                <w:szCs w:val="18"/>
              </w:rPr>
              <w:t>-</w:t>
            </w:r>
            <w:r>
              <w:rPr>
                <w:sz w:val="18"/>
                <w:szCs w:val="18"/>
              </w:rPr>
              <w:t>时间系统</w:t>
            </w:r>
            <w:r>
              <w:rPr>
                <w:sz w:val="18"/>
                <w:szCs w:val="18"/>
              </w:rPr>
              <w:t xml:space="preserve"> </w:t>
            </w:r>
            <w:r>
              <w:rPr>
                <w:sz w:val="18"/>
                <w:szCs w:val="18"/>
              </w:rPr>
              <w:t>：同</w:t>
            </w:r>
            <w:r>
              <w:rPr>
                <w:sz w:val="18"/>
                <w:szCs w:val="18"/>
              </w:rPr>
              <w:t>TIME OF FIRST OBS</w:t>
            </w:r>
          </w:p>
        </w:tc>
        <w:tc>
          <w:tcPr>
            <w:tcW w:w="1815" w:type="dxa"/>
          </w:tcPr>
          <w:p w:rsidR="00576439" w:rsidRDefault="003235EC">
            <w:pPr>
              <w:spacing w:line="240" w:lineRule="auto"/>
              <w:jc w:val="center"/>
              <w:rPr>
                <w:sz w:val="18"/>
                <w:szCs w:val="18"/>
              </w:rPr>
            </w:pPr>
            <w:r>
              <w:rPr>
                <w:sz w:val="18"/>
                <w:szCs w:val="18"/>
              </w:rPr>
              <w:t>5I6, F13.7,</w:t>
            </w:r>
          </w:p>
          <w:p w:rsidR="00576439" w:rsidRDefault="003235EC">
            <w:pPr>
              <w:spacing w:line="240" w:lineRule="auto"/>
              <w:jc w:val="center"/>
              <w:rPr>
                <w:sz w:val="18"/>
                <w:szCs w:val="18"/>
              </w:rPr>
            </w:pPr>
            <w:r>
              <w:rPr>
                <w:sz w:val="18"/>
                <w:szCs w:val="18"/>
              </w:rPr>
              <w:t>5X, A3</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*RCV CLOCK OFFS APPL</w:t>
            </w:r>
          </w:p>
        </w:tc>
        <w:tc>
          <w:tcPr>
            <w:tcW w:w="4403" w:type="dxa"/>
            <w:vAlign w:val="center"/>
          </w:tcPr>
          <w:p w:rsidR="00576439" w:rsidRDefault="003235EC">
            <w:pPr>
              <w:spacing w:line="240" w:lineRule="auto"/>
              <w:ind w:left="180" w:hangingChars="100" w:hanging="180"/>
              <w:rPr>
                <w:sz w:val="18"/>
                <w:szCs w:val="18"/>
              </w:rPr>
            </w:pPr>
            <w:r>
              <w:rPr>
                <w:sz w:val="18"/>
                <w:szCs w:val="18"/>
              </w:rPr>
              <w:t>-</w:t>
            </w:r>
            <w:r>
              <w:rPr>
                <w:sz w:val="18"/>
                <w:szCs w:val="18"/>
              </w:rPr>
              <w:t>历元时标、伪距、相位是否使用实时获得的接收机钟偏修正：</w:t>
            </w:r>
            <w:r>
              <w:rPr>
                <w:sz w:val="18"/>
                <w:szCs w:val="18"/>
              </w:rPr>
              <w:t>1=yes</w:t>
            </w:r>
            <w:r>
              <w:rPr>
                <w:sz w:val="18"/>
                <w:szCs w:val="18"/>
              </w:rPr>
              <w:t>，</w:t>
            </w:r>
            <w:r>
              <w:rPr>
                <w:sz w:val="18"/>
                <w:szCs w:val="18"/>
              </w:rPr>
              <w:t>0=no</w:t>
            </w:r>
            <w:r>
              <w:rPr>
                <w:sz w:val="18"/>
                <w:szCs w:val="18"/>
              </w:rPr>
              <w:t>；</w:t>
            </w:r>
          </w:p>
          <w:p w:rsidR="00576439" w:rsidRDefault="003235EC">
            <w:pPr>
              <w:spacing w:line="240" w:lineRule="auto"/>
              <w:ind w:firstLineChars="100" w:firstLine="180"/>
              <w:rPr>
                <w:sz w:val="18"/>
                <w:szCs w:val="18"/>
              </w:rPr>
            </w:pPr>
            <w:r>
              <w:rPr>
                <w:sz w:val="18"/>
                <w:szCs w:val="18"/>
              </w:rPr>
              <w:t>default</w:t>
            </w:r>
            <w:r>
              <w:rPr>
                <w:sz w:val="18"/>
                <w:szCs w:val="18"/>
              </w:rPr>
              <w:t>：</w:t>
            </w:r>
            <w:r>
              <w:rPr>
                <w:sz w:val="18"/>
                <w:szCs w:val="18"/>
              </w:rPr>
              <w:t>0=no</w:t>
            </w:r>
          </w:p>
          <w:p w:rsidR="00576439" w:rsidRDefault="003235EC">
            <w:pPr>
              <w:spacing w:line="240" w:lineRule="auto"/>
              <w:rPr>
                <w:sz w:val="18"/>
                <w:szCs w:val="18"/>
              </w:rPr>
            </w:pPr>
            <w:r>
              <w:rPr>
                <w:sz w:val="18"/>
                <w:szCs w:val="18"/>
              </w:rPr>
              <w:t>如果存接收机钟偏记录在</w:t>
            </w:r>
            <w:r>
              <w:rPr>
                <w:sz w:val="18"/>
                <w:szCs w:val="18"/>
              </w:rPr>
              <w:t>EPOCH/SAT</w:t>
            </w:r>
            <w:r>
              <w:rPr>
                <w:sz w:val="18"/>
                <w:szCs w:val="18"/>
              </w:rPr>
              <w:t>中，此选项则需给出记录说明。</w:t>
            </w:r>
          </w:p>
        </w:tc>
        <w:tc>
          <w:tcPr>
            <w:tcW w:w="1815" w:type="dxa"/>
          </w:tcPr>
          <w:p w:rsidR="00576439" w:rsidRDefault="003235EC">
            <w:pPr>
              <w:spacing w:line="240" w:lineRule="auto"/>
              <w:jc w:val="center"/>
              <w:rPr>
                <w:sz w:val="18"/>
                <w:szCs w:val="18"/>
              </w:rPr>
            </w:pPr>
            <w:r>
              <w:rPr>
                <w:sz w:val="18"/>
                <w:szCs w:val="18"/>
              </w:rPr>
              <w:t>I6</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*SYS / DCBS APPLIED</w:t>
            </w:r>
          </w:p>
        </w:tc>
        <w:tc>
          <w:tcPr>
            <w:tcW w:w="4403" w:type="dxa"/>
            <w:vAlign w:val="center"/>
          </w:tcPr>
          <w:p w:rsidR="00576439" w:rsidRDefault="003235EC">
            <w:pPr>
              <w:spacing w:line="240" w:lineRule="auto"/>
              <w:rPr>
                <w:sz w:val="18"/>
                <w:szCs w:val="18"/>
              </w:rPr>
            </w:pPr>
            <w:r>
              <w:rPr>
                <w:sz w:val="18"/>
                <w:szCs w:val="18"/>
              </w:rPr>
              <w:t>-</w:t>
            </w:r>
            <w:r>
              <w:rPr>
                <w:sz w:val="18"/>
                <w:szCs w:val="18"/>
              </w:rPr>
              <w:t>卫星系统标识（</w:t>
            </w:r>
            <w:r>
              <w:rPr>
                <w:sz w:val="18"/>
                <w:szCs w:val="18"/>
              </w:rPr>
              <w:t>G/R/E/C/J/I/S</w:t>
            </w:r>
            <w:r>
              <w:rPr>
                <w:sz w:val="18"/>
                <w:szCs w:val="18"/>
              </w:rPr>
              <w:t>）</w:t>
            </w:r>
          </w:p>
          <w:p w:rsidR="00576439" w:rsidRDefault="003235EC">
            <w:pPr>
              <w:spacing w:line="240" w:lineRule="auto"/>
              <w:rPr>
                <w:sz w:val="18"/>
                <w:szCs w:val="18"/>
              </w:rPr>
            </w:pPr>
            <w:r>
              <w:rPr>
                <w:sz w:val="18"/>
                <w:szCs w:val="18"/>
              </w:rPr>
              <w:t>-</w:t>
            </w:r>
            <w:r>
              <w:rPr>
                <w:sz w:val="18"/>
                <w:szCs w:val="18"/>
              </w:rPr>
              <w:t>用于频间偏差改正的程序名</w:t>
            </w:r>
          </w:p>
          <w:p w:rsidR="00576439" w:rsidRDefault="003235EC">
            <w:pPr>
              <w:spacing w:line="240" w:lineRule="auto"/>
              <w:rPr>
                <w:sz w:val="18"/>
                <w:szCs w:val="18"/>
              </w:rPr>
            </w:pPr>
            <w:r>
              <w:rPr>
                <w:sz w:val="18"/>
                <w:szCs w:val="18"/>
              </w:rPr>
              <w:t>-</w:t>
            </w:r>
            <w:r>
              <w:rPr>
                <w:sz w:val="18"/>
                <w:szCs w:val="18"/>
              </w:rPr>
              <w:t>改正源（</w:t>
            </w:r>
            <w:r>
              <w:rPr>
                <w:sz w:val="18"/>
                <w:szCs w:val="18"/>
              </w:rPr>
              <w:t>URL</w:t>
            </w:r>
            <w:r>
              <w:rPr>
                <w:sz w:val="18"/>
                <w:szCs w:val="18"/>
              </w:rPr>
              <w:t>）</w:t>
            </w:r>
          </w:p>
          <w:p w:rsidR="00576439" w:rsidRDefault="003235EC">
            <w:pPr>
              <w:spacing w:line="240" w:lineRule="auto"/>
              <w:rPr>
                <w:sz w:val="18"/>
                <w:szCs w:val="18"/>
              </w:rPr>
            </w:pPr>
            <w:r>
              <w:rPr>
                <w:sz w:val="18"/>
                <w:szCs w:val="18"/>
              </w:rPr>
              <w:t>对于每个卫星系统可重复记录。</w:t>
            </w:r>
          </w:p>
          <w:p w:rsidR="00576439" w:rsidRDefault="003235EC">
            <w:pPr>
              <w:spacing w:line="240" w:lineRule="auto"/>
              <w:rPr>
                <w:sz w:val="18"/>
                <w:szCs w:val="18"/>
              </w:rPr>
            </w:pPr>
            <w:r>
              <w:rPr>
                <w:sz w:val="18"/>
                <w:szCs w:val="18"/>
              </w:rPr>
              <w:t>未修正：空白或缺省此条记录。</w:t>
            </w:r>
          </w:p>
        </w:tc>
        <w:tc>
          <w:tcPr>
            <w:tcW w:w="1815" w:type="dxa"/>
          </w:tcPr>
          <w:p w:rsidR="00576439" w:rsidRDefault="003235EC">
            <w:pPr>
              <w:spacing w:line="240" w:lineRule="auto"/>
              <w:jc w:val="center"/>
              <w:rPr>
                <w:sz w:val="18"/>
                <w:szCs w:val="18"/>
              </w:rPr>
            </w:pPr>
            <w:r>
              <w:rPr>
                <w:sz w:val="18"/>
                <w:szCs w:val="18"/>
              </w:rPr>
              <w:t>A1,</w:t>
            </w:r>
          </w:p>
          <w:p w:rsidR="00576439" w:rsidRDefault="003235EC">
            <w:pPr>
              <w:spacing w:line="240" w:lineRule="auto"/>
              <w:jc w:val="center"/>
              <w:rPr>
                <w:sz w:val="18"/>
                <w:szCs w:val="18"/>
              </w:rPr>
            </w:pPr>
            <w:r>
              <w:rPr>
                <w:sz w:val="18"/>
                <w:szCs w:val="18"/>
              </w:rPr>
              <w:t>1X, A17,</w:t>
            </w:r>
          </w:p>
          <w:p w:rsidR="00576439" w:rsidRDefault="003235EC">
            <w:pPr>
              <w:spacing w:line="240" w:lineRule="auto"/>
              <w:jc w:val="center"/>
              <w:rPr>
                <w:sz w:val="18"/>
                <w:szCs w:val="18"/>
              </w:rPr>
            </w:pPr>
            <w:r>
              <w:rPr>
                <w:sz w:val="18"/>
                <w:szCs w:val="18"/>
              </w:rPr>
              <w:t>1X, A40</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*SYS / PCVS APPLIED</w:t>
            </w:r>
          </w:p>
        </w:tc>
        <w:tc>
          <w:tcPr>
            <w:tcW w:w="4403" w:type="dxa"/>
            <w:vAlign w:val="center"/>
          </w:tcPr>
          <w:p w:rsidR="00576439" w:rsidRDefault="003235EC">
            <w:pPr>
              <w:spacing w:line="240" w:lineRule="auto"/>
              <w:rPr>
                <w:sz w:val="18"/>
                <w:szCs w:val="18"/>
              </w:rPr>
            </w:pPr>
            <w:r>
              <w:rPr>
                <w:sz w:val="18"/>
                <w:szCs w:val="18"/>
              </w:rPr>
              <w:t>-</w:t>
            </w:r>
            <w:r>
              <w:rPr>
                <w:sz w:val="18"/>
                <w:szCs w:val="18"/>
              </w:rPr>
              <w:t>卫星系统标识（</w:t>
            </w:r>
            <w:r>
              <w:rPr>
                <w:sz w:val="18"/>
                <w:szCs w:val="18"/>
              </w:rPr>
              <w:t>G/R/E/C/J/I/S</w:t>
            </w:r>
            <w:r>
              <w:rPr>
                <w:sz w:val="18"/>
                <w:szCs w:val="18"/>
              </w:rPr>
              <w:t>）</w:t>
            </w:r>
          </w:p>
          <w:p w:rsidR="00576439" w:rsidRDefault="003235EC">
            <w:pPr>
              <w:spacing w:line="240" w:lineRule="auto"/>
              <w:rPr>
                <w:sz w:val="18"/>
                <w:szCs w:val="18"/>
              </w:rPr>
            </w:pPr>
            <w:r>
              <w:rPr>
                <w:sz w:val="18"/>
                <w:szCs w:val="18"/>
              </w:rPr>
              <w:t>-</w:t>
            </w:r>
            <w:r>
              <w:rPr>
                <w:sz w:val="18"/>
                <w:szCs w:val="18"/>
              </w:rPr>
              <w:t>用于</w:t>
            </w:r>
            <w:r>
              <w:rPr>
                <w:sz w:val="18"/>
                <w:szCs w:val="18"/>
              </w:rPr>
              <w:t>PCVS</w:t>
            </w:r>
            <w:r>
              <w:rPr>
                <w:sz w:val="18"/>
                <w:szCs w:val="18"/>
              </w:rPr>
              <w:t>的程序名</w:t>
            </w:r>
          </w:p>
          <w:p w:rsidR="00576439" w:rsidRDefault="003235EC">
            <w:pPr>
              <w:spacing w:line="240" w:lineRule="auto"/>
              <w:rPr>
                <w:sz w:val="18"/>
                <w:szCs w:val="18"/>
              </w:rPr>
            </w:pPr>
            <w:r>
              <w:rPr>
                <w:sz w:val="18"/>
                <w:szCs w:val="18"/>
              </w:rPr>
              <w:t>-</w:t>
            </w:r>
            <w:r>
              <w:rPr>
                <w:sz w:val="18"/>
                <w:szCs w:val="18"/>
              </w:rPr>
              <w:t>改正源（</w:t>
            </w:r>
            <w:r>
              <w:rPr>
                <w:sz w:val="18"/>
                <w:szCs w:val="18"/>
              </w:rPr>
              <w:t>URL</w:t>
            </w:r>
            <w:r>
              <w:rPr>
                <w:sz w:val="18"/>
                <w:szCs w:val="18"/>
              </w:rPr>
              <w:t>）</w:t>
            </w:r>
          </w:p>
          <w:p w:rsidR="00576439" w:rsidRDefault="003235EC">
            <w:pPr>
              <w:spacing w:line="240" w:lineRule="auto"/>
              <w:rPr>
                <w:sz w:val="18"/>
                <w:szCs w:val="18"/>
              </w:rPr>
            </w:pPr>
            <w:r>
              <w:rPr>
                <w:sz w:val="18"/>
                <w:szCs w:val="18"/>
              </w:rPr>
              <w:t>对于每个卫星系统可重复记录。</w:t>
            </w:r>
          </w:p>
          <w:p w:rsidR="00576439" w:rsidRDefault="003235EC">
            <w:pPr>
              <w:spacing w:line="240" w:lineRule="auto"/>
              <w:rPr>
                <w:sz w:val="18"/>
                <w:szCs w:val="18"/>
              </w:rPr>
            </w:pPr>
            <w:r>
              <w:rPr>
                <w:sz w:val="18"/>
                <w:szCs w:val="18"/>
              </w:rPr>
              <w:t>未修正：空白或缺省此条记录。</w:t>
            </w:r>
          </w:p>
        </w:tc>
        <w:tc>
          <w:tcPr>
            <w:tcW w:w="1815" w:type="dxa"/>
          </w:tcPr>
          <w:p w:rsidR="00576439" w:rsidRDefault="003235EC">
            <w:pPr>
              <w:spacing w:line="240" w:lineRule="auto"/>
              <w:jc w:val="center"/>
              <w:rPr>
                <w:sz w:val="18"/>
                <w:szCs w:val="18"/>
              </w:rPr>
            </w:pPr>
            <w:r>
              <w:rPr>
                <w:sz w:val="18"/>
                <w:szCs w:val="18"/>
              </w:rPr>
              <w:t>A1,</w:t>
            </w:r>
          </w:p>
          <w:p w:rsidR="00576439" w:rsidRDefault="003235EC">
            <w:pPr>
              <w:spacing w:line="240" w:lineRule="auto"/>
              <w:jc w:val="center"/>
              <w:rPr>
                <w:sz w:val="18"/>
                <w:szCs w:val="18"/>
              </w:rPr>
            </w:pPr>
            <w:r>
              <w:rPr>
                <w:sz w:val="18"/>
                <w:szCs w:val="18"/>
              </w:rPr>
              <w:t>1X, A17,</w:t>
            </w:r>
          </w:p>
          <w:p w:rsidR="00576439" w:rsidRDefault="003235EC">
            <w:pPr>
              <w:spacing w:line="240" w:lineRule="auto"/>
              <w:jc w:val="center"/>
              <w:rPr>
                <w:sz w:val="18"/>
                <w:szCs w:val="18"/>
              </w:rPr>
            </w:pPr>
            <w:r>
              <w:rPr>
                <w:sz w:val="18"/>
                <w:szCs w:val="18"/>
              </w:rPr>
              <w:t>1X, A40</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*SYS / SCALE FACTOR</w:t>
            </w:r>
          </w:p>
        </w:tc>
        <w:tc>
          <w:tcPr>
            <w:tcW w:w="4403" w:type="dxa"/>
            <w:vAlign w:val="center"/>
          </w:tcPr>
          <w:p w:rsidR="00576439" w:rsidRDefault="003235EC">
            <w:pPr>
              <w:spacing w:line="240" w:lineRule="auto"/>
              <w:rPr>
                <w:sz w:val="18"/>
                <w:szCs w:val="18"/>
              </w:rPr>
            </w:pPr>
            <w:r>
              <w:rPr>
                <w:sz w:val="18"/>
                <w:szCs w:val="18"/>
              </w:rPr>
              <w:t>-</w:t>
            </w:r>
            <w:r>
              <w:rPr>
                <w:sz w:val="18"/>
                <w:szCs w:val="18"/>
              </w:rPr>
              <w:t>卫星系统标识（</w:t>
            </w:r>
            <w:r>
              <w:rPr>
                <w:sz w:val="18"/>
                <w:szCs w:val="18"/>
              </w:rPr>
              <w:t>G/R/E/C/J/I/S</w:t>
            </w:r>
            <w:r>
              <w:rPr>
                <w:sz w:val="18"/>
                <w:szCs w:val="18"/>
              </w:rPr>
              <w:t>）</w:t>
            </w:r>
          </w:p>
          <w:p w:rsidR="00576439" w:rsidRDefault="003235EC">
            <w:pPr>
              <w:spacing w:line="240" w:lineRule="auto"/>
              <w:rPr>
                <w:sz w:val="18"/>
                <w:szCs w:val="18"/>
              </w:rPr>
            </w:pPr>
            <w:r>
              <w:rPr>
                <w:sz w:val="18"/>
                <w:szCs w:val="18"/>
              </w:rPr>
              <w:t>-</w:t>
            </w:r>
            <w:r>
              <w:rPr>
                <w:sz w:val="18"/>
                <w:szCs w:val="18"/>
              </w:rPr>
              <w:t>观测值在使用前除以的比例因子（</w:t>
            </w:r>
            <w:r>
              <w:rPr>
                <w:sz w:val="18"/>
                <w:szCs w:val="18"/>
              </w:rPr>
              <w:t>1,10,100,1000</w:t>
            </w:r>
            <w:r>
              <w:rPr>
                <w:sz w:val="18"/>
                <w:szCs w:val="18"/>
              </w:rPr>
              <w:t>）</w:t>
            </w:r>
          </w:p>
          <w:p w:rsidR="00576439" w:rsidRDefault="003235EC">
            <w:pPr>
              <w:spacing w:line="240" w:lineRule="auto"/>
              <w:rPr>
                <w:sz w:val="18"/>
                <w:szCs w:val="18"/>
              </w:rPr>
            </w:pPr>
            <w:r>
              <w:rPr>
                <w:sz w:val="18"/>
                <w:szCs w:val="18"/>
              </w:rPr>
              <w:t>-</w:t>
            </w:r>
            <w:r>
              <w:rPr>
                <w:sz w:val="18"/>
                <w:szCs w:val="18"/>
              </w:rPr>
              <w:t>所包含的观测类型总数</w:t>
            </w:r>
          </w:p>
          <w:p w:rsidR="00576439" w:rsidRDefault="003235EC">
            <w:pPr>
              <w:spacing w:line="240" w:lineRule="auto"/>
              <w:rPr>
                <w:sz w:val="18"/>
                <w:szCs w:val="18"/>
              </w:rPr>
            </w:pPr>
            <w:r>
              <w:rPr>
                <w:sz w:val="18"/>
                <w:szCs w:val="18"/>
              </w:rPr>
              <w:t xml:space="preserve"> 0</w:t>
            </w:r>
            <w:r>
              <w:rPr>
                <w:sz w:val="18"/>
                <w:szCs w:val="18"/>
              </w:rPr>
              <w:t>或空白：应用于所有观测类型</w:t>
            </w:r>
          </w:p>
          <w:p w:rsidR="00576439" w:rsidRDefault="003235EC">
            <w:pPr>
              <w:spacing w:line="240" w:lineRule="auto"/>
              <w:rPr>
                <w:sz w:val="18"/>
                <w:szCs w:val="18"/>
              </w:rPr>
            </w:pPr>
            <w:r>
              <w:rPr>
                <w:sz w:val="18"/>
                <w:szCs w:val="18"/>
              </w:rPr>
              <w:t>-</w:t>
            </w:r>
            <w:r>
              <w:rPr>
                <w:sz w:val="18"/>
                <w:szCs w:val="18"/>
              </w:rPr>
              <w:t>观测类型列表</w:t>
            </w:r>
          </w:p>
          <w:p w:rsidR="00576439" w:rsidRDefault="003235EC">
            <w:pPr>
              <w:spacing w:line="240" w:lineRule="auto"/>
              <w:rPr>
                <w:sz w:val="18"/>
                <w:szCs w:val="18"/>
              </w:rPr>
            </w:pPr>
            <w:r>
              <w:rPr>
                <w:sz w:val="18"/>
                <w:szCs w:val="18"/>
              </w:rPr>
              <w:t>-</w:t>
            </w:r>
            <w:r>
              <w:rPr>
                <w:sz w:val="18"/>
                <w:szCs w:val="18"/>
              </w:rPr>
              <w:t>当观测类型多于</w:t>
            </w:r>
            <w:r>
              <w:rPr>
                <w:sz w:val="18"/>
                <w:szCs w:val="18"/>
              </w:rPr>
              <w:t>12</w:t>
            </w:r>
            <w:r>
              <w:rPr>
                <w:sz w:val="18"/>
                <w:szCs w:val="18"/>
              </w:rPr>
              <w:t>时，使用续行</w:t>
            </w:r>
          </w:p>
          <w:p w:rsidR="00576439" w:rsidRDefault="003235EC">
            <w:pPr>
              <w:spacing w:line="240" w:lineRule="auto"/>
              <w:rPr>
                <w:sz w:val="18"/>
                <w:szCs w:val="18"/>
              </w:rPr>
            </w:pPr>
            <w:r>
              <w:rPr>
                <w:sz w:val="18"/>
                <w:szCs w:val="18"/>
              </w:rPr>
              <w:t>如果不同的类型使用不同的比例因子，则重复记录</w:t>
            </w:r>
          </w:p>
          <w:p w:rsidR="00576439" w:rsidRDefault="003235EC">
            <w:pPr>
              <w:spacing w:line="240" w:lineRule="auto"/>
              <w:rPr>
                <w:sz w:val="18"/>
                <w:szCs w:val="18"/>
              </w:rPr>
            </w:pPr>
            <w:r>
              <w:rPr>
                <w:sz w:val="18"/>
                <w:szCs w:val="18"/>
              </w:rPr>
              <w:t>若此记录项缺省，则比例因子为</w:t>
            </w:r>
            <w:r>
              <w:rPr>
                <w:sz w:val="18"/>
                <w:szCs w:val="18"/>
              </w:rPr>
              <w:t>1</w:t>
            </w:r>
          </w:p>
        </w:tc>
        <w:tc>
          <w:tcPr>
            <w:tcW w:w="1815" w:type="dxa"/>
          </w:tcPr>
          <w:p w:rsidR="00576439" w:rsidRDefault="003235EC">
            <w:pPr>
              <w:spacing w:line="240" w:lineRule="auto"/>
              <w:jc w:val="center"/>
              <w:rPr>
                <w:sz w:val="18"/>
                <w:szCs w:val="18"/>
              </w:rPr>
            </w:pPr>
            <w:r>
              <w:rPr>
                <w:sz w:val="18"/>
                <w:szCs w:val="18"/>
              </w:rPr>
              <w:t>A1,</w:t>
            </w:r>
          </w:p>
          <w:p w:rsidR="00576439" w:rsidRDefault="003235EC">
            <w:pPr>
              <w:spacing w:line="240" w:lineRule="auto"/>
              <w:jc w:val="center"/>
              <w:rPr>
                <w:sz w:val="18"/>
                <w:szCs w:val="18"/>
              </w:rPr>
            </w:pPr>
            <w:r>
              <w:rPr>
                <w:sz w:val="18"/>
                <w:szCs w:val="18"/>
              </w:rPr>
              <w:t>1X, I4,</w:t>
            </w:r>
          </w:p>
          <w:p w:rsidR="00576439" w:rsidRDefault="00576439">
            <w:pPr>
              <w:spacing w:line="240" w:lineRule="auto"/>
              <w:jc w:val="center"/>
              <w:rPr>
                <w:sz w:val="18"/>
                <w:szCs w:val="18"/>
              </w:rPr>
            </w:pPr>
          </w:p>
          <w:p w:rsidR="00576439" w:rsidRDefault="003235EC">
            <w:pPr>
              <w:spacing w:line="240" w:lineRule="auto"/>
              <w:jc w:val="center"/>
              <w:rPr>
                <w:sz w:val="18"/>
                <w:szCs w:val="18"/>
              </w:rPr>
            </w:pPr>
            <w:r>
              <w:rPr>
                <w:sz w:val="18"/>
                <w:szCs w:val="18"/>
              </w:rPr>
              <w:t>2X,I2,</w:t>
            </w:r>
          </w:p>
          <w:p w:rsidR="00576439" w:rsidRDefault="00576439">
            <w:pPr>
              <w:spacing w:line="240" w:lineRule="auto"/>
              <w:jc w:val="center"/>
              <w:rPr>
                <w:sz w:val="18"/>
                <w:szCs w:val="18"/>
              </w:rPr>
            </w:pPr>
          </w:p>
          <w:p w:rsidR="00576439" w:rsidRDefault="003235EC">
            <w:pPr>
              <w:spacing w:line="240" w:lineRule="auto"/>
              <w:jc w:val="center"/>
              <w:rPr>
                <w:sz w:val="18"/>
                <w:szCs w:val="18"/>
              </w:rPr>
            </w:pPr>
            <w:r>
              <w:rPr>
                <w:sz w:val="18"/>
                <w:szCs w:val="18"/>
              </w:rPr>
              <w:t>12(1X, A3)</w:t>
            </w:r>
          </w:p>
          <w:p w:rsidR="00576439" w:rsidRDefault="003235EC">
            <w:pPr>
              <w:spacing w:line="240" w:lineRule="auto"/>
              <w:jc w:val="center"/>
              <w:rPr>
                <w:sz w:val="18"/>
                <w:szCs w:val="18"/>
              </w:rPr>
            </w:pPr>
            <w:r>
              <w:rPr>
                <w:sz w:val="18"/>
                <w:szCs w:val="18"/>
              </w:rPr>
              <w:t>10X, 12(1X,A3)</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SYS / PHASE SHIFT</w:t>
            </w:r>
          </w:p>
        </w:tc>
        <w:tc>
          <w:tcPr>
            <w:tcW w:w="4403" w:type="dxa"/>
            <w:vAlign w:val="center"/>
          </w:tcPr>
          <w:p w:rsidR="00576439" w:rsidRDefault="003235EC">
            <w:pPr>
              <w:spacing w:line="240" w:lineRule="auto"/>
              <w:rPr>
                <w:sz w:val="18"/>
                <w:szCs w:val="18"/>
              </w:rPr>
            </w:pPr>
            <w:r>
              <w:rPr>
                <w:sz w:val="18"/>
                <w:szCs w:val="18"/>
              </w:rPr>
              <w:t>相位校正值：</w:t>
            </w:r>
            <w:r>
              <w:rPr>
                <w:sz w:val="18"/>
                <w:szCs w:val="18"/>
              </w:rPr>
              <w:t>RINEX</w:t>
            </w:r>
            <w:r>
              <w:rPr>
                <w:sz w:val="18"/>
                <w:szCs w:val="18"/>
              </w:rPr>
              <w:t>文件产生前的校正原始观测相位的校正值</w:t>
            </w:r>
          </w:p>
          <w:p w:rsidR="00576439" w:rsidRDefault="003235EC">
            <w:pPr>
              <w:spacing w:line="240" w:lineRule="auto"/>
              <w:rPr>
                <w:sz w:val="18"/>
                <w:szCs w:val="18"/>
              </w:rPr>
            </w:pPr>
            <w:r>
              <w:rPr>
                <w:sz w:val="18"/>
                <w:szCs w:val="18"/>
              </w:rPr>
              <w:t>-</w:t>
            </w:r>
            <w:r>
              <w:rPr>
                <w:sz w:val="18"/>
                <w:szCs w:val="18"/>
              </w:rPr>
              <w:t>卫星系统标识（</w:t>
            </w:r>
            <w:r>
              <w:rPr>
                <w:sz w:val="18"/>
                <w:szCs w:val="18"/>
              </w:rPr>
              <w:t>G/R/E/C/J/I/S</w:t>
            </w:r>
            <w:r>
              <w:rPr>
                <w:sz w:val="18"/>
                <w:szCs w:val="18"/>
              </w:rPr>
              <w:t>）</w:t>
            </w:r>
          </w:p>
          <w:p w:rsidR="00576439" w:rsidRDefault="003235EC">
            <w:pPr>
              <w:spacing w:line="240" w:lineRule="auto"/>
              <w:rPr>
                <w:sz w:val="18"/>
                <w:szCs w:val="18"/>
              </w:rPr>
            </w:pPr>
            <w:r>
              <w:rPr>
                <w:sz w:val="18"/>
                <w:szCs w:val="18"/>
              </w:rPr>
              <w:t>-</w:t>
            </w:r>
            <w:r>
              <w:rPr>
                <w:sz w:val="18"/>
                <w:szCs w:val="18"/>
              </w:rPr>
              <w:t>载波相位观测码伪距</w:t>
            </w:r>
          </w:p>
          <w:p w:rsidR="00576439" w:rsidRDefault="003235EC">
            <w:pPr>
              <w:spacing w:line="240" w:lineRule="auto"/>
              <w:rPr>
                <w:sz w:val="18"/>
                <w:szCs w:val="18"/>
              </w:rPr>
            </w:pPr>
            <w:r>
              <w:rPr>
                <w:sz w:val="18"/>
                <w:szCs w:val="18"/>
              </w:rPr>
              <w:t xml:space="preserve">  -Type</w:t>
            </w:r>
          </w:p>
          <w:p w:rsidR="00576439" w:rsidRDefault="003235EC">
            <w:pPr>
              <w:spacing w:line="240" w:lineRule="auto"/>
              <w:rPr>
                <w:sz w:val="18"/>
                <w:szCs w:val="18"/>
              </w:rPr>
            </w:pPr>
            <w:r>
              <w:rPr>
                <w:sz w:val="18"/>
                <w:szCs w:val="18"/>
              </w:rPr>
              <w:t xml:space="preserve">  -Band</w:t>
            </w:r>
          </w:p>
          <w:p w:rsidR="00576439" w:rsidRDefault="003235EC">
            <w:pPr>
              <w:spacing w:line="240" w:lineRule="auto"/>
              <w:rPr>
                <w:sz w:val="18"/>
                <w:szCs w:val="18"/>
              </w:rPr>
            </w:pPr>
            <w:r>
              <w:rPr>
                <w:sz w:val="18"/>
                <w:szCs w:val="18"/>
              </w:rPr>
              <w:t xml:space="preserve">  -Attribute</w:t>
            </w:r>
          </w:p>
          <w:p w:rsidR="00576439" w:rsidRDefault="003235EC">
            <w:pPr>
              <w:spacing w:line="240" w:lineRule="auto"/>
              <w:rPr>
                <w:sz w:val="18"/>
                <w:szCs w:val="18"/>
              </w:rPr>
            </w:pPr>
            <w:r>
              <w:rPr>
                <w:sz w:val="18"/>
                <w:szCs w:val="18"/>
              </w:rPr>
              <w:t>-</w:t>
            </w:r>
            <w:r>
              <w:rPr>
                <w:sz w:val="18"/>
                <w:szCs w:val="18"/>
              </w:rPr>
              <w:t>校正值（单位：周）</w:t>
            </w:r>
          </w:p>
          <w:p w:rsidR="00576439" w:rsidRDefault="003235EC">
            <w:pPr>
              <w:spacing w:line="240" w:lineRule="auto"/>
              <w:rPr>
                <w:sz w:val="18"/>
                <w:szCs w:val="18"/>
              </w:rPr>
            </w:pPr>
            <w:r>
              <w:rPr>
                <w:sz w:val="18"/>
                <w:szCs w:val="18"/>
              </w:rPr>
              <w:t>-</w:t>
            </w:r>
            <w:r>
              <w:rPr>
                <w:sz w:val="18"/>
                <w:szCs w:val="18"/>
              </w:rPr>
              <w:t>所含的卫星总数（</w:t>
            </w:r>
            <w:r>
              <w:rPr>
                <w:sz w:val="18"/>
                <w:szCs w:val="18"/>
              </w:rPr>
              <w:t>0</w:t>
            </w:r>
            <w:r>
              <w:rPr>
                <w:sz w:val="18"/>
                <w:szCs w:val="18"/>
              </w:rPr>
              <w:t>或空格：所有卫星）</w:t>
            </w:r>
          </w:p>
          <w:p w:rsidR="00576439" w:rsidRDefault="003235EC">
            <w:pPr>
              <w:spacing w:line="240" w:lineRule="auto"/>
              <w:rPr>
                <w:sz w:val="18"/>
                <w:szCs w:val="18"/>
              </w:rPr>
            </w:pPr>
            <w:r>
              <w:rPr>
                <w:sz w:val="18"/>
                <w:szCs w:val="18"/>
              </w:rPr>
              <w:t>-</w:t>
            </w:r>
            <w:r>
              <w:rPr>
                <w:sz w:val="18"/>
                <w:szCs w:val="18"/>
              </w:rPr>
              <w:t>卫星列表</w:t>
            </w:r>
          </w:p>
          <w:p w:rsidR="00576439" w:rsidRDefault="003235EC">
            <w:pPr>
              <w:spacing w:line="240" w:lineRule="auto"/>
              <w:rPr>
                <w:sz w:val="18"/>
                <w:szCs w:val="18"/>
              </w:rPr>
            </w:pPr>
            <w:r>
              <w:rPr>
                <w:sz w:val="18"/>
                <w:szCs w:val="18"/>
              </w:rPr>
              <w:t>当多于</w:t>
            </w:r>
            <w:r>
              <w:rPr>
                <w:sz w:val="18"/>
                <w:szCs w:val="18"/>
              </w:rPr>
              <w:t>10</w:t>
            </w:r>
            <w:r>
              <w:rPr>
                <w:sz w:val="18"/>
                <w:szCs w:val="18"/>
              </w:rPr>
              <w:t>颗卫星，使用续行</w:t>
            </w:r>
          </w:p>
          <w:p w:rsidR="00576439" w:rsidRDefault="003235EC">
            <w:pPr>
              <w:spacing w:line="240" w:lineRule="auto"/>
              <w:rPr>
                <w:sz w:val="18"/>
                <w:szCs w:val="18"/>
              </w:rPr>
            </w:pPr>
            <w:r>
              <w:rPr>
                <w:sz w:val="18"/>
                <w:szCs w:val="18"/>
              </w:rPr>
              <w:t>所有受影响的卫星重复记录</w:t>
            </w:r>
          </w:p>
          <w:p w:rsidR="00576439" w:rsidRDefault="003235EC">
            <w:pPr>
              <w:spacing w:line="240" w:lineRule="auto"/>
              <w:rPr>
                <w:sz w:val="18"/>
                <w:szCs w:val="18"/>
              </w:rPr>
            </w:pPr>
            <w:r>
              <w:rPr>
                <w:sz w:val="18"/>
                <w:szCs w:val="18"/>
              </w:rPr>
              <w:t>phase</w:t>
            </w:r>
            <w:r>
              <w:rPr>
                <w:sz w:val="18"/>
                <w:szCs w:val="18"/>
              </w:rPr>
              <w:t>（</w:t>
            </w:r>
            <w:r>
              <w:rPr>
                <w:sz w:val="18"/>
                <w:szCs w:val="18"/>
              </w:rPr>
              <w:t>RINEX</w:t>
            </w:r>
            <w:r>
              <w:rPr>
                <w:sz w:val="18"/>
                <w:szCs w:val="18"/>
              </w:rPr>
              <w:t>）</w:t>
            </w:r>
            <w:r>
              <w:rPr>
                <w:sz w:val="18"/>
                <w:szCs w:val="18"/>
              </w:rPr>
              <w:t>=phase</w:t>
            </w:r>
            <w:r>
              <w:rPr>
                <w:sz w:val="18"/>
                <w:szCs w:val="18"/>
              </w:rPr>
              <w:t>（</w:t>
            </w:r>
            <w:r>
              <w:rPr>
                <w:sz w:val="18"/>
                <w:szCs w:val="18"/>
              </w:rPr>
              <w:t>original</w:t>
            </w:r>
            <w:r>
              <w:rPr>
                <w:sz w:val="18"/>
                <w:szCs w:val="18"/>
              </w:rPr>
              <w:t>）</w:t>
            </w:r>
            <w:r>
              <w:rPr>
                <w:sz w:val="18"/>
                <w:szCs w:val="18"/>
              </w:rPr>
              <w:t>+correction</w:t>
            </w:r>
          </w:p>
        </w:tc>
        <w:tc>
          <w:tcPr>
            <w:tcW w:w="1815" w:type="dxa"/>
          </w:tcPr>
          <w:p w:rsidR="00576439" w:rsidRDefault="00576439">
            <w:pPr>
              <w:spacing w:line="240" w:lineRule="auto"/>
              <w:jc w:val="center"/>
              <w:rPr>
                <w:sz w:val="18"/>
                <w:szCs w:val="18"/>
              </w:rPr>
            </w:pPr>
          </w:p>
          <w:p w:rsidR="00576439" w:rsidRDefault="00576439">
            <w:pPr>
              <w:spacing w:line="240" w:lineRule="auto"/>
              <w:jc w:val="center"/>
              <w:rPr>
                <w:sz w:val="18"/>
                <w:szCs w:val="18"/>
              </w:rPr>
            </w:pPr>
          </w:p>
          <w:p w:rsidR="00576439" w:rsidRDefault="003235EC">
            <w:pPr>
              <w:spacing w:line="240" w:lineRule="auto"/>
              <w:jc w:val="center"/>
              <w:rPr>
                <w:sz w:val="18"/>
                <w:szCs w:val="18"/>
              </w:rPr>
            </w:pPr>
            <w:r>
              <w:rPr>
                <w:sz w:val="18"/>
                <w:szCs w:val="18"/>
              </w:rPr>
              <w:t>A1</w:t>
            </w:r>
            <w:r>
              <w:rPr>
                <w:sz w:val="18"/>
                <w:szCs w:val="18"/>
              </w:rPr>
              <w:t>，</w:t>
            </w:r>
            <w:r>
              <w:rPr>
                <w:sz w:val="18"/>
                <w:szCs w:val="18"/>
              </w:rPr>
              <w:t>1X,</w:t>
            </w:r>
          </w:p>
          <w:p w:rsidR="00576439" w:rsidRDefault="003235EC">
            <w:pPr>
              <w:spacing w:line="240" w:lineRule="auto"/>
              <w:jc w:val="center"/>
              <w:rPr>
                <w:sz w:val="18"/>
                <w:szCs w:val="18"/>
              </w:rPr>
            </w:pPr>
            <w:r>
              <w:rPr>
                <w:sz w:val="18"/>
                <w:szCs w:val="18"/>
              </w:rPr>
              <w:t>A3</w:t>
            </w:r>
            <w:r>
              <w:rPr>
                <w:sz w:val="18"/>
                <w:szCs w:val="18"/>
              </w:rPr>
              <w:t>，</w:t>
            </w:r>
            <w:r>
              <w:rPr>
                <w:sz w:val="18"/>
                <w:szCs w:val="18"/>
              </w:rPr>
              <w:t>1X</w:t>
            </w:r>
            <w:r>
              <w:rPr>
                <w:sz w:val="18"/>
                <w:szCs w:val="18"/>
              </w:rPr>
              <w:t>，</w:t>
            </w:r>
          </w:p>
          <w:p w:rsidR="00576439" w:rsidRDefault="00576439">
            <w:pPr>
              <w:spacing w:line="240" w:lineRule="auto"/>
              <w:jc w:val="center"/>
              <w:rPr>
                <w:sz w:val="18"/>
                <w:szCs w:val="18"/>
              </w:rPr>
            </w:pPr>
          </w:p>
          <w:p w:rsidR="00576439" w:rsidRDefault="00576439">
            <w:pPr>
              <w:spacing w:line="240" w:lineRule="auto"/>
              <w:jc w:val="center"/>
              <w:rPr>
                <w:sz w:val="18"/>
                <w:szCs w:val="18"/>
              </w:rPr>
            </w:pPr>
          </w:p>
          <w:p w:rsidR="00576439" w:rsidRDefault="00576439">
            <w:pPr>
              <w:spacing w:line="240" w:lineRule="auto"/>
              <w:jc w:val="center"/>
              <w:rPr>
                <w:sz w:val="18"/>
                <w:szCs w:val="18"/>
              </w:rPr>
            </w:pPr>
          </w:p>
          <w:p w:rsidR="00576439" w:rsidRDefault="003235EC">
            <w:pPr>
              <w:spacing w:line="240" w:lineRule="auto"/>
              <w:jc w:val="center"/>
              <w:rPr>
                <w:sz w:val="18"/>
                <w:szCs w:val="18"/>
              </w:rPr>
            </w:pPr>
            <w:r>
              <w:rPr>
                <w:sz w:val="18"/>
                <w:szCs w:val="18"/>
              </w:rPr>
              <w:t>F8.5</w:t>
            </w:r>
            <w:r>
              <w:rPr>
                <w:sz w:val="18"/>
                <w:szCs w:val="18"/>
              </w:rPr>
              <w:t>，</w:t>
            </w:r>
          </w:p>
          <w:p w:rsidR="00576439" w:rsidRDefault="003235EC">
            <w:pPr>
              <w:spacing w:line="240" w:lineRule="auto"/>
              <w:jc w:val="center"/>
              <w:rPr>
                <w:sz w:val="18"/>
                <w:szCs w:val="18"/>
              </w:rPr>
            </w:pPr>
            <w:r>
              <w:rPr>
                <w:sz w:val="18"/>
                <w:szCs w:val="18"/>
              </w:rPr>
              <w:t>2X</w:t>
            </w:r>
            <w:r>
              <w:rPr>
                <w:sz w:val="18"/>
                <w:szCs w:val="18"/>
              </w:rPr>
              <w:t>，</w:t>
            </w:r>
            <w:r>
              <w:rPr>
                <w:sz w:val="18"/>
                <w:szCs w:val="18"/>
              </w:rPr>
              <w:t>I2.2</w:t>
            </w:r>
            <w:r>
              <w:rPr>
                <w:sz w:val="18"/>
                <w:szCs w:val="18"/>
              </w:rPr>
              <w:t>，</w:t>
            </w:r>
          </w:p>
          <w:p w:rsidR="00576439" w:rsidRDefault="003235EC">
            <w:pPr>
              <w:spacing w:line="240" w:lineRule="auto"/>
              <w:jc w:val="center"/>
              <w:rPr>
                <w:sz w:val="18"/>
                <w:szCs w:val="18"/>
              </w:rPr>
            </w:pPr>
            <w:r>
              <w:rPr>
                <w:sz w:val="18"/>
                <w:szCs w:val="18"/>
              </w:rPr>
              <w:t>10(1X</w:t>
            </w:r>
            <w:r>
              <w:rPr>
                <w:sz w:val="18"/>
                <w:szCs w:val="18"/>
              </w:rPr>
              <w:t>，</w:t>
            </w:r>
            <w:r>
              <w:rPr>
                <w:sz w:val="18"/>
                <w:szCs w:val="18"/>
              </w:rPr>
              <w:t>A3)</w:t>
            </w:r>
          </w:p>
          <w:p w:rsidR="00576439" w:rsidRDefault="003235EC">
            <w:pPr>
              <w:spacing w:line="240" w:lineRule="auto"/>
              <w:jc w:val="center"/>
              <w:rPr>
                <w:sz w:val="18"/>
                <w:szCs w:val="18"/>
              </w:rPr>
            </w:pPr>
            <w:r>
              <w:rPr>
                <w:sz w:val="18"/>
                <w:szCs w:val="18"/>
              </w:rPr>
              <w:t>18X</w:t>
            </w:r>
            <w:r>
              <w:rPr>
                <w:sz w:val="18"/>
                <w:szCs w:val="18"/>
              </w:rPr>
              <w:t>，</w:t>
            </w:r>
            <w:r>
              <w:rPr>
                <w:sz w:val="18"/>
                <w:szCs w:val="18"/>
              </w:rPr>
              <w:t>10(1X</w:t>
            </w:r>
            <w:r>
              <w:rPr>
                <w:sz w:val="18"/>
                <w:szCs w:val="18"/>
              </w:rPr>
              <w:t>，</w:t>
            </w:r>
            <w:r>
              <w:rPr>
                <w:sz w:val="18"/>
                <w:szCs w:val="18"/>
              </w:rPr>
              <w:t>A3)</w:t>
            </w:r>
          </w:p>
          <w:p w:rsidR="00576439" w:rsidRDefault="00576439">
            <w:pPr>
              <w:spacing w:line="240" w:lineRule="auto"/>
              <w:jc w:val="center"/>
              <w:rPr>
                <w:sz w:val="18"/>
                <w:szCs w:val="18"/>
              </w:rPr>
            </w:pP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GLONASS SLOT / FRQ #</w:t>
            </w:r>
          </w:p>
        </w:tc>
        <w:tc>
          <w:tcPr>
            <w:tcW w:w="4403" w:type="dxa"/>
            <w:vAlign w:val="center"/>
          </w:tcPr>
          <w:p w:rsidR="00576439" w:rsidRDefault="003235EC">
            <w:pPr>
              <w:spacing w:line="240" w:lineRule="auto"/>
              <w:rPr>
                <w:sz w:val="18"/>
                <w:szCs w:val="18"/>
              </w:rPr>
            </w:pPr>
            <w:r>
              <w:rPr>
                <w:sz w:val="18"/>
                <w:szCs w:val="18"/>
              </w:rPr>
              <w:t xml:space="preserve">GLONASS slot </w:t>
            </w:r>
            <w:r>
              <w:rPr>
                <w:sz w:val="18"/>
                <w:szCs w:val="18"/>
              </w:rPr>
              <w:t>和频率号</w:t>
            </w:r>
          </w:p>
          <w:p w:rsidR="00576439" w:rsidRDefault="003235EC">
            <w:pPr>
              <w:spacing w:line="240" w:lineRule="auto"/>
              <w:rPr>
                <w:sz w:val="18"/>
                <w:szCs w:val="18"/>
              </w:rPr>
            </w:pPr>
            <w:r>
              <w:rPr>
                <w:sz w:val="18"/>
                <w:szCs w:val="18"/>
              </w:rPr>
              <w:t>-</w:t>
            </w:r>
            <w:r>
              <w:rPr>
                <w:sz w:val="18"/>
                <w:szCs w:val="18"/>
              </w:rPr>
              <w:t>卫星总数</w:t>
            </w:r>
          </w:p>
          <w:p w:rsidR="00576439" w:rsidRDefault="003235EC">
            <w:pPr>
              <w:spacing w:line="240" w:lineRule="auto"/>
              <w:rPr>
                <w:sz w:val="18"/>
                <w:szCs w:val="18"/>
              </w:rPr>
            </w:pPr>
            <w:r>
              <w:rPr>
                <w:sz w:val="18"/>
                <w:szCs w:val="18"/>
              </w:rPr>
              <w:t>-</w:t>
            </w:r>
            <w:r>
              <w:rPr>
                <w:sz w:val="18"/>
                <w:szCs w:val="18"/>
              </w:rPr>
              <w:t>卫星列表（卫星编码，</w:t>
            </w:r>
            <w:r>
              <w:rPr>
                <w:sz w:val="18"/>
                <w:szCs w:val="18"/>
              </w:rPr>
              <w:t>slot</w:t>
            </w:r>
            <w:r>
              <w:rPr>
                <w:sz w:val="18"/>
                <w:szCs w:val="18"/>
              </w:rPr>
              <w:t>）</w:t>
            </w:r>
          </w:p>
          <w:p w:rsidR="00576439" w:rsidRDefault="003235EC">
            <w:pPr>
              <w:spacing w:line="240" w:lineRule="auto"/>
              <w:rPr>
                <w:sz w:val="18"/>
                <w:szCs w:val="18"/>
              </w:rPr>
            </w:pPr>
            <w:r>
              <w:rPr>
                <w:sz w:val="18"/>
                <w:szCs w:val="18"/>
              </w:rPr>
              <w:t>-</w:t>
            </w:r>
            <w:r>
              <w:rPr>
                <w:sz w:val="18"/>
                <w:szCs w:val="18"/>
              </w:rPr>
              <w:t>频率号（</w:t>
            </w:r>
            <w:r>
              <w:rPr>
                <w:sz w:val="18"/>
                <w:szCs w:val="18"/>
              </w:rPr>
              <w:t>-7…+6</w:t>
            </w:r>
            <w:r>
              <w:rPr>
                <w:sz w:val="18"/>
                <w:szCs w:val="18"/>
              </w:rPr>
              <w:t>）</w:t>
            </w:r>
          </w:p>
          <w:p w:rsidR="00576439" w:rsidRDefault="003235EC">
            <w:pPr>
              <w:spacing w:line="240" w:lineRule="auto"/>
              <w:rPr>
                <w:sz w:val="18"/>
                <w:szCs w:val="18"/>
              </w:rPr>
            </w:pPr>
            <w:r>
              <w:rPr>
                <w:sz w:val="18"/>
                <w:szCs w:val="18"/>
              </w:rPr>
              <w:t>-</w:t>
            </w:r>
            <w:r>
              <w:rPr>
                <w:sz w:val="18"/>
                <w:szCs w:val="18"/>
              </w:rPr>
              <w:t>当多于</w:t>
            </w:r>
            <w:r>
              <w:rPr>
                <w:sz w:val="18"/>
                <w:szCs w:val="18"/>
              </w:rPr>
              <w:t>8</w:t>
            </w:r>
            <w:r>
              <w:rPr>
                <w:sz w:val="18"/>
                <w:szCs w:val="18"/>
              </w:rPr>
              <w:t>颗卫星使用续行</w:t>
            </w:r>
          </w:p>
        </w:tc>
        <w:tc>
          <w:tcPr>
            <w:tcW w:w="1815" w:type="dxa"/>
          </w:tcPr>
          <w:p w:rsidR="00576439" w:rsidRDefault="00576439">
            <w:pPr>
              <w:spacing w:line="240" w:lineRule="auto"/>
              <w:jc w:val="center"/>
              <w:rPr>
                <w:sz w:val="18"/>
                <w:szCs w:val="18"/>
              </w:rPr>
            </w:pPr>
          </w:p>
          <w:p w:rsidR="00576439" w:rsidRDefault="003235EC">
            <w:pPr>
              <w:spacing w:line="240" w:lineRule="auto"/>
              <w:jc w:val="center"/>
              <w:rPr>
                <w:sz w:val="18"/>
                <w:szCs w:val="18"/>
              </w:rPr>
            </w:pPr>
            <w:r>
              <w:rPr>
                <w:sz w:val="18"/>
                <w:szCs w:val="18"/>
              </w:rPr>
              <w:t>I3,1X,</w:t>
            </w:r>
          </w:p>
          <w:p w:rsidR="00576439" w:rsidRDefault="003235EC">
            <w:pPr>
              <w:spacing w:line="240" w:lineRule="auto"/>
              <w:jc w:val="center"/>
              <w:rPr>
                <w:sz w:val="18"/>
                <w:szCs w:val="18"/>
              </w:rPr>
            </w:pPr>
            <w:r>
              <w:rPr>
                <w:sz w:val="18"/>
                <w:szCs w:val="18"/>
              </w:rPr>
              <w:t>8(A1,I2.2,</w:t>
            </w:r>
          </w:p>
          <w:p w:rsidR="00576439" w:rsidRDefault="003235EC">
            <w:pPr>
              <w:spacing w:line="240" w:lineRule="auto"/>
              <w:jc w:val="center"/>
              <w:rPr>
                <w:sz w:val="18"/>
                <w:szCs w:val="18"/>
              </w:rPr>
            </w:pPr>
            <w:r>
              <w:rPr>
                <w:sz w:val="18"/>
                <w:szCs w:val="18"/>
              </w:rPr>
              <w:t>1X,I2,1X)</w:t>
            </w:r>
          </w:p>
          <w:p w:rsidR="00576439" w:rsidRDefault="003235EC">
            <w:pPr>
              <w:spacing w:line="240" w:lineRule="auto"/>
              <w:jc w:val="center"/>
              <w:rPr>
                <w:sz w:val="18"/>
                <w:szCs w:val="18"/>
              </w:rPr>
            </w:pPr>
            <w:r>
              <w:rPr>
                <w:sz w:val="18"/>
                <w:szCs w:val="18"/>
              </w:rPr>
              <w:t>4X</w:t>
            </w:r>
            <w:r>
              <w:rPr>
                <w:sz w:val="18"/>
                <w:szCs w:val="18"/>
              </w:rPr>
              <w:t>，</w:t>
            </w:r>
            <w:r>
              <w:rPr>
                <w:sz w:val="18"/>
                <w:szCs w:val="18"/>
              </w:rPr>
              <w:t>8</w:t>
            </w:r>
            <w:r>
              <w:rPr>
                <w:sz w:val="18"/>
                <w:szCs w:val="18"/>
              </w:rPr>
              <w:t>（</w:t>
            </w:r>
            <w:r>
              <w:rPr>
                <w:sz w:val="18"/>
                <w:szCs w:val="18"/>
              </w:rPr>
              <w:t>A1</w:t>
            </w:r>
            <w:r>
              <w:rPr>
                <w:sz w:val="18"/>
                <w:szCs w:val="18"/>
              </w:rPr>
              <w:t>，</w:t>
            </w:r>
            <w:r>
              <w:rPr>
                <w:sz w:val="18"/>
                <w:szCs w:val="18"/>
              </w:rPr>
              <w:t>I2.2,1X,I2,1X</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GLONASS COD/PHS/BIS</w:t>
            </w:r>
          </w:p>
        </w:tc>
        <w:tc>
          <w:tcPr>
            <w:tcW w:w="4403" w:type="dxa"/>
            <w:vAlign w:val="center"/>
          </w:tcPr>
          <w:p w:rsidR="00576439" w:rsidRDefault="003235EC">
            <w:pPr>
              <w:spacing w:line="240" w:lineRule="auto"/>
              <w:rPr>
                <w:sz w:val="18"/>
                <w:szCs w:val="18"/>
              </w:rPr>
            </w:pPr>
            <w:r>
              <w:rPr>
                <w:sz w:val="18"/>
                <w:szCs w:val="18"/>
              </w:rPr>
              <w:t>用于使</w:t>
            </w:r>
            <w:r>
              <w:rPr>
                <w:sz w:val="18"/>
                <w:szCs w:val="18"/>
              </w:rPr>
              <w:t>GLONASS</w:t>
            </w:r>
            <w:r>
              <w:rPr>
                <w:sz w:val="18"/>
                <w:szCs w:val="18"/>
              </w:rPr>
              <w:t>码和相位观测值一致的相位偏差校正值</w:t>
            </w:r>
          </w:p>
          <w:p w:rsidR="00576439" w:rsidRDefault="003235EC">
            <w:pPr>
              <w:spacing w:line="240" w:lineRule="auto"/>
              <w:rPr>
                <w:sz w:val="18"/>
                <w:szCs w:val="18"/>
              </w:rPr>
            </w:pPr>
            <w:r>
              <w:rPr>
                <w:sz w:val="18"/>
                <w:szCs w:val="18"/>
              </w:rPr>
              <w:t>-GLONASS</w:t>
            </w:r>
            <w:r>
              <w:rPr>
                <w:sz w:val="18"/>
                <w:szCs w:val="18"/>
              </w:rPr>
              <w:t>信号标识：</w:t>
            </w:r>
            <w:r>
              <w:rPr>
                <w:sz w:val="18"/>
                <w:szCs w:val="18"/>
              </w:rPr>
              <w:t>C1C</w:t>
            </w:r>
            <w:r>
              <w:rPr>
                <w:sz w:val="18"/>
                <w:szCs w:val="18"/>
              </w:rPr>
              <w:t>和码相位偏差校正值（</w:t>
            </w:r>
            <w:r>
              <w:rPr>
                <w:sz w:val="18"/>
                <w:szCs w:val="18"/>
              </w:rPr>
              <w:t>CPB</w:t>
            </w:r>
            <w:r>
              <w:rPr>
                <w:sz w:val="18"/>
                <w:szCs w:val="18"/>
              </w:rPr>
              <w:t>，</w:t>
            </w:r>
            <w:r>
              <w:rPr>
                <w:sz w:val="18"/>
                <w:szCs w:val="18"/>
              </w:rPr>
              <w:t>meters</w:t>
            </w:r>
            <w:r>
              <w:rPr>
                <w:sz w:val="18"/>
                <w:szCs w:val="18"/>
              </w:rPr>
              <w:t>）</w:t>
            </w:r>
          </w:p>
          <w:p w:rsidR="00576439" w:rsidRDefault="003235EC">
            <w:pPr>
              <w:spacing w:line="240" w:lineRule="auto"/>
              <w:rPr>
                <w:sz w:val="18"/>
                <w:szCs w:val="18"/>
              </w:rPr>
            </w:pPr>
            <w:r>
              <w:rPr>
                <w:sz w:val="18"/>
                <w:szCs w:val="18"/>
              </w:rPr>
              <w:t>-GLONASS</w:t>
            </w:r>
            <w:r>
              <w:rPr>
                <w:sz w:val="18"/>
                <w:szCs w:val="18"/>
              </w:rPr>
              <w:t>信号标识：</w:t>
            </w:r>
            <w:r>
              <w:rPr>
                <w:sz w:val="18"/>
                <w:szCs w:val="18"/>
              </w:rPr>
              <w:t>C1P</w:t>
            </w:r>
            <w:r>
              <w:rPr>
                <w:sz w:val="18"/>
                <w:szCs w:val="18"/>
              </w:rPr>
              <w:t>和码相位偏差校正值</w:t>
            </w:r>
            <w:r>
              <w:rPr>
                <w:sz w:val="18"/>
                <w:szCs w:val="18"/>
              </w:rPr>
              <w:lastRenderedPageBreak/>
              <w:t>（</w:t>
            </w:r>
            <w:r>
              <w:rPr>
                <w:sz w:val="18"/>
                <w:szCs w:val="18"/>
              </w:rPr>
              <w:t>CPB</w:t>
            </w:r>
            <w:r>
              <w:rPr>
                <w:sz w:val="18"/>
                <w:szCs w:val="18"/>
              </w:rPr>
              <w:t>，</w:t>
            </w:r>
            <w:r>
              <w:rPr>
                <w:sz w:val="18"/>
                <w:szCs w:val="18"/>
              </w:rPr>
              <w:t>meters</w:t>
            </w:r>
            <w:r>
              <w:rPr>
                <w:sz w:val="18"/>
                <w:szCs w:val="18"/>
              </w:rPr>
              <w:t>）</w:t>
            </w:r>
          </w:p>
          <w:p w:rsidR="00576439" w:rsidRDefault="003235EC">
            <w:pPr>
              <w:spacing w:line="240" w:lineRule="auto"/>
              <w:rPr>
                <w:sz w:val="18"/>
                <w:szCs w:val="18"/>
              </w:rPr>
            </w:pPr>
            <w:r>
              <w:rPr>
                <w:sz w:val="18"/>
                <w:szCs w:val="18"/>
              </w:rPr>
              <w:t>-GLONASS</w:t>
            </w:r>
            <w:r>
              <w:rPr>
                <w:sz w:val="18"/>
                <w:szCs w:val="18"/>
              </w:rPr>
              <w:t>信号标识：</w:t>
            </w:r>
            <w:r>
              <w:rPr>
                <w:sz w:val="18"/>
                <w:szCs w:val="18"/>
              </w:rPr>
              <w:t>C2C</w:t>
            </w:r>
            <w:r>
              <w:rPr>
                <w:sz w:val="18"/>
                <w:szCs w:val="18"/>
              </w:rPr>
              <w:t>和码相位偏差校正值（</w:t>
            </w:r>
            <w:r>
              <w:rPr>
                <w:sz w:val="18"/>
                <w:szCs w:val="18"/>
              </w:rPr>
              <w:t>CPB</w:t>
            </w:r>
            <w:r>
              <w:rPr>
                <w:sz w:val="18"/>
                <w:szCs w:val="18"/>
              </w:rPr>
              <w:t>，</w:t>
            </w:r>
            <w:r>
              <w:rPr>
                <w:sz w:val="18"/>
                <w:szCs w:val="18"/>
              </w:rPr>
              <w:t>meters</w:t>
            </w:r>
            <w:r>
              <w:rPr>
                <w:sz w:val="18"/>
                <w:szCs w:val="18"/>
              </w:rPr>
              <w:t>）</w:t>
            </w:r>
          </w:p>
          <w:p w:rsidR="00576439" w:rsidRDefault="003235EC">
            <w:pPr>
              <w:spacing w:line="240" w:lineRule="auto"/>
              <w:rPr>
                <w:sz w:val="18"/>
                <w:szCs w:val="18"/>
              </w:rPr>
            </w:pPr>
            <w:r>
              <w:rPr>
                <w:sz w:val="18"/>
                <w:szCs w:val="18"/>
              </w:rPr>
              <w:t>-GLONASS</w:t>
            </w:r>
            <w:r>
              <w:rPr>
                <w:sz w:val="18"/>
                <w:szCs w:val="18"/>
              </w:rPr>
              <w:t>信号标识：</w:t>
            </w:r>
            <w:r>
              <w:rPr>
                <w:sz w:val="18"/>
                <w:szCs w:val="18"/>
              </w:rPr>
              <w:t>C2P</w:t>
            </w:r>
            <w:r>
              <w:rPr>
                <w:sz w:val="18"/>
                <w:szCs w:val="18"/>
              </w:rPr>
              <w:t>和码相位偏差校正值（</w:t>
            </w:r>
            <w:r>
              <w:rPr>
                <w:sz w:val="18"/>
                <w:szCs w:val="18"/>
              </w:rPr>
              <w:t>CPB</w:t>
            </w:r>
            <w:r>
              <w:rPr>
                <w:sz w:val="18"/>
                <w:szCs w:val="18"/>
              </w:rPr>
              <w:t>，</w:t>
            </w:r>
            <w:r>
              <w:rPr>
                <w:sz w:val="18"/>
                <w:szCs w:val="18"/>
              </w:rPr>
              <w:t>meters</w:t>
            </w:r>
            <w:r>
              <w:rPr>
                <w:sz w:val="18"/>
                <w:szCs w:val="18"/>
              </w:rPr>
              <w:t>）</w:t>
            </w:r>
          </w:p>
          <w:p w:rsidR="00576439" w:rsidRDefault="003235EC">
            <w:pPr>
              <w:spacing w:line="240" w:lineRule="auto"/>
              <w:rPr>
                <w:sz w:val="18"/>
                <w:szCs w:val="18"/>
              </w:rPr>
            </w:pPr>
            <w:r>
              <w:rPr>
                <w:sz w:val="18"/>
                <w:szCs w:val="18"/>
              </w:rPr>
              <w:t>注意：若码相位偏差校正值未知，这此字段留空，仅仅保留文件记录头标签。</w:t>
            </w:r>
          </w:p>
        </w:tc>
        <w:tc>
          <w:tcPr>
            <w:tcW w:w="1815" w:type="dxa"/>
          </w:tcPr>
          <w:p w:rsidR="00576439" w:rsidRDefault="003235EC">
            <w:pPr>
              <w:spacing w:line="240" w:lineRule="auto"/>
              <w:jc w:val="center"/>
              <w:rPr>
                <w:sz w:val="18"/>
                <w:szCs w:val="18"/>
              </w:rPr>
            </w:pPr>
            <w:r>
              <w:rPr>
                <w:sz w:val="18"/>
                <w:szCs w:val="18"/>
              </w:rPr>
              <w:lastRenderedPageBreak/>
              <w:t>4</w:t>
            </w:r>
            <w:r>
              <w:rPr>
                <w:sz w:val="18"/>
                <w:szCs w:val="18"/>
              </w:rPr>
              <w:t>（</w:t>
            </w:r>
            <w:r>
              <w:rPr>
                <w:sz w:val="18"/>
                <w:szCs w:val="18"/>
              </w:rPr>
              <w:t>X1,A3,X1,</w:t>
            </w:r>
          </w:p>
          <w:p w:rsidR="00576439" w:rsidRDefault="003235EC">
            <w:pPr>
              <w:spacing w:line="240" w:lineRule="auto"/>
              <w:jc w:val="center"/>
              <w:rPr>
                <w:sz w:val="18"/>
                <w:szCs w:val="18"/>
              </w:rPr>
            </w:pPr>
            <w:r>
              <w:rPr>
                <w:sz w:val="18"/>
                <w:szCs w:val="18"/>
              </w:rPr>
              <w:t>F8.3</w:t>
            </w:r>
            <w:r>
              <w:rPr>
                <w:sz w:val="18"/>
                <w:szCs w:val="18"/>
              </w:rPr>
              <w:t>）</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lastRenderedPageBreak/>
              <w:t>*LEAP SECONDS</w:t>
            </w:r>
          </w:p>
        </w:tc>
        <w:tc>
          <w:tcPr>
            <w:tcW w:w="4403" w:type="dxa"/>
            <w:vAlign w:val="center"/>
          </w:tcPr>
          <w:p w:rsidR="00576439" w:rsidRDefault="003235EC">
            <w:pPr>
              <w:spacing w:line="240" w:lineRule="auto"/>
              <w:rPr>
                <w:sz w:val="18"/>
                <w:szCs w:val="18"/>
              </w:rPr>
            </w:pPr>
            <w:r>
              <w:rPr>
                <w:sz w:val="18"/>
                <w:szCs w:val="18"/>
              </w:rPr>
              <w:t>-</w:t>
            </w:r>
            <w:r>
              <w:rPr>
                <w:sz w:val="18"/>
                <w:szCs w:val="18"/>
              </w:rPr>
              <w:t>跳秒数</w:t>
            </w:r>
            <w:r>
              <w:rPr>
                <w:sz w:val="18"/>
                <w:szCs w:val="18"/>
              </w:rPr>
              <w:t xml:space="preserve"> </w:t>
            </w:r>
            <w:r>
              <w:rPr>
                <w:rFonts w:ascii="Cambria Math" w:hAnsi="Cambria Math" w:cs="Cambria Math"/>
                <w:sz w:val="18"/>
                <w:szCs w:val="18"/>
              </w:rPr>
              <w:t>△</w:t>
            </w:r>
            <w:r>
              <w:rPr>
                <w:sz w:val="18"/>
                <w:szCs w:val="18"/>
              </w:rPr>
              <w:t xml:space="preserve">t_LS </w:t>
            </w:r>
            <w:r>
              <w:rPr>
                <w:sz w:val="18"/>
                <w:szCs w:val="18"/>
              </w:rPr>
              <w:t>（相应系统星历书播发的）</w:t>
            </w:r>
          </w:p>
          <w:p w:rsidR="00576439" w:rsidRDefault="003235EC">
            <w:pPr>
              <w:spacing w:line="240" w:lineRule="auto"/>
              <w:rPr>
                <w:sz w:val="18"/>
                <w:szCs w:val="18"/>
              </w:rPr>
            </w:pPr>
            <w:r>
              <w:rPr>
                <w:sz w:val="18"/>
                <w:szCs w:val="18"/>
              </w:rPr>
              <w:t>-</w:t>
            </w:r>
            <w:r>
              <w:rPr>
                <w:sz w:val="18"/>
                <w:szCs w:val="18"/>
              </w:rPr>
              <w:t>将来或过去的跳秒</w:t>
            </w:r>
            <w:r>
              <w:rPr>
                <w:sz w:val="18"/>
                <w:szCs w:val="18"/>
              </w:rPr>
              <w:t xml:space="preserve"> </w:t>
            </w:r>
            <w:r>
              <w:rPr>
                <w:rFonts w:ascii="Cambria Math" w:hAnsi="Cambria Math" w:cs="Cambria Math"/>
                <w:sz w:val="18"/>
                <w:szCs w:val="18"/>
              </w:rPr>
              <w:t>△</w:t>
            </w:r>
            <w:r>
              <w:rPr>
                <w:sz w:val="18"/>
                <w:szCs w:val="18"/>
              </w:rPr>
              <w:t>t_LSF</w:t>
            </w:r>
          </w:p>
          <w:p w:rsidR="00576439" w:rsidRDefault="003235EC">
            <w:pPr>
              <w:spacing w:line="240" w:lineRule="auto"/>
              <w:rPr>
                <w:sz w:val="18"/>
                <w:szCs w:val="18"/>
              </w:rPr>
            </w:pPr>
            <w:r>
              <w:rPr>
                <w:sz w:val="18"/>
                <w:szCs w:val="18"/>
              </w:rPr>
              <w:t>-</w:t>
            </w:r>
            <w:r>
              <w:rPr>
                <w:sz w:val="18"/>
                <w:szCs w:val="18"/>
              </w:rPr>
              <w:t>新跳秒生效的周计数</w:t>
            </w:r>
            <w:r>
              <w:rPr>
                <w:sz w:val="18"/>
                <w:szCs w:val="18"/>
              </w:rPr>
              <w:t xml:space="preserve"> WN_LSF(</w:t>
            </w:r>
            <w:r>
              <w:rPr>
                <w:sz w:val="18"/>
                <w:szCs w:val="18"/>
              </w:rPr>
              <w:t>连续数字</w:t>
            </w:r>
            <w:r>
              <w:rPr>
                <w:sz w:val="18"/>
                <w:szCs w:val="18"/>
              </w:rPr>
              <w:t>)</w:t>
            </w:r>
          </w:p>
          <w:p w:rsidR="00576439" w:rsidRDefault="003235EC">
            <w:pPr>
              <w:spacing w:line="240" w:lineRule="auto"/>
              <w:ind w:left="180" w:hangingChars="100" w:hanging="180"/>
              <w:rPr>
                <w:sz w:val="18"/>
                <w:szCs w:val="18"/>
              </w:rPr>
            </w:pPr>
            <w:r>
              <w:rPr>
                <w:sz w:val="18"/>
                <w:szCs w:val="18"/>
              </w:rPr>
              <w:t xml:space="preserve">  </w:t>
            </w:r>
            <w:r>
              <w:rPr>
                <w:sz w:val="18"/>
                <w:szCs w:val="18"/>
              </w:rPr>
              <w:t>对于</w:t>
            </w:r>
            <w:r>
              <w:rPr>
                <w:sz w:val="18"/>
                <w:szCs w:val="18"/>
              </w:rPr>
              <w:t>GPS</w:t>
            </w:r>
            <w:r>
              <w:rPr>
                <w:sz w:val="18"/>
                <w:szCs w:val="18"/>
              </w:rPr>
              <w:t>、</w:t>
            </w:r>
            <w:r>
              <w:rPr>
                <w:sz w:val="18"/>
                <w:szCs w:val="18"/>
              </w:rPr>
              <w:t>GAL</w:t>
            </w:r>
            <w:r>
              <w:rPr>
                <w:sz w:val="18"/>
                <w:szCs w:val="18"/>
              </w:rPr>
              <w:t>、</w:t>
            </w:r>
            <w:r>
              <w:rPr>
                <w:sz w:val="18"/>
                <w:szCs w:val="18"/>
              </w:rPr>
              <w:t>QZS</w:t>
            </w:r>
            <w:r>
              <w:rPr>
                <w:sz w:val="18"/>
                <w:szCs w:val="18"/>
              </w:rPr>
              <w:t>、</w:t>
            </w:r>
            <w:r>
              <w:rPr>
                <w:sz w:val="18"/>
                <w:szCs w:val="18"/>
              </w:rPr>
              <w:t>IRN</w:t>
            </w:r>
            <w:r>
              <w:rPr>
                <w:sz w:val="18"/>
                <w:szCs w:val="18"/>
              </w:rPr>
              <w:t>，是从</w:t>
            </w:r>
            <w:r>
              <w:rPr>
                <w:sz w:val="18"/>
                <w:szCs w:val="18"/>
              </w:rPr>
              <w:t>1980</w:t>
            </w:r>
            <w:r>
              <w:rPr>
                <w:sz w:val="18"/>
                <w:szCs w:val="18"/>
              </w:rPr>
              <w:t>年</w:t>
            </w:r>
            <w:r>
              <w:rPr>
                <w:sz w:val="18"/>
                <w:szCs w:val="18"/>
              </w:rPr>
              <w:t>1</w:t>
            </w:r>
            <w:r>
              <w:rPr>
                <w:sz w:val="18"/>
                <w:szCs w:val="18"/>
              </w:rPr>
              <w:t>月</w:t>
            </w:r>
            <w:r>
              <w:rPr>
                <w:sz w:val="18"/>
                <w:szCs w:val="18"/>
              </w:rPr>
              <w:t>6</w:t>
            </w:r>
            <w:r>
              <w:rPr>
                <w:sz w:val="18"/>
                <w:szCs w:val="18"/>
              </w:rPr>
              <w:t>日开始的周计数；对于</w:t>
            </w:r>
            <w:r>
              <w:rPr>
                <w:sz w:val="18"/>
                <w:szCs w:val="18"/>
              </w:rPr>
              <w:t>BDS</w:t>
            </w:r>
            <w:r>
              <w:rPr>
                <w:sz w:val="18"/>
                <w:szCs w:val="18"/>
              </w:rPr>
              <w:t>是从</w:t>
            </w:r>
            <w:r>
              <w:rPr>
                <w:sz w:val="18"/>
                <w:szCs w:val="18"/>
              </w:rPr>
              <w:t>2006</w:t>
            </w:r>
            <w:r>
              <w:rPr>
                <w:sz w:val="18"/>
                <w:szCs w:val="18"/>
              </w:rPr>
              <w:t>年</w:t>
            </w:r>
            <w:r>
              <w:rPr>
                <w:sz w:val="18"/>
                <w:szCs w:val="18"/>
              </w:rPr>
              <w:t>1</w:t>
            </w:r>
            <w:r>
              <w:rPr>
                <w:sz w:val="18"/>
                <w:szCs w:val="18"/>
              </w:rPr>
              <w:t>月</w:t>
            </w:r>
            <w:r>
              <w:rPr>
                <w:sz w:val="18"/>
                <w:szCs w:val="18"/>
              </w:rPr>
              <w:t>1</w:t>
            </w:r>
            <w:r>
              <w:rPr>
                <w:sz w:val="18"/>
                <w:szCs w:val="18"/>
              </w:rPr>
              <w:t>日开始的周计数</w:t>
            </w:r>
          </w:p>
          <w:p w:rsidR="00576439" w:rsidRDefault="003235EC">
            <w:pPr>
              <w:spacing w:line="240" w:lineRule="auto"/>
              <w:rPr>
                <w:sz w:val="18"/>
                <w:szCs w:val="18"/>
              </w:rPr>
            </w:pPr>
            <w:r>
              <w:rPr>
                <w:sz w:val="18"/>
                <w:szCs w:val="18"/>
              </w:rPr>
              <w:t>-</w:t>
            </w:r>
            <w:r>
              <w:rPr>
                <w:sz w:val="18"/>
                <w:szCs w:val="18"/>
              </w:rPr>
              <w:t>新跳秒生效的周内天计数</w:t>
            </w:r>
            <w:r>
              <w:rPr>
                <w:sz w:val="18"/>
                <w:szCs w:val="18"/>
              </w:rPr>
              <w:t xml:space="preserve"> DN</w:t>
            </w:r>
          </w:p>
          <w:p w:rsidR="00576439" w:rsidRDefault="003235EC" w:rsidP="00950676">
            <w:pPr>
              <w:spacing w:line="240" w:lineRule="auto"/>
              <w:rPr>
                <w:sz w:val="18"/>
                <w:szCs w:val="18"/>
              </w:rPr>
            </w:pPr>
            <w:r>
              <w:rPr>
                <w:sz w:val="18"/>
                <w:szCs w:val="18"/>
              </w:rPr>
              <w:t>-</w:t>
            </w:r>
            <w:r>
              <w:rPr>
                <w:sz w:val="18"/>
                <w:szCs w:val="18"/>
              </w:rPr>
              <w:t>时间系统</w:t>
            </w:r>
          </w:p>
          <w:p w:rsidR="00576439" w:rsidRDefault="003235EC">
            <w:pPr>
              <w:spacing w:line="240" w:lineRule="auto"/>
              <w:rPr>
                <w:sz w:val="18"/>
                <w:szCs w:val="18"/>
              </w:rPr>
            </w:pPr>
            <w:r>
              <w:rPr>
                <w:sz w:val="18"/>
                <w:szCs w:val="18"/>
              </w:rPr>
              <w:t>注释：标示此处跳秒是</w:t>
            </w:r>
            <w:r>
              <w:rPr>
                <w:sz w:val="18"/>
                <w:szCs w:val="18"/>
              </w:rPr>
              <w:t>UTC</w:t>
            </w:r>
            <w:r>
              <w:rPr>
                <w:sz w:val="18"/>
                <w:szCs w:val="18"/>
              </w:rPr>
              <w:t>相对于标示系统的跳秒信息</w:t>
            </w:r>
          </w:p>
          <w:p w:rsidR="00576439" w:rsidRDefault="003235EC">
            <w:pPr>
              <w:spacing w:line="240" w:lineRule="auto"/>
              <w:rPr>
                <w:sz w:val="18"/>
                <w:szCs w:val="18"/>
              </w:rPr>
            </w:pPr>
            <w:r>
              <w:rPr>
                <w:sz w:val="18"/>
                <w:szCs w:val="18"/>
              </w:rPr>
              <w:t>如果未知则为</w:t>
            </w:r>
            <w:r>
              <w:rPr>
                <w:sz w:val="18"/>
                <w:szCs w:val="18"/>
              </w:rPr>
              <w:t>0</w:t>
            </w:r>
            <w:r>
              <w:rPr>
                <w:sz w:val="18"/>
                <w:szCs w:val="18"/>
              </w:rPr>
              <w:t>或留空</w:t>
            </w:r>
          </w:p>
          <w:p w:rsidR="00576439" w:rsidRDefault="003235EC">
            <w:pPr>
              <w:spacing w:line="240" w:lineRule="auto"/>
              <w:rPr>
                <w:sz w:val="18"/>
                <w:szCs w:val="18"/>
              </w:rPr>
            </w:pPr>
            <w:r>
              <w:rPr>
                <w:sz w:val="18"/>
                <w:szCs w:val="18"/>
              </w:rPr>
              <w:t>混合文件为</w:t>
            </w:r>
            <w:r>
              <w:rPr>
                <w:sz w:val="18"/>
                <w:szCs w:val="18"/>
              </w:rPr>
              <w:t>UTC</w:t>
            </w:r>
            <w:r>
              <w:rPr>
                <w:sz w:val="18"/>
                <w:szCs w:val="18"/>
              </w:rPr>
              <w:t>相对于</w:t>
            </w:r>
            <w:r>
              <w:rPr>
                <w:sz w:val="18"/>
                <w:szCs w:val="18"/>
              </w:rPr>
              <w:t>BDT</w:t>
            </w:r>
            <w:r>
              <w:rPr>
                <w:sz w:val="18"/>
                <w:szCs w:val="18"/>
              </w:rPr>
              <w:t>的跳秒信息</w:t>
            </w:r>
          </w:p>
        </w:tc>
        <w:tc>
          <w:tcPr>
            <w:tcW w:w="1815" w:type="dxa"/>
          </w:tcPr>
          <w:p w:rsidR="00576439" w:rsidRDefault="003235EC">
            <w:pPr>
              <w:spacing w:line="240" w:lineRule="auto"/>
              <w:jc w:val="center"/>
              <w:rPr>
                <w:sz w:val="18"/>
                <w:szCs w:val="18"/>
              </w:rPr>
            </w:pPr>
            <w:r>
              <w:rPr>
                <w:sz w:val="18"/>
                <w:szCs w:val="18"/>
              </w:rPr>
              <w:t>I6</w:t>
            </w:r>
            <w:r>
              <w:rPr>
                <w:sz w:val="18"/>
                <w:szCs w:val="18"/>
              </w:rPr>
              <w:t>，</w:t>
            </w:r>
          </w:p>
          <w:p w:rsidR="00576439" w:rsidRDefault="003235EC">
            <w:pPr>
              <w:spacing w:line="240" w:lineRule="auto"/>
              <w:jc w:val="center"/>
              <w:rPr>
                <w:sz w:val="18"/>
                <w:szCs w:val="18"/>
              </w:rPr>
            </w:pPr>
            <w:r>
              <w:rPr>
                <w:sz w:val="18"/>
                <w:szCs w:val="18"/>
              </w:rPr>
              <w:t>I6</w:t>
            </w:r>
            <w:r>
              <w:rPr>
                <w:sz w:val="18"/>
                <w:szCs w:val="18"/>
              </w:rPr>
              <w:t>，</w:t>
            </w:r>
          </w:p>
          <w:p w:rsidR="00576439" w:rsidRDefault="003235EC">
            <w:pPr>
              <w:spacing w:line="240" w:lineRule="auto"/>
              <w:ind w:firstLineChars="250" w:firstLine="450"/>
              <w:jc w:val="center"/>
              <w:rPr>
                <w:sz w:val="18"/>
                <w:szCs w:val="18"/>
              </w:rPr>
            </w:pPr>
            <w:r>
              <w:rPr>
                <w:sz w:val="18"/>
                <w:szCs w:val="18"/>
              </w:rPr>
              <w:t>I6</w:t>
            </w:r>
            <w:r>
              <w:rPr>
                <w:sz w:val="18"/>
                <w:szCs w:val="18"/>
              </w:rPr>
              <w:t>，</w:t>
            </w:r>
          </w:p>
          <w:p w:rsidR="00576439" w:rsidRDefault="00576439">
            <w:pPr>
              <w:spacing w:line="240" w:lineRule="auto"/>
              <w:ind w:firstLineChars="250" w:firstLine="450"/>
              <w:jc w:val="center"/>
              <w:rPr>
                <w:sz w:val="18"/>
                <w:szCs w:val="18"/>
              </w:rPr>
            </w:pPr>
          </w:p>
          <w:p w:rsidR="00576439" w:rsidRDefault="00576439">
            <w:pPr>
              <w:spacing w:line="240" w:lineRule="auto"/>
              <w:ind w:firstLineChars="250" w:firstLine="450"/>
              <w:jc w:val="center"/>
              <w:rPr>
                <w:sz w:val="18"/>
                <w:szCs w:val="18"/>
              </w:rPr>
            </w:pPr>
          </w:p>
          <w:p w:rsidR="00576439" w:rsidRDefault="00576439">
            <w:pPr>
              <w:spacing w:line="240" w:lineRule="auto"/>
              <w:ind w:firstLineChars="250" w:firstLine="450"/>
              <w:jc w:val="center"/>
              <w:rPr>
                <w:sz w:val="18"/>
                <w:szCs w:val="18"/>
              </w:rPr>
            </w:pPr>
          </w:p>
          <w:p w:rsidR="00576439" w:rsidRDefault="003235EC">
            <w:pPr>
              <w:spacing w:line="240" w:lineRule="auto"/>
              <w:ind w:firstLineChars="250" w:firstLine="450"/>
              <w:jc w:val="center"/>
              <w:rPr>
                <w:sz w:val="18"/>
                <w:szCs w:val="18"/>
              </w:rPr>
            </w:pPr>
            <w:r>
              <w:rPr>
                <w:sz w:val="18"/>
                <w:szCs w:val="18"/>
              </w:rPr>
              <w:t>I6</w:t>
            </w:r>
          </w:p>
          <w:p w:rsidR="00576439" w:rsidRDefault="003235EC">
            <w:pPr>
              <w:spacing w:line="240" w:lineRule="auto"/>
              <w:ind w:firstLineChars="250" w:firstLine="450"/>
              <w:jc w:val="center"/>
              <w:rPr>
                <w:sz w:val="18"/>
                <w:szCs w:val="18"/>
              </w:rPr>
            </w:pPr>
            <w:r>
              <w:rPr>
                <w:sz w:val="18"/>
                <w:szCs w:val="18"/>
              </w:rPr>
              <w:t>A3</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 OF SATELLITES</w:t>
            </w:r>
          </w:p>
        </w:tc>
        <w:tc>
          <w:tcPr>
            <w:tcW w:w="4403" w:type="dxa"/>
            <w:vAlign w:val="center"/>
          </w:tcPr>
          <w:p w:rsidR="00576439" w:rsidRDefault="003235EC">
            <w:pPr>
              <w:spacing w:line="240" w:lineRule="auto"/>
              <w:rPr>
                <w:sz w:val="18"/>
                <w:szCs w:val="18"/>
              </w:rPr>
            </w:pPr>
            <w:r>
              <w:rPr>
                <w:sz w:val="18"/>
                <w:szCs w:val="18"/>
              </w:rPr>
              <w:t>-</w:t>
            </w:r>
            <w:r>
              <w:rPr>
                <w:sz w:val="18"/>
                <w:szCs w:val="18"/>
              </w:rPr>
              <w:t>卫星数量：这些卫星的观测值存储在文件中</w:t>
            </w:r>
          </w:p>
        </w:tc>
        <w:tc>
          <w:tcPr>
            <w:tcW w:w="1815" w:type="dxa"/>
          </w:tcPr>
          <w:p w:rsidR="00576439" w:rsidRDefault="003235EC">
            <w:pPr>
              <w:spacing w:line="240" w:lineRule="auto"/>
              <w:jc w:val="center"/>
              <w:rPr>
                <w:sz w:val="18"/>
                <w:szCs w:val="18"/>
              </w:rPr>
            </w:pPr>
            <w:r>
              <w:rPr>
                <w:sz w:val="18"/>
                <w:szCs w:val="18"/>
              </w:rPr>
              <w:t>I6</w:t>
            </w:r>
          </w:p>
        </w:tc>
      </w:tr>
      <w:tr w:rsidR="00576439">
        <w:trPr>
          <w:trHeight w:val="70"/>
        </w:trPr>
        <w:tc>
          <w:tcPr>
            <w:tcW w:w="3107" w:type="dxa"/>
            <w:vAlign w:val="center"/>
          </w:tcPr>
          <w:p w:rsidR="00576439" w:rsidRDefault="003235EC">
            <w:pPr>
              <w:spacing w:line="276" w:lineRule="auto"/>
              <w:jc w:val="center"/>
              <w:rPr>
                <w:sz w:val="18"/>
                <w:szCs w:val="18"/>
              </w:rPr>
            </w:pPr>
            <w:r>
              <w:rPr>
                <w:sz w:val="18"/>
                <w:szCs w:val="18"/>
              </w:rPr>
              <w:t>*PRN / # OF OBS</w:t>
            </w:r>
          </w:p>
        </w:tc>
        <w:tc>
          <w:tcPr>
            <w:tcW w:w="4403" w:type="dxa"/>
            <w:vAlign w:val="center"/>
          </w:tcPr>
          <w:p w:rsidR="00576439" w:rsidRDefault="003235EC">
            <w:pPr>
              <w:spacing w:line="240" w:lineRule="auto"/>
              <w:rPr>
                <w:sz w:val="18"/>
                <w:szCs w:val="18"/>
              </w:rPr>
            </w:pPr>
            <w:r>
              <w:rPr>
                <w:sz w:val="18"/>
                <w:szCs w:val="18"/>
              </w:rPr>
              <w:t>-</w:t>
            </w:r>
            <w:r>
              <w:rPr>
                <w:sz w:val="18"/>
                <w:szCs w:val="18"/>
              </w:rPr>
              <w:t>卫星号，每一种观测类型的观测值总数</w:t>
            </w:r>
          </w:p>
          <w:p w:rsidR="00576439" w:rsidRDefault="003235EC">
            <w:pPr>
              <w:spacing w:line="240" w:lineRule="auto"/>
              <w:rPr>
                <w:sz w:val="18"/>
                <w:szCs w:val="18"/>
              </w:rPr>
            </w:pPr>
            <w:r>
              <w:rPr>
                <w:sz w:val="18"/>
                <w:szCs w:val="18"/>
              </w:rPr>
              <w:t>-</w:t>
            </w:r>
            <w:r>
              <w:rPr>
                <w:sz w:val="18"/>
                <w:szCs w:val="18"/>
              </w:rPr>
              <w:t>观测类型多于</w:t>
            </w:r>
            <w:r>
              <w:rPr>
                <w:sz w:val="18"/>
                <w:szCs w:val="18"/>
              </w:rPr>
              <w:t>9</w:t>
            </w:r>
            <w:r>
              <w:rPr>
                <w:sz w:val="18"/>
                <w:szCs w:val="18"/>
              </w:rPr>
              <w:t>个时，使用续行</w:t>
            </w:r>
          </w:p>
          <w:p w:rsidR="00576439" w:rsidRDefault="003235EC">
            <w:pPr>
              <w:spacing w:line="240" w:lineRule="auto"/>
              <w:rPr>
                <w:sz w:val="18"/>
                <w:szCs w:val="18"/>
              </w:rPr>
            </w:pPr>
            <w:r>
              <w:rPr>
                <w:sz w:val="18"/>
                <w:szCs w:val="18"/>
              </w:rPr>
              <w:t>为了避免格式溢出，</w:t>
            </w:r>
            <w:r>
              <w:rPr>
                <w:sz w:val="18"/>
                <w:szCs w:val="18"/>
              </w:rPr>
              <w:t>99999</w:t>
            </w:r>
            <w:r>
              <w:rPr>
                <w:sz w:val="18"/>
                <w:szCs w:val="18"/>
              </w:rPr>
              <w:t>指示</w:t>
            </w:r>
            <w:r>
              <w:rPr>
                <w:sz w:val="18"/>
                <w:szCs w:val="18"/>
              </w:rPr>
              <w:t>99999</w:t>
            </w:r>
            <w:r>
              <w:rPr>
                <w:sz w:val="18"/>
                <w:szCs w:val="18"/>
              </w:rPr>
              <w:t>个观测值</w:t>
            </w:r>
          </w:p>
          <w:p w:rsidR="00576439" w:rsidRDefault="003235EC">
            <w:pPr>
              <w:spacing w:line="240" w:lineRule="auto"/>
              <w:rPr>
                <w:sz w:val="18"/>
                <w:szCs w:val="18"/>
              </w:rPr>
            </w:pPr>
            <w:r>
              <w:rPr>
                <w:sz w:val="18"/>
                <w:szCs w:val="18"/>
              </w:rPr>
              <w:t>对于每颗卫星这些记录可重复。</w:t>
            </w:r>
          </w:p>
        </w:tc>
        <w:tc>
          <w:tcPr>
            <w:tcW w:w="1815" w:type="dxa"/>
          </w:tcPr>
          <w:p w:rsidR="00576439" w:rsidRDefault="003235EC">
            <w:pPr>
              <w:spacing w:line="240" w:lineRule="auto"/>
              <w:jc w:val="center"/>
              <w:rPr>
                <w:sz w:val="18"/>
                <w:szCs w:val="18"/>
              </w:rPr>
            </w:pPr>
            <w:r>
              <w:rPr>
                <w:sz w:val="18"/>
                <w:szCs w:val="18"/>
              </w:rPr>
              <w:t>3X</w:t>
            </w:r>
            <w:r>
              <w:rPr>
                <w:sz w:val="18"/>
                <w:szCs w:val="18"/>
              </w:rPr>
              <w:t>，</w:t>
            </w:r>
            <w:r>
              <w:rPr>
                <w:sz w:val="18"/>
                <w:szCs w:val="18"/>
              </w:rPr>
              <w:t>A1</w:t>
            </w:r>
            <w:r>
              <w:rPr>
                <w:sz w:val="18"/>
                <w:szCs w:val="18"/>
              </w:rPr>
              <w:t>，</w:t>
            </w:r>
            <w:r>
              <w:rPr>
                <w:sz w:val="18"/>
                <w:szCs w:val="18"/>
              </w:rPr>
              <w:t>I2.2</w:t>
            </w:r>
            <w:r>
              <w:rPr>
                <w:sz w:val="18"/>
                <w:szCs w:val="18"/>
              </w:rPr>
              <w:t>，</w:t>
            </w:r>
          </w:p>
          <w:p w:rsidR="00576439" w:rsidRDefault="003235EC">
            <w:pPr>
              <w:spacing w:line="240" w:lineRule="auto"/>
              <w:jc w:val="center"/>
              <w:rPr>
                <w:sz w:val="18"/>
                <w:szCs w:val="18"/>
              </w:rPr>
            </w:pPr>
            <w:r>
              <w:rPr>
                <w:sz w:val="18"/>
                <w:szCs w:val="18"/>
              </w:rPr>
              <w:t>9I6</w:t>
            </w:r>
          </w:p>
          <w:p w:rsidR="00576439" w:rsidRDefault="003235EC">
            <w:pPr>
              <w:spacing w:line="240" w:lineRule="auto"/>
              <w:jc w:val="center"/>
              <w:rPr>
                <w:sz w:val="18"/>
                <w:szCs w:val="18"/>
              </w:rPr>
            </w:pPr>
            <w:r>
              <w:rPr>
                <w:sz w:val="18"/>
                <w:szCs w:val="18"/>
              </w:rPr>
              <w:t>6X</w:t>
            </w:r>
            <w:r>
              <w:rPr>
                <w:sz w:val="18"/>
                <w:szCs w:val="18"/>
              </w:rPr>
              <w:t>，</w:t>
            </w:r>
            <w:r>
              <w:rPr>
                <w:sz w:val="18"/>
                <w:szCs w:val="18"/>
              </w:rPr>
              <w:t>9I6</w:t>
            </w:r>
          </w:p>
        </w:tc>
      </w:tr>
      <w:tr w:rsidR="00576439">
        <w:tc>
          <w:tcPr>
            <w:tcW w:w="3107" w:type="dxa"/>
            <w:vAlign w:val="center"/>
          </w:tcPr>
          <w:p w:rsidR="00576439" w:rsidRDefault="003235EC">
            <w:pPr>
              <w:spacing w:line="276" w:lineRule="auto"/>
              <w:jc w:val="center"/>
              <w:rPr>
                <w:sz w:val="18"/>
                <w:szCs w:val="18"/>
              </w:rPr>
            </w:pPr>
            <w:r>
              <w:rPr>
                <w:sz w:val="18"/>
                <w:szCs w:val="18"/>
              </w:rPr>
              <w:t>END OF HEADER</w:t>
            </w:r>
          </w:p>
        </w:tc>
        <w:tc>
          <w:tcPr>
            <w:tcW w:w="4403" w:type="dxa"/>
            <w:vAlign w:val="center"/>
          </w:tcPr>
          <w:p w:rsidR="00576439" w:rsidRDefault="003235EC">
            <w:pPr>
              <w:spacing w:line="240" w:lineRule="auto"/>
              <w:rPr>
                <w:sz w:val="18"/>
                <w:szCs w:val="18"/>
              </w:rPr>
            </w:pPr>
            <w:r>
              <w:rPr>
                <w:sz w:val="18"/>
                <w:szCs w:val="18"/>
              </w:rPr>
              <w:t>文件头部分的最后一个记录</w:t>
            </w:r>
          </w:p>
        </w:tc>
        <w:tc>
          <w:tcPr>
            <w:tcW w:w="1815" w:type="dxa"/>
          </w:tcPr>
          <w:p w:rsidR="00576439" w:rsidRDefault="003235EC">
            <w:pPr>
              <w:spacing w:line="240" w:lineRule="auto"/>
              <w:jc w:val="center"/>
              <w:rPr>
                <w:sz w:val="18"/>
                <w:szCs w:val="18"/>
              </w:rPr>
            </w:pPr>
            <w:r>
              <w:rPr>
                <w:sz w:val="18"/>
                <w:szCs w:val="18"/>
              </w:rPr>
              <w:t>60X</w:t>
            </w:r>
          </w:p>
        </w:tc>
      </w:tr>
    </w:tbl>
    <w:p w:rsidR="00576439" w:rsidRDefault="00576439">
      <w:pPr>
        <w:pStyle w:val="afa"/>
        <w:spacing w:line="400" w:lineRule="exact"/>
        <w:ind w:rightChars="0" w:right="0"/>
        <w:rPr>
          <w:rFonts w:ascii="Times New Roman"/>
        </w:rPr>
      </w:pPr>
    </w:p>
    <w:p w:rsidR="00576439" w:rsidRDefault="003235EC">
      <w:pPr>
        <w:pStyle w:val="affd"/>
        <w:spacing w:before="120" w:after="120" w:line="400" w:lineRule="exact"/>
        <w:ind w:rightChars="0" w:right="0"/>
        <w:rPr>
          <w:rFonts w:ascii="Times New Roman"/>
        </w:rPr>
      </w:pPr>
      <w:bookmarkStart w:id="126" w:name="_Toc250385261"/>
      <w:bookmarkStart w:id="127" w:name="_Toc241398369"/>
      <w:bookmarkStart w:id="128" w:name="_Toc239223576"/>
      <w:bookmarkStart w:id="129" w:name="_Toc386206764"/>
      <w:bookmarkStart w:id="130" w:name="_Toc515350592"/>
      <w:r>
        <w:rPr>
          <w:rFonts w:ascii="Times New Roman"/>
        </w:rPr>
        <w:t xml:space="preserve">7.1.2  </w:t>
      </w:r>
      <w:bookmarkEnd w:id="126"/>
      <w:bookmarkEnd w:id="127"/>
      <w:bookmarkEnd w:id="128"/>
      <w:bookmarkEnd w:id="129"/>
      <w:r>
        <w:rPr>
          <w:rFonts w:ascii="Times New Roman"/>
        </w:rPr>
        <w:t>参数说明</w:t>
      </w:r>
      <w:bookmarkEnd w:id="130"/>
    </w:p>
    <w:p w:rsidR="00576439" w:rsidRDefault="003235EC">
      <w:pPr>
        <w:pStyle w:val="afff"/>
        <w:spacing w:before="120" w:after="120" w:line="400" w:lineRule="exact"/>
        <w:ind w:left="0" w:rightChars="0" w:right="0"/>
        <w:rPr>
          <w:rFonts w:ascii="Times New Roman"/>
        </w:rPr>
      </w:pPr>
      <w:r>
        <w:rPr>
          <w:rFonts w:ascii="Times New Roman"/>
        </w:rPr>
        <w:t xml:space="preserve">7.1.2.1  </w:t>
      </w:r>
      <w:r>
        <w:rPr>
          <w:rFonts w:ascii="Times New Roman"/>
        </w:rPr>
        <w:t>文件生成时间</w:t>
      </w:r>
    </w:p>
    <w:p w:rsidR="00576439" w:rsidRDefault="003235EC">
      <w:pPr>
        <w:pStyle w:val="afa"/>
        <w:spacing w:line="400" w:lineRule="exact"/>
        <w:ind w:rightChars="0" w:right="0"/>
        <w:rPr>
          <w:rFonts w:ascii="Times New Roman"/>
        </w:rPr>
      </w:pPr>
      <w:r>
        <w:rPr>
          <w:rFonts w:ascii="Times New Roman"/>
        </w:rPr>
        <w:t>iGMAS</w:t>
      </w:r>
      <w:r>
        <w:rPr>
          <w:rFonts w:ascii="Times New Roman"/>
        </w:rPr>
        <w:t>观测数据文件格式的观测数据文件中的头记录</w:t>
      </w:r>
      <w:r>
        <w:rPr>
          <w:rFonts w:ascii="Times New Roman"/>
        </w:rPr>
        <w:t>“PGM/RUN BY/DATE”</w:t>
      </w:r>
      <w:r>
        <w:rPr>
          <w:rFonts w:ascii="Times New Roman"/>
        </w:rPr>
        <w:t>用于说明</w:t>
      </w:r>
      <w:r>
        <w:rPr>
          <w:rFonts w:ascii="Times New Roman"/>
        </w:rPr>
        <w:t>iGMAS</w:t>
      </w:r>
      <w:r>
        <w:rPr>
          <w:rFonts w:ascii="Times New Roman"/>
        </w:rPr>
        <w:t>观测数据文件的生成时间，其格式定义如下：</w:t>
      </w:r>
    </w:p>
    <w:p w:rsidR="00576439" w:rsidRDefault="003235EC">
      <w:pPr>
        <w:pStyle w:val="afa"/>
      </w:pPr>
      <w:r>
        <w:br w:type="page"/>
      </w:r>
    </w:p>
    <w:p w:rsidR="00576439" w:rsidRDefault="00576439">
      <w:pPr>
        <w:pStyle w:val="afa"/>
        <w:spacing w:line="400" w:lineRule="exact"/>
        <w:ind w:rightChars="0" w:right="0"/>
        <w:rPr>
          <w:rFonts w:ascii="Times New Roman"/>
        </w:rPr>
      </w:pPr>
    </w:p>
    <w:p w:rsidR="00576439" w:rsidRDefault="003235EC">
      <w:pPr>
        <w:pStyle w:val="afa"/>
        <w:spacing w:line="400" w:lineRule="exact"/>
        <w:ind w:rightChars="0" w:right="0"/>
        <w:rPr>
          <w:rFonts w:ascii="Times New Roman"/>
        </w:rPr>
      </w:pPr>
      <w:r>
        <w:rPr>
          <w:rFonts w:ascii="Times New Roman"/>
        </w:rPr>
        <w:t>yyyymmdd  hhmmss  zone</w:t>
      </w:r>
    </w:p>
    <w:p w:rsidR="00576439" w:rsidRDefault="003235EC">
      <w:pPr>
        <w:pStyle w:val="afa"/>
        <w:spacing w:line="400" w:lineRule="exact"/>
        <w:ind w:rightChars="0" w:right="0" w:firstLineChars="1600" w:firstLine="3360"/>
        <w:rPr>
          <w:rFonts w:ascii="Times New Roman"/>
        </w:rPr>
      </w:pPr>
      <w:r>
        <w:rPr>
          <w:rFonts w:ascii="Times New Roman"/>
          <w:noProof/>
        </w:rPr>
        <mc:AlternateContent>
          <mc:Choice Requires="wpg">
            <w:drawing>
              <wp:anchor distT="0" distB="0" distL="114300" distR="114300" simplePos="0" relativeHeight="251651584" behindDoc="0" locked="0" layoutInCell="1" allowOverlap="1" wp14:anchorId="778F817B" wp14:editId="57673661">
                <wp:simplePos x="0" y="0"/>
                <wp:positionH relativeFrom="column">
                  <wp:posOffset>266700</wp:posOffset>
                </wp:positionH>
                <wp:positionV relativeFrom="paragraph">
                  <wp:posOffset>34925</wp:posOffset>
                </wp:positionV>
                <wp:extent cx="1800225" cy="1593215"/>
                <wp:effectExtent l="13970" t="10160" r="5080" b="6350"/>
                <wp:wrapNone/>
                <wp:docPr id="1" name="Group 13"/>
                <wp:cNvGraphicFramePr/>
                <a:graphic xmlns:a="http://schemas.openxmlformats.org/drawingml/2006/main">
                  <a:graphicData uri="http://schemas.microsoft.com/office/word/2010/wordprocessingGroup">
                    <wpg:wgp>
                      <wpg:cNvGrpSpPr/>
                      <wpg:grpSpPr>
                        <a:xfrm>
                          <a:off x="0" y="0"/>
                          <a:ext cx="1800225" cy="1593215"/>
                          <a:chOff x="0" y="0"/>
                          <a:chExt cx="2835" cy="2041"/>
                        </a:xfrm>
                      </wpg:grpSpPr>
                      <wps:wsp>
                        <wps:cNvPr id="2" name="Line 3"/>
                        <wps:cNvCnPr>
                          <a:cxnSpLocks noChangeShapeType="1"/>
                        </wps:cNvCnPr>
                        <wps:spPr bwMode="auto">
                          <a:xfrm>
                            <a:off x="1155" y="13"/>
                            <a:ext cx="0" cy="1092"/>
                          </a:xfrm>
                          <a:prstGeom prst="line">
                            <a:avLst/>
                          </a:prstGeom>
                          <a:noFill/>
                          <a:ln w="9525">
                            <a:solidFill>
                              <a:srgbClr val="000000"/>
                            </a:solidFill>
                            <a:prstDash val="dash"/>
                            <a:round/>
                          </a:ln>
                        </wps:spPr>
                        <wps:bodyPr/>
                      </wps:wsp>
                      <wps:wsp>
                        <wps:cNvPr id="3" name="Line 4"/>
                        <wps:cNvCnPr>
                          <a:cxnSpLocks noChangeShapeType="1"/>
                        </wps:cNvCnPr>
                        <wps:spPr bwMode="auto">
                          <a:xfrm>
                            <a:off x="210" y="214"/>
                            <a:ext cx="2625" cy="0"/>
                          </a:xfrm>
                          <a:prstGeom prst="line">
                            <a:avLst/>
                          </a:prstGeom>
                          <a:noFill/>
                          <a:ln w="9525">
                            <a:solidFill>
                              <a:srgbClr val="000000"/>
                            </a:solidFill>
                            <a:prstDash val="dash"/>
                            <a:round/>
                          </a:ln>
                        </wps:spPr>
                        <wps:bodyPr/>
                      </wps:wsp>
                      <wps:wsp>
                        <wps:cNvPr id="4" name="Line 5"/>
                        <wps:cNvCnPr>
                          <a:cxnSpLocks noChangeShapeType="1"/>
                        </wps:cNvCnPr>
                        <wps:spPr bwMode="auto">
                          <a:xfrm>
                            <a:off x="210" y="13"/>
                            <a:ext cx="0" cy="156"/>
                          </a:xfrm>
                          <a:prstGeom prst="line">
                            <a:avLst/>
                          </a:prstGeom>
                          <a:noFill/>
                          <a:ln w="9525">
                            <a:solidFill>
                              <a:srgbClr val="000000"/>
                            </a:solidFill>
                            <a:prstDash val="dash"/>
                            <a:round/>
                          </a:ln>
                        </wps:spPr>
                        <wps:bodyPr/>
                      </wps:wsp>
                      <wps:wsp>
                        <wps:cNvPr id="5" name="Line 6"/>
                        <wps:cNvCnPr>
                          <a:cxnSpLocks noChangeShapeType="1"/>
                        </wps:cNvCnPr>
                        <wps:spPr bwMode="auto">
                          <a:xfrm>
                            <a:off x="1575" y="1729"/>
                            <a:ext cx="1215" cy="0"/>
                          </a:xfrm>
                          <a:prstGeom prst="line">
                            <a:avLst/>
                          </a:prstGeom>
                          <a:noFill/>
                          <a:ln w="9525">
                            <a:solidFill>
                              <a:srgbClr val="000000"/>
                            </a:solidFill>
                            <a:prstDash val="dash"/>
                            <a:round/>
                          </a:ln>
                        </wps:spPr>
                        <wps:bodyPr/>
                      </wps:wsp>
                      <wps:wsp>
                        <wps:cNvPr id="6" name="Line 7"/>
                        <wps:cNvCnPr>
                          <a:cxnSpLocks noChangeShapeType="1"/>
                        </wps:cNvCnPr>
                        <wps:spPr bwMode="auto">
                          <a:xfrm>
                            <a:off x="1335" y="13"/>
                            <a:ext cx="0" cy="1404"/>
                          </a:xfrm>
                          <a:prstGeom prst="line">
                            <a:avLst/>
                          </a:prstGeom>
                          <a:noFill/>
                          <a:ln w="9525">
                            <a:solidFill>
                              <a:srgbClr val="000000"/>
                            </a:solidFill>
                            <a:prstDash val="dash"/>
                            <a:round/>
                          </a:ln>
                        </wps:spPr>
                        <wps:bodyPr/>
                      </wps:wsp>
                      <wps:wsp>
                        <wps:cNvPr id="7" name="Line 8"/>
                        <wps:cNvCnPr>
                          <a:cxnSpLocks noChangeShapeType="1"/>
                        </wps:cNvCnPr>
                        <wps:spPr bwMode="auto">
                          <a:xfrm>
                            <a:off x="510" y="28"/>
                            <a:ext cx="0" cy="468"/>
                          </a:xfrm>
                          <a:prstGeom prst="line">
                            <a:avLst/>
                          </a:prstGeom>
                          <a:noFill/>
                          <a:ln w="9525">
                            <a:solidFill>
                              <a:srgbClr val="000000"/>
                            </a:solidFill>
                            <a:prstDash val="dash"/>
                            <a:round/>
                          </a:ln>
                        </wps:spPr>
                        <wps:bodyPr/>
                      </wps:wsp>
                      <wps:wsp>
                        <wps:cNvPr id="8" name="Line 9"/>
                        <wps:cNvCnPr>
                          <a:cxnSpLocks noChangeShapeType="1"/>
                        </wps:cNvCnPr>
                        <wps:spPr bwMode="auto">
                          <a:xfrm>
                            <a:off x="735" y="28"/>
                            <a:ext cx="0" cy="780"/>
                          </a:xfrm>
                          <a:prstGeom prst="line">
                            <a:avLst/>
                          </a:prstGeom>
                          <a:noFill/>
                          <a:ln w="9525">
                            <a:solidFill>
                              <a:srgbClr val="000000"/>
                            </a:solidFill>
                            <a:prstDash val="dash"/>
                            <a:round/>
                          </a:ln>
                        </wps:spPr>
                        <wps:bodyPr/>
                      </wps:wsp>
                      <wps:wsp>
                        <wps:cNvPr id="9" name="Line 10"/>
                        <wps:cNvCnPr>
                          <a:cxnSpLocks noChangeShapeType="1"/>
                        </wps:cNvCnPr>
                        <wps:spPr bwMode="auto">
                          <a:xfrm>
                            <a:off x="2100" y="13"/>
                            <a:ext cx="0" cy="2028"/>
                          </a:xfrm>
                          <a:prstGeom prst="line">
                            <a:avLst/>
                          </a:prstGeom>
                          <a:noFill/>
                          <a:ln w="9525">
                            <a:solidFill>
                              <a:srgbClr val="000000"/>
                            </a:solidFill>
                            <a:prstDash val="dash"/>
                            <a:round/>
                          </a:ln>
                        </wps:spPr>
                        <wps:bodyPr/>
                      </wps:wsp>
                      <wps:wsp>
                        <wps:cNvPr id="11" name="Line 11"/>
                        <wps:cNvCnPr>
                          <a:cxnSpLocks noChangeShapeType="1"/>
                        </wps:cNvCnPr>
                        <wps:spPr bwMode="auto">
                          <a:xfrm>
                            <a:off x="1170" y="1105"/>
                            <a:ext cx="1620" cy="0"/>
                          </a:xfrm>
                          <a:prstGeom prst="line">
                            <a:avLst/>
                          </a:prstGeom>
                          <a:noFill/>
                          <a:ln w="9525">
                            <a:solidFill>
                              <a:srgbClr val="000000"/>
                            </a:solidFill>
                            <a:prstDash val="dash"/>
                            <a:round/>
                          </a:ln>
                        </wps:spPr>
                        <wps:bodyPr/>
                      </wps:wsp>
                      <wps:wsp>
                        <wps:cNvPr id="12" name="Line 12"/>
                        <wps:cNvCnPr>
                          <a:cxnSpLocks noChangeShapeType="1"/>
                        </wps:cNvCnPr>
                        <wps:spPr bwMode="auto">
                          <a:xfrm>
                            <a:off x="735" y="808"/>
                            <a:ext cx="2100" cy="0"/>
                          </a:xfrm>
                          <a:prstGeom prst="line">
                            <a:avLst/>
                          </a:prstGeom>
                          <a:noFill/>
                          <a:ln w="9525">
                            <a:solidFill>
                              <a:srgbClr val="000000"/>
                            </a:solidFill>
                            <a:prstDash val="dash"/>
                            <a:round/>
                          </a:ln>
                        </wps:spPr>
                        <wps:bodyPr/>
                      </wps:wsp>
                      <wps:wsp>
                        <wps:cNvPr id="13" name="Line 13"/>
                        <wps:cNvCnPr>
                          <a:cxnSpLocks noChangeShapeType="1"/>
                        </wps:cNvCnPr>
                        <wps:spPr bwMode="auto">
                          <a:xfrm>
                            <a:off x="525" y="495"/>
                            <a:ext cx="2310" cy="0"/>
                          </a:xfrm>
                          <a:prstGeom prst="line">
                            <a:avLst/>
                          </a:prstGeom>
                          <a:noFill/>
                          <a:ln w="9525">
                            <a:solidFill>
                              <a:srgbClr val="000000"/>
                            </a:solidFill>
                            <a:prstDash val="dash"/>
                            <a:round/>
                          </a:ln>
                        </wps:spPr>
                        <wps:bodyPr/>
                      </wps:wsp>
                      <wps:wsp>
                        <wps:cNvPr id="14" name="Line 14"/>
                        <wps:cNvCnPr>
                          <a:cxnSpLocks noChangeShapeType="1"/>
                        </wps:cNvCnPr>
                        <wps:spPr bwMode="auto">
                          <a:xfrm>
                            <a:off x="1560" y="13"/>
                            <a:ext cx="0" cy="1716"/>
                          </a:xfrm>
                          <a:prstGeom prst="line">
                            <a:avLst/>
                          </a:prstGeom>
                          <a:noFill/>
                          <a:ln w="9525">
                            <a:solidFill>
                              <a:srgbClr val="000000"/>
                            </a:solidFill>
                            <a:prstDash val="dash"/>
                            <a:round/>
                          </a:ln>
                        </wps:spPr>
                        <wps:bodyPr/>
                      </wps:wsp>
                      <wps:wsp>
                        <wps:cNvPr id="15" name="Line 15"/>
                        <wps:cNvCnPr>
                          <a:cxnSpLocks noChangeShapeType="1"/>
                        </wps:cNvCnPr>
                        <wps:spPr bwMode="auto">
                          <a:xfrm>
                            <a:off x="1335" y="1417"/>
                            <a:ext cx="1470" cy="0"/>
                          </a:xfrm>
                          <a:prstGeom prst="line">
                            <a:avLst/>
                          </a:prstGeom>
                          <a:noFill/>
                          <a:ln w="9525">
                            <a:solidFill>
                              <a:srgbClr val="000000"/>
                            </a:solidFill>
                            <a:prstDash val="dash"/>
                            <a:round/>
                          </a:ln>
                        </wps:spPr>
                        <wps:bodyPr/>
                      </wps:wsp>
                      <wps:wsp>
                        <wps:cNvPr id="16" name="Line 16"/>
                        <wps:cNvCnPr>
                          <a:cxnSpLocks noChangeShapeType="1"/>
                        </wps:cNvCnPr>
                        <wps:spPr bwMode="auto">
                          <a:xfrm>
                            <a:off x="2100" y="2040"/>
                            <a:ext cx="630" cy="0"/>
                          </a:xfrm>
                          <a:prstGeom prst="line">
                            <a:avLst/>
                          </a:prstGeom>
                          <a:noFill/>
                          <a:ln w="9525">
                            <a:solidFill>
                              <a:srgbClr val="000000"/>
                            </a:solidFill>
                            <a:prstDash val="dash"/>
                            <a:round/>
                          </a:ln>
                        </wps:spPr>
                        <wps:bodyPr/>
                      </wps:wsp>
                      <wps:wsp>
                        <wps:cNvPr id="17" name="Line 17"/>
                        <wps:cNvCnPr>
                          <a:cxnSpLocks noChangeShapeType="1"/>
                        </wps:cNvCnPr>
                        <wps:spPr bwMode="auto">
                          <a:xfrm>
                            <a:off x="0" y="15"/>
                            <a:ext cx="363" cy="0"/>
                          </a:xfrm>
                          <a:prstGeom prst="line">
                            <a:avLst/>
                          </a:prstGeom>
                          <a:noFill/>
                          <a:ln w="9525">
                            <a:solidFill>
                              <a:srgbClr val="000000"/>
                            </a:solidFill>
                            <a:round/>
                          </a:ln>
                        </wps:spPr>
                        <wps:bodyPr/>
                      </wps:wsp>
                      <wps:wsp>
                        <wps:cNvPr id="18" name="Line 18"/>
                        <wps:cNvCnPr>
                          <a:cxnSpLocks noChangeShapeType="1"/>
                        </wps:cNvCnPr>
                        <wps:spPr bwMode="auto">
                          <a:xfrm>
                            <a:off x="420" y="15"/>
                            <a:ext cx="153" cy="0"/>
                          </a:xfrm>
                          <a:prstGeom prst="line">
                            <a:avLst/>
                          </a:prstGeom>
                          <a:noFill/>
                          <a:ln w="9525">
                            <a:solidFill>
                              <a:srgbClr val="000000"/>
                            </a:solidFill>
                            <a:round/>
                          </a:ln>
                        </wps:spPr>
                        <wps:bodyPr/>
                      </wps:wsp>
                      <wps:wsp>
                        <wps:cNvPr id="19" name="Line 19"/>
                        <wps:cNvCnPr>
                          <a:cxnSpLocks noChangeShapeType="1"/>
                        </wps:cNvCnPr>
                        <wps:spPr bwMode="auto">
                          <a:xfrm>
                            <a:off x="1890" y="0"/>
                            <a:ext cx="420" cy="0"/>
                          </a:xfrm>
                          <a:prstGeom prst="line">
                            <a:avLst/>
                          </a:prstGeom>
                          <a:noFill/>
                          <a:ln w="9525">
                            <a:solidFill>
                              <a:srgbClr val="000000"/>
                            </a:solidFill>
                            <a:round/>
                          </a:ln>
                        </wps:spPr>
                        <wps:bodyPr/>
                      </wps:wsp>
                      <wps:wsp>
                        <wps:cNvPr id="20" name="Line 20"/>
                        <wps:cNvCnPr>
                          <a:cxnSpLocks noChangeShapeType="1"/>
                        </wps:cNvCnPr>
                        <wps:spPr bwMode="auto">
                          <a:xfrm>
                            <a:off x="630" y="15"/>
                            <a:ext cx="153" cy="0"/>
                          </a:xfrm>
                          <a:prstGeom prst="line">
                            <a:avLst/>
                          </a:prstGeom>
                          <a:noFill/>
                          <a:ln w="9525">
                            <a:solidFill>
                              <a:srgbClr val="000000"/>
                            </a:solidFill>
                            <a:round/>
                          </a:ln>
                        </wps:spPr>
                        <wps:bodyPr/>
                      </wps:wsp>
                      <wps:wsp>
                        <wps:cNvPr id="21" name="Line 21"/>
                        <wps:cNvCnPr>
                          <a:cxnSpLocks noChangeShapeType="1"/>
                        </wps:cNvCnPr>
                        <wps:spPr bwMode="auto">
                          <a:xfrm>
                            <a:off x="1050" y="0"/>
                            <a:ext cx="153" cy="0"/>
                          </a:xfrm>
                          <a:prstGeom prst="line">
                            <a:avLst/>
                          </a:prstGeom>
                          <a:noFill/>
                          <a:ln w="9525">
                            <a:solidFill>
                              <a:srgbClr val="000000"/>
                            </a:solidFill>
                            <a:round/>
                          </a:ln>
                        </wps:spPr>
                        <wps:bodyPr/>
                      </wps:wsp>
                      <wps:wsp>
                        <wps:cNvPr id="22" name="Line 22"/>
                        <wps:cNvCnPr>
                          <a:cxnSpLocks noChangeShapeType="1"/>
                        </wps:cNvCnPr>
                        <wps:spPr bwMode="auto">
                          <a:xfrm>
                            <a:off x="1260" y="0"/>
                            <a:ext cx="153" cy="0"/>
                          </a:xfrm>
                          <a:prstGeom prst="line">
                            <a:avLst/>
                          </a:prstGeom>
                          <a:noFill/>
                          <a:ln w="9525">
                            <a:solidFill>
                              <a:srgbClr val="000000"/>
                            </a:solidFill>
                            <a:round/>
                          </a:ln>
                        </wps:spPr>
                        <wps:bodyPr/>
                      </wps:wsp>
                      <wps:wsp>
                        <wps:cNvPr id="23" name="Line 23"/>
                        <wps:cNvCnPr>
                          <a:cxnSpLocks noChangeShapeType="1"/>
                        </wps:cNvCnPr>
                        <wps:spPr bwMode="auto">
                          <a:xfrm>
                            <a:off x="1470" y="0"/>
                            <a:ext cx="153" cy="0"/>
                          </a:xfrm>
                          <a:prstGeom prst="line">
                            <a:avLst/>
                          </a:prstGeom>
                          <a:noFill/>
                          <a:ln w="9525">
                            <a:solidFill>
                              <a:srgbClr val="000000"/>
                            </a:solidFill>
                            <a:round/>
                          </a:ln>
                        </wps:spPr>
                        <wps:bodyPr/>
                      </wps:wsp>
                    </wpg:wgp>
                  </a:graphicData>
                </a:graphic>
              </wp:anchor>
            </w:drawing>
          </mc:Choice>
          <mc:Fallback xmlns:wpsCustomData="http://www.wps.cn/officeDocument/2013/wpsCustomData">
            <w:pict>
              <v:group id="Group 13" o:spid="_x0000_s1026" o:spt="203" style="position:absolute;left:0pt;margin-left:21pt;margin-top:2.75pt;height:125.45pt;width:141.75pt;z-index:251652096;mso-width-relative:page;mso-height-relative:page;" coordsize="2835,2041" o:gfxdata="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">
                <o:lock v:ext="edit" aspectratio="f"/>
                <v:line id="Line 3" o:spid="_x0000_s1026" o:spt="20" style="position:absolute;left:1155;top:13;height:1092;width:0;" filled="f" stroked="t" coordsize="21600,21600" o:gfxdata="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MEQbvQAA&#10;ANoAAAAPAAAAAAAAAAEAIAAAACIAAABkcnMvZG93bnJldi54bWxQSwECFAAUAAAACACHTuJAMy8F&#10;njsAAAA5AAAAEAAAAAAAAAABACAAAAAMAQAAZHJzL3NoYXBleG1sLnhtbFBLBQYAAAAABgAGAFsB&#10;AAC2AwAAAAA=&#10;">
                  <v:fill on="f" focussize="0,0"/>
                  <v:stroke color="#000000" joinstyle="round" dashstyle="dash"/>
                  <v:imagedata o:title=""/>
                  <o:lock v:ext="edit" aspectratio="f"/>
                </v:line>
                <v:line id="Line 4" o:spid="_x0000_s1026" o:spt="20" style="position:absolute;left:210;top:214;height:0;width:2625;" filled="f" stroked="t" coordsize="21600,21600" o:gfxdata="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fOGAvQAA&#10;ANoAAAAPAAAAAAAAAAEAIAAAACIAAABkcnMvZG93bnJldi54bWxQSwECFAAUAAAACACHTuJAMy8F&#10;njsAAAA5AAAAEAAAAAAAAAABACAAAAAMAQAAZHJzL3NoYXBleG1sLnhtbFBLBQYAAAAABgAGAFsB&#10;AAC2AwAAAAA=&#10;">
                  <v:fill on="f" focussize="0,0"/>
                  <v:stroke color="#000000" joinstyle="round" dashstyle="dash"/>
                  <v:imagedata o:title=""/>
                  <o:lock v:ext="edit" aspectratio="f"/>
                </v:line>
                <v:line id="Line 5" o:spid="_x0000_s1026" o:spt="20" style="position:absolute;left:210;top:13;height:156;width:0;" filled="f" stroked="t" coordsize="21600,21600" o:gfxdata="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lXn0vQAA&#10;ANoAAAAPAAAAAAAAAAEAIAAAACIAAABkcnMvZG93bnJldi54bWxQSwECFAAUAAAACACHTuJAMy8F&#10;njsAAAA5AAAAEAAAAAAAAAABACAAAAAMAQAAZHJzL3NoYXBleG1sLnhtbFBLBQYAAAAABgAGAFsB&#10;AAC2AwAAAAA=&#10;">
                  <v:fill on="f" focussize="0,0"/>
                  <v:stroke color="#000000" joinstyle="round" dashstyle="dash"/>
                  <v:imagedata o:title=""/>
                  <o:lock v:ext="edit" aspectratio="f"/>
                </v:line>
                <v:line id="Line 6" o:spid="_x0000_s1026" o:spt="20" style="position:absolute;left:1575;top:1729;height:0;width:1215;" filled="f" stroked="t" coordsize="21600,21600" o:gfxdata="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Z3G+8AAAA&#10;2gAAAA8AAAAAAAAAAQAgAAAAIgAAAGRycy9kb3ducmV2LnhtbFBLAQIUABQAAAAIAIdO4kAzLwWe&#10;OwAAADkAAAAQAAAAAAAAAAEAIAAAAAsBAABkcnMvc2hhcGV4bWwueG1sUEsFBgAAAAAGAAYAWwEA&#10;ALUDAAAAAA==&#10;">
                  <v:fill on="f" focussize="0,0"/>
                  <v:stroke color="#000000" joinstyle="round" dashstyle="dash"/>
                  <v:imagedata o:title=""/>
                  <o:lock v:ext="edit" aspectratio="f"/>
                </v:line>
                <v:line id="Line 7" o:spid="_x0000_s1026" o:spt="20" style="position:absolute;left:1335;top:13;height:1404;width:0;" filled="f" stroked="t" coordsize="21600,21600" o:gfxdata="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ALQhi8AAAA&#10;2gAAAA8AAAAAAAAAAQAgAAAAIgAAAGRycy9kb3ducmV2LnhtbFBLAQIUABQAAAAIAIdO4kAzLwWe&#10;OwAAADkAAAAQAAAAAAAAAAEAIAAAAAsBAABkcnMvc2hhcGV4bWwueG1sUEsFBgAAAAAGAAYAWwEA&#10;ALUDAAAAAA==&#10;">
                  <v:fill on="f" focussize="0,0"/>
                  <v:stroke color="#000000" joinstyle="round" dashstyle="dash"/>
                  <v:imagedata o:title=""/>
                  <o:lock v:ext="edit" aspectratio="f"/>
                </v:line>
                <v:line id="Line 8" o:spid="_x0000_s1026" o:spt="20" style="position:absolute;left:510;top:28;height:468;width:0;" filled="f" stroked="t" coordsize="21600,21600" o:gfxdata="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eDvQAA&#10;ANoAAAAPAAAAAAAAAAEAIAAAACIAAABkcnMvZG93bnJldi54bWxQSwECFAAUAAAACACHTuJAMy8F&#10;njsAAAA5AAAAEAAAAAAAAAABACAAAAAMAQAAZHJzL3NoYXBleG1sLnhtbFBLBQYAAAAABgAGAFsB&#10;AAC2AwAAAAA=&#10;">
                  <v:fill on="f" focussize="0,0"/>
                  <v:stroke color="#000000" joinstyle="round" dashstyle="dash"/>
                  <v:imagedata o:title=""/>
                  <o:lock v:ext="edit" aspectratio="f"/>
                </v:line>
                <v:line id="Line 9" o:spid="_x0000_s1026" o:spt="20" style="position:absolute;left:735;top:28;height:780;width:0;" filled="f" stroked="t" coordsize="21600,21600" o:gfxdata="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Tthz8bgAAADaAAAA&#10;DwAAAAAAAAABACAAAAAiAAAAZHJzL2Rvd25yZXYueG1sUEsBAhQAFAAAAAgAh07iQDMvBZ47AAAA&#10;OQAAABAAAAAAAAAAAQAgAAAABwEAAGRycy9zaGFwZXhtbC54bWxQSwUGAAAAAAYABgBbAQAAsQMA&#10;AAAA&#10;">
                  <v:fill on="f" focussize="0,0"/>
                  <v:stroke color="#000000" joinstyle="round" dashstyle="dash"/>
                  <v:imagedata o:title=""/>
                  <o:lock v:ext="edit" aspectratio="f"/>
                </v:line>
                <v:line id="Line 10" o:spid="_x0000_s1026" o:spt="20" style="position:absolute;left:2100;top:13;height:2028;width:0;" filled="f" stroked="t" coordsize="21600,21600" o:gfxdata="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lNZqvQAA&#10;ANoAAAAPAAAAAAAAAAEAIAAAACIAAABkcnMvZG93bnJldi54bWxQSwECFAAUAAAACACHTuJAMy8F&#10;njsAAAA5AAAAEAAAAAAAAAABACAAAAAMAQAAZHJzL3NoYXBleG1sLnhtbFBLBQYAAAAABgAGAFsB&#10;AAC2AwAAAAA=&#10;">
                  <v:fill on="f" focussize="0,0"/>
                  <v:stroke color="#000000" joinstyle="round" dashstyle="dash"/>
                  <v:imagedata o:title=""/>
                  <o:lock v:ext="edit" aspectratio="f"/>
                </v:line>
                <v:line id="Line 11" o:spid="_x0000_s1026" o:spt="20" style="position:absolute;left:1170;top:1105;height:0;width:1620;" filled="f" stroked="t" coordsize="21600,21600" o:gfxdata="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vBng+8AAAA&#10;2wAAAA8AAAAAAAAAAQAgAAAAIgAAAGRycy9kb3ducmV2LnhtbFBLAQIUABQAAAAIAIdO4kAzLwWe&#10;OwAAADkAAAAQAAAAAAAAAAEAIAAAAAsBAABkcnMvc2hhcGV4bWwueG1sUEsFBgAAAAAGAAYAWwEA&#10;ALUDAAAAAA==&#10;">
                  <v:fill on="f" focussize="0,0"/>
                  <v:stroke color="#000000" joinstyle="round" dashstyle="dash"/>
                  <v:imagedata o:title=""/>
                  <o:lock v:ext="edit" aspectratio="f"/>
                </v:line>
                <v:line id="Line 12" o:spid="_x0000_s1026" o:spt="20" style="position:absolute;left:735;top:808;height:0;width:2100;" filled="f" stroked="t" coordsize="21600,21600" o:gfxdata="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sTAHi8AAAA&#10;2wAAAA8AAAAAAAAAAQAgAAAAIgAAAGRycy9kb3ducmV2LnhtbFBLAQIUABQAAAAIAIdO4kAzLwWe&#10;OwAAADkAAAAQAAAAAAAAAAEAIAAAAAsBAABkcnMvc2hhcGV4bWwueG1sUEsFBgAAAAAGAAYAWwEA&#10;ALUDAAAAAA==&#10;">
                  <v:fill on="f" focussize="0,0"/>
                  <v:stroke color="#000000" joinstyle="round" dashstyle="dash"/>
                  <v:imagedata o:title=""/>
                  <o:lock v:ext="edit" aspectratio="f"/>
                </v:line>
                <v:line id="Line 13" o:spid="_x0000_s1026" o:spt="20" style="position:absolute;left:525;top:495;height:0;width:2310;" filled="f" stroked="t" coordsize="21600,21600" o:gfxdata="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F+l47sAAADb&#10;AAAADwAAAAAAAAABACAAAAAiAAAAZHJzL2Rvd25yZXYueG1sUEsBAhQAFAAAAAgAh07iQDMvBZ47&#10;AAAAOQAAABAAAAAAAAAAAQAgAAAACgEAAGRycy9zaGFwZXhtbC54bWxQSwUGAAAAAAYABgBbAQAA&#10;tAMAAAAA&#10;">
                  <v:fill on="f" focussize="0,0"/>
                  <v:stroke color="#000000" joinstyle="round" dashstyle="dash"/>
                  <v:imagedata o:title=""/>
                  <o:lock v:ext="edit" aspectratio="f"/>
                </v:line>
                <v:line id="Line 14" o:spid="_x0000_s1026" o:spt="20" style="position:absolute;left:1560;top:13;height:1716;width:0;" filled="f" stroked="t" coordsize="21600,21600" o:gfxdata="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7Y9l7sAAADb&#10;AAAADwAAAAAAAAABACAAAAAiAAAAZHJzL2Rvd25yZXYueG1sUEsBAhQAFAAAAAgAh07iQDMvBZ47&#10;AAAAOQAAABAAAAAAAAAAAQAgAAAACgEAAGRycy9zaGFwZXhtbC54bWxQSwUGAAAAAAYABgBbAQAA&#10;tAMAAAAA&#10;">
                  <v:fill on="f" focussize="0,0"/>
                  <v:stroke color="#000000" joinstyle="round" dashstyle="dash"/>
                  <v:imagedata o:title=""/>
                  <o:lock v:ext="edit" aspectratio="f"/>
                </v:line>
                <v:line id="Line 15" o:spid="_x0000_s1026" o:spt="20" style="position:absolute;left:1335;top:1417;height:0;width:1470;" filled="f" stroked="t" coordsize="21600,21600" o:gfxdata="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E+pgMugAAANsA&#10;AAAPAAAAAAAAAAEAIAAAACIAAABkcnMvZG93bnJldi54bWxQSwECFAAUAAAACACHTuJAMy8FnjsA&#10;AAA5AAAAEAAAAAAAAAABACAAAAAJAQAAZHJzL3NoYXBleG1sLnhtbFBLBQYAAAAABgAGAFsBAACz&#10;AwAAAAA=&#10;">
                  <v:fill on="f" focussize="0,0"/>
                  <v:stroke color="#000000" joinstyle="round" dashstyle="dash"/>
                  <v:imagedata o:title=""/>
                  <o:lock v:ext="edit" aspectratio="f"/>
                </v:line>
                <v:line id="Line 16" o:spid="_x0000_s1026" o:spt="20" style="position:absolute;left:2100;top:2040;height:0;width:630;" filled="f" stroked="t" coordsize="21600,21600" o:gfxdata="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0KAZ7ugAAANsA&#10;AAAPAAAAAAAAAAEAIAAAACIAAABkcnMvZG93bnJldi54bWxQSwECFAAUAAAACACHTuJAMy8FnjsA&#10;AAA5AAAAEAAAAAAAAAABACAAAAAJAQAAZHJzL3NoYXBleG1sLnhtbFBLBQYAAAAABgAGAFsBAACz&#10;AwAAAAA=&#10;">
                  <v:fill on="f" focussize="0,0"/>
                  <v:stroke color="#000000" joinstyle="round" dashstyle="dash"/>
                  <v:imagedata o:title=""/>
                  <o:lock v:ext="edit" aspectratio="f"/>
                </v:line>
                <v:line id="Line 17" o:spid="_x0000_s1026" o:spt="20" style="position:absolute;left:0;top:15;height:0;width:363;" filled="f" stroked="t" coordsize="21600,21600" o:gfxdata="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jVSN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18" o:spid="_x0000_s1026" o:spt="20" style="position:absolute;left:420;top:15;height:0;width:153;" filled="f" stroked="t" coordsize="21600,21600" o:gfxdata="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Urcr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9" o:spid="_x0000_s1026" o:spt="20" style="position:absolute;left:1890;top:0;height:0;width:420;" filled="f" stroked="t" coordsize="21600,21600" o:gfxdata="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GeT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20" o:spid="_x0000_s1026" o:spt="20" style="position:absolute;left:630;top:15;height:0;width:153;" filled="f" stroked="t" coordsize="21600,21600" o:gfxdata="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BoV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21" o:spid="_x0000_s1026" o:spt="20" style="position:absolute;left:1050;top:0;height:0;width:153;" filled="f" stroked="t" coordsize="21600,21600" o:gfxdata="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cv46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22" o:spid="_x0000_s1026" o:spt="20" style="position:absolute;left:1260;top:0;height:0;width:153;" filled="f" stroked="t" coordsize="21600,21600" o:gfxdata="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ziH5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23" o:spid="_x0000_s1026" o:spt="20" style="position:absolute;left:1470;top:0;height:0;width:153;" filled="f" stroked="t" coordsize="21600,21600" o:gfxdata="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ChGK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w:pict>
          </mc:Fallback>
        </mc:AlternateContent>
      </w:r>
      <w:r>
        <w:rPr>
          <w:rFonts w:ascii="Times New Roman"/>
        </w:rPr>
        <w:t>年（四位数）</w:t>
      </w:r>
    </w:p>
    <w:p w:rsidR="00576439" w:rsidRDefault="003235EC">
      <w:pPr>
        <w:pStyle w:val="afa"/>
        <w:spacing w:line="400" w:lineRule="exact"/>
        <w:ind w:rightChars="0" w:right="0" w:firstLineChars="1600" w:firstLine="3424"/>
        <w:rPr>
          <w:rFonts w:ascii="Times New Roman"/>
        </w:rPr>
      </w:pPr>
      <w:r>
        <w:rPr>
          <w:rFonts w:ascii="Times New Roman"/>
        </w:rPr>
        <w:t>月（两位数）</w:t>
      </w:r>
    </w:p>
    <w:p w:rsidR="00576439" w:rsidRDefault="003235EC">
      <w:pPr>
        <w:pStyle w:val="afa"/>
        <w:spacing w:line="400" w:lineRule="exact"/>
        <w:ind w:rightChars="0" w:right="0"/>
        <w:rPr>
          <w:rFonts w:ascii="Times New Roman"/>
        </w:rPr>
      </w:pPr>
      <w:r>
        <w:rPr>
          <w:rFonts w:ascii="Times New Roman"/>
        </w:rPr>
        <w:t xml:space="preserve">                           </w:t>
      </w:r>
      <w:r>
        <w:rPr>
          <w:rFonts w:ascii="Times New Roman"/>
        </w:rPr>
        <w:t>日（两位数）</w:t>
      </w:r>
    </w:p>
    <w:p w:rsidR="00576439" w:rsidRDefault="003235EC">
      <w:pPr>
        <w:pStyle w:val="afa"/>
        <w:spacing w:line="400" w:lineRule="exact"/>
        <w:ind w:rightChars="0" w:right="0"/>
        <w:rPr>
          <w:rFonts w:ascii="Times New Roman"/>
        </w:rPr>
      </w:pPr>
      <w:r>
        <w:rPr>
          <w:rFonts w:ascii="Times New Roman"/>
        </w:rPr>
        <w:t xml:space="preserve">                           </w:t>
      </w:r>
      <w:r>
        <w:rPr>
          <w:rFonts w:ascii="Times New Roman"/>
        </w:rPr>
        <w:t>时（两位数）</w:t>
      </w:r>
    </w:p>
    <w:p w:rsidR="00576439" w:rsidRDefault="003235EC">
      <w:pPr>
        <w:pStyle w:val="afa"/>
        <w:spacing w:line="400" w:lineRule="exact"/>
        <w:ind w:rightChars="0" w:right="0"/>
        <w:rPr>
          <w:rFonts w:ascii="Times New Roman"/>
        </w:rPr>
      </w:pPr>
      <w:r>
        <w:rPr>
          <w:rFonts w:ascii="Times New Roman"/>
        </w:rPr>
        <w:t xml:space="preserve">                           </w:t>
      </w:r>
      <w:r>
        <w:rPr>
          <w:rFonts w:ascii="Times New Roman"/>
        </w:rPr>
        <w:t>分（两位数）</w:t>
      </w:r>
    </w:p>
    <w:p w:rsidR="00576439" w:rsidRDefault="003235EC">
      <w:pPr>
        <w:pStyle w:val="afa"/>
        <w:spacing w:line="400" w:lineRule="exact"/>
        <w:ind w:rightChars="0" w:right="0" w:firstLineChars="1600" w:firstLine="3424"/>
        <w:rPr>
          <w:rFonts w:ascii="Times New Roman"/>
        </w:rPr>
      </w:pPr>
      <w:r>
        <w:rPr>
          <w:rFonts w:ascii="Times New Roman"/>
        </w:rPr>
        <w:t>秒（两位数）</w:t>
      </w:r>
    </w:p>
    <w:p w:rsidR="00576439" w:rsidRDefault="003235EC">
      <w:pPr>
        <w:pStyle w:val="afa"/>
        <w:spacing w:line="400" w:lineRule="exact"/>
        <w:ind w:rightChars="0" w:right="0"/>
        <w:rPr>
          <w:rFonts w:ascii="Times New Roman"/>
        </w:rPr>
      </w:pPr>
      <w:r>
        <w:rPr>
          <w:rFonts w:ascii="Times New Roman"/>
        </w:rPr>
        <w:t xml:space="preserve">                           </w:t>
      </w:r>
      <w:r>
        <w:rPr>
          <w:rFonts w:ascii="Times New Roman"/>
        </w:rPr>
        <w:t>时区（</w:t>
      </w:r>
      <w:r>
        <w:rPr>
          <w:rFonts w:ascii="Times New Roman"/>
        </w:rPr>
        <w:t>3</w:t>
      </w:r>
      <w:r>
        <w:rPr>
          <w:rFonts w:ascii="Times New Roman"/>
        </w:rPr>
        <w:t>～</w:t>
      </w:r>
      <w:r>
        <w:rPr>
          <w:rFonts w:ascii="Times New Roman"/>
        </w:rPr>
        <w:t>4</w:t>
      </w:r>
      <w:r>
        <w:rPr>
          <w:rFonts w:ascii="Times New Roman"/>
        </w:rPr>
        <w:t>个字符编码，宜采用</w:t>
      </w:r>
      <w:r>
        <w:rPr>
          <w:rFonts w:ascii="Times New Roman"/>
        </w:rPr>
        <w:t>UTC</w:t>
      </w:r>
      <w:r>
        <w:rPr>
          <w:rFonts w:ascii="Times New Roman"/>
        </w:rPr>
        <w:t>时区划分。如果采用未知</w:t>
      </w:r>
    </w:p>
    <w:p w:rsidR="00576439" w:rsidRDefault="003235EC">
      <w:pPr>
        <w:pStyle w:val="afa"/>
        <w:spacing w:line="400" w:lineRule="exact"/>
        <w:ind w:rightChars="0" w:right="0" w:firstLineChars="1600" w:firstLine="3424"/>
        <w:rPr>
          <w:rFonts w:ascii="Times New Roman"/>
        </w:rPr>
      </w:pPr>
      <w:r>
        <w:rPr>
          <w:rFonts w:ascii="Times New Roman"/>
        </w:rPr>
        <w:t>当地时间，将</w:t>
      </w:r>
      <w:r>
        <w:rPr>
          <w:rFonts w:ascii="Times New Roman"/>
        </w:rPr>
        <w:t>zone</w:t>
      </w:r>
      <w:r>
        <w:rPr>
          <w:rFonts w:ascii="Times New Roman"/>
        </w:rPr>
        <w:t>设为</w:t>
      </w:r>
      <w:r>
        <w:rPr>
          <w:rFonts w:ascii="Times New Roman"/>
        </w:rPr>
        <w:t>LCL</w:t>
      </w:r>
      <w:r>
        <w:rPr>
          <w:rFonts w:ascii="Times New Roman"/>
        </w:rPr>
        <w:t>。）</w:t>
      </w:r>
    </w:p>
    <w:p w:rsidR="00576439" w:rsidRDefault="003235EC">
      <w:pPr>
        <w:pStyle w:val="afff"/>
        <w:spacing w:before="120" w:after="120" w:line="400" w:lineRule="exact"/>
        <w:ind w:left="0" w:rightChars="0" w:right="0"/>
        <w:rPr>
          <w:rFonts w:ascii="Times New Roman"/>
        </w:rPr>
      </w:pPr>
      <w:r>
        <w:rPr>
          <w:rFonts w:ascii="Times New Roman"/>
        </w:rPr>
        <w:t>7.1.2.</w:t>
      </w:r>
      <w:r w:rsidR="00950676">
        <w:rPr>
          <w:rFonts w:ascii="Times New Roman"/>
        </w:rPr>
        <w:t>2</w:t>
      </w:r>
      <w:r>
        <w:rPr>
          <w:rFonts w:ascii="Times New Roman"/>
        </w:rPr>
        <w:t xml:space="preserve">  </w:t>
      </w:r>
      <w:r>
        <w:rPr>
          <w:rFonts w:ascii="Times New Roman"/>
        </w:rPr>
        <w:t>观测值代码与观测值记录的对应</w:t>
      </w:r>
    </w:p>
    <w:p w:rsidR="00576439" w:rsidRDefault="003235EC">
      <w:pPr>
        <w:pStyle w:val="afa"/>
        <w:spacing w:line="400" w:lineRule="exact"/>
        <w:ind w:rightChars="0" w:right="0"/>
        <w:rPr>
          <w:rFonts w:ascii="Times New Roman"/>
        </w:rPr>
      </w:pPr>
      <w:r>
        <w:rPr>
          <w:rFonts w:ascii="Times New Roman"/>
        </w:rPr>
        <w:t>GNSS</w:t>
      </w:r>
      <w:r>
        <w:rPr>
          <w:rFonts w:ascii="Times New Roman"/>
        </w:rPr>
        <w:t>观测数据文件头部分中的头记录</w:t>
      </w:r>
      <w:r>
        <w:rPr>
          <w:rFonts w:ascii="Times New Roman"/>
        </w:rPr>
        <w:t>“SYS/#/OBS TYPES”</w:t>
      </w:r>
      <w:r>
        <w:rPr>
          <w:rFonts w:ascii="Times New Roman"/>
        </w:rPr>
        <w:t>是对该文件观测数据记录的说明。头记录</w:t>
      </w:r>
      <w:r>
        <w:rPr>
          <w:rFonts w:ascii="Times New Roman"/>
        </w:rPr>
        <w:t>“SYS/#/OBS TYPES”</w:t>
      </w:r>
      <w:r>
        <w:rPr>
          <w:rFonts w:ascii="Times New Roman"/>
        </w:rPr>
        <w:t>中首先应标注卫星系统标识符，其后是该类卫星所观测到的观测量的数量和相应的观测值代码列表。在该文件的数据部分，对于每一历元下的每颗卫星的所有观测值，都应按照头记录</w:t>
      </w:r>
      <w:r>
        <w:rPr>
          <w:rFonts w:ascii="Times New Roman"/>
        </w:rPr>
        <w:t>“SYS/#/OBS TYPES”</w:t>
      </w:r>
      <w:r>
        <w:rPr>
          <w:rFonts w:ascii="Times New Roman"/>
        </w:rPr>
        <w:t>中的观测值代码列表顺序进行记录。</w:t>
      </w:r>
    </w:p>
    <w:p w:rsidR="00576439" w:rsidRDefault="003235EC">
      <w:pPr>
        <w:pStyle w:val="afff"/>
        <w:spacing w:before="120" w:after="120" w:line="400" w:lineRule="exact"/>
        <w:ind w:left="0" w:rightChars="0" w:right="0"/>
        <w:rPr>
          <w:rFonts w:ascii="Times New Roman"/>
        </w:rPr>
      </w:pPr>
      <w:bookmarkStart w:id="131" w:name="_Toc464486279"/>
      <w:bookmarkStart w:id="132" w:name="_Toc326152034"/>
      <w:r>
        <w:rPr>
          <w:rFonts w:ascii="Times New Roman"/>
        </w:rPr>
        <w:t>7.1.2.</w:t>
      </w:r>
      <w:r w:rsidR="00950676">
        <w:rPr>
          <w:rFonts w:ascii="Times New Roman"/>
        </w:rPr>
        <w:t>3</w:t>
      </w:r>
      <w:r>
        <w:rPr>
          <w:rFonts w:ascii="Times New Roman"/>
        </w:rPr>
        <w:t xml:space="preserve">  </w:t>
      </w:r>
      <w:r>
        <w:rPr>
          <w:rFonts w:ascii="Times New Roman"/>
        </w:rPr>
        <w:t>测站类型</w:t>
      </w:r>
      <w:bookmarkEnd w:id="131"/>
      <w:bookmarkEnd w:id="132"/>
    </w:p>
    <w:p w:rsidR="00576439" w:rsidRDefault="003235EC">
      <w:pPr>
        <w:pStyle w:val="afa"/>
        <w:spacing w:line="400" w:lineRule="exact"/>
        <w:ind w:rightChars="0" w:right="0"/>
        <w:rPr>
          <w:rFonts w:ascii="Times New Roman"/>
        </w:rPr>
      </w:pPr>
      <w:r>
        <w:rPr>
          <w:rFonts w:ascii="Times New Roman"/>
        </w:rPr>
        <w:t>文件头中</w:t>
      </w:r>
      <w:r>
        <w:rPr>
          <w:rFonts w:ascii="Times New Roman"/>
        </w:rPr>
        <w:t>“MARKER TYPE”</w:t>
      </w:r>
      <w:r>
        <w:rPr>
          <w:rFonts w:ascii="Times New Roman"/>
        </w:rPr>
        <w:t>字段给出了测站类型的属性。除</w:t>
      </w:r>
      <w:r>
        <w:rPr>
          <w:rFonts w:ascii="Times New Roman"/>
        </w:rPr>
        <w:t>“GEODETIC</w:t>
      </w:r>
      <w:r>
        <w:rPr>
          <w:rFonts w:ascii="Times New Roman"/>
        </w:rPr>
        <w:t>和</w:t>
      </w:r>
      <w:r>
        <w:rPr>
          <w:rFonts w:ascii="Times New Roman"/>
        </w:rPr>
        <w:t>”</w:t>
      </w:r>
      <w:r>
        <w:rPr>
          <w:rFonts w:ascii="Times New Roman"/>
        </w:rPr>
        <w:t>和</w:t>
      </w:r>
      <w:r>
        <w:rPr>
          <w:rFonts w:ascii="Times New Roman"/>
        </w:rPr>
        <w:t>“NON_GEODETIC”</w:t>
      </w:r>
      <w:r>
        <w:rPr>
          <w:rFonts w:ascii="Times New Roman"/>
        </w:rPr>
        <w:t>以外，其它测站类型的属性必须给出记录。</w:t>
      </w:r>
    </w:p>
    <w:p w:rsidR="00576439" w:rsidRDefault="003235EC">
      <w:pPr>
        <w:pStyle w:val="afa"/>
        <w:spacing w:line="400" w:lineRule="exact"/>
        <w:ind w:rightChars="0" w:right="0"/>
        <w:rPr>
          <w:rFonts w:ascii="Times New Roman"/>
        </w:rPr>
      </w:pPr>
      <w:r>
        <w:rPr>
          <w:rFonts w:ascii="Times New Roman"/>
        </w:rPr>
        <w:t>除</w:t>
      </w:r>
      <w:r>
        <w:rPr>
          <w:rFonts w:ascii="Times New Roman"/>
        </w:rPr>
        <w:t>“GEODETIC</w:t>
      </w:r>
      <w:r>
        <w:rPr>
          <w:rFonts w:ascii="Times New Roman"/>
        </w:rPr>
        <w:t>和</w:t>
      </w:r>
      <w:r>
        <w:rPr>
          <w:rFonts w:ascii="Times New Roman"/>
        </w:rPr>
        <w:t>”</w:t>
      </w:r>
      <w:r>
        <w:rPr>
          <w:rFonts w:ascii="Times New Roman"/>
        </w:rPr>
        <w:t>和</w:t>
      </w:r>
      <w:r>
        <w:rPr>
          <w:rFonts w:ascii="Times New Roman"/>
        </w:rPr>
        <w:t>“NON_GEODETIC”</w:t>
      </w:r>
      <w:r>
        <w:rPr>
          <w:rFonts w:ascii="Times New Roman"/>
        </w:rPr>
        <w:t>以外的属性告诉用户程序此数据是通过移动载体上的接收机获得的。</w:t>
      </w:r>
      <w:r>
        <w:rPr>
          <w:rFonts w:ascii="Times New Roman"/>
        </w:rPr>
        <w:t>“</w:t>
      </w:r>
      <w:r>
        <w:rPr>
          <w:rFonts w:ascii="Times New Roman"/>
        </w:rPr>
        <w:t>起始移动天线</w:t>
      </w:r>
      <w:r>
        <w:rPr>
          <w:rFonts w:ascii="Times New Roman"/>
        </w:rPr>
        <w:t>”</w:t>
      </w:r>
      <w:r>
        <w:rPr>
          <w:rFonts w:ascii="Times New Roman"/>
        </w:rPr>
        <w:t>记录没必要在数据记录中给出，但当接收机在多个地固观测墩间移动式，需通过</w:t>
      </w:r>
      <w:r>
        <w:rPr>
          <w:rFonts w:ascii="Times New Roman"/>
        </w:rPr>
        <w:t>“EVENT2”</w:t>
      </w:r>
      <w:r>
        <w:rPr>
          <w:rFonts w:ascii="Times New Roman"/>
        </w:rPr>
        <w:t>和</w:t>
      </w:r>
      <w:r>
        <w:rPr>
          <w:rFonts w:ascii="Times New Roman"/>
        </w:rPr>
        <w:t>“EVENT3”</w:t>
      </w:r>
      <w:r>
        <w:rPr>
          <w:rFonts w:ascii="Times New Roman"/>
        </w:rPr>
        <w:t>标记接收机静态及动态相位的变化。</w:t>
      </w:r>
    </w:p>
    <w:p w:rsidR="00576439" w:rsidRDefault="003235EC">
      <w:pPr>
        <w:pStyle w:val="afff"/>
        <w:spacing w:before="120" w:after="120" w:line="400" w:lineRule="exact"/>
        <w:ind w:left="0" w:rightChars="0" w:right="0"/>
        <w:rPr>
          <w:rFonts w:ascii="Times New Roman"/>
        </w:rPr>
      </w:pPr>
      <w:bookmarkStart w:id="133" w:name="_Toc326152037"/>
      <w:bookmarkStart w:id="134" w:name="_Toc464486282"/>
      <w:r>
        <w:rPr>
          <w:rFonts w:ascii="Times New Roman"/>
        </w:rPr>
        <w:t>7.1.2.</w:t>
      </w:r>
      <w:r w:rsidR="00950676">
        <w:rPr>
          <w:rFonts w:ascii="Times New Roman"/>
        </w:rPr>
        <w:t>4</w:t>
      </w:r>
      <w:r>
        <w:rPr>
          <w:rFonts w:ascii="Times New Roman"/>
        </w:rPr>
        <w:t xml:space="preserve">  </w:t>
      </w:r>
      <w:r>
        <w:rPr>
          <w:rFonts w:ascii="Times New Roman"/>
        </w:rPr>
        <w:t>观测数据记录项</w:t>
      </w:r>
      <w:bookmarkEnd w:id="133"/>
      <w:bookmarkEnd w:id="134"/>
    </w:p>
    <w:p w:rsidR="00576439" w:rsidRDefault="003235EC">
      <w:pPr>
        <w:pStyle w:val="afa"/>
        <w:spacing w:line="400" w:lineRule="exact"/>
        <w:ind w:rightChars="0" w:right="0"/>
        <w:rPr>
          <w:rFonts w:ascii="Times New Roman"/>
        </w:rPr>
      </w:pPr>
      <w:r>
        <w:rPr>
          <w:rFonts w:ascii="Times New Roman"/>
        </w:rPr>
        <w:t>正如数据记录中的观测类型和顺序与卫星系统有关，新的格式有利于阅读。每个观测值以卫星号</w:t>
      </w:r>
      <w:r>
        <w:rPr>
          <w:rFonts w:ascii="Times New Roman"/>
        </w:rPr>
        <w:t>snn</w:t>
      </w:r>
      <w:r>
        <w:rPr>
          <w:rFonts w:ascii="Times New Roman"/>
        </w:rPr>
        <w:t>开始，每个历元记录以特定字符</w:t>
      </w:r>
      <w:r>
        <w:rPr>
          <w:rFonts w:ascii="Times New Roman"/>
        </w:rPr>
        <w:t>“&gt;”</w:t>
      </w:r>
      <w:r>
        <w:rPr>
          <w:rFonts w:ascii="Times New Roman"/>
        </w:rPr>
        <w:t>开始。这也有利于当下一历元记录数据损坏时读取当前历元的数据及类似于</w:t>
      </w:r>
      <w:r>
        <w:rPr>
          <w:rFonts w:ascii="Times New Roman"/>
        </w:rPr>
        <w:t>RINEX</w:t>
      </w:r>
      <w:r>
        <w:rPr>
          <w:rFonts w:ascii="Times New Roman"/>
        </w:rPr>
        <w:t>格式数据流的读取。版本</w:t>
      </w:r>
      <w:r>
        <w:rPr>
          <w:rFonts w:ascii="Times New Roman"/>
        </w:rPr>
        <w:t>1</w:t>
      </w:r>
      <w:r>
        <w:rPr>
          <w:rFonts w:ascii="Times New Roman"/>
        </w:rPr>
        <w:t>和版本</w:t>
      </w:r>
      <w:r>
        <w:rPr>
          <w:rFonts w:ascii="Times New Roman"/>
        </w:rPr>
        <w:t>2</w:t>
      </w:r>
      <w:r>
        <w:rPr>
          <w:rFonts w:ascii="Times New Roman"/>
        </w:rPr>
        <w:t>中</w:t>
      </w:r>
      <w:r>
        <w:rPr>
          <w:rFonts w:ascii="Times New Roman"/>
        </w:rPr>
        <w:t>80</w:t>
      </w:r>
      <w:r>
        <w:rPr>
          <w:rFonts w:ascii="Times New Roman"/>
        </w:rPr>
        <w:t>字符的限制已取消。接收机钟差也被放在了每个历元记录中。</w:t>
      </w:r>
    </w:p>
    <w:p w:rsidR="00576439" w:rsidRDefault="003235EC">
      <w:pPr>
        <w:pStyle w:val="afff"/>
        <w:spacing w:before="120" w:after="120" w:line="400" w:lineRule="exact"/>
        <w:ind w:left="0" w:rightChars="0" w:right="0"/>
        <w:rPr>
          <w:rFonts w:ascii="Times New Roman"/>
        </w:rPr>
      </w:pPr>
      <w:bookmarkStart w:id="135" w:name="_Toc464486283"/>
      <w:bookmarkStart w:id="136" w:name="_Toc326152038"/>
      <w:r>
        <w:rPr>
          <w:rFonts w:ascii="Times New Roman"/>
        </w:rPr>
        <w:t>7.1.2.</w:t>
      </w:r>
      <w:r w:rsidR="00950676">
        <w:rPr>
          <w:rFonts w:ascii="Times New Roman"/>
        </w:rPr>
        <w:t>5</w:t>
      </w:r>
      <w:r>
        <w:rPr>
          <w:rFonts w:ascii="Times New Roman"/>
        </w:rPr>
        <w:t xml:space="preserve">  </w:t>
      </w:r>
      <w:r>
        <w:rPr>
          <w:rFonts w:ascii="Times New Roman"/>
        </w:rPr>
        <w:t>电离层延迟观测码</w:t>
      </w:r>
      <w:bookmarkEnd w:id="135"/>
      <w:bookmarkEnd w:id="136"/>
    </w:p>
    <w:p w:rsidR="00576439" w:rsidRDefault="003235EC">
      <w:pPr>
        <w:pStyle w:val="afa"/>
        <w:spacing w:line="400" w:lineRule="exact"/>
        <w:ind w:rightChars="0" w:right="0"/>
        <w:rPr>
          <w:rFonts w:ascii="Times New Roman"/>
        </w:rPr>
      </w:pPr>
      <w:r>
        <w:rPr>
          <w:rFonts w:ascii="Times New Roman"/>
        </w:rPr>
        <w:t>RINEX</w:t>
      </w:r>
      <w:r>
        <w:rPr>
          <w:rFonts w:ascii="Times New Roman"/>
        </w:rPr>
        <w:t>文件可用于记录其它和观测值有关的数据。如利用电离层模型获得的电离层延迟，电离层延迟的单位：各卫星系统的某一频点的整周波长：</w:t>
      </w:r>
    </w:p>
    <w:p w:rsidR="00576439" w:rsidRDefault="003235EC">
      <w:pPr>
        <w:pStyle w:val="afa"/>
        <w:spacing w:line="400" w:lineRule="exact"/>
        <w:ind w:rightChars="0" w:right="0"/>
        <w:rPr>
          <w:rFonts w:ascii="Times New Roman"/>
        </w:rPr>
      </w:pPr>
      <w:r>
        <w:rPr>
          <w:rFonts w:ascii="Times New Roman"/>
        </w:rPr>
        <w:t>t</w:t>
      </w:r>
      <w:r>
        <w:rPr>
          <w:rFonts w:ascii="Times New Roman"/>
        </w:rPr>
        <w:t>：观测类型：</w:t>
      </w:r>
      <w:r>
        <w:rPr>
          <w:rFonts w:ascii="Times New Roman"/>
        </w:rPr>
        <w:t>I=</w:t>
      </w:r>
      <w:r>
        <w:rPr>
          <w:rFonts w:ascii="Times New Roman"/>
        </w:rPr>
        <w:t>电离层相位延时；</w:t>
      </w:r>
    </w:p>
    <w:p w:rsidR="00576439" w:rsidRDefault="003235EC">
      <w:pPr>
        <w:pStyle w:val="afa"/>
        <w:spacing w:line="400" w:lineRule="exact"/>
        <w:ind w:rightChars="0" w:right="0"/>
        <w:rPr>
          <w:rFonts w:ascii="Times New Roman"/>
        </w:rPr>
      </w:pPr>
      <w:r>
        <w:rPr>
          <w:rFonts w:ascii="Times New Roman"/>
        </w:rPr>
        <w:t>n</w:t>
      </w:r>
      <w:r>
        <w:rPr>
          <w:rFonts w:ascii="Times New Roman"/>
        </w:rPr>
        <w:t>：频带</w:t>
      </w:r>
      <w:r>
        <w:rPr>
          <w:rFonts w:ascii="Times New Roman"/>
        </w:rPr>
        <w:t>/</w:t>
      </w:r>
      <w:r>
        <w:rPr>
          <w:rFonts w:ascii="Times New Roman"/>
        </w:rPr>
        <w:t>频点：</w:t>
      </w:r>
      <w:r>
        <w:rPr>
          <w:rFonts w:ascii="Times New Roman"/>
        </w:rPr>
        <w:t>1</w:t>
      </w:r>
      <w:r>
        <w:rPr>
          <w:rFonts w:ascii="Times New Roman"/>
        </w:rPr>
        <w:t>，</w:t>
      </w:r>
      <w:r>
        <w:rPr>
          <w:rFonts w:ascii="Times New Roman"/>
        </w:rPr>
        <w:t>2</w:t>
      </w:r>
      <w:r>
        <w:rPr>
          <w:rFonts w:ascii="Times New Roman"/>
        </w:rPr>
        <w:t>，</w:t>
      </w:r>
      <w:r>
        <w:rPr>
          <w:rFonts w:ascii="Times New Roman"/>
        </w:rPr>
        <w:t>…</w:t>
      </w:r>
      <w:r>
        <w:rPr>
          <w:rFonts w:ascii="Times New Roman"/>
        </w:rPr>
        <w:t>，</w:t>
      </w:r>
      <w:r>
        <w:rPr>
          <w:rFonts w:ascii="Times New Roman"/>
        </w:rPr>
        <w:t>8</w:t>
      </w:r>
      <w:r>
        <w:rPr>
          <w:rFonts w:ascii="Times New Roman"/>
        </w:rPr>
        <w:t>；</w:t>
      </w:r>
    </w:p>
    <w:p w:rsidR="00576439" w:rsidRDefault="003235EC">
      <w:pPr>
        <w:pStyle w:val="afa"/>
        <w:spacing w:line="400" w:lineRule="exact"/>
        <w:ind w:rightChars="0" w:right="0"/>
        <w:rPr>
          <w:rFonts w:ascii="Times New Roman"/>
        </w:rPr>
      </w:pPr>
      <w:r>
        <w:rPr>
          <w:rFonts w:ascii="Times New Roman"/>
        </w:rPr>
        <w:lastRenderedPageBreak/>
        <w:t>a</w:t>
      </w:r>
      <w:r>
        <w:rPr>
          <w:rFonts w:ascii="Times New Roman"/>
        </w:rPr>
        <w:t>：属性：空白</w:t>
      </w:r>
    </w:p>
    <w:p w:rsidR="00576439" w:rsidRDefault="003235EC">
      <w:pPr>
        <w:pStyle w:val="afa"/>
        <w:spacing w:line="400" w:lineRule="exact"/>
        <w:ind w:rightChars="0" w:right="0"/>
        <w:rPr>
          <w:rFonts w:ascii="Times New Roman"/>
        </w:rPr>
      </w:pPr>
      <w:r>
        <w:rPr>
          <w:rFonts w:ascii="Times New Roman"/>
        </w:rPr>
        <w:t>电离层延迟也需在观测列表中给出。每个卫星仅有一个电离层观测值。</w:t>
      </w:r>
    </w:p>
    <w:p w:rsidR="00576439" w:rsidRDefault="003235EC">
      <w:pPr>
        <w:pStyle w:val="afa"/>
        <w:spacing w:line="400" w:lineRule="exact"/>
        <w:ind w:rightChars="0" w:right="0"/>
        <w:rPr>
          <w:rFonts w:ascii="Times New Roman"/>
        </w:rPr>
      </w:pPr>
      <w:r>
        <w:rPr>
          <w:rFonts w:ascii="Times New Roman"/>
        </w:rPr>
        <w:t>当观测值与电离层延迟在同一频点上时可直接相加，否则延需转变成观测值对应频点的波长和伪距校正值再相加</w:t>
      </w:r>
      <w:r>
        <w:rPr>
          <w:rFonts w:ascii="Times New Roman"/>
        </w:rPr>
        <w:t>:</w:t>
      </w:r>
    </w:p>
    <w:p w:rsidR="00576439" w:rsidRDefault="003235EC">
      <w:pPr>
        <w:pStyle w:val="afa"/>
        <w:spacing w:line="400" w:lineRule="exact"/>
        <w:ind w:rightChars="0" w:right="0"/>
        <w:rPr>
          <w:rFonts w:ascii="Times New Roman"/>
        </w:rPr>
      </w:pPr>
      <w:r>
        <w:rPr>
          <w:rFonts w:ascii="Times New Roman"/>
        </w:rPr>
        <w:t>corr_phase(fi)=raw_phase(fi)+d_ion(fi)</w:t>
      </w:r>
    </w:p>
    <w:p w:rsidR="00576439" w:rsidRDefault="003235EC">
      <w:pPr>
        <w:pStyle w:val="afa"/>
        <w:spacing w:line="400" w:lineRule="exact"/>
        <w:ind w:rightChars="0" w:right="0"/>
        <w:rPr>
          <w:rFonts w:ascii="Times New Roman"/>
        </w:rPr>
      </w:pPr>
      <w:r>
        <w:rPr>
          <w:rFonts w:ascii="Times New Roman"/>
        </w:rPr>
        <w:t>corr_prange(fi)=raw_prange(fi)-d_ion(fi)*c/fi</w:t>
      </w:r>
    </w:p>
    <w:p w:rsidR="00576439" w:rsidRDefault="003235EC">
      <w:pPr>
        <w:pStyle w:val="afa"/>
        <w:spacing w:line="400" w:lineRule="exact"/>
        <w:ind w:rightChars="0" w:right="0"/>
        <w:rPr>
          <w:rFonts w:ascii="Times New Roman"/>
        </w:rPr>
      </w:pPr>
      <w:r>
        <w:rPr>
          <w:rFonts w:ascii="Times New Roman"/>
        </w:rPr>
        <w:t xml:space="preserve">d_ion(fk)=d_ion(fi)*(fi/fk)2 </w:t>
      </w:r>
    </w:p>
    <w:p w:rsidR="00576439" w:rsidRDefault="003235EC">
      <w:pPr>
        <w:pStyle w:val="afa"/>
        <w:spacing w:line="400" w:lineRule="exact"/>
        <w:ind w:rightChars="0" w:right="0"/>
        <w:rPr>
          <w:rFonts w:ascii="Times New Roman"/>
        </w:rPr>
      </w:pPr>
      <w:r>
        <w:rPr>
          <w:rFonts w:ascii="Times New Roman"/>
        </w:rPr>
        <w:t>d_ion(fi):</w:t>
      </w:r>
      <w:r>
        <w:rPr>
          <w:rFonts w:ascii="Times New Roman"/>
        </w:rPr>
        <w:t>频率</w:t>
      </w:r>
      <w:r>
        <w:rPr>
          <w:rFonts w:ascii="Times New Roman"/>
        </w:rPr>
        <w:t>fi</w:t>
      </w:r>
      <w:r>
        <w:rPr>
          <w:rFonts w:ascii="Times New Roman"/>
        </w:rPr>
        <w:t>的电离层校正</w:t>
      </w:r>
    </w:p>
    <w:p w:rsidR="00576439" w:rsidRDefault="003235EC">
      <w:pPr>
        <w:pStyle w:val="afff"/>
        <w:spacing w:before="120" w:after="120" w:line="400" w:lineRule="exact"/>
        <w:ind w:left="0" w:rightChars="0" w:right="0"/>
        <w:rPr>
          <w:rFonts w:ascii="Times New Roman"/>
        </w:rPr>
      </w:pPr>
      <w:bookmarkStart w:id="137" w:name="_Toc326152039"/>
      <w:bookmarkStart w:id="138" w:name="_Toc464486284"/>
      <w:r>
        <w:rPr>
          <w:rFonts w:ascii="Times New Roman"/>
        </w:rPr>
        <w:t>7.1.2.</w:t>
      </w:r>
      <w:r w:rsidR="00950676">
        <w:rPr>
          <w:rFonts w:ascii="Times New Roman"/>
        </w:rPr>
        <w:t>6</w:t>
      </w:r>
      <w:r>
        <w:rPr>
          <w:rFonts w:ascii="Times New Roman"/>
        </w:rPr>
        <w:t xml:space="preserve">  </w:t>
      </w:r>
      <w:r>
        <w:rPr>
          <w:rFonts w:ascii="Times New Roman"/>
        </w:rPr>
        <w:t>通道号观测码</w:t>
      </w:r>
      <w:bookmarkEnd w:id="137"/>
      <w:bookmarkEnd w:id="138"/>
    </w:p>
    <w:p w:rsidR="00576439" w:rsidRDefault="003235EC">
      <w:pPr>
        <w:pStyle w:val="afa"/>
        <w:spacing w:line="400" w:lineRule="exact"/>
        <w:ind w:rightChars="0" w:right="0"/>
        <w:rPr>
          <w:rFonts w:ascii="Times New Roman"/>
        </w:rPr>
      </w:pPr>
      <w:r>
        <w:rPr>
          <w:rFonts w:ascii="Times New Roman"/>
        </w:rPr>
        <w:t>一些特殊的应用，可能需要知道接收机跟踪卫星的通道号，可以采用类似记录观测值的形式记录通道号：</w:t>
      </w:r>
    </w:p>
    <w:p w:rsidR="00576439" w:rsidRDefault="003235EC">
      <w:pPr>
        <w:pStyle w:val="afa"/>
        <w:spacing w:line="400" w:lineRule="exact"/>
        <w:ind w:rightChars="0" w:right="0"/>
        <w:rPr>
          <w:rFonts w:ascii="Times New Roman"/>
        </w:rPr>
      </w:pPr>
      <w:r>
        <w:rPr>
          <w:rFonts w:ascii="Times New Roman"/>
        </w:rPr>
        <w:t>t</w:t>
      </w:r>
      <w:r>
        <w:rPr>
          <w:rFonts w:ascii="Times New Roman"/>
        </w:rPr>
        <w:t>：观测类型：</w:t>
      </w:r>
      <w:r>
        <w:rPr>
          <w:rFonts w:ascii="Times New Roman"/>
        </w:rPr>
        <w:t>x=</w:t>
      </w:r>
      <w:r>
        <w:rPr>
          <w:rFonts w:ascii="Times New Roman"/>
        </w:rPr>
        <w:t>接收机通道号；</w:t>
      </w:r>
    </w:p>
    <w:p w:rsidR="00576439" w:rsidRDefault="003235EC">
      <w:pPr>
        <w:pStyle w:val="afa"/>
        <w:spacing w:line="400" w:lineRule="exact"/>
        <w:ind w:rightChars="0" w:right="0"/>
        <w:rPr>
          <w:rFonts w:ascii="Times New Roman"/>
        </w:rPr>
      </w:pPr>
      <w:r>
        <w:rPr>
          <w:rFonts w:ascii="Times New Roman"/>
        </w:rPr>
        <w:t>n</w:t>
      </w:r>
      <w:r>
        <w:rPr>
          <w:rFonts w:ascii="Times New Roman"/>
        </w:rPr>
        <w:t>：频带</w:t>
      </w:r>
      <w:r>
        <w:rPr>
          <w:rFonts w:ascii="Times New Roman"/>
        </w:rPr>
        <w:t>/.</w:t>
      </w:r>
      <w:r>
        <w:rPr>
          <w:rFonts w:ascii="Times New Roman"/>
        </w:rPr>
        <w:t>频点：</w:t>
      </w:r>
      <w:r>
        <w:rPr>
          <w:rFonts w:ascii="Times New Roman"/>
        </w:rPr>
        <w:t>0</w:t>
      </w:r>
      <w:r>
        <w:rPr>
          <w:rFonts w:ascii="Times New Roman"/>
        </w:rPr>
        <w:t>；</w:t>
      </w:r>
    </w:p>
    <w:p w:rsidR="00576439" w:rsidRDefault="003235EC">
      <w:pPr>
        <w:pStyle w:val="afa"/>
        <w:spacing w:line="400" w:lineRule="exact"/>
        <w:ind w:rightChars="0" w:right="0"/>
        <w:rPr>
          <w:rFonts w:ascii="Times New Roman"/>
        </w:rPr>
      </w:pPr>
      <w:r>
        <w:rPr>
          <w:rFonts w:ascii="Times New Roman"/>
        </w:rPr>
        <w:t>a</w:t>
      </w:r>
      <w:r>
        <w:rPr>
          <w:rFonts w:ascii="Times New Roman"/>
        </w:rPr>
        <w:t>：属性：空；</w:t>
      </w:r>
    </w:p>
    <w:p w:rsidR="00576439" w:rsidRDefault="003235EC">
      <w:pPr>
        <w:pStyle w:val="afa"/>
        <w:spacing w:line="400" w:lineRule="exact"/>
        <w:ind w:rightChars="0" w:right="0"/>
        <w:rPr>
          <w:rFonts w:ascii="Times New Roman"/>
        </w:rPr>
      </w:pPr>
      <w:r>
        <w:rPr>
          <w:rFonts w:ascii="Times New Roman"/>
        </w:rPr>
        <w:t>最小的通道号是</w:t>
      </w:r>
      <w:r>
        <w:rPr>
          <w:rFonts w:ascii="Times New Roman"/>
        </w:rPr>
        <w:t>1</w:t>
      </w:r>
      <w:r>
        <w:rPr>
          <w:rFonts w:ascii="Times New Roman"/>
        </w:rPr>
        <w:t>（如果需要，可以重新编号）。当接收机多通道跟踪同一颗卫星时，这些通道用右对齐的两个数字表示并在一个字段内，其顺序与相应的观测值对应。格式：为</w:t>
      </w:r>
      <w:r>
        <w:rPr>
          <w:rFonts w:ascii="Times New Roman"/>
        </w:rPr>
        <w:t>F14.3</w:t>
      </w:r>
      <w:r>
        <w:rPr>
          <w:rFonts w:ascii="Times New Roman"/>
        </w:rPr>
        <w:t>（</w:t>
      </w:r>
      <w:r>
        <w:rPr>
          <w:rFonts w:ascii="Times New Roman"/>
        </w:rPr>
        <w:t>&lt;5-nc&gt;(2X),&lt;nc&gt;I2,’.000’</w:t>
      </w:r>
      <w:r>
        <w:rPr>
          <w:rFonts w:ascii="Times New Roman"/>
        </w:rPr>
        <w:t>）</w:t>
      </w:r>
      <w:r>
        <w:rPr>
          <w:rFonts w:ascii="Times New Roman"/>
        </w:rPr>
        <w:t>,nc</w:t>
      </w:r>
      <w:r>
        <w:rPr>
          <w:rFonts w:ascii="Times New Roman"/>
        </w:rPr>
        <w:t>是通道号。</w:t>
      </w:r>
    </w:p>
    <w:p w:rsidR="00576439" w:rsidRDefault="003235EC">
      <w:pPr>
        <w:ind w:firstLine="560"/>
      </w:pPr>
      <w:r>
        <w:t>限制：至多</w:t>
      </w:r>
      <w:r>
        <w:t>5</w:t>
      </w:r>
      <w:r>
        <w:t>个通道，通道号</w:t>
      </w:r>
      <w:r>
        <w:t>&lt;100</w:t>
      </w:r>
      <w:r>
        <w:t>。</w:t>
      </w:r>
    </w:p>
    <w:p w:rsidR="00576439" w:rsidRDefault="003235EC">
      <w:pPr>
        <w:ind w:firstLine="560"/>
      </w:pPr>
      <w:r>
        <w:t>示例：</w:t>
      </w:r>
    </w:p>
    <w:p w:rsidR="00576439" w:rsidRDefault="003235EC">
      <w:pPr>
        <w:ind w:firstLineChars="250" w:firstLine="525"/>
      </w:pPr>
      <w:r>
        <w:t xml:space="preserve">     0910.000  </w:t>
      </w:r>
      <w:r>
        <w:t>对应</w:t>
      </w:r>
      <w:r>
        <w:t>9,10</w:t>
      </w:r>
      <w:r>
        <w:t>通道</w:t>
      </w:r>
    </w:p>
    <w:p w:rsidR="00576439" w:rsidRDefault="003235EC">
      <w:pPr>
        <w:ind w:firstLineChars="250" w:firstLine="525"/>
      </w:pPr>
      <w:r>
        <w:t xml:space="preserve">   010203.000  </w:t>
      </w:r>
      <w:r>
        <w:t>对应</w:t>
      </w:r>
      <w:r>
        <w:t>1,2,3</w:t>
      </w:r>
      <w:r>
        <w:t>通道</w:t>
      </w:r>
    </w:p>
    <w:p w:rsidR="00576439" w:rsidRDefault="003235EC">
      <w:pPr>
        <w:pStyle w:val="aff9"/>
        <w:spacing w:before="120" w:after="120" w:line="400" w:lineRule="exact"/>
        <w:ind w:rightChars="0" w:right="0"/>
        <w:rPr>
          <w:rFonts w:ascii="Times New Roman"/>
        </w:rPr>
      </w:pPr>
      <w:bookmarkStart w:id="139" w:name="_Toc386206774"/>
      <w:bookmarkStart w:id="140" w:name="_Toc239223588"/>
      <w:bookmarkStart w:id="141" w:name="_Toc250385273"/>
      <w:bookmarkStart w:id="142" w:name="_Toc241398381"/>
      <w:bookmarkStart w:id="143" w:name="_Toc515350593"/>
      <w:r>
        <w:rPr>
          <w:rFonts w:ascii="Times New Roman"/>
        </w:rPr>
        <w:t>7.2  GNSS</w:t>
      </w:r>
      <w:r>
        <w:rPr>
          <w:rFonts w:ascii="Times New Roman"/>
        </w:rPr>
        <w:t>观测数据文件的数据部分</w:t>
      </w:r>
      <w:bookmarkEnd w:id="139"/>
      <w:bookmarkEnd w:id="140"/>
      <w:bookmarkEnd w:id="141"/>
      <w:bookmarkEnd w:id="142"/>
      <w:bookmarkEnd w:id="143"/>
    </w:p>
    <w:p w:rsidR="00576439" w:rsidRDefault="003235EC">
      <w:pPr>
        <w:pStyle w:val="affd"/>
        <w:spacing w:before="120" w:after="120" w:line="400" w:lineRule="exact"/>
        <w:ind w:rightChars="0" w:right="0"/>
        <w:rPr>
          <w:rFonts w:ascii="Times New Roman"/>
        </w:rPr>
      </w:pPr>
      <w:bookmarkStart w:id="144" w:name="_Toc386206775"/>
      <w:bookmarkStart w:id="145" w:name="_Toc241398382"/>
      <w:bookmarkStart w:id="146" w:name="_Toc226434595"/>
      <w:bookmarkStart w:id="147" w:name="_Toc239223589"/>
      <w:bookmarkStart w:id="148" w:name="_Toc250385274"/>
      <w:bookmarkStart w:id="149" w:name="_Toc515350594"/>
      <w:r>
        <w:rPr>
          <w:rFonts w:ascii="Times New Roman"/>
        </w:rPr>
        <w:t xml:space="preserve">7.2.1  </w:t>
      </w:r>
      <w:bookmarkEnd w:id="144"/>
      <w:bookmarkEnd w:id="145"/>
      <w:bookmarkEnd w:id="146"/>
      <w:bookmarkEnd w:id="147"/>
      <w:bookmarkEnd w:id="148"/>
      <w:r>
        <w:rPr>
          <w:rFonts w:ascii="Times New Roman"/>
        </w:rPr>
        <w:t>格式</w:t>
      </w:r>
      <w:bookmarkEnd w:id="149"/>
    </w:p>
    <w:p w:rsidR="00576439" w:rsidRDefault="003235EC">
      <w:pPr>
        <w:pStyle w:val="afa"/>
        <w:spacing w:line="400" w:lineRule="exact"/>
        <w:ind w:rightChars="0" w:right="0"/>
        <w:rPr>
          <w:rFonts w:ascii="Times New Roman"/>
        </w:rPr>
      </w:pPr>
      <w:r>
        <w:rPr>
          <w:rFonts w:ascii="Times New Roman"/>
        </w:rPr>
        <w:t>GNSS</w:t>
      </w:r>
      <w:r>
        <w:rPr>
          <w:rFonts w:ascii="Times New Roman"/>
        </w:rPr>
        <w:t>观测数据文件的数据部分格式见</w:t>
      </w:r>
      <w:r>
        <w:rPr>
          <w:rFonts w:ascii="Times New Roman"/>
        </w:rPr>
        <w:fldChar w:fldCharType="begin"/>
      </w:r>
      <w:r>
        <w:rPr>
          <w:rFonts w:ascii="Times New Roman"/>
        </w:rPr>
        <w:instrText xml:space="preserve"> REF _Ref490568130 \h  \* MERGEFORMAT </w:instrText>
      </w:r>
      <w:r>
        <w:rPr>
          <w:rFonts w:ascii="Times New Roman"/>
        </w:rPr>
      </w:r>
      <w:r>
        <w:rPr>
          <w:rFonts w:ascii="Times New Roman"/>
        </w:rPr>
        <w:fldChar w:fldCharType="separate"/>
      </w:r>
      <w:r w:rsidR="00141073" w:rsidRPr="00141073">
        <w:rPr>
          <w:rFonts w:ascii="Times New Roman"/>
        </w:rPr>
        <w:t>表</w:t>
      </w:r>
      <w:r w:rsidR="00141073" w:rsidRPr="00141073">
        <w:rPr>
          <w:rFonts w:ascii="Times New Roman"/>
        </w:rPr>
        <w:t xml:space="preserve"> 5</w:t>
      </w:r>
      <w:r>
        <w:rPr>
          <w:rFonts w:ascii="Times New Roman"/>
        </w:rPr>
        <w:fldChar w:fldCharType="end"/>
      </w:r>
      <w:r>
        <w:rPr>
          <w:rFonts w:ascii="Times New Roman"/>
        </w:rPr>
        <w:t>。</w:t>
      </w:r>
    </w:p>
    <w:p w:rsidR="00576439" w:rsidRDefault="003235EC">
      <w:pPr>
        <w:pStyle w:val="a8"/>
        <w:ind w:firstLine="420"/>
        <w:jc w:val="center"/>
        <w:rPr>
          <w:rFonts w:eastAsia="黑体"/>
          <w:b w:val="0"/>
          <w:bCs w:val="0"/>
          <w:sz w:val="21"/>
          <w:lang w:val="en-US" w:eastAsia="zh-CN"/>
        </w:rPr>
      </w:pPr>
      <w:bookmarkStart w:id="150" w:name="_Ref490568130"/>
      <w:r>
        <w:rPr>
          <w:rFonts w:eastAsia="黑体"/>
          <w:b w:val="0"/>
          <w:bCs w:val="0"/>
          <w:sz w:val="21"/>
          <w:lang w:val="en-US" w:eastAsia="zh-CN"/>
        </w:rPr>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sidR="00141073">
        <w:rPr>
          <w:rFonts w:eastAsia="黑体"/>
          <w:b w:val="0"/>
          <w:bCs w:val="0"/>
          <w:noProof/>
          <w:sz w:val="21"/>
          <w:lang w:val="en-US" w:eastAsia="zh-CN"/>
        </w:rPr>
        <w:t>5</w:t>
      </w:r>
      <w:r>
        <w:rPr>
          <w:rFonts w:eastAsia="黑体"/>
          <w:b w:val="0"/>
          <w:bCs w:val="0"/>
          <w:sz w:val="21"/>
          <w:lang w:val="en-US" w:eastAsia="zh-CN"/>
        </w:rPr>
        <w:fldChar w:fldCharType="end"/>
      </w:r>
      <w:bookmarkEnd w:id="150"/>
      <w:r>
        <w:rPr>
          <w:rFonts w:eastAsia="黑体"/>
          <w:b w:val="0"/>
          <w:bCs w:val="0"/>
          <w:sz w:val="21"/>
          <w:lang w:val="en-US" w:eastAsia="zh-CN"/>
        </w:rPr>
        <w:t xml:space="preserve"> GNSS</w:t>
      </w:r>
      <w:r>
        <w:rPr>
          <w:rFonts w:eastAsia="黑体"/>
          <w:b w:val="0"/>
          <w:bCs w:val="0"/>
          <w:sz w:val="21"/>
          <w:lang w:val="en-US" w:eastAsia="zh-CN"/>
        </w:rPr>
        <w:t>观测文件数据部分格式描述</w:t>
      </w:r>
    </w:p>
    <w:tbl>
      <w:tblPr>
        <w:tblW w:w="932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3107"/>
        <w:gridCol w:w="4403"/>
        <w:gridCol w:w="1815"/>
      </w:tblGrid>
      <w:tr w:rsidR="00576439">
        <w:tc>
          <w:tcPr>
            <w:tcW w:w="3107" w:type="dxa"/>
            <w:tcBorders>
              <w:top w:val="single" w:sz="12" w:space="0" w:color="000000"/>
              <w:bottom w:val="double" w:sz="4" w:space="0" w:color="000000"/>
            </w:tcBorders>
            <w:vAlign w:val="center"/>
          </w:tcPr>
          <w:p w:rsidR="00576439" w:rsidRDefault="003235EC">
            <w:pPr>
              <w:jc w:val="center"/>
              <w:outlineLvl w:val="0"/>
              <w:rPr>
                <w:b/>
                <w:sz w:val="18"/>
              </w:rPr>
            </w:pPr>
            <w:r>
              <w:rPr>
                <w:b/>
                <w:sz w:val="18"/>
              </w:rPr>
              <w:t>字段名称</w:t>
            </w:r>
          </w:p>
        </w:tc>
        <w:tc>
          <w:tcPr>
            <w:tcW w:w="4403" w:type="dxa"/>
            <w:tcBorders>
              <w:top w:val="single" w:sz="12" w:space="0" w:color="000000"/>
              <w:bottom w:val="double" w:sz="4" w:space="0" w:color="000000"/>
            </w:tcBorders>
            <w:vAlign w:val="center"/>
          </w:tcPr>
          <w:p w:rsidR="00576439" w:rsidRDefault="003235EC">
            <w:pPr>
              <w:jc w:val="center"/>
              <w:outlineLvl w:val="0"/>
              <w:rPr>
                <w:b/>
                <w:sz w:val="18"/>
              </w:rPr>
            </w:pPr>
            <w:r>
              <w:rPr>
                <w:b/>
                <w:sz w:val="18"/>
              </w:rPr>
              <w:t>描述</w:t>
            </w:r>
          </w:p>
        </w:tc>
        <w:tc>
          <w:tcPr>
            <w:tcW w:w="1815" w:type="dxa"/>
            <w:tcBorders>
              <w:top w:val="single" w:sz="12" w:space="0" w:color="000000"/>
              <w:bottom w:val="double" w:sz="4" w:space="0" w:color="000000"/>
            </w:tcBorders>
            <w:vAlign w:val="center"/>
          </w:tcPr>
          <w:p w:rsidR="00576439" w:rsidRDefault="003235EC">
            <w:pPr>
              <w:jc w:val="center"/>
              <w:outlineLvl w:val="0"/>
              <w:rPr>
                <w:b/>
                <w:sz w:val="18"/>
              </w:rPr>
            </w:pPr>
            <w:r>
              <w:rPr>
                <w:b/>
                <w:sz w:val="18"/>
              </w:rPr>
              <w:t>格式</w:t>
            </w:r>
          </w:p>
          <w:p w:rsidR="00576439" w:rsidRDefault="003235EC">
            <w:pPr>
              <w:jc w:val="center"/>
              <w:outlineLvl w:val="0"/>
              <w:rPr>
                <w:b/>
                <w:sz w:val="18"/>
              </w:rPr>
            </w:pPr>
            <w:r>
              <w:rPr>
                <w:b/>
                <w:sz w:val="18"/>
              </w:rPr>
              <w:t>（</w:t>
            </w:r>
            <w:r>
              <w:rPr>
                <w:b/>
                <w:sz w:val="18"/>
              </w:rPr>
              <w:t>FORTRAN</w:t>
            </w:r>
            <w:r>
              <w:rPr>
                <w:b/>
                <w:sz w:val="18"/>
              </w:rPr>
              <w:t>）</w:t>
            </w:r>
          </w:p>
        </w:tc>
      </w:tr>
      <w:tr w:rsidR="00576439">
        <w:tc>
          <w:tcPr>
            <w:tcW w:w="3107" w:type="dxa"/>
            <w:tcBorders>
              <w:top w:val="double" w:sz="4" w:space="0" w:color="000000"/>
            </w:tcBorders>
            <w:vAlign w:val="center"/>
          </w:tcPr>
          <w:p w:rsidR="00576439" w:rsidRDefault="003235EC">
            <w:pPr>
              <w:spacing w:line="276" w:lineRule="auto"/>
              <w:jc w:val="center"/>
              <w:outlineLvl w:val="0"/>
              <w:rPr>
                <w:sz w:val="18"/>
              </w:rPr>
            </w:pPr>
            <w:r>
              <w:rPr>
                <w:sz w:val="18"/>
              </w:rPr>
              <w:t>EPOCH record</w:t>
            </w:r>
          </w:p>
        </w:tc>
        <w:tc>
          <w:tcPr>
            <w:tcW w:w="4403" w:type="dxa"/>
            <w:tcBorders>
              <w:top w:val="double" w:sz="4" w:space="0" w:color="000000"/>
            </w:tcBorders>
          </w:tcPr>
          <w:p w:rsidR="00576439" w:rsidRDefault="003235EC">
            <w:pPr>
              <w:spacing w:line="276" w:lineRule="auto"/>
              <w:outlineLvl w:val="0"/>
              <w:rPr>
                <w:sz w:val="18"/>
              </w:rPr>
            </w:pPr>
            <w:r>
              <w:rPr>
                <w:sz w:val="18"/>
              </w:rPr>
              <w:t>-</w:t>
            </w:r>
            <w:r>
              <w:rPr>
                <w:sz w:val="18"/>
              </w:rPr>
              <w:t>记录标识：</w:t>
            </w:r>
            <w:r>
              <w:rPr>
                <w:sz w:val="18"/>
              </w:rPr>
              <w:t>&gt;</w:t>
            </w:r>
          </w:p>
          <w:p w:rsidR="00576439" w:rsidRDefault="003235EC">
            <w:pPr>
              <w:spacing w:line="276" w:lineRule="auto"/>
              <w:outlineLvl w:val="0"/>
              <w:rPr>
                <w:sz w:val="18"/>
              </w:rPr>
            </w:pPr>
            <w:r>
              <w:rPr>
                <w:sz w:val="18"/>
              </w:rPr>
              <w:t>历元：</w:t>
            </w:r>
          </w:p>
          <w:p w:rsidR="00576439" w:rsidRDefault="003235EC">
            <w:pPr>
              <w:spacing w:line="276" w:lineRule="auto"/>
              <w:outlineLvl w:val="0"/>
              <w:rPr>
                <w:sz w:val="18"/>
              </w:rPr>
            </w:pPr>
            <w:r>
              <w:rPr>
                <w:sz w:val="18"/>
              </w:rPr>
              <w:t xml:space="preserve">  -</w:t>
            </w:r>
            <w:r>
              <w:rPr>
                <w:sz w:val="18"/>
              </w:rPr>
              <w:t>年（</w:t>
            </w:r>
            <w:r>
              <w:rPr>
                <w:sz w:val="18"/>
              </w:rPr>
              <w:t>4</w:t>
            </w:r>
            <w:r>
              <w:rPr>
                <w:sz w:val="18"/>
              </w:rPr>
              <w:t>位数字）</w:t>
            </w:r>
          </w:p>
          <w:p w:rsidR="00576439" w:rsidRDefault="003235EC">
            <w:pPr>
              <w:spacing w:line="276" w:lineRule="auto"/>
              <w:outlineLvl w:val="0"/>
              <w:rPr>
                <w:sz w:val="18"/>
              </w:rPr>
            </w:pPr>
            <w:r>
              <w:rPr>
                <w:sz w:val="18"/>
              </w:rPr>
              <w:t xml:space="preserve">  -</w:t>
            </w:r>
            <w:r>
              <w:rPr>
                <w:sz w:val="18"/>
              </w:rPr>
              <w:t>月，日，时，分（</w:t>
            </w:r>
            <w:r>
              <w:rPr>
                <w:sz w:val="18"/>
              </w:rPr>
              <w:t>2</w:t>
            </w:r>
            <w:r>
              <w:rPr>
                <w:sz w:val="18"/>
              </w:rPr>
              <w:t>位数字）</w:t>
            </w:r>
          </w:p>
          <w:p w:rsidR="00576439" w:rsidRDefault="003235EC">
            <w:pPr>
              <w:spacing w:line="276" w:lineRule="auto"/>
              <w:outlineLvl w:val="0"/>
              <w:rPr>
                <w:sz w:val="18"/>
              </w:rPr>
            </w:pPr>
            <w:r>
              <w:rPr>
                <w:sz w:val="18"/>
              </w:rPr>
              <w:t xml:space="preserve">  -</w:t>
            </w:r>
            <w:r>
              <w:rPr>
                <w:sz w:val="18"/>
              </w:rPr>
              <w:t>秒</w:t>
            </w:r>
          </w:p>
          <w:p w:rsidR="00576439" w:rsidRDefault="003235EC">
            <w:pPr>
              <w:spacing w:line="276" w:lineRule="auto"/>
              <w:outlineLvl w:val="0"/>
              <w:rPr>
                <w:sz w:val="18"/>
              </w:rPr>
            </w:pPr>
            <w:r>
              <w:rPr>
                <w:sz w:val="18"/>
              </w:rPr>
              <w:t>-</w:t>
            </w:r>
            <w:r>
              <w:rPr>
                <w:sz w:val="18"/>
              </w:rPr>
              <w:t>历元标志</w:t>
            </w:r>
          </w:p>
          <w:p w:rsidR="00576439" w:rsidRDefault="003235EC">
            <w:pPr>
              <w:spacing w:line="276" w:lineRule="auto"/>
              <w:outlineLvl w:val="0"/>
              <w:rPr>
                <w:sz w:val="18"/>
              </w:rPr>
            </w:pPr>
            <w:r>
              <w:rPr>
                <w:sz w:val="18"/>
              </w:rPr>
              <w:t xml:space="preserve">        0</w:t>
            </w:r>
            <w:r>
              <w:rPr>
                <w:sz w:val="18"/>
              </w:rPr>
              <w:t>：</w:t>
            </w:r>
            <w:r>
              <w:rPr>
                <w:sz w:val="18"/>
              </w:rPr>
              <w:t>OK</w:t>
            </w:r>
          </w:p>
          <w:p w:rsidR="00576439" w:rsidRDefault="003235EC">
            <w:pPr>
              <w:spacing w:line="276" w:lineRule="auto"/>
              <w:outlineLvl w:val="0"/>
              <w:rPr>
                <w:sz w:val="18"/>
              </w:rPr>
            </w:pPr>
            <w:r>
              <w:rPr>
                <w:sz w:val="18"/>
              </w:rPr>
              <w:t xml:space="preserve">        1</w:t>
            </w:r>
            <w:r>
              <w:rPr>
                <w:sz w:val="18"/>
              </w:rPr>
              <w:t>：在前一历元和当前历元间发生断电或电源故障</w:t>
            </w:r>
          </w:p>
          <w:p w:rsidR="00576439" w:rsidRDefault="003235EC">
            <w:pPr>
              <w:spacing w:line="276" w:lineRule="auto"/>
              <w:outlineLvl w:val="0"/>
              <w:rPr>
                <w:sz w:val="18"/>
              </w:rPr>
            </w:pPr>
            <w:r>
              <w:rPr>
                <w:sz w:val="18"/>
              </w:rPr>
              <w:lastRenderedPageBreak/>
              <w:t xml:space="preserve">       &gt;1</w:t>
            </w:r>
            <w:r>
              <w:rPr>
                <w:sz w:val="18"/>
              </w:rPr>
              <w:t>：特殊事件</w:t>
            </w:r>
          </w:p>
          <w:p w:rsidR="00576439" w:rsidRDefault="003235EC">
            <w:pPr>
              <w:spacing w:line="276" w:lineRule="auto"/>
              <w:outlineLvl w:val="0"/>
              <w:rPr>
                <w:sz w:val="18"/>
              </w:rPr>
            </w:pPr>
            <w:r>
              <w:rPr>
                <w:sz w:val="18"/>
              </w:rPr>
              <w:t>-</w:t>
            </w:r>
            <w:r>
              <w:rPr>
                <w:sz w:val="18"/>
              </w:rPr>
              <w:t>当前历元观测的卫星数</w:t>
            </w:r>
          </w:p>
          <w:p w:rsidR="00576439" w:rsidRDefault="003235EC">
            <w:pPr>
              <w:spacing w:line="276" w:lineRule="auto"/>
              <w:outlineLvl w:val="0"/>
              <w:rPr>
                <w:sz w:val="18"/>
              </w:rPr>
            </w:pPr>
            <w:r>
              <w:rPr>
                <w:sz w:val="18"/>
              </w:rPr>
              <w:t>-</w:t>
            </w:r>
            <w:r>
              <w:rPr>
                <w:sz w:val="18"/>
              </w:rPr>
              <w:t>保留</w:t>
            </w:r>
          </w:p>
          <w:p w:rsidR="00576439" w:rsidRDefault="003235EC">
            <w:pPr>
              <w:spacing w:line="276" w:lineRule="auto"/>
              <w:outlineLvl w:val="0"/>
              <w:rPr>
                <w:sz w:val="18"/>
              </w:rPr>
            </w:pPr>
            <w:r>
              <w:rPr>
                <w:sz w:val="18"/>
              </w:rPr>
              <w:t>-</w:t>
            </w:r>
            <w:r>
              <w:rPr>
                <w:sz w:val="18"/>
              </w:rPr>
              <w:t>接收机钟差（单位：秒，可选）</w:t>
            </w:r>
          </w:p>
        </w:tc>
        <w:tc>
          <w:tcPr>
            <w:tcW w:w="1815" w:type="dxa"/>
            <w:tcBorders>
              <w:top w:val="double" w:sz="4" w:space="0" w:color="000000"/>
            </w:tcBorders>
          </w:tcPr>
          <w:p w:rsidR="00576439" w:rsidRDefault="003235EC">
            <w:pPr>
              <w:spacing w:line="276" w:lineRule="auto"/>
              <w:jc w:val="center"/>
              <w:outlineLvl w:val="0"/>
              <w:rPr>
                <w:sz w:val="18"/>
              </w:rPr>
            </w:pPr>
            <w:r>
              <w:rPr>
                <w:sz w:val="18"/>
              </w:rPr>
              <w:lastRenderedPageBreak/>
              <w:t>A1</w:t>
            </w:r>
            <w:r>
              <w:rPr>
                <w:sz w:val="18"/>
              </w:rPr>
              <w:t>，</w:t>
            </w:r>
          </w:p>
          <w:p w:rsidR="00576439" w:rsidRDefault="00576439">
            <w:pPr>
              <w:spacing w:line="276" w:lineRule="auto"/>
              <w:jc w:val="center"/>
              <w:outlineLvl w:val="0"/>
              <w:rPr>
                <w:sz w:val="18"/>
              </w:rPr>
            </w:pPr>
          </w:p>
          <w:p w:rsidR="00576439" w:rsidRDefault="003235EC">
            <w:pPr>
              <w:spacing w:line="276" w:lineRule="auto"/>
              <w:jc w:val="center"/>
              <w:outlineLvl w:val="0"/>
              <w:rPr>
                <w:sz w:val="18"/>
              </w:rPr>
            </w:pPr>
            <w:r>
              <w:rPr>
                <w:sz w:val="18"/>
              </w:rPr>
              <w:t>1X,I4</w:t>
            </w:r>
            <w:r>
              <w:rPr>
                <w:sz w:val="18"/>
              </w:rPr>
              <w:t>，</w:t>
            </w:r>
          </w:p>
          <w:p w:rsidR="00576439" w:rsidRDefault="003235EC">
            <w:pPr>
              <w:spacing w:line="276" w:lineRule="auto"/>
              <w:jc w:val="center"/>
              <w:outlineLvl w:val="0"/>
              <w:rPr>
                <w:sz w:val="18"/>
              </w:rPr>
            </w:pPr>
            <w:r>
              <w:rPr>
                <w:sz w:val="18"/>
              </w:rPr>
              <w:t>4(1X,I2.2)</w:t>
            </w:r>
            <w:r>
              <w:rPr>
                <w:sz w:val="18"/>
              </w:rPr>
              <w:t>，</w:t>
            </w:r>
          </w:p>
          <w:p w:rsidR="00576439" w:rsidRDefault="003235EC">
            <w:pPr>
              <w:spacing w:line="276" w:lineRule="auto"/>
              <w:jc w:val="center"/>
              <w:outlineLvl w:val="0"/>
              <w:rPr>
                <w:sz w:val="18"/>
              </w:rPr>
            </w:pPr>
            <w:r>
              <w:rPr>
                <w:sz w:val="18"/>
              </w:rPr>
              <w:t>F11.7</w:t>
            </w:r>
            <w:r>
              <w:rPr>
                <w:sz w:val="18"/>
              </w:rPr>
              <w:t>，</w:t>
            </w:r>
          </w:p>
          <w:p w:rsidR="00576439" w:rsidRDefault="003235EC">
            <w:pPr>
              <w:spacing w:line="276" w:lineRule="auto"/>
              <w:jc w:val="center"/>
              <w:outlineLvl w:val="0"/>
              <w:rPr>
                <w:sz w:val="18"/>
              </w:rPr>
            </w:pPr>
            <w:r>
              <w:rPr>
                <w:sz w:val="18"/>
              </w:rPr>
              <w:t>2X</w:t>
            </w:r>
            <w:r>
              <w:rPr>
                <w:sz w:val="18"/>
              </w:rPr>
              <w:t>，</w:t>
            </w:r>
            <w:r>
              <w:rPr>
                <w:sz w:val="18"/>
              </w:rPr>
              <w:t>I1</w:t>
            </w:r>
            <w:r>
              <w:rPr>
                <w:sz w:val="18"/>
              </w:rPr>
              <w:t>，</w:t>
            </w: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3235EC">
            <w:pPr>
              <w:spacing w:line="276" w:lineRule="auto"/>
              <w:jc w:val="center"/>
              <w:outlineLvl w:val="0"/>
              <w:rPr>
                <w:sz w:val="18"/>
              </w:rPr>
            </w:pPr>
            <w:r>
              <w:rPr>
                <w:sz w:val="18"/>
              </w:rPr>
              <w:lastRenderedPageBreak/>
              <w:t>I3</w:t>
            </w:r>
          </w:p>
          <w:p w:rsidR="00576439" w:rsidRDefault="003235EC">
            <w:pPr>
              <w:spacing w:line="276" w:lineRule="auto"/>
              <w:jc w:val="center"/>
              <w:outlineLvl w:val="0"/>
              <w:rPr>
                <w:sz w:val="18"/>
              </w:rPr>
            </w:pPr>
            <w:r>
              <w:rPr>
                <w:sz w:val="18"/>
              </w:rPr>
              <w:t>6X</w:t>
            </w:r>
          </w:p>
          <w:p w:rsidR="00576439" w:rsidRDefault="003235EC">
            <w:pPr>
              <w:spacing w:line="276" w:lineRule="auto"/>
              <w:jc w:val="center"/>
              <w:outlineLvl w:val="0"/>
              <w:rPr>
                <w:sz w:val="18"/>
              </w:rPr>
            </w:pPr>
            <w:r>
              <w:rPr>
                <w:sz w:val="18"/>
              </w:rPr>
              <w:t>F15.12</w:t>
            </w:r>
          </w:p>
        </w:tc>
      </w:tr>
      <w:tr w:rsidR="00576439">
        <w:tc>
          <w:tcPr>
            <w:tcW w:w="3107" w:type="dxa"/>
            <w:vAlign w:val="center"/>
          </w:tcPr>
          <w:p w:rsidR="00576439" w:rsidRDefault="003235EC">
            <w:pPr>
              <w:spacing w:line="276" w:lineRule="auto"/>
              <w:jc w:val="center"/>
              <w:outlineLvl w:val="0"/>
              <w:rPr>
                <w:sz w:val="18"/>
              </w:rPr>
            </w:pPr>
            <w:r>
              <w:rPr>
                <w:sz w:val="18"/>
              </w:rPr>
              <w:lastRenderedPageBreak/>
              <w:t>OBSERVATION record</w:t>
            </w:r>
          </w:p>
        </w:tc>
        <w:tc>
          <w:tcPr>
            <w:tcW w:w="4403" w:type="dxa"/>
            <w:vAlign w:val="center"/>
          </w:tcPr>
          <w:p w:rsidR="00576439" w:rsidRDefault="003235EC">
            <w:pPr>
              <w:spacing w:line="276" w:lineRule="auto"/>
              <w:outlineLvl w:val="0"/>
              <w:rPr>
                <w:sz w:val="18"/>
              </w:rPr>
            </w:pPr>
            <w:r>
              <w:rPr>
                <w:sz w:val="18"/>
              </w:rPr>
              <w:t>历元标志</w:t>
            </w:r>
            <w:r>
              <w:rPr>
                <w:sz w:val="18"/>
              </w:rPr>
              <w:t>=0</w:t>
            </w:r>
            <w:r>
              <w:rPr>
                <w:sz w:val="18"/>
              </w:rPr>
              <w:t>或</w:t>
            </w:r>
            <w:r>
              <w:rPr>
                <w:sz w:val="18"/>
              </w:rPr>
              <w:t>1</w:t>
            </w:r>
            <w:r>
              <w:rPr>
                <w:sz w:val="18"/>
              </w:rPr>
              <w:t>：观测值记录如下</w:t>
            </w:r>
          </w:p>
          <w:p w:rsidR="00576439" w:rsidRDefault="003235EC">
            <w:pPr>
              <w:spacing w:line="276" w:lineRule="auto"/>
              <w:outlineLvl w:val="0"/>
              <w:rPr>
                <w:sz w:val="18"/>
              </w:rPr>
            </w:pPr>
            <w:r>
              <w:rPr>
                <w:sz w:val="18"/>
              </w:rPr>
              <w:t>-</w:t>
            </w:r>
            <w:r>
              <w:rPr>
                <w:sz w:val="18"/>
              </w:rPr>
              <w:t>卫星号</w:t>
            </w:r>
            <w:r>
              <w:rPr>
                <w:sz w:val="18"/>
              </w:rPr>
              <w:t xml:space="preserve">  </w:t>
            </w:r>
          </w:p>
          <w:p w:rsidR="00576439" w:rsidRDefault="003235EC">
            <w:pPr>
              <w:spacing w:line="276" w:lineRule="auto"/>
              <w:outlineLvl w:val="0"/>
              <w:rPr>
                <w:sz w:val="18"/>
              </w:rPr>
            </w:pPr>
            <w:r>
              <w:rPr>
                <w:sz w:val="18"/>
              </w:rPr>
              <w:t>-</w:t>
            </w:r>
            <w:r>
              <w:rPr>
                <w:sz w:val="18"/>
              </w:rPr>
              <w:t>观测值</w:t>
            </w:r>
            <w:r>
              <w:rPr>
                <w:sz w:val="18"/>
              </w:rPr>
              <w:t xml:space="preserve">   |</w:t>
            </w:r>
            <w:r>
              <w:rPr>
                <w:sz w:val="18"/>
              </w:rPr>
              <w:t>对每一个观测类型的观测值都</w:t>
            </w:r>
          </w:p>
          <w:p w:rsidR="00576439" w:rsidRDefault="003235EC">
            <w:pPr>
              <w:spacing w:line="276" w:lineRule="auto"/>
              <w:outlineLvl w:val="0"/>
              <w:rPr>
                <w:sz w:val="18"/>
              </w:rPr>
            </w:pPr>
            <w:r>
              <w:rPr>
                <w:sz w:val="18"/>
              </w:rPr>
              <w:t>-LLI      |</w:t>
            </w:r>
            <w:r>
              <w:rPr>
                <w:sz w:val="18"/>
              </w:rPr>
              <w:t>将在记录中予以重复（顺序与头</w:t>
            </w:r>
          </w:p>
          <w:p w:rsidR="00576439" w:rsidRDefault="003235EC">
            <w:pPr>
              <w:spacing w:line="276" w:lineRule="auto"/>
              <w:outlineLvl w:val="0"/>
              <w:rPr>
                <w:sz w:val="18"/>
              </w:rPr>
            </w:pPr>
            <w:r>
              <w:rPr>
                <w:sz w:val="18"/>
              </w:rPr>
              <w:t>-</w:t>
            </w:r>
            <w:r>
              <w:rPr>
                <w:sz w:val="18"/>
              </w:rPr>
              <w:t>信号强度</w:t>
            </w:r>
            <w:r>
              <w:rPr>
                <w:sz w:val="18"/>
              </w:rPr>
              <w:t xml:space="preserve"> |  </w:t>
            </w:r>
            <w:r>
              <w:rPr>
                <w:sz w:val="18"/>
              </w:rPr>
              <w:t>记录</w:t>
            </w:r>
            <w:r>
              <w:rPr>
                <w:sz w:val="18"/>
              </w:rPr>
              <w:t>“SYS / # / OBS TYPES”</w:t>
            </w:r>
            <w:r>
              <w:rPr>
                <w:sz w:val="18"/>
              </w:rPr>
              <w:t>中给定的顺序相同）</w:t>
            </w:r>
          </w:p>
          <w:p w:rsidR="00576439" w:rsidRDefault="003235EC">
            <w:pPr>
              <w:spacing w:line="276" w:lineRule="auto"/>
              <w:outlineLvl w:val="0"/>
              <w:rPr>
                <w:sz w:val="18"/>
              </w:rPr>
            </w:pPr>
            <w:r>
              <w:rPr>
                <w:sz w:val="18"/>
              </w:rPr>
              <w:t xml:space="preserve">  </w:t>
            </w:r>
          </w:p>
          <w:p w:rsidR="00576439" w:rsidRDefault="003235EC">
            <w:pPr>
              <w:spacing w:line="276" w:lineRule="auto"/>
              <w:outlineLvl w:val="0"/>
              <w:rPr>
                <w:sz w:val="18"/>
              </w:rPr>
            </w:pPr>
            <w:r>
              <w:rPr>
                <w:sz w:val="18"/>
              </w:rPr>
              <w:t>观测值可重复，其顺序和</w:t>
            </w:r>
            <w:r>
              <w:rPr>
                <w:sz w:val="18"/>
              </w:rPr>
              <w:t xml:space="preserve">SYS / # / OBS TYPES </w:t>
            </w:r>
            <w:r>
              <w:rPr>
                <w:sz w:val="18"/>
              </w:rPr>
              <w:t>中的顺序一致</w:t>
            </w:r>
          </w:p>
          <w:p w:rsidR="00576439" w:rsidRDefault="00576439">
            <w:pPr>
              <w:spacing w:line="276" w:lineRule="auto"/>
              <w:outlineLvl w:val="0"/>
              <w:rPr>
                <w:sz w:val="18"/>
              </w:rPr>
            </w:pPr>
          </w:p>
          <w:p w:rsidR="00576439" w:rsidRDefault="003235EC">
            <w:pPr>
              <w:spacing w:line="276" w:lineRule="auto"/>
              <w:outlineLvl w:val="0"/>
              <w:rPr>
                <w:sz w:val="18"/>
              </w:rPr>
            </w:pPr>
            <w:r>
              <w:rPr>
                <w:sz w:val="18"/>
              </w:rPr>
              <w:t>观测值：丢失的观测值记为</w:t>
            </w:r>
            <w:r>
              <w:rPr>
                <w:sz w:val="18"/>
              </w:rPr>
              <w:t>0.0</w:t>
            </w:r>
            <w:r>
              <w:rPr>
                <w:sz w:val="18"/>
              </w:rPr>
              <w:t>或留空，</w:t>
            </w:r>
          </w:p>
          <w:p w:rsidR="00576439" w:rsidRDefault="003235EC">
            <w:pPr>
              <w:spacing w:line="276" w:lineRule="auto"/>
              <w:outlineLvl w:val="0"/>
              <w:rPr>
                <w:sz w:val="18"/>
              </w:rPr>
            </w:pPr>
            <w:r>
              <w:rPr>
                <w:sz w:val="18"/>
              </w:rPr>
              <w:t>当相位值溢出</w:t>
            </w:r>
            <w:r>
              <w:rPr>
                <w:sz w:val="18"/>
              </w:rPr>
              <w:t>F14.3</w:t>
            </w:r>
            <w:r>
              <w:rPr>
                <w:sz w:val="18"/>
              </w:rPr>
              <w:t>的范围时，必须剪到有效的区间（通过加减</w:t>
            </w:r>
            <w:r>
              <w:rPr>
                <w:sz w:val="18"/>
              </w:rPr>
              <w:t>109</w:t>
            </w:r>
            <w:r>
              <w:rPr>
                <w:sz w:val="18"/>
              </w:rPr>
              <w:t>调整），并</w:t>
            </w:r>
            <w:r>
              <w:rPr>
                <w:sz w:val="18"/>
              </w:rPr>
              <w:t>LLI</w:t>
            </w:r>
            <w:r>
              <w:rPr>
                <w:sz w:val="18"/>
              </w:rPr>
              <w:t>的</w:t>
            </w:r>
            <w:r>
              <w:rPr>
                <w:sz w:val="18"/>
              </w:rPr>
              <w:t>bit0</w:t>
            </w:r>
            <w:r>
              <w:rPr>
                <w:sz w:val="18"/>
              </w:rPr>
              <w:t>置</w:t>
            </w:r>
            <w:r>
              <w:rPr>
                <w:sz w:val="18"/>
              </w:rPr>
              <w:t>1</w:t>
            </w:r>
            <w:r>
              <w:rPr>
                <w:sz w:val="18"/>
              </w:rPr>
              <w:t>。</w:t>
            </w:r>
          </w:p>
          <w:p w:rsidR="00576439" w:rsidRDefault="00576439">
            <w:pPr>
              <w:spacing w:line="276" w:lineRule="auto"/>
              <w:outlineLvl w:val="0"/>
              <w:rPr>
                <w:sz w:val="18"/>
              </w:rPr>
            </w:pPr>
          </w:p>
          <w:p w:rsidR="00576439" w:rsidRDefault="003235EC">
            <w:pPr>
              <w:spacing w:line="276" w:lineRule="auto"/>
              <w:outlineLvl w:val="0"/>
              <w:rPr>
                <w:sz w:val="18"/>
              </w:rPr>
            </w:pPr>
            <w:r>
              <w:rPr>
                <w:sz w:val="18"/>
              </w:rPr>
              <w:t>失锁指示器（</w:t>
            </w:r>
            <w:r>
              <w:rPr>
                <w:sz w:val="18"/>
              </w:rPr>
              <w:t>LLI</w:t>
            </w:r>
            <w:r>
              <w:rPr>
                <w:sz w:val="18"/>
              </w:rPr>
              <w:t>）：</w:t>
            </w:r>
          </w:p>
          <w:p w:rsidR="00576439" w:rsidRDefault="003235EC">
            <w:pPr>
              <w:spacing w:line="276" w:lineRule="auto"/>
              <w:outlineLvl w:val="0"/>
              <w:rPr>
                <w:sz w:val="18"/>
              </w:rPr>
            </w:pPr>
            <w:r>
              <w:rPr>
                <w:sz w:val="18"/>
              </w:rPr>
              <w:t xml:space="preserve">   0</w:t>
            </w:r>
            <w:r>
              <w:rPr>
                <w:sz w:val="18"/>
              </w:rPr>
              <w:t>或留空</w:t>
            </w:r>
            <w:r>
              <w:rPr>
                <w:sz w:val="18"/>
              </w:rPr>
              <w:t xml:space="preserve">      </w:t>
            </w:r>
            <w:r>
              <w:rPr>
                <w:sz w:val="18"/>
              </w:rPr>
              <w:t>：</w:t>
            </w:r>
            <w:r>
              <w:rPr>
                <w:sz w:val="18"/>
              </w:rPr>
              <w:t>OK</w:t>
            </w:r>
            <w:r>
              <w:rPr>
                <w:sz w:val="18"/>
              </w:rPr>
              <w:t>或不知道</w:t>
            </w:r>
          </w:p>
          <w:p w:rsidR="00576439" w:rsidRDefault="003235EC">
            <w:pPr>
              <w:spacing w:line="276" w:lineRule="auto"/>
              <w:outlineLvl w:val="0"/>
              <w:rPr>
                <w:sz w:val="18"/>
              </w:rPr>
            </w:pPr>
            <w:r>
              <w:rPr>
                <w:sz w:val="18"/>
              </w:rPr>
              <w:t xml:space="preserve">   Bit0 “1”    </w:t>
            </w:r>
            <w:r>
              <w:rPr>
                <w:sz w:val="18"/>
              </w:rPr>
              <w:t>：前一历元和当前历元间失锁：可能发生周跳（仅针对相位观测值）；</w:t>
            </w:r>
          </w:p>
          <w:p w:rsidR="00576439" w:rsidRDefault="003235EC">
            <w:pPr>
              <w:spacing w:line="276" w:lineRule="auto"/>
              <w:outlineLvl w:val="0"/>
              <w:rPr>
                <w:sz w:val="18"/>
              </w:rPr>
            </w:pPr>
            <w:r>
              <w:rPr>
                <w:sz w:val="18"/>
              </w:rPr>
              <w:t xml:space="preserve">   Bit1 “1”    </w:t>
            </w:r>
            <w:r>
              <w:rPr>
                <w:sz w:val="18"/>
              </w:rPr>
              <w:t>：可能发生半周模糊度或周跳，如果软件不能处理半周应该跳过这个观测值（仅对当前历元有效）；</w:t>
            </w:r>
          </w:p>
          <w:p w:rsidR="00576439" w:rsidRDefault="003235EC">
            <w:pPr>
              <w:spacing w:line="276" w:lineRule="auto"/>
              <w:outlineLvl w:val="0"/>
              <w:rPr>
                <w:sz w:val="18"/>
              </w:rPr>
            </w:pPr>
            <w:r>
              <w:rPr>
                <w:sz w:val="18"/>
              </w:rPr>
              <w:t xml:space="preserve">   Bit2 “1”    </w:t>
            </w:r>
            <w:r>
              <w:rPr>
                <w:sz w:val="18"/>
              </w:rPr>
              <w:t>：</w:t>
            </w:r>
            <w:r>
              <w:rPr>
                <w:sz w:val="18"/>
              </w:rPr>
              <w:t>MBOC</w:t>
            </w:r>
            <w:r>
              <w:rPr>
                <w:sz w:val="18"/>
              </w:rPr>
              <w:t>调制的</w:t>
            </w:r>
            <w:r>
              <w:rPr>
                <w:sz w:val="18"/>
              </w:rPr>
              <w:t>Galileo BOC</w:t>
            </w:r>
            <w:r>
              <w:rPr>
                <w:sz w:val="18"/>
              </w:rPr>
              <w:t>跟踪信号（可能受到较大噪声的影响）。</w:t>
            </w:r>
          </w:p>
          <w:p w:rsidR="00576439" w:rsidRDefault="003235EC">
            <w:pPr>
              <w:spacing w:line="276" w:lineRule="auto"/>
              <w:outlineLvl w:val="0"/>
              <w:rPr>
                <w:sz w:val="18"/>
              </w:rPr>
            </w:pPr>
            <w:r>
              <w:rPr>
                <w:sz w:val="18"/>
              </w:rPr>
              <w:t>信号强度区间</w:t>
            </w:r>
            <w:r>
              <w:rPr>
                <w:sz w:val="18"/>
              </w:rPr>
              <w:t>1-9</w:t>
            </w:r>
            <w:r>
              <w:rPr>
                <w:sz w:val="18"/>
              </w:rPr>
              <w:t>：</w:t>
            </w:r>
          </w:p>
          <w:p w:rsidR="00576439" w:rsidRDefault="003235EC">
            <w:pPr>
              <w:spacing w:line="276" w:lineRule="auto"/>
              <w:outlineLvl w:val="0"/>
              <w:rPr>
                <w:sz w:val="18"/>
              </w:rPr>
            </w:pPr>
            <w:r>
              <w:rPr>
                <w:sz w:val="18"/>
              </w:rPr>
              <w:t xml:space="preserve">   1</w:t>
            </w:r>
            <w:r>
              <w:rPr>
                <w:sz w:val="18"/>
              </w:rPr>
              <w:t>：最小信号强度；</w:t>
            </w:r>
          </w:p>
          <w:p w:rsidR="00576439" w:rsidRDefault="003235EC">
            <w:pPr>
              <w:spacing w:line="276" w:lineRule="auto"/>
              <w:outlineLvl w:val="0"/>
              <w:rPr>
                <w:sz w:val="18"/>
              </w:rPr>
            </w:pPr>
            <w:r>
              <w:rPr>
                <w:sz w:val="18"/>
              </w:rPr>
              <w:t xml:space="preserve">   5</w:t>
            </w:r>
            <w:r>
              <w:rPr>
                <w:sz w:val="18"/>
              </w:rPr>
              <w:t>：平均</w:t>
            </w:r>
            <w:r>
              <w:rPr>
                <w:sz w:val="18"/>
              </w:rPr>
              <w:t xml:space="preserve">S/N </w:t>
            </w:r>
            <w:r>
              <w:rPr>
                <w:sz w:val="18"/>
              </w:rPr>
              <w:t>比</w:t>
            </w:r>
          </w:p>
          <w:p w:rsidR="00576439" w:rsidRDefault="003235EC">
            <w:pPr>
              <w:spacing w:line="276" w:lineRule="auto"/>
              <w:outlineLvl w:val="0"/>
              <w:rPr>
                <w:sz w:val="18"/>
              </w:rPr>
            </w:pPr>
            <w:r>
              <w:rPr>
                <w:sz w:val="18"/>
              </w:rPr>
              <w:t xml:space="preserve">   9</w:t>
            </w:r>
            <w:r>
              <w:rPr>
                <w:sz w:val="18"/>
              </w:rPr>
              <w:t>：最大信号强度</w:t>
            </w:r>
          </w:p>
          <w:p w:rsidR="00576439" w:rsidRDefault="003235EC">
            <w:pPr>
              <w:spacing w:line="276" w:lineRule="auto"/>
              <w:outlineLvl w:val="0"/>
              <w:rPr>
                <w:sz w:val="18"/>
              </w:rPr>
            </w:pPr>
            <w:r>
              <w:rPr>
                <w:sz w:val="18"/>
              </w:rPr>
              <w:t xml:space="preserve">   0</w:t>
            </w:r>
            <w:r>
              <w:rPr>
                <w:sz w:val="18"/>
              </w:rPr>
              <w:t>或留空：未知，不考虑。</w:t>
            </w:r>
          </w:p>
          <w:p w:rsidR="00576439" w:rsidRDefault="003235EC">
            <w:pPr>
              <w:spacing w:line="276" w:lineRule="auto"/>
              <w:outlineLvl w:val="0"/>
              <w:rPr>
                <w:sz w:val="18"/>
              </w:rPr>
            </w:pPr>
            <w:r>
              <w:rPr>
                <w:sz w:val="18"/>
              </w:rPr>
              <w:t xml:space="preserve">S/N </w:t>
            </w:r>
            <w:r>
              <w:rPr>
                <w:sz w:val="18"/>
              </w:rPr>
              <w:t>单位：</w:t>
            </w:r>
            <w:r>
              <w:rPr>
                <w:sz w:val="18"/>
              </w:rPr>
              <w:t>dbHz</w:t>
            </w:r>
          </w:p>
        </w:tc>
        <w:tc>
          <w:tcPr>
            <w:tcW w:w="1815" w:type="dxa"/>
          </w:tcPr>
          <w:p w:rsidR="00576439" w:rsidRDefault="00576439">
            <w:pPr>
              <w:spacing w:line="276" w:lineRule="auto"/>
              <w:jc w:val="center"/>
              <w:outlineLvl w:val="0"/>
              <w:rPr>
                <w:sz w:val="18"/>
              </w:rPr>
            </w:pPr>
          </w:p>
          <w:p w:rsidR="00576439" w:rsidRDefault="003235EC">
            <w:pPr>
              <w:spacing w:line="276" w:lineRule="auto"/>
              <w:jc w:val="center"/>
              <w:outlineLvl w:val="0"/>
              <w:rPr>
                <w:sz w:val="18"/>
              </w:rPr>
            </w:pPr>
            <w:r>
              <w:rPr>
                <w:sz w:val="18"/>
              </w:rPr>
              <w:t>A1</w:t>
            </w:r>
            <w:r>
              <w:rPr>
                <w:sz w:val="18"/>
              </w:rPr>
              <w:t>，</w:t>
            </w:r>
            <w:r>
              <w:rPr>
                <w:sz w:val="18"/>
              </w:rPr>
              <w:t>I2.2</w:t>
            </w:r>
            <w:r>
              <w:rPr>
                <w:sz w:val="18"/>
              </w:rPr>
              <w:t>，</w:t>
            </w:r>
          </w:p>
          <w:p w:rsidR="00576439" w:rsidRDefault="003235EC">
            <w:pPr>
              <w:spacing w:line="276" w:lineRule="auto"/>
              <w:jc w:val="center"/>
              <w:outlineLvl w:val="0"/>
              <w:rPr>
                <w:sz w:val="18"/>
              </w:rPr>
            </w:pPr>
            <w:r>
              <w:rPr>
                <w:sz w:val="18"/>
              </w:rPr>
              <w:t>m(F14.3</w:t>
            </w:r>
            <w:r>
              <w:rPr>
                <w:sz w:val="18"/>
              </w:rPr>
              <w:t>，</w:t>
            </w:r>
          </w:p>
          <w:p w:rsidR="00576439" w:rsidRDefault="003235EC">
            <w:pPr>
              <w:spacing w:line="276" w:lineRule="auto"/>
              <w:jc w:val="center"/>
              <w:outlineLvl w:val="0"/>
              <w:rPr>
                <w:sz w:val="18"/>
              </w:rPr>
            </w:pPr>
            <w:r>
              <w:rPr>
                <w:sz w:val="18"/>
              </w:rPr>
              <w:t>I1</w:t>
            </w:r>
            <w:r>
              <w:rPr>
                <w:sz w:val="18"/>
              </w:rPr>
              <w:t>，</w:t>
            </w:r>
          </w:p>
          <w:p w:rsidR="00576439" w:rsidRDefault="003235EC">
            <w:pPr>
              <w:spacing w:line="276" w:lineRule="auto"/>
              <w:jc w:val="center"/>
              <w:outlineLvl w:val="0"/>
              <w:rPr>
                <w:sz w:val="18"/>
              </w:rPr>
            </w:pPr>
            <w:r>
              <w:rPr>
                <w:sz w:val="18"/>
              </w:rPr>
              <w:t>I1)</w:t>
            </w:r>
          </w:p>
        </w:tc>
      </w:tr>
      <w:tr w:rsidR="00576439">
        <w:tc>
          <w:tcPr>
            <w:tcW w:w="3107" w:type="dxa"/>
            <w:tcBorders>
              <w:bottom w:val="single" w:sz="4" w:space="0" w:color="000000"/>
            </w:tcBorders>
            <w:vAlign w:val="center"/>
          </w:tcPr>
          <w:p w:rsidR="00576439" w:rsidRDefault="003235EC">
            <w:pPr>
              <w:spacing w:line="276" w:lineRule="auto"/>
              <w:jc w:val="center"/>
              <w:outlineLvl w:val="0"/>
              <w:rPr>
                <w:sz w:val="18"/>
              </w:rPr>
            </w:pPr>
            <w:r>
              <w:rPr>
                <w:sz w:val="18"/>
              </w:rPr>
              <w:t>*EVENT</w:t>
            </w:r>
          </w:p>
        </w:tc>
        <w:tc>
          <w:tcPr>
            <w:tcW w:w="4403" w:type="dxa"/>
            <w:tcBorders>
              <w:bottom w:val="single" w:sz="4" w:space="0" w:color="000000"/>
            </w:tcBorders>
            <w:vAlign w:val="center"/>
          </w:tcPr>
          <w:p w:rsidR="00576439" w:rsidRDefault="003235EC">
            <w:pPr>
              <w:spacing w:line="276" w:lineRule="auto"/>
              <w:outlineLvl w:val="0"/>
              <w:rPr>
                <w:sz w:val="18"/>
              </w:rPr>
            </w:pPr>
            <w:r>
              <w:rPr>
                <w:sz w:val="18"/>
              </w:rPr>
              <w:t>历元标志</w:t>
            </w:r>
            <w:r>
              <w:rPr>
                <w:sz w:val="18"/>
              </w:rPr>
              <w:t xml:space="preserve">2-5 </w:t>
            </w:r>
            <w:r>
              <w:rPr>
                <w:sz w:val="18"/>
              </w:rPr>
              <w:t>：特殊记录</w:t>
            </w:r>
          </w:p>
          <w:p w:rsidR="00576439" w:rsidRDefault="003235EC">
            <w:pPr>
              <w:spacing w:line="276" w:lineRule="auto"/>
              <w:outlineLvl w:val="0"/>
              <w:rPr>
                <w:sz w:val="18"/>
              </w:rPr>
            </w:pPr>
            <w:r>
              <w:rPr>
                <w:sz w:val="18"/>
              </w:rPr>
              <w:t>-</w:t>
            </w:r>
            <w:r>
              <w:rPr>
                <w:sz w:val="18"/>
              </w:rPr>
              <w:t>历元标志</w:t>
            </w:r>
          </w:p>
          <w:p w:rsidR="00576439" w:rsidRDefault="003235EC">
            <w:pPr>
              <w:spacing w:line="276" w:lineRule="auto"/>
              <w:outlineLvl w:val="0"/>
              <w:rPr>
                <w:sz w:val="18"/>
              </w:rPr>
            </w:pPr>
            <w:r>
              <w:rPr>
                <w:sz w:val="18"/>
              </w:rPr>
              <w:t xml:space="preserve">   2</w:t>
            </w:r>
            <w:r>
              <w:rPr>
                <w:sz w:val="18"/>
              </w:rPr>
              <w:t>：开始移动天线</w:t>
            </w:r>
          </w:p>
          <w:p w:rsidR="00576439" w:rsidRDefault="003235EC">
            <w:pPr>
              <w:spacing w:line="276" w:lineRule="auto"/>
              <w:outlineLvl w:val="0"/>
              <w:rPr>
                <w:sz w:val="18"/>
              </w:rPr>
            </w:pPr>
            <w:r>
              <w:rPr>
                <w:sz w:val="18"/>
              </w:rPr>
              <w:t xml:space="preserve">   3</w:t>
            </w:r>
            <w:r>
              <w:rPr>
                <w:sz w:val="18"/>
              </w:rPr>
              <w:t>：安置在新站点（动态结束）</w:t>
            </w:r>
          </w:p>
          <w:p w:rsidR="00576439" w:rsidRDefault="003235EC">
            <w:pPr>
              <w:spacing w:line="276" w:lineRule="auto"/>
              <w:outlineLvl w:val="0"/>
              <w:rPr>
                <w:sz w:val="18"/>
              </w:rPr>
            </w:pPr>
            <w:r>
              <w:rPr>
                <w:sz w:val="18"/>
              </w:rPr>
              <w:t>（下面会插入头记录，至少包含</w:t>
            </w:r>
            <w:r>
              <w:rPr>
                <w:sz w:val="18"/>
              </w:rPr>
              <w:t>“MARKER NAME”</w:t>
            </w:r>
            <w:r>
              <w:rPr>
                <w:sz w:val="18"/>
              </w:rPr>
              <w:t>）</w:t>
            </w:r>
          </w:p>
          <w:p w:rsidR="00576439" w:rsidRDefault="003235EC">
            <w:pPr>
              <w:spacing w:line="276" w:lineRule="auto"/>
              <w:outlineLvl w:val="0"/>
              <w:rPr>
                <w:sz w:val="18"/>
              </w:rPr>
            </w:pPr>
            <w:r>
              <w:rPr>
                <w:sz w:val="18"/>
              </w:rPr>
              <w:t xml:space="preserve">   4</w:t>
            </w:r>
            <w:r>
              <w:rPr>
                <w:sz w:val="18"/>
              </w:rPr>
              <w:t>：头信息</w:t>
            </w:r>
          </w:p>
          <w:p w:rsidR="00576439" w:rsidRDefault="003235EC">
            <w:pPr>
              <w:spacing w:line="276" w:lineRule="auto"/>
              <w:outlineLvl w:val="0"/>
              <w:rPr>
                <w:sz w:val="18"/>
              </w:rPr>
            </w:pPr>
            <w:r>
              <w:rPr>
                <w:sz w:val="18"/>
              </w:rPr>
              <w:t xml:space="preserve">   5</w:t>
            </w:r>
            <w:r>
              <w:rPr>
                <w:sz w:val="18"/>
              </w:rPr>
              <w:t>：其他事件</w:t>
            </w:r>
          </w:p>
          <w:p w:rsidR="00576439" w:rsidRDefault="003235EC">
            <w:pPr>
              <w:spacing w:line="276" w:lineRule="auto"/>
              <w:outlineLvl w:val="0"/>
              <w:rPr>
                <w:sz w:val="18"/>
              </w:rPr>
            </w:pPr>
            <w:r>
              <w:rPr>
                <w:sz w:val="18"/>
              </w:rPr>
              <w:t>-</w:t>
            </w:r>
            <w:r>
              <w:rPr>
                <w:sz w:val="18"/>
              </w:rPr>
              <w:t>特殊记录的所包含的卫星数。</w:t>
            </w:r>
          </w:p>
          <w:p w:rsidR="00576439" w:rsidRDefault="003235EC">
            <w:pPr>
              <w:spacing w:line="276" w:lineRule="auto"/>
              <w:outlineLvl w:val="0"/>
              <w:rPr>
                <w:sz w:val="18"/>
              </w:rPr>
            </w:pPr>
            <w:r>
              <w:rPr>
                <w:sz w:val="18"/>
              </w:rPr>
              <w:t>0</w:t>
            </w:r>
            <w:r>
              <w:rPr>
                <w:sz w:val="18"/>
              </w:rPr>
              <w:t>表示没有特殊记录，最大值：</w:t>
            </w:r>
            <w:r>
              <w:rPr>
                <w:sz w:val="18"/>
              </w:rPr>
              <w:t>999</w:t>
            </w:r>
          </w:p>
        </w:tc>
        <w:tc>
          <w:tcPr>
            <w:tcW w:w="1815" w:type="dxa"/>
            <w:tcBorders>
              <w:bottom w:val="single" w:sz="4" w:space="0" w:color="000000"/>
            </w:tcBorders>
          </w:tcPr>
          <w:p w:rsidR="00576439" w:rsidRDefault="00576439">
            <w:pPr>
              <w:spacing w:line="276" w:lineRule="auto"/>
              <w:jc w:val="center"/>
              <w:outlineLvl w:val="0"/>
              <w:rPr>
                <w:sz w:val="18"/>
              </w:rPr>
            </w:pPr>
          </w:p>
          <w:p w:rsidR="00576439" w:rsidRDefault="003235EC">
            <w:pPr>
              <w:spacing w:line="276" w:lineRule="auto"/>
              <w:jc w:val="center"/>
              <w:outlineLvl w:val="0"/>
              <w:rPr>
                <w:sz w:val="18"/>
              </w:rPr>
            </w:pPr>
            <w:r>
              <w:rPr>
                <w:sz w:val="18"/>
              </w:rPr>
              <w:t>[2X</w:t>
            </w:r>
            <w:r>
              <w:rPr>
                <w:sz w:val="18"/>
              </w:rPr>
              <w:t>，</w:t>
            </w:r>
            <w:r>
              <w:rPr>
                <w:sz w:val="18"/>
              </w:rPr>
              <w:t>I1]</w:t>
            </w: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3235EC">
            <w:pPr>
              <w:spacing w:line="276" w:lineRule="auto"/>
              <w:jc w:val="center"/>
              <w:outlineLvl w:val="0"/>
              <w:rPr>
                <w:sz w:val="18"/>
              </w:rPr>
            </w:pPr>
            <w:r>
              <w:rPr>
                <w:sz w:val="18"/>
              </w:rPr>
              <w:t>[I3]</w:t>
            </w:r>
          </w:p>
        </w:tc>
      </w:tr>
      <w:tr w:rsidR="00576439">
        <w:tc>
          <w:tcPr>
            <w:tcW w:w="3107" w:type="dxa"/>
            <w:tcBorders>
              <w:top w:val="single" w:sz="4" w:space="0" w:color="000000"/>
              <w:bottom w:val="double" w:sz="4" w:space="0" w:color="auto"/>
            </w:tcBorders>
            <w:vAlign w:val="center"/>
          </w:tcPr>
          <w:p w:rsidR="00576439" w:rsidRDefault="003235EC">
            <w:pPr>
              <w:spacing w:line="276" w:lineRule="auto"/>
              <w:jc w:val="center"/>
              <w:outlineLvl w:val="0"/>
              <w:rPr>
                <w:sz w:val="18"/>
              </w:rPr>
            </w:pPr>
            <w:r>
              <w:rPr>
                <w:sz w:val="18"/>
              </w:rPr>
              <w:t>*EVENT</w:t>
            </w:r>
          </w:p>
        </w:tc>
        <w:tc>
          <w:tcPr>
            <w:tcW w:w="4403" w:type="dxa"/>
            <w:tcBorders>
              <w:top w:val="single" w:sz="4" w:space="0" w:color="000000"/>
              <w:bottom w:val="double" w:sz="4" w:space="0" w:color="auto"/>
            </w:tcBorders>
            <w:vAlign w:val="center"/>
          </w:tcPr>
          <w:p w:rsidR="00576439" w:rsidRDefault="003235EC">
            <w:pPr>
              <w:spacing w:line="276" w:lineRule="auto"/>
              <w:outlineLvl w:val="0"/>
              <w:rPr>
                <w:sz w:val="18"/>
              </w:rPr>
            </w:pPr>
            <w:r>
              <w:rPr>
                <w:sz w:val="18"/>
              </w:rPr>
              <w:t>历元标</w:t>
            </w:r>
            <w:r>
              <w:rPr>
                <w:sz w:val="18"/>
              </w:rPr>
              <w:t xml:space="preserve">=6 </w:t>
            </w:r>
            <w:r>
              <w:rPr>
                <w:sz w:val="18"/>
              </w:rPr>
              <w:t>：周跳记录</w:t>
            </w:r>
          </w:p>
          <w:p w:rsidR="00576439" w:rsidRDefault="003235EC">
            <w:pPr>
              <w:spacing w:line="276" w:lineRule="auto"/>
              <w:outlineLvl w:val="0"/>
              <w:rPr>
                <w:sz w:val="18"/>
              </w:rPr>
            </w:pPr>
            <w:r>
              <w:rPr>
                <w:sz w:val="18"/>
              </w:rPr>
              <w:t>-</w:t>
            </w:r>
            <w:r>
              <w:rPr>
                <w:sz w:val="18"/>
              </w:rPr>
              <w:t>历元标志</w:t>
            </w:r>
          </w:p>
          <w:p w:rsidR="00576439" w:rsidRDefault="003235EC">
            <w:pPr>
              <w:spacing w:line="276" w:lineRule="auto"/>
              <w:outlineLvl w:val="0"/>
              <w:rPr>
                <w:sz w:val="18"/>
              </w:rPr>
            </w:pPr>
            <w:r>
              <w:rPr>
                <w:sz w:val="18"/>
              </w:rPr>
              <w:t xml:space="preserve">   6</w:t>
            </w:r>
            <w:r>
              <w:rPr>
                <w:sz w:val="18"/>
              </w:rPr>
              <w:t>：下面将记录周跳数据。周跳数据的记录与观测值记录格式相同，其中：</w:t>
            </w:r>
          </w:p>
          <w:p w:rsidR="00576439" w:rsidRDefault="003235EC">
            <w:pPr>
              <w:numPr>
                <w:ilvl w:val="0"/>
                <w:numId w:val="9"/>
              </w:numPr>
              <w:adjustRightInd/>
              <w:spacing w:line="276" w:lineRule="auto"/>
              <w:ind w:left="0" w:firstLine="0"/>
              <w:jc w:val="left"/>
              <w:outlineLvl w:val="0"/>
              <w:rPr>
                <w:sz w:val="18"/>
              </w:rPr>
            </w:pPr>
            <w:r>
              <w:rPr>
                <w:sz w:val="18"/>
              </w:rPr>
              <w:t>周跳数据替代观测值；</w:t>
            </w:r>
          </w:p>
          <w:p w:rsidR="00576439" w:rsidRDefault="003235EC">
            <w:pPr>
              <w:numPr>
                <w:ilvl w:val="0"/>
                <w:numId w:val="9"/>
              </w:numPr>
              <w:adjustRightInd/>
              <w:spacing w:line="276" w:lineRule="auto"/>
              <w:ind w:left="0" w:firstLine="0"/>
              <w:jc w:val="left"/>
              <w:outlineLvl w:val="0"/>
              <w:rPr>
                <w:sz w:val="18"/>
              </w:rPr>
            </w:pPr>
            <w:r>
              <w:rPr>
                <w:sz w:val="18"/>
              </w:rPr>
              <w:t>LLI</w:t>
            </w:r>
            <w:r>
              <w:rPr>
                <w:sz w:val="18"/>
              </w:rPr>
              <w:t>和信号强度为</w:t>
            </w:r>
            <w:r>
              <w:rPr>
                <w:sz w:val="18"/>
              </w:rPr>
              <w:t>0</w:t>
            </w:r>
            <w:r>
              <w:rPr>
                <w:sz w:val="18"/>
              </w:rPr>
              <w:t>或空</w:t>
            </w:r>
          </w:p>
        </w:tc>
        <w:tc>
          <w:tcPr>
            <w:tcW w:w="1815" w:type="dxa"/>
            <w:tcBorders>
              <w:top w:val="single" w:sz="4" w:space="0" w:color="000000"/>
              <w:bottom w:val="double" w:sz="4" w:space="0" w:color="auto"/>
            </w:tcBorders>
          </w:tcPr>
          <w:p w:rsidR="00576439" w:rsidRDefault="00576439">
            <w:pPr>
              <w:spacing w:line="276" w:lineRule="auto"/>
              <w:jc w:val="center"/>
              <w:outlineLvl w:val="0"/>
              <w:rPr>
                <w:sz w:val="18"/>
              </w:rPr>
            </w:pPr>
          </w:p>
          <w:p w:rsidR="00576439" w:rsidRDefault="003235EC">
            <w:pPr>
              <w:spacing w:line="276" w:lineRule="auto"/>
              <w:jc w:val="center"/>
              <w:outlineLvl w:val="0"/>
              <w:rPr>
                <w:sz w:val="18"/>
              </w:rPr>
            </w:pPr>
            <w:r>
              <w:rPr>
                <w:sz w:val="18"/>
              </w:rPr>
              <w:t>[2X,I1]</w:t>
            </w:r>
          </w:p>
        </w:tc>
      </w:tr>
      <w:tr w:rsidR="00576439">
        <w:tc>
          <w:tcPr>
            <w:tcW w:w="9325" w:type="dxa"/>
            <w:gridSpan w:val="3"/>
            <w:tcBorders>
              <w:top w:val="double" w:sz="4" w:space="0" w:color="auto"/>
            </w:tcBorders>
          </w:tcPr>
          <w:p w:rsidR="00576439" w:rsidRDefault="003235EC">
            <w:pPr>
              <w:spacing w:line="276" w:lineRule="auto"/>
              <w:outlineLvl w:val="0"/>
              <w:rPr>
                <w:sz w:val="18"/>
              </w:rPr>
            </w:pPr>
            <w:r>
              <w:rPr>
                <w:sz w:val="18"/>
              </w:rPr>
              <w:t>注：</w:t>
            </w:r>
            <w:r>
              <w:rPr>
                <w:sz w:val="18"/>
              </w:rPr>
              <w:t>“*”</w:t>
            </w:r>
            <w:r>
              <w:rPr>
                <w:sz w:val="18"/>
              </w:rPr>
              <w:t>表示此项记录可选。</w:t>
            </w:r>
          </w:p>
        </w:tc>
      </w:tr>
    </w:tbl>
    <w:p w:rsidR="00576439" w:rsidRDefault="00576439">
      <w:pPr>
        <w:pStyle w:val="afa"/>
        <w:rPr>
          <w:rFonts w:ascii="Times New Roman"/>
        </w:rPr>
      </w:pPr>
    </w:p>
    <w:p w:rsidR="00576439" w:rsidRDefault="003235EC">
      <w:pPr>
        <w:pStyle w:val="affd"/>
        <w:spacing w:before="120" w:after="120" w:line="400" w:lineRule="exact"/>
        <w:ind w:rightChars="0" w:right="0"/>
        <w:rPr>
          <w:rFonts w:ascii="Times New Roman"/>
        </w:rPr>
      </w:pPr>
      <w:bookmarkStart w:id="151" w:name="_Toc515350595"/>
      <w:r>
        <w:rPr>
          <w:rFonts w:ascii="Times New Roman"/>
        </w:rPr>
        <w:lastRenderedPageBreak/>
        <w:t xml:space="preserve">7.2.2  </w:t>
      </w:r>
      <w:r>
        <w:rPr>
          <w:rFonts w:ascii="Times New Roman"/>
        </w:rPr>
        <w:t>记录规则</w:t>
      </w:r>
      <w:bookmarkEnd w:id="151"/>
    </w:p>
    <w:p w:rsidR="00576439" w:rsidRDefault="003235EC">
      <w:pPr>
        <w:pStyle w:val="afa"/>
        <w:spacing w:line="400" w:lineRule="exact"/>
        <w:ind w:rightChars="0" w:right="0"/>
        <w:rPr>
          <w:rFonts w:ascii="Times New Roman"/>
        </w:rPr>
      </w:pPr>
      <w:r>
        <w:rPr>
          <w:rFonts w:ascii="Times New Roman"/>
        </w:rPr>
        <w:t>每条（行）观测数据记录都以卫星编号</w:t>
      </w:r>
      <w:r>
        <w:rPr>
          <w:rFonts w:ascii="Times New Roman"/>
        </w:rPr>
        <w:t>snn</w:t>
      </w:r>
      <w:r>
        <w:rPr>
          <w:rFonts w:ascii="Times New Roman"/>
        </w:rPr>
        <w:t>开始，历元记录则以符号</w:t>
      </w:r>
      <w:r>
        <w:rPr>
          <w:rFonts w:ascii="Times New Roman"/>
        </w:rPr>
        <w:t>“</w:t>
      </w:r>
      <w:r>
        <w:rPr>
          <w:rFonts w:ascii="Times New Roman"/>
        </w:rPr>
        <w:t>＞</w:t>
      </w:r>
      <w:r>
        <w:rPr>
          <w:rFonts w:ascii="Times New Roman"/>
        </w:rPr>
        <w:t>”</w:t>
      </w:r>
      <w:r>
        <w:rPr>
          <w:rFonts w:ascii="Times New Roman"/>
        </w:rPr>
        <w:t>开始。</w:t>
      </w:r>
    </w:p>
    <w:p w:rsidR="00576439" w:rsidRDefault="003235EC">
      <w:pPr>
        <w:pStyle w:val="afa"/>
        <w:spacing w:line="400" w:lineRule="exact"/>
        <w:ind w:rightChars="0" w:right="0"/>
        <w:rPr>
          <w:rFonts w:ascii="Times New Roman"/>
        </w:rPr>
      </w:pPr>
      <w:r>
        <w:rPr>
          <w:rFonts w:ascii="Times New Roman"/>
        </w:rPr>
        <w:t>以多系统组合的</w:t>
      </w:r>
      <w:r>
        <w:rPr>
          <w:rFonts w:ascii="Times New Roman"/>
        </w:rPr>
        <w:t>GNSS</w:t>
      </w:r>
      <w:r>
        <w:rPr>
          <w:rFonts w:ascii="Times New Roman"/>
        </w:rPr>
        <w:t>观测数据文件为例，头部分中的头记录</w:t>
      </w:r>
      <w:r>
        <w:rPr>
          <w:rFonts w:ascii="Times New Roman"/>
        </w:rPr>
        <w:t>“SYS / # / OBS TYPES”</w:t>
      </w:r>
      <w:r>
        <w:rPr>
          <w:rFonts w:ascii="Times New Roman"/>
        </w:rPr>
        <w:t>示例见</w:t>
      </w:r>
      <w:r>
        <w:rPr>
          <w:rFonts w:ascii="Times New Roman"/>
        </w:rPr>
        <w:fldChar w:fldCharType="begin"/>
      </w:r>
      <w:r>
        <w:rPr>
          <w:rFonts w:ascii="Times New Roman"/>
        </w:rPr>
        <w:instrText xml:space="preserve"> REF _Ref490567934 \h  \* MERGEFORMAT </w:instrText>
      </w:r>
      <w:r>
        <w:rPr>
          <w:rFonts w:ascii="Times New Roman"/>
        </w:rPr>
      </w:r>
      <w:r>
        <w:rPr>
          <w:rFonts w:ascii="Times New Roman"/>
        </w:rPr>
        <w:fldChar w:fldCharType="separate"/>
      </w:r>
      <w:r w:rsidR="00141073" w:rsidRPr="00141073">
        <w:rPr>
          <w:rFonts w:ascii="Times New Roman"/>
        </w:rPr>
        <w:t>表</w:t>
      </w:r>
      <w:r w:rsidR="00141073" w:rsidRPr="00141073">
        <w:rPr>
          <w:rFonts w:ascii="Times New Roman"/>
        </w:rPr>
        <w:t xml:space="preserve"> 6</w:t>
      </w:r>
      <w:r>
        <w:rPr>
          <w:rFonts w:ascii="Times New Roman"/>
        </w:rPr>
        <w:fldChar w:fldCharType="end"/>
      </w:r>
      <w:r>
        <w:rPr>
          <w:rFonts w:ascii="Times New Roman"/>
        </w:rPr>
        <w:t>，对应数据部分的记录示例见</w:t>
      </w:r>
      <w:r>
        <w:rPr>
          <w:rFonts w:ascii="Times New Roman"/>
        </w:rPr>
        <w:fldChar w:fldCharType="begin"/>
      </w:r>
      <w:r>
        <w:rPr>
          <w:rFonts w:ascii="Times New Roman"/>
        </w:rPr>
        <w:instrText xml:space="preserve"> REF _Ref490568059 \h  \* MERGEFORMAT </w:instrText>
      </w:r>
      <w:r>
        <w:rPr>
          <w:rFonts w:ascii="Times New Roman"/>
        </w:rPr>
      </w:r>
      <w:r>
        <w:rPr>
          <w:rFonts w:ascii="Times New Roman"/>
        </w:rPr>
        <w:fldChar w:fldCharType="separate"/>
      </w:r>
      <w:r w:rsidR="00141073" w:rsidRPr="00141073">
        <w:rPr>
          <w:rFonts w:ascii="Times New Roman"/>
        </w:rPr>
        <w:t>表</w:t>
      </w:r>
      <w:r w:rsidR="00141073" w:rsidRPr="00141073">
        <w:rPr>
          <w:rFonts w:ascii="Times New Roman"/>
        </w:rPr>
        <w:t xml:space="preserve"> 7</w:t>
      </w:r>
      <w:r>
        <w:rPr>
          <w:rFonts w:ascii="Times New Roman"/>
        </w:rPr>
        <w:fldChar w:fldCharType="end"/>
      </w:r>
      <w:r>
        <w:rPr>
          <w:rFonts w:ascii="Times New Roman"/>
        </w:rPr>
        <w:t>。</w:t>
      </w:r>
    </w:p>
    <w:p w:rsidR="00576439" w:rsidRDefault="003235EC">
      <w:pPr>
        <w:pStyle w:val="a8"/>
        <w:ind w:firstLine="420"/>
        <w:jc w:val="center"/>
        <w:rPr>
          <w:rFonts w:eastAsia="黑体"/>
          <w:b w:val="0"/>
          <w:bCs w:val="0"/>
          <w:sz w:val="21"/>
          <w:lang w:val="en-US" w:eastAsia="zh-CN"/>
        </w:rPr>
      </w:pPr>
      <w:bookmarkStart w:id="152" w:name="_Ref490567934"/>
      <w:r>
        <w:rPr>
          <w:rFonts w:eastAsia="黑体"/>
          <w:b w:val="0"/>
          <w:bCs w:val="0"/>
          <w:sz w:val="21"/>
          <w:lang w:val="en-US" w:eastAsia="zh-CN"/>
        </w:rPr>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sidR="00141073">
        <w:rPr>
          <w:rFonts w:eastAsia="黑体"/>
          <w:b w:val="0"/>
          <w:bCs w:val="0"/>
          <w:noProof/>
          <w:sz w:val="21"/>
          <w:lang w:val="en-US" w:eastAsia="zh-CN"/>
        </w:rPr>
        <w:t>6</w:t>
      </w:r>
      <w:r>
        <w:rPr>
          <w:rFonts w:eastAsia="黑体"/>
          <w:b w:val="0"/>
          <w:bCs w:val="0"/>
          <w:sz w:val="21"/>
          <w:lang w:val="en-US" w:eastAsia="zh-CN"/>
        </w:rPr>
        <w:fldChar w:fldCharType="end"/>
      </w:r>
      <w:bookmarkEnd w:id="152"/>
      <w:r>
        <w:rPr>
          <w:rFonts w:eastAsia="黑体"/>
          <w:b w:val="0"/>
          <w:bCs w:val="0"/>
          <w:sz w:val="21"/>
          <w:lang w:val="en-US" w:eastAsia="zh-CN"/>
        </w:rPr>
        <w:t xml:space="preserve"> </w:t>
      </w:r>
      <w:r>
        <w:rPr>
          <w:rFonts w:eastAsia="黑体"/>
          <w:b w:val="0"/>
          <w:bCs w:val="0"/>
          <w:sz w:val="21"/>
          <w:lang w:val="en-US" w:eastAsia="zh-CN"/>
        </w:rPr>
        <w:t>头记录</w:t>
      </w:r>
      <w:r>
        <w:rPr>
          <w:rFonts w:eastAsia="黑体"/>
          <w:b w:val="0"/>
          <w:bCs w:val="0"/>
          <w:sz w:val="21"/>
          <w:lang w:val="en-US" w:eastAsia="zh-CN"/>
        </w:rPr>
        <w:t>“SYS / # / OBS TYPES”</w:t>
      </w:r>
      <w:r>
        <w:rPr>
          <w:rFonts w:eastAsia="黑体"/>
          <w:b w:val="0"/>
          <w:bCs w:val="0"/>
          <w:sz w:val="21"/>
          <w:lang w:val="en-US" w:eastAsia="zh-CN"/>
        </w:rPr>
        <w:t>示例</w:t>
      </w:r>
    </w:p>
    <w:tbl>
      <w:tblPr>
        <w:tblW w:w="9298" w:type="dxa"/>
        <w:jc w:val="center"/>
        <w:tblLayout w:type="fixed"/>
        <w:tblLook w:val="04A0" w:firstRow="1" w:lastRow="0" w:firstColumn="1" w:lastColumn="0" w:noHBand="0" w:noVBand="1"/>
      </w:tblPr>
      <w:tblGrid>
        <w:gridCol w:w="9298"/>
      </w:tblGrid>
      <w:tr w:rsidR="00576439">
        <w:trPr>
          <w:trHeight w:val="299"/>
          <w:jc w:val="center"/>
        </w:trPr>
        <w:tc>
          <w:tcPr>
            <w:tcW w:w="9298" w:type="dxa"/>
            <w:tcBorders>
              <w:top w:val="single" w:sz="12" w:space="0" w:color="000000"/>
              <w:left w:val="single" w:sz="12" w:space="0" w:color="000000"/>
              <w:bottom w:val="single" w:sz="12" w:space="0" w:color="000000"/>
              <w:right w:val="single" w:sz="12" w:space="0" w:color="000000"/>
            </w:tcBorders>
          </w:tcPr>
          <w:p w:rsidR="00576439" w:rsidRDefault="003235EC">
            <w:pPr>
              <w:jc w:val="center"/>
              <w:rPr>
                <w:sz w:val="18"/>
                <w:szCs w:val="18"/>
              </w:rPr>
            </w:pPr>
            <w:r>
              <w:rPr>
                <w:sz w:val="18"/>
                <w:szCs w:val="18"/>
              </w:rPr>
              <w:t>观测数据类型列表</w:t>
            </w:r>
          </w:p>
        </w:tc>
      </w:tr>
      <w:tr w:rsidR="00576439">
        <w:trPr>
          <w:trHeight w:val="853"/>
          <w:jc w:val="center"/>
        </w:trPr>
        <w:tc>
          <w:tcPr>
            <w:tcW w:w="9298" w:type="dxa"/>
            <w:tcBorders>
              <w:top w:val="single" w:sz="12" w:space="0" w:color="000000"/>
              <w:left w:val="single" w:sz="12" w:space="0" w:color="000000"/>
              <w:bottom w:val="single" w:sz="12" w:space="0" w:color="000000"/>
              <w:right w:val="single" w:sz="12" w:space="0" w:color="000000"/>
            </w:tcBorders>
          </w:tcPr>
          <w:p w:rsidR="00576439" w:rsidRDefault="003235EC">
            <w:pPr>
              <w:rPr>
                <w:sz w:val="18"/>
                <w:szCs w:val="18"/>
                <w:lang w:val="pl-PL"/>
              </w:rPr>
            </w:pPr>
            <w:r>
              <w:rPr>
                <w:sz w:val="18"/>
                <w:szCs w:val="18"/>
                <w:lang w:val="pl-PL"/>
              </w:rPr>
              <w:t>G   14 C1C L1C S1C C1W S1W C2W L2W S2W C2L L2L S2L C5Q L5Q  SYS / # / OBS TYPES</w:t>
            </w:r>
          </w:p>
          <w:p w:rsidR="00576439" w:rsidRDefault="003235EC">
            <w:pPr>
              <w:rPr>
                <w:sz w:val="18"/>
                <w:szCs w:val="18"/>
                <w:lang w:val="pl-PL"/>
              </w:rPr>
            </w:pPr>
            <w:r>
              <w:rPr>
                <w:sz w:val="18"/>
                <w:szCs w:val="18"/>
                <w:lang w:val="pl-PL"/>
              </w:rPr>
              <w:t xml:space="preserve">       S5Q                                                  SYS / # / OBS TYPES</w:t>
            </w:r>
          </w:p>
          <w:p w:rsidR="00576439" w:rsidRDefault="003235EC">
            <w:pPr>
              <w:rPr>
                <w:sz w:val="18"/>
                <w:szCs w:val="18"/>
                <w:lang w:val="pl-PL"/>
              </w:rPr>
            </w:pPr>
            <w:r>
              <w:rPr>
                <w:sz w:val="18"/>
                <w:szCs w:val="18"/>
                <w:lang w:val="pl-PL"/>
              </w:rPr>
              <w:t>E   12 C1C L1C S1C C5Q L5Q S5Q C7Q L7Q S7Q C8Q L8Q S8Q      SYS / # / OBS TYPES</w:t>
            </w:r>
          </w:p>
          <w:p w:rsidR="00576439" w:rsidRDefault="003235EC">
            <w:pPr>
              <w:rPr>
                <w:sz w:val="18"/>
                <w:szCs w:val="18"/>
                <w:lang w:val="pl-PL"/>
              </w:rPr>
            </w:pPr>
            <w:r>
              <w:rPr>
                <w:sz w:val="18"/>
                <w:szCs w:val="18"/>
                <w:lang w:val="pl-PL"/>
              </w:rPr>
              <w:t>R    9 C1C L1C S1C C2P L2P S2P C2C L2C S2C                  SYS / # / OBS TYPES</w:t>
            </w:r>
          </w:p>
          <w:p w:rsidR="00576439" w:rsidRDefault="003235EC">
            <w:pPr>
              <w:rPr>
                <w:sz w:val="15"/>
                <w:szCs w:val="15"/>
              </w:rPr>
            </w:pPr>
            <w:r>
              <w:rPr>
                <w:sz w:val="18"/>
                <w:szCs w:val="18"/>
                <w:lang w:val="pl-PL"/>
              </w:rPr>
              <w:t>C    3 C1I L1I S1I                                          SYS / # / OBS TYPES</w:t>
            </w:r>
          </w:p>
        </w:tc>
      </w:tr>
    </w:tbl>
    <w:p w:rsidR="00576439" w:rsidRDefault="00576439">
      <w:pPr>
        <w:pStyle w:val="afa"/>
        <w:spacing w:line="400" w:lineRule="exact"/>
        <w:ind w:rightChars="0" w:right="0"/>
        <w:rPr>
          <w:rFonts w:ascii="Times New Roman"/>
        </w:rPr>
        <w:sectPr w:rsidR="00576439">
          <w:headerReference w:type="default" r:id="rId44"/>
          <w:footerReference w:type="default" r:id="rId45"/>
          <w:pgSz w:w="11906" w:h="16838"/>
          <w:pgMar w:top="1871" w:right="1134" w:bottom="1417" w:left="1417" w:header="1247" w:footer="1077" w:gutter="0"/>
          <w:pgNumType w:start="1"/>
          <w:cols w:space="720"/>
          <w:docGrid w:linePitch="312"/>
        </w:sectPr>
      </w:pPr>
    </w:p>
    <w:p w:rsidR="00576439" w:rsidRDefault="003235EC">
      <w:pPr>
        <w:pStyle w:val="a8"/>
        <w:ind w:firstLine="420"/>
        <w:jc w:val="center"/>
        <w:rPr>
          <w:rFonts w:eastAsia="黑体"/>
          <w:b w:val="0"/>
          <w:bCs w:val="0"/>
          <w:sz w:val="21"/>
          <w:lang w:val="en-US" w:eastAsia="zh-CN"/>
        </w:rPr>
      </w:pPr>
      <w:bookmarkStart w:id="153" w:name="_Ref490568059"/>
      <w:r>
        <w:rPr>
          <w:rFonts w:eastAsia="黑体"/>
          <w:b w:val="0"/>
          <w:bCs w:val="0"/>
          <w:sz w:val="21"/>
          <w:lang w:val="en-US" w:eastAsia="zh-CN"/>
        </w:rPr>
        <w:lastRenderedPageBreak/>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sidR="00141073">
        <w:rPr>
          <w:rFonts w:eastAsia="黑体"/>
          <w:b w:val="0"/>
          <w:bCs w:val="0"/>
          <w:noProof/>
          <w:sz w:val="21"/>
          <w:lang w:val="en-US" w:eastAsia="zh-CN"/>
        </w:rPr>
        <w:t>7</w:t>
      </w:r>
      <w:r>
        <w:rPr>
          <w:rFonts w:eastAsia="黑体"/>
          <w:b w:val="0"/>
          <w:bCs w:val="0"/>
          <w:sz w:val="21"/>
          <w:lang w:val="en-US" w:eastAsia="zh-CN"/>
        </w:rPr>
        <w:fldChar w:fldCharType="end"/>
      </w:r>
      <w:bookmarkEnd w:id="153"/>
      <w:r>
        <w:rPr>
          <w:rFonts w:eastAsia="黑体"/>
          <w:b w:val="0"/>
          <w:bCs w:val="0"/>
          <w:sz w:val="21"/>
          <w:lang w:val="en-US" w:eastAsia="zh-CN"/>
        </w:rPr>
        <w:t xml:space="preserve"> </w:t>
      </w:r>
      <w:r>
        <w:rPr>
          <w:rFonts w:eastAsia="黑体"/>
          <w:b w:val="0"/>
          <w:bCs w:val="0"/>
          <w:sz w:val="21"/>
          <w:lang w:val="en-US" w:eastAsia="zh-CN"/>
        </w:rPr>
        <w:t>观测数据记录的示例</w:t>
      </w:r>
    </w:p>
    <w:tbl>
      <w:tblPr>
        <w:tblW w:w="13766" w:type="dxa"/>
        <w:jc w:val="center"/>
        <w:tblLayout w:type="fixed"/>
        <w:tblLook w:val="04A0" w:firstRow="1" w:lastRow="0" w:firstColumn="1" w:lastColumn="0" w:noHBand="0" w:noVBand="1"/>
      </w:tblPr>
      <w:tblGrid>
        <w:gridCol w:w="13766"/>
      </w:tblGrid>
      <w:tr w:rsidR="00576439">
        <w:trPr>
          <w:trHeight w:val="567"/>
          <w:jc w:val="center"/>
        </w:trPr>
        <w:tc>
          <w:tcPr>
            <w:tcW w:w="13766" w:type="dxa"/>
            <w:tcBorders>
              <w:top w:val="single" w:sz="12" w:space="0" w:color="000000"/>
              <w:left w:val="single" w:sz="12" w:space="0" w:color="000000"/>
              <w:bottom w:val="single" w:sz="12" w:space="0" w:color="000000"/>
              <w:right w:val="single" w:sz="12" w:space="0" w:color="000000"/>
            </w:tcBorders>
          </w:tcPr>
          <w:p w:rsidR="00576439" w:rsidRDefault="003235EC">
            <w:pPr>
              <w:shd w:val="clear" w:color="auto" w:fill="FFFFFF"/>
              <w:spacing w:line="240" w:lineRule="auto"/>
              <w:rPr>
                <w:sz w:val="15"/>
                <w:szCs w:val="15"/>
              </w:rPr>
            </w:pPr>
            <w:r>
              <w:rPr>
                <w:sz w:val="15"/>
                <w:szCs w:val="15"/>
              </w:rPr>
              <w:t>&gt; 2012 04 17 15 00  0.0000000  0 19</w:t>
            </w:r>
          </w:p>
          <w:p w:rsidR="00576439" w:rsidRDefault="003235EC">
            <w:pPr>
              <w:shd w:val="clear" w:color="auto" w:fill="FFFFFF"/>
              <w:spacing w:line="240" w:lineRule="auto"/>
              <w:rPr>
                <w:sz w:val="15"/>
                <w:szCs w:val="15"/>
              </w:rPr>
            </w:pPr>
            <w:r>
              <w:rPr>
                <w:sz w:val="15"/>
                <w:szCs w:val="15"/>
              </w:rPr>
              <w:t>G08  24035843.722 6 126309248.70606        38.750    24035843.034 3        19.250    24035846.071 3  98422824.47603        19.250</w:t>
            </w:r>
          </w:p>
          <w:p w:rsidR="00576439" w:rsidRDefault="003235EC">
            <w:pPr>
              <w:shd w:val="clear" w:color="auto" w:fill="FFFFFF"/>
              <w:spacing w:line="240" w:lineRule="auto"/>
              <w:rPr>
                <w:sz w:val="15"/>
                <w:szCs w:val="15"/>
              </w:rPr>
            </w:pPr>
            <w:r>
              <w:rPr>
                <w:sz w:val="15"/>
                <w:szCs w:val="15"/>
              </w:rPr>
              <w:t>G15  20566096.417 8 108075629.26408        51.500    20566096.439 7        46.750    20566095.482 7  84214803.64907        46.750    20566095.748 8  84214800.64508        49.750</w:t>
            </w:r>
          </w:p>
          <w:p w:rsidR="00576439" w:rsidRDefault="003235EC">
            <w:pPr>
              <w:shd w:val="clear" w:color="auto" w:fill="FFFFFF"/>
              <w:spacing w:line="240" w:lineRule="auto"/>
              <w:rPr>
                <w:sz w:val="15"/>
                <w:szCs w:val="15"/>
              </w:rPr>
            </w:pPr>
            <w:r>
              <w:rPr>
                <w:sz w:val="15"/>
                <w:szCs w:val="15"/>
              </w:rPr>
              <w:t>R22  22741467.575 7 121395541.53107        44.500    22741472.320 7  94418787.42107        42.000    22741471.923 6  94418798.41306        41.750</w:t>
            </w:r>
          </w:p>
          <w:p w:rsidR="00576439" w:rsidRDefault="003235EC">
            <w:pPr>
              <w:shd w:val="clear" w:color="auto" w:fill="FFFFFF"/>
              <w:spacing w:line="240" w:lineRule="auto"/>
              <w:rPr>
                <w:sz w:val="15"/>
                <w:szCs w:val="15"/>
              </w:rPr>
            </w:pPr>
            <w:r>
              <w:rPr>
                <w:sz w:val="15"/>
                <w:szCs w:val="15"/>
              </w:rPr>
              <w:t>G05  25172038.532 6 132279883.18506        37.500    25172038.354 3        20.000    25172044.368 3 103075220.00103        20.000    25172044.406 6 103075224.00206        36.000</w:t>
            </w:r>
          </w:p>
          <w:p w:rsidR="00576439" w:rsidRDefault="003235EC">
            <w:pPr>
              <w:shd w:val="clear" w:color="auto" w:fill="FFFFFF"/>
              <w:spacing w:line="240" w:lineRule="auto"/>
              <w:rPr>
                <w:sz w:val="15"/>
                <w:szCs w:val="15"/>
              </w:rPr>
            </w:pPr>
            <w:r>
              <w:rPr>
                <w:sz w:val="15"/>
                <w:szCs w:val="15"/>
              </w:rPr>
              <w:t>G26  20897243.456 8 109815824.35508        51.750    20897243.085 7        43.250    20897243.667 7  85570796.66207        43.250</w:t>
            </w:r>
          </w:p>
          <w:p w:rsidR="00576439" w:rsidRDefault="003235EC">
            <w:pPr>
              <w:shd w:val="clear" w:color="auto" w:fill="FFFFFF"/>
              <w:spacing w:line="240" w:lineRule="auto"/>
              <w:rPr>
                <w:sz w:val="15"/>
                <w:szCs w:val="15"/>
              </w:rPr>
            </w:pPr>
            <w:r>
              <w:rPr>
                <w:sz w:val="15"/>
                <w:szCs w:val="15"/>
              </w:rPr>
              <w:t>G09  21885114.374 7 115007118.88907        46.750    21885113.753 5        34.500    21885114.929 5  89615974.67205        34.500</w:t>
            </w:r>
          </w:p>
          <w:p w:rsidR="00576439" w:rsidRDefault="003235EC">
            <w:pPr>
              <w:shd w:val="clear" w:color="auto" w:fill="FFFFFF"/>
              <w:spacing w:line="240" w:lineRule="auto"/>
              <w:rPr>
                <w:sz w:val="15"/>
                <w:szCs w:val="15"/>
              </w:rPr>
            </w:pPr>
            <w:r>
              <w:rPr>
                <w:sz w:val="15"/>
                <w:szCs w:val="15"/>
              </w:rPr>
              <w:t>G28  21829146.891 8 114713047.58608        49.750    21829146.221 6        39.750    21829145.723 6  89386831.71106        39.750</w:t>
            </w:r>
          </w:p>
          <w:p w:rsidR="00576439" w:rsidRDefault="003235EC">
            <w:pPr>
              <w:shd w:val="clear" w:color="auto" w:fill="FFFFFF"/>
              <w:spacing w:line="240" w:lineRule="auto"/>
              <w:rPr>
                <w:sz w:val="15"/>
                <w:szCs w:val="15"/>
              </w:rPr>
            </w:pPr>
            <w:r>
              <w:rPr>
                <w:sz w:val="15"/>
                <w:szCs w:val="15"/>
              </w:rPr>
              <w:t>R03  22522814.036 7 120566382.04407        43.250    22522817.748 7  93773862.82807        42.250    22522818.344 7  93773857.79307        42.000</w:t>
            </w:r>
          </w:p>
          <w:p w:rsidR="00576439" w:rsidRDefault="003235EC">
            <w:pPr>
              <w:shd w:val="clear" w:color="auto" w:fill="FFFFFF"/>
              <w:spacing w:line="240" w:lineRule="auto"/>
              <w:rPr>
                <w:sz w:val="15"/>
                <w:szCs w:val="15"/>
              </w:rPr>
            </w:pPr>
            <w:r>
              <w:rPr>
                <w:sz w:val="15"/>
                <w:szCs w:val="15"/>
              </w:rPr>
              <w:t>R15  22945172.279 6 122612084.73906        38.250    22945181.092 6  95365012.96106        39.750    22945181.744 6  95365014.97006        40.750</w:t>
            </w:r>
          </w:p>
          <w:p w:rsidR="00576439" w:rsidRDefault="003235EC">
            <w:pPr>
              <w:shd w:val="clear" w:color="auto" w:fill="FFFFFF"/>
              <w:spacing w:line="240" w:lineRule="auto"/>
              <w:rPr>
                <w:sz w:val="15"/>
                <w:szCs w:val="15"/>
              </w:rPr>
            </w:pPr>
            <w:r>
              <w:rPr>
                <w:sz w:val="15"/>
                <w:szCs w:val="15"/>
              </w:rPr>
              <w:t>R13  20878282.943 8 111488961.58208        49.250    20878286.989 7  86713712.18707        47.750    20878287.401 7  86713712.18307        47.250</w:t>
            </w:r>
          </w:p>
          <w:p w:rsidR="00576439" w:rsidRDefault="003235EC">
            <w:pPr>
              <w:shd w:val="clear" w:color="auto" w:fill="FFFFFF"/>
              <w:spacing w:line="240" w:lineRule="auto"/>
              <w:rPr>
                <w:sz w:val="15"/>
                <w:szCs w:val="15"/>
              </w:rPr>
            </w:pPr>
            <w:r>
              <w:rPr>
                <w:sz w:val="15"/>
                <w:szCs w:val="15"/>
              </w:rPr>
              <w:t>G18  22981928.183 7 120770896.13307        44.500    22981927.522 4        28.750    22981928.195 4  94107206.81104        28.750</w:t>
            </w:r>
          </w:p>
          <w:p w:rsidR="00576439" w:rsidRDefault="003235EC">
            <w:pPr>
              <w:shd w:val="clear" w:color="auto" w:fill="FFFFFF"/>
              <w:spacing w:line="240" w:lineRule="auto"/>
              <w:rPr>
                <w:sz w:val="15"/>
                <w:szCs w:val="15"/>
              </w:rPr>
            </w:pPr>
            <w:r>
              <w:rPr>
                <w:sz w:val="15"/>
                <w:szCs w:val="15"/>
              </w:rPr>
              <w:t>R04  19897438.965 8 106549921.90008        52.250    19897440.581 8  82872205.83008        51.000    19897440.600 8  82872207.82608        50.000</w:t>
            </w:r>
          </w:p>
          <w:p w:rsidR="00576439" w:rsidRDefault="003235EC">
            <w:pPr>
              <w:shd w:val="clear" w:color="auto" w:fill="FFFFFF"/>
              <w:spacing w:line="240" w:lineRule="auto"/>
              <w:rPr>
                <w:sz w:val="15"/>
                <w:szCs w:val="15"/>
              </w:rPr>
            </w:pPr>
            <w:r>
              <w:rPr>
                <w:sz w:val="15"/>
                <w:szCs w:val="15"/>
              </w:rPr>
              <w:t>R05  21486645.893 8 114858496.41608        48.500    21486650.691 7  89334421.65007        46.000    21486650.789 7  89334412.65407        46.000</w:t>
            </w:r>
          </w:p>
          <w:p w:rsidR="00576439" w:rsidRDefault="003235EC">
            <w:pPr>
              <w:shd w:val="clear" w:color="auto" w:fill="FFFFFF"/>
              <w:spacing w:line="240" w:lineRule="auto"/>
              <w:rPr>
                <w:sz w:val="15"/>
                <w:szCs w:val="15"/>
              </w:rPr>
            </w:pPr>
            <w:r>
              <w:rPr>
                <w:sz w:val="15"/>
                <w:szCs w:val="15"/>
              </w:rPr>
              <w:t>G17  23680232.544 7 124440506.51607        43.500    23680232.433 4        29.000    23680234.351 4  96966649.43904        29.000    23680234.448 6  96966655.43806        39.250</w:t>
            </w:r>
          </w:p>
          <w:p w:rsidR="00576439" w:rsidRDefault="003235EC">
            <w:pPr>
              <w:shd w:val="clear" w:color="auto" w:fill="FFFFFF"/>
              <w:spacing w:line="240" w:lineRule="auto"/>
              <w:rPr>
                <w:sz w:val="15"/>
                <w:szCs w:val="15"/>
              </w:rPr>
            </w:pPr>
            <w:r>
              <w:rPr>
                <w:sz w:val="15"/>
                <w:szCs w:val="15"/>
              </w:rPr>
              <w:t>G12  25120723.351 6 132010288.31906        36.000    25120723.449 2        16.000    25120726.709 2 102865195.25202        16.000    25120727.203 5 102865193.25405        33.750</w:t>
            </w:r>
          </w:p>
          <w:p w:rsidR="00576439" w:rsidRDefault="003235EC">
            <w:pPr>
              <w:shd w:val="clear" w:color="auto" w:fill="FFFFFF"/>
              <w:spacing w:line="240" w:lineRule="auto"/>
              <w:rPr>
                <w:sz w:val="15"/>
                <w:szCs w:val="15"/>
              </w:rPr>
            </w:pPr>
            <w:r>
              <w:rPr>
                <w:sz w:val="15"/>
                <w:szCs w:val="15"/>
              </w:rPr>
              <w:t>R24  24353571.553 6 130229490.67606        39.250    24353579.891 5 101289636.43005        35.000    24353580.101 5 101289651.45205        35.750</w:t>
            </w:r>
          </w:p>
          <w:p w:rsidR="00576439" w:rsidRDefault="003235EC">
            <w:pPr>
              <w:shd w:val="clear" w:color="auto" w:fill="FFFFFF"/>
              <w:spacing w:line="240" w:lineRule="auto"/>
              <w:rPr>
                <w:sz w:val="15"/>
                <w:szCs w:val="15"/>
              </w:rPr>
            </w:pPr>
            <w:r>
              <w:rPr>
                <w:sz w:val="15"/>
                <w:szCs w:val="15"/>
              </w:rPr>
              <w:t>R23  22457658.145 7 120133382.99507        46.250    22457665.149 7  93437117.99307        43.750    22457664.834 7  93437118.99407        44.250</w:t>
            </w:r>
          </w:p>
          <w:p w:rsidR="00576439" w:rsidRDefault="003235EC">
            <w:pPr>
              <w:shd w:val="clear" w:color="auto" w:fill="FFFFFF"/>
              <w:spacing w:line="240" w:lineRule="auto"/>
              <w:rPr>
                <w:sz w:val="15"/>
                <w:szCs w:val="15"/>
              </w:rPr>
            </w:pPr>
            <w:r>
              <w:rPr>
                <w:sz w:val="15"/>
                <w:szCs w:val="15"/>
              </w:rPr>
              <w:t>R14  19386228.411 8 103339611.72008        49.500    19386234.626 7  80375327.78707        46.500    19386234.583 7  80375327.78607        46.000</w:t>
            </w:r>
          </w:p>
          <w:p w:rsidR="00576439" w:rsidRDefault="003235EC">
            <w:pPr>
              <w:shd w:val="clear" w:color="auto" w:fill="FFFFFF"/>
              <w:spacing w:line="240" w:lineRule="auto"/>
              <w:rPr>
                <w:sz w:val="15"/>
                <w:szCs w:val="15"/>
              </w:rPr>
            </w:pPr>
            <w:r>
              <w:rPr>
                <w:sz w:val="15"/>
                <w:szCs w:val="15"/>
              </w:rPr>
              <w:t>G27  21036414.501 8 110547185.24408        50.750    21036414.081 7        43.000    21036414.643 7  86140699.87907        43.000</w:t>
            </w:r>
          </w:p>
          <w:p w:rsidR="00576439" w:rsidRDefault="003235EC">
            <w:pPr>
              <w:shd w:val="clear" w:color="auto" w:fill="FFFFFF"/>
              <w:spacing w:line="240" w:lineRule="auto"/>
              <w:rPr>
                <w:sz w:val="15"/>
                <w:szCs w:val="15"/>
              </w:rPr>
            </w:pPr>
            <w:r>
              <w:rPr>
                <w:sz w:val="15"/>
                <w:szCs w:val="15"/>
              </w:rPr>
              <w:t>C03  38648203.254 8    667013.90208        44.600</w:t>
            </w:r>
          </w:p>
          <w:p w:rsidR="00576439" w:rsidRDefault="003235EC">
            <w:pPr>
              <w:shd w:val="clear" w:color="auto" w:fill="FFFFFF"/>
              <w:spacing w:line="240" w:lineRule="auto"/>
              <w:rPr>
                <w:sz w:val="15"/>
                <w:szCs w:val="15"/>
              </w:rPr>
            </w:pPr>
            <w:r>
              <w:rPr>
                <w:sz w:val="15"/>
                <w:szCs w:val="15"/>
              </w:rPr>
              <w:t>C04  38648203.252 8    667013.90108        44.400</w:t>
            </w:r>
          </w:p>
          <w:p w:rsidR="00576439" w:rsidRDefault="003235EC">
            <w:pPr>
              <w:shd w:val="clear" w:color="auto" w:fill="FFFFFF"/>
              <w:spacing w:line="240" w:lineRule="auto"/>
              <w:rPr>
                <w:sz w:val="15"/>
                <w:szCs w:val="15"/>
              </w:rPr>
            </w:pPr>
            <w:r>
              <w:rPr>
                <w:sz w:val="15"/>
                <w:szCs w:val="15"/>
              </w:rPr>
              <w:t>&gt; 2012 04 17 15 00 30.0000000  0 19</w:t>
            </w:r>
          </w:p>
          <w:p w:rsidR="00576439" w:rsidRDefault="003235EC">
            <w:pPr>
              <w:shd w:val="clear" w:color="auto" w:fill="FFFFFF"/>
              <w:spacing w:line="240" w:lineRule="auto"/>
              <w:rPr>
                <w:sz w:val="15"/>
                <w:szCs w:val="15"/>
              </w:rPr>
            </w:pPr>
            <w:r>
              <w:rPr>
                <w:sz w:val="15"/>
                <w:szCs w:val="15"/>
              </w:rPr>
              <w:t>G08  24053908.352 6 126404178.24006        39.750    24053907.718 3        20.750    24053911.028 3  98496795.44803        20.750</w:t>
            </w:r>
          </w:p>
          <w:p w:rsidR="00576439" w:rsidRDefault="003235EC">
            <w:pPr>
              <w:shd w:val="clear" w:color="auto" w:fill="FFFFFF"/>
              <w:spacing w:line="240" w:lineRule="auto"/>
              <w:rPr>
                <w:sz w:val="15"/>
                <w:szCs w:val="15"/>
              </w:rPr>
            </w:pPr>
            <w:r>
              <w:rPr>
                <w:sz w:val="15"/>
                <w:szCs w:val="15"/>
              </w:rPr>
              <w:t>G15  20560889.563 8 108048268.09108        51.750    20560889.585 7        46.750    20560888.810 7  84193483.26707        46.750    20560889.094 8  84193480.25908        49.750</w:t>
            </w:r>
          </w:p>
          <w:p w:rsidR="00576439" w:rsidRDefault="003235EC">
            <w:pPr>
              <w:shd w:val="clear" w:color="auto" w:fill="FFFFFF"/>
              <w:spacing w:line="240" w:lineRule="auto"/>
              <w:rPr>
                <w:sz w:val="15"/>
                <w:szCs w:val="15"/>
              </w:rPr>
            </w:pPr>
            <w:r>
              <w:rPr>
                <w:sz w:val="15"/>
                <w:szCs w:val="15"/>
              </w:rPr>
              <w:t>R22  22748422.723 7 121432669.16507        43.750    22748427.223 7  94447664.46407        42.250    22748427.459 7  94447675.45007        42.000</w:t>
            </w:r>
          </w:p>
          <w:p w:rsidR="00576439" w:rsidRDefault="003235EC">
            <w:pPr>
              <w:shd w:val="clear" w:color="auto" w:fill="FFFFFF"/>
              <w:spacing w:line="240" w:lineRule="auto"/>
              <w:rPr>
                <w:sz w:val="15"/>
                <w:szCs w:val="15"/>
              </w:rPr>
            </w:pPr>
            <w:r>
              <w:rPr>
                <w:sz w:val="15"/>
                <w:szCs w:val="15"/>
              </w:rPr>
              <w:t>G05  25193448.845 6 132392396.64106        37.750    25193448.680 3        18.500    25193454.430 3 103162892.62303        18.500    25193454.149 5 103162896.58205        35.000</w:t>
            </w:r>
          </w:p>
          <w:p w:rsidR="00576439" w:rsidRDefault="003235EC">
            <w:pPr>
              <w:shd w:val="clear" w:color="auto" w:fill="FFFFFF"/>
              <w:spacing w:line="240" w:lineRule="auto"/>
              <w:rPr>
                <w:sz w:val="15"/>
                <w:szCs w:val="15"/>
              </w:rPr>
            </w:pPr>
            <w:r>
              <w:rPr>
                <w:sz w:val="15"/>
                <w:szCs w:val="15"/>
              </w:rPr>
              <w:t>G26  20911140.254 8 109888852.29008        51.500    20911139.879 7        43.250    20911140.415 7  85627701.51807        43.250</w:t>
            </w:r>
          </w:p>
          <w:p w:rsidR="00576439" w:rsidRDefault="003235EC">
            <w:pPr>
              <w:shd w:val="clear" w:color="auto" w:fill="FFFFFF"/>
              <w:spacing w:line="240" w:lineRule="auto"/>
              <w:rPr>
                <w:sz w:val="15"/>
                <w:szCs w:val="15"/>
              </w:rPr>
            </w:pPr>
            <w:r>
              <w:rPr>
                <w:sz w:val="15"/>
                <w:szCs w:val="15"/>
              </w:rPr>
              <w:t>G09  21868136.807 7 114917901.63507        46.750    21868136.199 5        34.750    21868137.229 5  89546454.78505        34.750</w:t>
            </w:r>
          </w:p>
          <w:p w:rsidR="00576439" w:rsidRDefault="003235EC">
            <w:pPr>
              <w:shd w:val="clear" w:color="auto" w:fill="FFFFFF"/>
              <w:spacing w:line="240" w:lineRule="auto"/>
              <w:rPr>
                <w:sz w:val="15"/>
                <w:szCs w:val="15"/>
              </w:rPr>
            </w:pPr>
            <w:r>
              <w:rPr>
                <w:sz w:val="15"/>
                <w:szCs w:val="15"/>
              </w:rPr>
              <w:t>G28  21838702.212 8 114763261.49608        50.000    21838701.546 6        39.750    21838701.164 6  89425959.41906        39.750</w:t>
            </w:r>
          </w:p>
          <w:p w:rsidR="00576439" w:rsidRDefault="003235EC">
            <w:pPr>
              <w:shd w:val="clear" w:color="auto" w:fill="FFFFFF"/>
              <w:spacing w:line="240" w:lineRule="auto"/>
              <w:rPr>
                <w:sz w:val="15"/>
                <w:szCs w:val="15"/>
              </w:rPr>
            </w:pPr>
            <w:r>
              <w:rPr>
                <w:sz w:val="15"/>
                <w:szCs w:val="15"/>
              </w:rPr>
              <w:t>R03  22547631.434 7 120699236.97607        43.000    22547636.809 7  93877194.26307        43.000    22547636.283 7  93877189.26607        42.500</w:t>
            </w:r>
          </w:p>
          <w:p w:rsidR="00576439" w:rsidRDefault="003235EC">
            <w:pPr>
              <w:shd w:val="clear" w:color="auto" w:fill="FFFFFF"/>
              <w:spacing w:line="240" w:lineRule="auto"/>
              <w:rPr>
                <w:sz w:val="15"/>
                <w:szCs w:val="15"/>
              </w:rPr>
            </w:pPr>
            <w:r>
              <w:rPr>
                <w:sz w:val="15"/>
                <w:szCs w:val="15"/>
              </w:rPr>
              <w:t>R15  22925851.614 6 122508839.04006        39.000    22925859.859 6  95284710.90606        40.750    22925860.627 6  95284712.88806        40.250</w:t>
            </w:r>
          </w:p>
          <w:p w:rsidR="00576439" w:rsidRDefault="003235EC">
            <w:pPr>
              <w:shd w:val="clear" w:color="auto" w:fill="FFFFFF"/>
              <w:spacing w:line="240" w:lineRule="auto"/>
              <w:rPr>
                <w:sz w:val="15"/>
                <w:szCs w:val="15"/>
              </w:rPr>
            </w:pPr>
            <w:r>
              <w:rPr>
                <w:sz w:val="15"/>
                <w:szCs w:val="15"/>
              </w:rPr>
              <w:t>R13  20893711.485 8 111571350.70908        49.500    20893716.206 8  86777792.58108        48.000    20893716.228 7  86777792.57707        47.750</w:t>
            </w:r>
          </w:p>
          <w:p w:rsidR="00576439" w:rsidRDefault="003235EC">
            <w:pPr>
              <w:shd w:val="clear" w:color="auto" w:fill="FFFFFF"/>
              <w:spacing w:line="240" w:lineRule="auto"/>
              <w:rPr>
                <w:sz w:val="15"/>
                <w:szCs w:val="15"/>
              </w:rPr>
            </w:pPr>
            <w:r>
              <w:rPr>
                <w:sz w:val="15"/>
                <w:szCs w:val="15"/>
              </w:rPr>
              <w:t>G18  22974241.456 7 120730500.53507        44.500    22974240.786 4        28.750    22974241.047 4  94075729.75104        28.750</w:t>
            </w:r>
          </w:p>
          <w:p w:rsidR="00576439" w:rsidRDefault="003235EC">
            <w:pPr>
              <w:shd w:val="clear" w:color="auto" w:fill="FFFFFF"/>
              <w:spacing w:line="240" w:lineRule="auto"/>
              <w:rPr>
                <w:sz w:val="15"/>
                <w:szCs w:val="15"/>
              </w:rPr>
            </w:pPr>
            <w:r>
              <w:rPr>
                <w:sz w:val="15"/>
                <w:szCs w:val="15"/>
              </w:rPr>
              <w:t>R04  19905596.662 8 106593605.96308        52.000    19905598.350 8  82906182.30408        51.000    19905598.641 8  82906184.30308        50.000</w:t>
            </w:r>
          </w:p>
          <w:p w:rsidR="00576439" w:rsidRDefault="00576439">
            <w:pPr>
              <w:shd w:val="clear" w:color="auto" w:fill="FFFFFF"/>
              <w:spacing w:line="240" w:lineRule="auto"/>
              <w:rPr>
                <w:sz w:val="15"/>
                <w:szCs w:val="15"/>
              </w:rPr>
            </w:pPr>
          </w:p>
        </w:tc>
      </w:tr>
    </w:tbl>
    <w:p w:rsidR="00576439" w:rsidRDefault="00576439">
      <w:pPr>
        <w:pStyle w:val="a0"/>
        <w:numPr>
          <w:ilvl w:val="0"/>
          <w:numId w:val="0"/>
        </w:numPr>
        <w:rPr>
          <w:rFonts w:ascii="Times New Roman"/>
        </w:rPr>
        <w:sectPr w:rsidR="00576439">
          <w:pgSz w:w="16838" w:h="11906" w:orient="landscape"/>
          <w:pgMar w:top="1417" w:right="1871" w:bottom="1134" w:left="1417" w:header="1247" w:footer="1077" w:gutter="0"/>
          <w:cols w:space="720"/>
          <w:docGrid w:linePitch="312"/>
        </w:sectPr>
      </w:pPr>
      <w:bookmarkStart w:id="154" w:name="_Toc247301639"/>
      <w:bookmarkStart w:id="155" w:name="_Toc247301751"/>
      <w:bookmarkStart w:id="156" w:name="_Toc247301501"/>
      <w:bookmarkStart w:id="157" w:name="_Toc247301752"/>
      <w:bookmarkStart w:id="158" w:name="_Toc247301502"/>
      <w:bookmarkStart w:id="159" w:name="_Toc247301641"/>
      <w:bookmarkStart w:id="160" w:name="_Toc247301753"/>
      <w:bookmarkStart w:id="161" w:name="_Toc247301640"/>
      <w:bookmarkStart w:id="162" w:name="_Toc247301500"/>
      <w:bookmarkStart w:id="163" w:name="_Toc239223590"/>
      <w:bookmarkStart w:id="164" w:name="_Toc241398383"/>
      <w:bookmarkStart w:id="165" w:name="_Toc250385275"/>
      <w:bookmarkStart w:id="166" w:name="_Toc226434596"/>
      <w:bookmarkEnd w:id="154"/>
      <w:bookmarkEnd w:id="155"/>
      <w:bookmarkEnd w:id="156"/>
      <w:bookmarkEnd w:id="157"/>
      <w:bookmarkEnd w:id="158"/>
      <w:bookmarkEnd w:id="159"/>
      <w:bookmarkEnd w:id="160"/>
      <w:bookmarkEnd w:id="161"/>
      <w:bookmarkEnd w:id="162"/>
    </w:p>
    <w:p w:rsidR="00576439" w:rsidRDefault="003235EC">
      <w:pPr>
        <w:pStyle w:val="affd"/>
        <w:spacing w:before="120" w:after="120" w:line="400" w:lineRule="exact"/>
        <w:ind w:rightChars="0" w:right="0"/>
        <w:rPr>
          <w:rFonts w:ascii="Times New Roman"/>
        </w:rPr>
      </w:pPr>
      <w:bookmarkStart w:id="167" w:name="_Toc515350596"/>
      <w:bookmarkStart w:id="168" w:name="_Toc326152036"/>
      <w:bookmarkStart w:id="169" w:name="_Toc464486281"/>
      <w:bookmarkStart w:id="170" w:name="_Toc386206776"/>
      <w:r>
        <w:rPr>
          <w:rFonts w:ascii="Times New Roman"/>
        </w:rPr>
        <w:lastRenderedPageBreak/>
        <w:t xml:space="preserve">7.2.3  </w:t>
      </w:r>
      <w:r>
        <w:rPr>
          <w:rFonts w:ascii="Times New Roman"/>
        </w:rPr>
        <w:t>参数说明</w:t>
      </w:r>
      <w:bookmarkEnd w:id="167"/>
    </w:p>
    <w:p w:rsidR="00576439" w:rsidRDefault="003235EC">
      <w:pPr>
        <w:pStyle w:val="afff"/>
        <w:spacing w:before="120" w:after="120" w:line="400" w:lineRule="exact"/>
        <w:ind w:left="0" w:rightChars="0" w:right="0"/>
        <w:rPr>
          <w:rFonts w:ascii="Times New Roman"/>
        </w:rPr>
      </w:pPr>
      <w:r>
        <w:rPr>
          <w:rFonts w:ascii="Times New Roman"/>
        </w:rPr>
        <w:t xml:space="preserve">7.2.3.1  </w:t>
      </w:r>
      <w:r>
        <w:rPr>
          <w:rFonts w:ascii="Times New Roman"/>
        </w:rPr>
        <w:t>信号强度</w:t>
      </w:r>
      <w:bookmarkEnd w:id="168"/>
      <w:bookmarkEnd w:id="169"/>
    </w:p>
    <w:p w:rsidR="00576439" w:rsidRDefault="003235EC">
      <w:pPr>
        <w:pStyle w:val="afa"/>
        <w:spacing w:line="400" w:lineRule="exact"/>
        <w:ind w:rightChars="0" w:right="0"/>
        <w:rPr>
          <w:rFonts w:ascii="Times New Roman"/>
        </w:rPr>
      </w:pPr>
      <w:r>
        <w:rPr>
          <w:rFonts w:ascii="Times New Roman"/>
        </w:rPr>
        <w:t>RINEX</w:t>
      </w:r>
      <w:r>
        <w:rPr>
          <w:rFonts w:ascii="Times New Roman"/>
        </w:rPr>
        <w:t>信号强度指示</w:t>
      </w:r>
      <w:r>
        <w:rPr>
          <w:rFonts w:ascii="Times New Roman"/>
        </w:rPr>
        <w:t xml:space="preserve">sn_rnx </w:t>
      </w:r>
      <w:r>
        <w:rPr>
          <w:rFonts w:ascii="Times New Roman"/>
        </w:rPr>
        <w:t>（</w:t>
      </w:r>
      <w:r>
        <w:rPr>
          <w:rFonts w:ascii="Times New Roman"/>
        </w:rPr>
        <w:t>1=</w:t>
      </w:r>
      <w:r>
        <w:rPr>
          <w:rFonts w:ascii="Times New Roman"/>
        </w:rPr>
        <w:t>非常弱，</w:t>
      </w:r>
      <w:r>
        <w:rPr>
          <w:rFonts w:ascii="Times New Roman"/>
        </w:rPr>
        <w:t>…</w:t>
      </w:r>
      <w:r>
        <w:rPr>
          <w:rFonts w:ascii="Times New Roman"/>
        </w:rPr>
        <w:t>，</w:t>
      </w:r>
      <w:r>
        <w:rPr>
          <w:rFonts w:ascii="Times New Roman"/>
        </w:rPr>
        <w:t>9=</w:t>
      </w:r>
      <w:r>
        <w:rPr>
          <w:rFonts w:ascii="Times New Roman"/>
        </w:rPr>
        <w:t>非常强）已经被标准化：</w:t>
      </w:r>
    </w:p>
    <w:p w:rsidR="00576439" w:rsidRDefault="003235EC">
      <w:pPr>
        <w:pStyle w:val="afa"/>
        <w:spacing w:line="400" w:lineRule="exact"/>
        <w:ind w:rightChars="0" w:right="0"/>
        <w:rPr>
          <w:rFonts w:ascii="Times New Roman"/>
        </w:rPr>
      </w:pPr>
      <w:r>
        <w:rPr>
          <w:rFonts w:ascii="Times New Roman"/>
        </w:rPr>
        <w:t>sn_rnx=MIN(MAX(INT(sn_raw/6),1),9)</w:t>
      </w:r>
      <w:r>
        <w:rPr>
          <w:rFonts w:ascii="Times New Roman"/>
        </w:rPr>
        <w:t>，如</w:t>
      </w:r>
      <w:r>
        <w:rPr>
          <w:rFonts w:ascii="Times New Roman"/>
        </w:rPr>
        <w:fldChar w:fldCharType="begin"/>
      </w:r>
      <w:r>
        <w:rPr>
          <w:rFonts w:ascii="Times New Roman"/>
        </w:rPr>
        <w:instrText xml:space="preserve"> REF _Ref490568082 \h  \* MERGEFORMAT </w:instrText>
      </w:r>
      <w:r>
        <w:rPr>
          <w:rFonts w:ascii="Times New Roman"/>
        </w:rPr>
      </w:r>
      <w:r>
        <w:rPr>
          <w:rFonts w:ascii="Times New Roman"/>
        </w:rPr>
        <w:fldChar w:fldCharType="separate"/>
      </w:r>
      <w:r>
        <w:rPr>
          <w:rFonts w:ascii="Times New Roman"/>
        </w:rPr>
        <w:t>表</w:t>
      </w:r>
      <w:r>
        <w:rPr>
          <w:rFonts w:ascii="Times New Roman"/>
        </w:rPr>
        <w:t xml:space="preserve"> 6</w:t>
      </w:r>
      <w:r>
        <w:rPr>
          <w:rFonts w:ascii="Times New Roman"/>
        </w:rPr>
        <w:fldChar w:fldCharType="end"/>
      </w:r>
      <w:r>
        <w:rPr>
          <w:rFonts w:ascii="Times New Roman"/>
        </w:rPr>
        <w:t>所示。</w:t>
      </w:r>
    </w:p>
    <w:p w:rsidR="00576439" w:rsidRDefault="003235EC">
      <w:pPr>
        <w:pStyle w:val="a8"/>
        <w:ind w:firstLine="420"/>
        <w:jc w:val="center"/>
        <w:rPr>
          <w:rFonts w:eastAsia="黑体"/>
          <w:b w:val="0"/>
          <w:bCs w:val="0"/>
          <w:sz w:val="21"/>
          <w:lang w:val="en-US" w:eastAsia="zh-CN"/>
        </w:rPr>
      </w:pPr>
      <w:bookmarkStart w:id="171" w:name="_Ref490568082"/>
      <w:r>
        <w:rPr>
          <w:rFonts w:eastAsia="黑体"/>
          <w:b w:val="0"/>
          <w:bCs w:val="0"/>
          <w:sz w:val="21"/>
          <w:lang w:val="en-US" w:eastAsia="zh-CN"/>
        </w:rPr>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sidR="00141073">
        <w:rPr>
          <w:rFonts w:eastAsia="黑体"/>
          <w:b w:val="0"/>
          <w:bCs w:val="0"/>
          <w:noProof/>
          <w:sz w:val="21"/>
          <w:lang w:val="en-US" w:eastAsia="zh-CN"/>
        </w:rPr>
        <w:t>8</w:t>
      </w:r>
      <w:r>
        <w:rPr>
          <w:rFonts w:eastAsia="黑体"/>
          <w:b w:val="0"/>
          <w:bCs w:val="0"/>
          <w:sz w:val="21"/>
          <w:lang w:val="en-US" w:eastAsia="zh-CN"/>
        </w:rPr>
        <w:fldChar w:fldCharType="end"/>
      </w:r>
      <w:bookmarkEnd w:id="171"/>
      <w:r>
        <w:rPr>
          <w:rFonts w:eastAsia="黑体"/>
          <w:b w:val="0"/>
          <w:bCs w:val="0"/>
          <w:sz w:val="21"/>
          <w:lang w:val="en-US" w:eastAsia="zh-CN"/>
        </w:rPr>
        <w:t xml:space="preserve"> </w:t>
      </w:r>
      <w:r>
        <w:rPr>
          <w:rFonts w:eastAsia="黑体"/>
          <w:b w:val="0"/>
          <w:bCs w:val="0"/>
          <w:sz w:val="21"/>
          <w:lang w:val="en-US" w:eastAsia="zh-CN"/>
        </w:rPr>
        <w:t>标准化的</w:t>
      </w:r>
      <w:r>
        <w:rPr>
          <w:rFonts w:eastAsia="黑体"/>
          <w:b w:val="0"/>
          <w:bCs w:val="0"/>
          <w:sz w:val="21"/>
          <w:lang w:val="en-US" w:eastAsia="zh-CN"/>
        </w:rPr>
        <w:t>S/N</w:t>
      </w:r>
      <w:r>
        <w:rPr>
          <w:rFonts w:eastAsia="黑体"/>
          <w:b w:val="0"/>
          <w:bCs w:val="0"/>
          <w:sz w:val="21"/>
          <w:lang w:val="en-US" w:eastAsia="zh-CN"/>
        </w:rPr>
        <w:t>指示器</w:t>
      </w:r>
    </w:p>
    <w:tbl>
      <w:tblPr>
        <w:tblW w:w="6095" w:type="dxa"/>
        <w:tblInd w:w="1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117"/>
        <w:gridCol w:w="2978"/>
      </w:tblGrid>
      <w:tr w:rsidR="00576439">
        <w:trPr>
          <w:trHeight w:val="396"/>
        </w:trPr>
        <w:tc>
          <w:tcPr>
            <w:tcW w:w="3117" w:type="dxa"/>
            <w:tcBorders>
              <w:top w:val="single" w:sz="12" w:space="0" w:color="auto"/>
              <w:bottom w:val="double" w:sz="4" w:space="0" w:color="000000"/>
            </w:tcBorders>
            <w:vAlign w:val="center"/>
          </w:tcPr>
          <w:p w:rsidR="00576439" w:rsidRDefault="003235EC">
            <w:pPr>
              <w:spacing w:line="240" w:lineRule="auto"/>
              <w:jc w:val="center"/>
              <w:rPr>
                <w:b/>
                <w:bCs/>
                <w:kern w:val="0"/>
                <w:sz w:val="18"/>
                <w:szCs w:val="18"/>
              </w:rPr>
            </w:pPr>
            <w:r>
              <w:rPr>
                <w:b/>
                <w:bCs/>
                <w:kern w:val="0"/>
                <w:sz w:val="18"/>
                <w:szCs w:val="18"/>
              </w:rPr>
              <w:t>S/N(dBHz)</w:t>
            </w:r>
          </w:p>
        </w:tc>
        <w:tc>
          <w:tcPr>
            <w:tcW w:w="2978" w:type="dxa"/>
            <w:tcBorders>
              <w:top w:val="single" w:sz="12" w:space="0" w:color="auto"/>
              <w:bottom w:val="double" w:sz="4" w:space="0" w:color="000000"/>
            </w:tcBorders>
            <w:vAlign w:val="center"/>
          </w:tcPr>
          <w:p w:rsidR="00576439" w:rsidRDefault="003235EC">
            <w:pPr>
              <w:spacing w:line="240" w:lineRule="auto"/>
              <w:jc w:val="center"/>
              <w:rPr>
                <w:b/>
                <w:bCs/>
                <w:kern w:val="0"/>
                <w:sz w:val="18"/>
                <w:szCs w:val="18"/>
              </w:rPr>
            </w:pPr>
            <w:r>
              <w:rPr>
                <w:b/>
                <w:bCs/>
                <w:kern w:val="0"/>
                <w:sz w:val="18"/>
                <w:szCs w:val="18"/>
              </w:rPr>
              <w:t>S/N(RINEX)</w:t>
            </w:r>
          </w:p>
        </w:tc>
      </w:tr>
      <w:tr w:rsidR="00576439">
        <w:tc>
          <w:tcPr>
            <w:tcW w:w="3117" w:type="dxa"/>
            <w:tcBorders>
              <w:top w:val="double" w:sz="4" w:space="0" w:color="000000"/>
            </w:tcBorders>
            <w:vAlign w:val="center"/>
          </w:tcPr>
          <w:p w:rsidR="00576439" w:rsidRDefault="003235EC">
            <w:pPr>
              <w:spacing w:line="240" w:lineRule="auto"/>
              <w:jc w:val="center"/>
              <w:rPr>
                <w:bCs/>
                <w:kern w:val="0"/>
                <w:sz w:val="18"/>
                <w:szCs w:val="18"/>
              </w:rPr>
            </w:pPr>
            <w:r>
              <w:rPr>
                <w:bCs/>
                <w:kern w:val="0"/>
                <w:sz w:val="18"/>
                <w:szCs w:val="18"/>
              </w:rPr>
              <w:t>＜</w:t>
            </w:r>
            <w:r>
              <w:rPr>
                <w:bCs/>
                <w:kern w:val="0"/>
                <w:sz w:val="18"/>
                <w:szCs w:val="18"/>
              </w:rPr>
              <w:t>12</w:t>
            </w:r>
          </w:p>
        </w:tc>
        <w:tc>
          <w:tcPr>
            <w:tcW w:w="2978" w:type="dxa"/>
            <w:tcBorders>
              <w:top w:val="double" w:sz="4" w:space="0" w:color="000000"/>
            </w:tcBorders>
            <w:vAlign w:val="center"/>
          </w:tcPr>
          <w:p w:rsidR="00576439" w:rsidRDefault="003235EC">
            <w:pPr>
              <w:spacing w:line="240" w:lineRule="auto"/>
              <w:jc w:val="center"/>
              <w:rPr>
                <w:bCs/>
                <w:kern w:val="0"/>
                <w:sz w:val="18"/>
                <w:szCs w:val="18"/>
              </w:rPr>
            </w:pPr>
            <w:r>
              <w:rPr>
                <w:bCs/>
                <w:kern w:val="0"/>
                <w:sz w:val="18"/>
                <w:szCs w:val="18"/>
              </w:rPr>
              <w:t>1</w:t>
            </w:r>
          </w:p>
        </w:tc>
      </w:tr>
      <w:tr w:rsidR="00576439">
        <w:tc>
          <w:tcPr>
            <w:tcW w:w="3117" w:type="dxa"/>
            <w:vAlign w:val="center"/>
          </w:tcPr>
          <w:p w:rsidR="00576439" w:rsidRDefault="003235EC">
            <w:pPr>
              <w:spacing w:line="240" w:lineRule="auto"/>
              <w:jc w:val="center"/>
              <w:rPr>
                <w:bCs/>
                <w:kern w:val="0"/>
                <w:sz w:val="18"/>
                <w:szCs w:val="18"/>
              </w:rPr>
            </w:pPr>
            <w:r>
              <w:rPr>
                <w:bCs/>
                <w:kern w:val="0"/>
                <w:sz w:val="18"/>
                <w:szCs w:val="18"/>
              </w:rPr>
              <w:t>12-17</w:t>
            </w:r>
          </w:p>
        </w:tc>
        <w:tc>
          <w:tcPr>
            <w:tcW w:w="2978" w:type="dxa"/>
            <w:vAlign w:val="center"/>
          </w:tcPr>
          <w:p w:rsidR="00576439" w:rsidRDefault="003235EC">
            <w:pPr>
              <w:spacing w:line="240" w:lineRule="auto"/>
              <w:jc w:val="center"/>
              <w:rPr>
                <w:bCs/>
                <w:kern w:val="0"/>
                <w:sz w:val="18"/>
                <w:szCs w:val="18"/>
              </w:rPr>
            </w:pPr>
            <w:r>
              <w:rPr>
                <w:bCs/>
                <w:kern w:val="0"/>
                <w:sz w:val="18"/>
                <w:szCs w:val="18"/>
              </w:rPr>
              <w:t>2</w:t>
            </w:r>
          </w:p>
        </w:tc>
      </w:tr>
      <w:tr w:rsidR="00576439">
        <w:tc>
          <w:tcPr>
            <w:tcW w:w="3117" w:type="dxa"/>
            <w:vAlign w:val="center"/>
          </w:tcPr>
          <w:p w:rsidR="00576439" w:rsidRDefault="003235EC">
            <w:pPr>
              <w:spacing w:line="240" w:lineRule="auto"/>
              <w:jc w:val="center"/>
              <w:rPr>
                <w:bCs/>
                <w:kern w:val="0"/>
                <w:sz w:val="18"/>
                <w:szCs w:val="18"/>
              </w:rPr>
            </w:pPr>
            <w:r>
              <w:rPr>
                <w:bCs/>
                <w:kern w:val="0"/>
                <w:sz w:val="18"/>
                <w:szCs w:val="18"/>
              </w:rPr>
              <w:t>18-23</w:t>
            </w:r>
          </w:p>
        </w:tc>
        <w:tc>
          <w:tcPr>
            <w:tcW w:w="2978" w:type="dxa"/>
            <w:vAlign w:val="center"/>
          </w:tcPr>
          <w:p w:rsidR="00576439" w:rsidRDefault="003235EC">
            <w:pPr>
              <w:spacing w:line="240" w:lineRule="auto"/>
              <w:jc w:val="center"/>
              <w:rPr>
                <w:bCs/>
                <w:kern w:val="0"/>
                <w:sz w:val="18"/>
                <w:szCs w:val="18"/>
              </w:rPr>
            </w:pPr>
            <w:r>
              <w:rPr>
                <w:bCs/>
                <w:kern w:val="0"/>
                <w:sz w:val="18"/>
                <w:szCs w:val="18"/>
              </w:rPr>
              <w:t>3</w:t>
            </w:r>
          </w:p>
        </w:tc>
      </w:tr>
      <w:tr w:rsidR="00576439">
        <w:tc>
          <w:tcPr>
            <w:tcW w:w="3117" w:type="dxa"/>
            <w:vAlign w:val="center"/>
          </w:tcPr>
          <w:p w:rsidR="00576439" w:rsidRDefault="003235EC">
            <w:pPr>
              <w:spacing w:line="240" w:lineRule="auto"/>
              <w:jc w:val="center"/>
              <w:rPr>
                <w:bCs/>
                <w:kern w:val="0"/>
                <w:sz w:val="18"/>
                <w:szCs w:val="18"/>
              </w:rPr>
            </w:pPr>
            <w:r>
              <w:rPr>
                <w:bCs/>
                <w:kern w:val="0"/>
                <w:sz w:val="18"/>
                <w:szCs w:val="18"/>
              </w:rPr>
              <w:t>24-29</w:t>
            </w:r>
          </w:p>
        </w:tc>
        <w:tc>
          <w:tcPr>
            <w:tcW w:w="2978" w:type="dxa"/>
            <w:vAlign w:val="center"/>
          </w:tcPr>
          <w:p w:rsidR="00576439" w:rsidRDefault="003235EC">
            <w:pPr>
              <w:spacing w:line="240" w:lineRule="auto"/>
              <w:jc w:val="center"/>
              <w:rPr>
                <w:bCs/>
                <w:kern w:val="0"/>
                <w:sz w:val="18"/>
                <w:szCs w:val="18"/>
              </w:rPr>
            </w:pPr>
            <w:r>
              <w:rPr>
                <w:bCs/>
                <w:kern w:val="0"/>
                <w:sz w:val="18"/>
                <w:szCs w:val="18"/>
              </w:rPr>
              <w:t>4</w:t>
            </w:r>
          </w:p>
        </w:tc>
      </w:tr>
      <w:tr w:rsidR="00576439">
        <w:tc>
          <w:tcPr>
            <w:tcW w:w="3117" w:type="dxa"/>
            <w:vAlign w:val="center"/>
          </w:tcPr>
          <w:p w:rsidR="00576439" w:rsidRDefault="003235EC">
            <w:pPr>
              <w:spacing w:line="240" w:lineRule="auto"/>
              <w:jc w:val="center"/>
              <w:rPr>
                <w:bCs/>
                <w:kern w:val="0"/>
                <w:sz w:val="18"/>
                <w:szCs w:val="18"/>
              </w:rPr>
            </w:pPr>
            <w:r>
              <w:rPr>
                <w:bCs/>
                <w:kern w:val="0"/>
                <w:sz w:val="18"/>
                <w:szCs w:val="18"/>
              </w:rPr>
              <w:t>30-35</w:t>
            </w:r>
          </w:p>
        </w:tc>
        <w:tc>
          <w:tcPr>
            <w:tcW w:w="2978" w:type="dxa"/>
            <w:vAlign w:val="center"/>
          </w:tcPr>
          <w:p w:rsidR="00576439" w:rsidRDefault="003235EC">
            <w:pPr>
              <w:spacing w:line="240" w:lineRule="auto"/>
              <w:jc w:val="center"/>
              <w:rPr>
                <w:bCs/>
                <w:kern w:val="0"/>
                <w:sz w:val="18"/>
                <w:szCs w:val="18"/>
              </w:rPr>
            </w:pPr>
            <w:r>
              <w:rPr>
                <w:bCs/>
                <w:kern w:val="0"/>
                <w:sz w:val="18"/>
                <w:szCs w:val="18"/>
              </w:rPr>
              <w:t>5</w:t>
            </w:r>
          </w:p>
        </w:tc>
      </w:tr>
      <w:tr w:rsidR="00576439">
        <w:tc>
          <w:tcPr>
            <w:tcW w:w="3117" w:type="dxa"/>
            <w:vAlign w:val="center"/>
          </w:tcPr>
          <w:p w:rsidR="00576439" w:rsidRDefault="003235EC">
            <w:pPr>
              <w:spacing w:line="240" w:lineRule="auto"/>
              <w:jc w:val="center"/>
              <w:rPr>
                <w:bCs/>
                <w:kern w:val="0"/>
                <w:sz w:val="18"/>
                <w:szCs w:val="18"/>
              </w:rPr>
            </w:pPr>
            <w:r>
              <w:rPr>
                <w:bCs/>
                <w:kern w:val="0"/>
                <w:sz w:val="18"/>
                <w:szCs w:val="18"/>
              </w:rPr>
              <w:t>36-41</w:t>
            </w:r>
          </w:p>
        </w:tc>
        <w:tc>
          <w:tcPr>
            <w:tcW w:w="2978" w:type="dxa"/>
            <w:vAlign w:val="center"/>
          </w:tcPr>
          <w:p w:rsidR="00576439" w:rsidRDefault="003235EC">
            <w:pPr>
              <w:spacing w:line="240" w:lineRule="auto"/>
              <w:jc w:val="center"/>
              <w:rPr>
                <w:bCs/>
                <w:kern w:val="0"/>
                <w:sz w:val="18"/>
                <w:szCs w:val="18"/>
              </w:rPr>
            </w:pPr>
            <w:r>
              <w:rPr>
                <w:bCs/>
                <w:kern w:val="0"/>
                <w:sz w:val="18"/>
                <w:szCs w:val="18"/>
              </w:rPr>
              <w:t>6</w:t>
            </w:r>
          </w:p>
        </w:tc>
      </w:tr>
      <w:tr w:rsidR="00576439">
        <w:tc>
          <w:tcPr>
            <w:tcW w:w="3117" w:type="dxa"/>
            <w:vAlign w:val="center"/>
          </w:tcPr>
          <w:p w:rsidR="00576439" w:rsidRDefault="003235EC">
            <w:pPr>
              <w:spacing w:line="240" w:lineRule="auto"/>
              <w:jc w:val="center"/>
              <w:rPr>
                <w:bCs/>
                <w:kern w:val="0"/>
                <w:sz w:val="18"/>
                <w:szCs w:val="18"/>
              </w:rPr>
            </w:pPr>
            <w:r>
              <w:rPr>
                <w:bCs/>
                <w:kern w:val="0"/>
                <w:sz w:val="18"/>
                <w:szCs w:val="18"/>
              </w:rPr>
              <w:t>42-47</w:t>
            </w:r>
          </w:p>
        </w:tc>
        <w:tc>
          <w:tcPr>
            <w:tcW w:w="2978" w:type="dxa"/>
            <w:vAlign w:val="center"/>
          </w:tcPr>
          <w:p w:rsidR="00576439" w:rsidRDefault="003235EC">
            <w:pPr>
              <w:spacing w:line="240" w:lineRule="auto"/>
              <w:jc w:val="center"/>
              <w:rPr>
                <w:bCs/>
                <w:kern w:val="0"/>
                <w:sz w:val="18"/>
                <w:szCs w:val="18"/>
              </w:rPr>
            </w:pPr>
            <w:r>
              <w:rPr>
                <w:bCs/>
                <w:kern w:val="0"/>
                <w:sz w:val="18"/>
                <w:szCs w:val="18"/>
              </w:rPr>
              <w:t>7</w:t>
            </w:r>
          </w:p>
        </w:tc>
      </w:tr>
      <w:tr w:rsidR="00576439">
        <w:tc>
          <w:tcPr>
            <w:tcW w:w="3117" w:type="dxa"/>
            <w:vAlign w:val="center"/>
          </w:tcPr>
          <w:p w:rsidR="00576439" w:rsidRDefault="003235EC">
            <w:pPr>
              <w:spacing w:line="240" w:lineRule="auto"/>
              <w:jc w:val="center"/>
              <w:rPr>
                <w:bCs/>
                <w:kern w:val="0"/>
                <w:sz w:val="18"/>
                <w:szCs w:val="18"/>
              </w:rPr>
            </w:pPr>
            <w:r>
              <w:rPr>
                <w:bCs/>
                <w:kern w:val="0"/>
                <w:sz w:val="18"/>
                <w:szCs w:val="18"/>
              </w:rPr>
              <w:t>48-53</w:t>
            </w:r>
          </w:p>
        </w:tc>
        <w:tc>
          <w:tcPr>
            <w:tcW w:w="2978" w:type="dxa"/>
            <w:vAlign w:val="center"/>
          </w:tcPr>
          <w:p w:rsidR="00576439" w:rsidRDefault="003235EC">
            <w:pPr>
              <w:spacing w:line="240" w:lineRule="auto"/>
              <w:jc w:val="center"/>
              <w:rPr>
                <w:bCs/>
                <w:kern w:val="0"/>
                <w:sz w:val="18"/>
                <w:szCs w:val="18"/>
              </w:rPr>
            </w:pPr>
            <w:r>
              <w:rPr>
                <w:bCs/>
                <w:kern w:val="0"/>
                <w:sz w:val="18"/>
                <w:szCs w:val="18"/>
              </w:rPr>
              <w:t>8</w:t>
            </w:r>
          </w:p>
        </w:tc>
      </w:tr>
      <w:tr w:rsidR="00576439">
        <w:tc>
          <w:tcPr>
            <w:tcW w:w="3117" w:type="dxa"/>
            <w:vAlign w:val="center"/>
          </w:tcPr>
          <w:p w:rsidR="00576439" w:rsidRDefault="003235EC">
            <w:pPr>
              <w:spacing w:line="240" w:lineRule="auto"/>
              <w:jc w:val="center"/>
              <w:rPr>
                <w:bCs/>
                <w:kern w:val="0"/>
                <w:sz w:val="18"/>
                <w:szCs w:val="18"/>
              </w:rPr>
            </w:pPr>
            <w:r>
              <w:rPr>
                <w:bCs/>
                <w:kern w:val="0"/>
                <w:sz w:val="18"/>
                <w:szCs w:val="18"/>
              </w:rPr>
              <w:t>≥54</w:t>
            </w:r>
          </w:p>
        </w:tc>
        <w:tc>
          <w:tcPr>
            <w:tcW w:w="2978" w:type="dxa"/>
            <w:vAlign w:val="center"/>
          </w:tcPr>
          <w:p w:rsidR="00576439" w:rsidRDefault="003235EC">
            <w:pPr>
              <w:spacing w:line="240" w:lineRule="auto"/>
              <w:jc w:val="center"/>
              <w:rPr>
                <w:bCs/>
                <w:kern w:val="0"/>
                <w:sz w:val="18"/>
                <w:szCs w:val="18"/>
              </w:rPr>
            </w:pPr>
            <w:r>
              <w:rPr>
                <w:bCs/>
                <w:kern w:val="0"/>
                <w:sz w:val="18"/>
                <w:szCs w:val="18"/>
              </w:rPr>
              <w:t>9</w:t>
            </w:r>
          </w:p>
        </w:tc>
      </w:tr>
    </w:tbl>
    <w:p w:rsidR="00576439" w:rsidRDefault="003235EC">
      <w:pPr>
        <w:pStyle w:val="afa"/>
        <w:spacing w:line="400" w:lineRule="exact"/>
        <w:ind w:rightChars="0" w:right="0"/>
        <w:rPr>
          <w:rFonts w:ascii="Times New Roman"/>
        </w:rPr>
      </w:pPr>
      <w:r>
        <w:rPr>
          <w:rFonts w:ascii="Times New Roman"/>
        </w:rPr>
        <w:t>原始信号强度可作为</w:t>
      </w:r>
      <w:r>
        <w:rPr>
          <w:rFonts w:ascii="Times New Roman"/>
        </w:rPr>
        <w:t>Sna</w:t>
      </w:r>
      <w:r>
        <w:rPr>
          <w:rFonts w:ascii="Times New Roman"/>
        </w:rPr>
        <w:t>观测值存储，如果可能应该以</w:t>
      </w:r>
      <w:r>
        <w:rPr>
          <w:rFonts w:ascii="Times New Roman"/>
        </w:rPr>
        <w:t>dbHz</w:t>
      </w:r>
      <w:r>
        <w:rPr>
          <w:rFonts w:ascii="Times New Roman"/>
        </w:rPr>
        <w:t>存储。新</w:t>
      </w:r>
      <w:r>
        <w:rPr>
          <w:rFonts w:ascii="Times New Roman"/>
        </w:rPr>
        <w:t xml:space="preserve">SIGNAL STRENGTH UNIT </w:t>
      </w:r>
      <w:r>
        <w:rPr>
          <w:rFonts w:ascii="Times New Roman"/>
        </w:rPr>
        <w:t>文件头应该用于指示这些观测值得单位。</w:t>
      </w:r>
    </w:p>
    <w:p w:rsidR="00576439" w:rsidRDefault="003235EC">
      <w:pPr>
        <w:pStyle w:val="afff"/>
        <w:spacing w:before="120" w:after="120" w:line="400" w:lineRule="exact"/>
        <w:ind w:left="0" w:rightChars="0" w:right="0"/>
        <w:rPr>
          <w:rFonts w:ascii="Times New Roman"/>
        </w:rPr>
      </w:pPr>
      <w:bookmarkStart w:id="172" w:name="_Toc464486280"/>
      <w:bookmarkStart w:id="173" w:name="_Toc326152035"/>
      <w:r>
        <w:rPr>
          <w:rFonts w:ascii="Times New Roman"/>
        </w:rPr>
        <w:t xml:space="preserve">7.2.3.2  </w:t>
      </w:r>
      <w:r>
        <w:rPr>
          <w:rFonts w:ascii="Times New Roman"/>
        </w:rPr>
        <w:t>半波长观测值、半周期模糊度</w:t>
      </w:r>
      <w:bookmarkEnd w:id="172"/>
      <w:bookmarkEnd w:id="173"/>
    </w:p>
    <w:p w:rsidR="00576439" w:rsidRDefault="003235EC">
      <w:pPr>
        <w:pStyle w:val="afa"/>
        <w:spacing w:line="400" w:lineRule="exact"/>
        <w:ind w:rightChars="0" w:right="0"/>
        <w:rPr>
          <w:rFonts w:ascii="Times New Roman"/>
        </w:rPr>
      </w:pPr>
      <w:r>
        <w:rPr>
          <w:rFonts w:ascii="Times New Roman"/>
        </w:rPr>
        <w:t>半波长观测值（用无码平方技术收集的数据）有自己的观测码。观测记录中没必要有特殊的波长因子和</w:t>
      </w:r>
      <w:r>
        <w:rPr>
          <w:rFonts w:ascii="Times New Roman"/>
        </w:rPr>
        <w:t>LLI</w:t>
      </w:r>
      <w:r>
        <w:rPr>
          <w:rFonts w:ascii="Times New Roman"/>
        </w:rPr>
        <w:t>标志的第一比特。如果在</w:t>
      </w:r>
      <w:r>
        <w:rPr>
          <w:rFonts w:ascii="Times New Roman"/>
        </w:rPr>
        <w:t>RINEX</w:t>
      </w:r>
      <w:r>
        <w:rPr>
          <w:rFonts w:ascii="Times New Roman"/>
        </w:rPr>
        <w:t>文件一个周期内，接收机在平方型和整周跟踪型间切换，此两种观测值的观测码必须被插入到各自的</w:t>
      </w:r>
      <w:r>
        <w:rPr>
          <w:rFonts w:ascii="Times New Roman"/>
        </w:rPr>
        <w:t xml:space="preserve">SYS / # /OBS TYPES </w:t>
      </w:r>
      <w:r>
        <w:rPr>
          <w:rFonts w:ascii="Times New Roman"/>
        </w:rPr>
        <w:t>文件头记录中。</w:t>
      </w:r>
    </w:p>
    <w:p w:rsidR="00576439" w:rsidRDefault="003235EC">
      <w:pPr>
        <w:pStyle w:val="afa"/>
        <w:spacing w:line="400" w:lineRule="exact"/>
        <w:ind w:rightChars="0" w:right="0"/>
        <w:rPr>
          <w:rFonts w:ascii="Times New Roman"/>
        </w:rPr>
      </w:pPr>
      <w:r>
        <w:rPr>
          <w:rFonts w:ascii="Times New Roman"/>
        </w:rPr>
        <w:t>半波长相位观测值以整周期存储，然而模糊度解还是半波长。</w:t>
      </w:r>
    </w:p>
    <w:p w:rsidR="00576439" w:rsidRDefault="003235EC">
      <w:pPr>
        <w:pStyle w:val="afa"/>
        <w:spacing w:line="400" w:lineRule="exact"/>
        <w:ind w:rightChars="0" w:right="0"/>
        <w:rPr>
          <w:rFonts w:ascii="Times New Roman"/>
        </w:rPr>
      </w:pPr>
      <w:r>
        <w:rPr>
          <w:rFonts w:ascii="Times New Roman"/>
        </w:rPr>
        <w:t>可能有半周模糊度的接收机（如：在捕获期间或失锁以后）采集的全周观测值被</w:t>
      </w:r>
      <w:r>
        <w:rPr>
          <w:rFonts w:ascii="Times New Roman"/>
        </w:rPr>
        <w:t>1bit</w:t>
      </w:r>
      <w:r>
        <w:rPr>
          <w:rFonts w:ascii="Times New Roman"/>
        </w:rPr>
        <w:t>的失锁指示器标记。</w:t>
      </w:r>
    </w:p>
    <w:p w:rsidR="00576439" w:rsidRDefault="003235EC">
      <w:pPr>
        <w:pStyle w:val="a1"/>
        <w:numPr>
          <w:ilvl w:val="0"/>
          <w:numId w:val="4"/>
        </w:numPr>
        <w:spacing w:before="120" w:after="120" w:line="400" w:lineRule="exact"/>
        <w:ind w:rightChars="0" w:right="0"/>
        <w:rPr>
          <w:rFonts w:ascii="Times New Roman"/>
          <w:highlight w:val="yellow"/>
        </w:rPr>
      </w:pPr>
      <w:bookmarkStart w:id="174" w:name="_Toc386206779"/>
      <w:bookmarkStart w:id="175" w:name="_Toc515350597"/>
      <w:bookmarkEnd w:id="163"/>
      <w:bookmarkEnd w:id="164"/>
      <w:bookmarkEnd w:id="165"/>
      <w:bookmarkEnd w:id="166"/>
      <w:bookmarkEnd w:id="170"/>
      <w:r>
        <w:rPr>
          <w:rFonts w:ascii="Times New Roman"/>
          <w:highlight w:val="yellow"/>
        </w:rPr>
        <w:t>GNSS</w:t>
      </w:r>
      <w:r>
        <w:rPr>
          <w:rFonts w:ascii="Times New Roman"/>
          <w:highlight w:val="yellow"/>
        </w:rPr>
        <w:t>导航数据文件</w:t>
      </w:r>
      <w:bookmarkEnd w:id="174"/>
      <w:bookmarkEnd w:id="175"/>
    </w:p>
    <w:p w:rsidR="00576439" w:rsidRDefault="003235EC">
      <w:pPr>
        <w:pStyle w:val="aff9"/>
        <w:spacing w:before="120" w:after="120" w:line="400" w:lineRule="exact"/>
        <w:ind w:rightChars="0" w:right="0"/>
        <w:rPr>
          <w:rFonts w:ascii="Times New Roman"/>
        </w:rPr>
      </w:pPr>
      <w:bookmarkStart w:id="176" w:name="_Toc250385279"/>
      <w:bookmarkStart w:id="177" w:name="_Toc241602630"/>
      <w:bookmarkStart w:id="178" w:name="_Toc239223593"/>
      <w:bookmarkStart w:id="179" w:name="_Toc226434602"/>
      <w:bookmarkStart w:id="180" w:name="_Toc241398386"/>
      <w:bookmarkStart w:id="181" w:name="_Toc386206780"/>
      <w:bookmarkStart w:id="182" w:name="_Toc515350598"/>
      <w:r>
        <w:rPr>
          <w:rFonts w:ascii="Times New Roman"/>
        </w:rPr>
        <w:t>8.1  GNSS</w:t>
      </w:r>
      <w:r>
        <w:rPr>
          <w:rFonts w:ascii="Times New Roman"/>
        </w:rPr>
        <w:t>导航数据文件的头部分</w:t>
      </w:r>
      <w:bookmarkEnd w:id="176"/>
      <w:bookmarkEnd w:id="177"/>
      <w:bookmarkEnd w:id="178"/>
      <w:bookmarkEnd w:id="179"/>
      <w:bookmarkEnd w:id="180"/>
      <w:bookmarkEnd w:id="181"/>
      <w:bookmarkEnd w:id="182"/>
    </w:p>
    <w:p w:rsidR="00576439" w:rsidRDefault="003235EC">
      <w:pPr>
        <w:pStyle w:val="afa"/>
        <w:spacing w:line="400" w:lineRule="exact"/>
        <w:ind w:rightChars="0" w:right="0"/>
        <w:rPr>
          <w:rFonts w:ascii="Times New Roman"/>
        </w:rPr>
      </w:pPr>
      <w:r>
        <w:rPr>
          <w:rFonts w:ascii="Times New Roman"/>
        </w:rPr>
        <w:t>混合导航信息文件包含多个卫星系统的导航信息。与卫星系统内容有关的文件头记录对于每个卫星系统必须重复，读取程序使用卫星码的卫星系统标识可以确定读取的每个消息块的数量。</w:t>
      </w:r>
    </w:p>
    <w:p w:rsidR="00576439" w:rsidRDefault="003235EC">
      <w:pPr>
        <w:pStyle w:val="afa"/>
        <w:spacing w:line="400" w:lineRule="exact"/>
        <w:ind w:rightChars="0" w:right="0"/>
        <w:rPr>
          <w:rFonts w:ascii="Times New Roman"/>
        </w:rPr>
      </w:pPr>
      <w:r>
        <w:rPr>
          <w:rFonts w:ascii="Times New Roman"/>
        </w:rPr>
        <w:t>GNSS</w:t>
      </w:r>
      <w:r>
        <w:rPr>
          <w:rFonts w:ascii="Times New Roman"/>
        </w:rPr>
        <w:t>导航数据文件的头部分格式应符合</w:t>
      </w:r>
      <w:r>
        <w:rPr>
          <w:rFonts w:ascii="Times New Roman"/>
        </w:rPr>
        <w:fldChar w:fldCharType="begin"/>
      </w:r>
      <w:r>
        <w:rPr>
          <w:rFonts w:ascii="Times New Roman"/>
        </w:rPr>
        <w:instrText xml:space="preserve"> REF _Ref490569429 \h  \* MERGEFORMAT </w:instrText>
      </w:r>
      <w:r>
        <w:rPr>
          <w:rFonts w:ascii="Times New Roman"/>
        </w:rPr>
      </w:r>
      <w:r>
        <w:rPr>
          <w:rFonts w:ascii="Times New Roman"/>
        </w:rPr>
        <w:fldChar w:fldCharType="separate"/>
      </w:r>
      <w:r w:rsidR="00141073" w:rsidRPr="00141073">
        <w:rPr>
          <w:rFonts w:ascii="Times New Roman"/>
        </w:rPr>
        <w:t>表</w:t>
      </w:r>
      <w:r w:rsidR="00141073" w:rsidRPr="00141073">
        <w:rPr>
          <w:rFonts w:ascii="Times New Roman"/>
        </w:rPr>
        <w:t xml:space="preserve"> 9</w:t>
      </w:r>
      <w:r>
        <w:rPr>
          <w:rFonts w:ascii="Times New Roman"/>
        </w:rPr>
        <w:fldChar w:fldCharType="end"/>
      </w:r>
      <w:r>
        <w:rPr>
          <w:rFonts w:ascii="Times New Roman"/>
        </w:rPr>
        <w:t>的规定。</w:t>
      </w:r>
    </w:p>
    <w:p w:rsidR="00576439" w:rsidRDefault="003235EC">
      <w:pPr>
        <w:pStyle w:val="a8"/>
        <w:ind w:firstLine="420"/>
        <w:jc w:val="center"/>
      </w:pPr>
      <w:bookmarkStart w:id="183" w:name="_Ref490569429"/>
      <w:r>
        <w:rPr>
          <w:rFonts w:eastAsia="黑体"/>
          <w:b w:val="0"/>
          <w:bCs w:val="0"/>
          <w:sz w:val="21"/>
          <w:lang w:val="en-US" w:eastAsia="zh-CN"/>
        </w:rPr>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sidR="00141073">
        <w:rPr>
          <w:rFonts w:eastAsia="黑体"/>
          <w:b w:val="0"/>
          <w:bCs w:val="0"/>
          <w:noProof/>
          <w:sz w:val="21"/>
          <w:lang w:val="en-US" w:eastAsia="zh-CN"/>
        </w:rPr>
        <w:t>9</w:t>
      </w:r>
      <w:r>
        <w:rPr>
          <w:rFonts w:eastAsia="黑体"/>
          <w:b w:val="0"/>
          <w:bCs w:val="0"/>
          <w:sz w:val="21"/>
          <w:lang w:val="en-US" w:eastAsia="zh-CN"/>
        </w:rPr>
        <w:fldChar w:fldCharType="end"/>
      </w:r>
      <w:bookmarkEnd w:id="183"/>
      <w:r>
        <w:rPr>
          <w:rFonts w:eastAsia="黑体"/>
          <w:b w:val="0"/>
          <w:bCs w:val="0"/>
          <w:sz w:val="21"/>
          <w:lang w:val="en-US" w:eastAsia="zh-CN"/>
        </w:rPr>
        <w:t xml:space="preserve"> GNSS</w:t>
      </w:r>
      <w:r>
        <w:rPr>
          <w:rFonts w:eastAsia="黑体"/>
          <w:b w:val="0"/>
          <w:bCs w:val="0"/>
          <w:sz w:val="21"/>
          <w:lang w:val="en-US" w:eastAsia="zh-CN"/>
        </w:rPr>
        <w:t>导航信息文件头描述</w:t>
      </w:r>
    </w:p>
    <w:tbl>
      <w:tblPr>
        <w:tblW w:w="932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3107"/>
        <w:gridCol w:w="4403"/>
        <w:gridCol w:w="1815"/>
      </w:tblGrid>
      <w:tr w:rsidR="00576439">
        <w:tc>
          <w:tcPr>
            <w:tcW w:w="3107" w:type="dxa"/>
            <w:tcBorders>
              <w:top w:val="single" w:sz="12" w:space="0" w:color="000000"/>
              <w:bottom w:val="double" w:sz="4" w:space="0" w:color="000000"/>
            </w:tcBorders>
            <w:vAlign w:val="center"/>
          </w:tcPr>
          <w:p w:rsidR="00576439" w:rsidRDefault="003235EC">
            <w:pPr>
              <w:spacing w:line="240" w:lineRule="auto"/>
              <w:jc w:val="center"/>
              <w:rPr>
                <w:b/>
                <w:sz w:val="18"/>
              </w:rPr>
            </w:pPr>
            <w:r>
              <w:rPr>
                <w:b/>
                <w:sz w:val="18"/>
              </w:rPr>
              <w:t>文件头标签</w:t>
            </w:r>
          </w:p>
          <w:p w:rsidR="00576439" w:rsidRDefault="003235EC">
            <w:pPr>
              <w:spacing w:line="240" w:lineRule="auto"/>
              <w:jc w:val="center"/>
              <w:rPr>
                <w:b/>
                <w:sz w:val="18"/>
              </w:rPr>
            </w:pPr>
            <w:r>
              <w:rPr>
                <w:b/>
                <w:sz w:val="18"/>
              </w:rPr>
              <w:t>（</w:t>
            </w:r>
            <w:r>
              <w:rPr>
                <w:b/>
                <w:sz w:val="18"/>
              </w:rPr>
              <w:t>61-80</w:t>
            </w:r>
            <w:r>
              <w:rPr>
                <w:b/>
                <w:sz w:val="18"/>
              </w:rPr>
              <w:t>列）</w:t>
            </w:r>
          </w:p>
        </w:tc>
        <w:tc>
          <w:tcPr>
            <w:tcW w:w="4403" w:type="dxa"/>
            <w:tcBorders>
              <w:top w:val="single" w:sz="12" w:space="0" w:color="000000"/>
              <w:bottom w:val="double" w:sz="4" w:space="0" w:color="000000"/>
            </w:tcBorders>
            <w:vAlign w:val="center"/>
          </w:tcPr>
          <w:p w:rsidR="00576439" w:rsidRDefault="003235EC">
            <w:pPr>
              <w:spacing w:line="240" w:lineRule="auto"/>
              <w:jc w:val="center"/>
              <w:rPr>
                <w:b/>
                <w:sz w:val="18"/>
              </w:rPr>
            </w:pPr>
            <w:r>
              <w:rPr>
                <w:b/>
                <w:sz w:val="18"/>
              </w:rPr>
              <w:t>描述</w:t>
            </w:r>
          </w:p>
        </w:tc>
        <w:tc>
          <w:tcPr>
            <w:tcW w:w="1815" w:type="dxa"/>
            <w:tcBorders>
              <w:top w:val="single" w:sz="12" w:space="0" w:color="000000"/>
              <w:bottom w:val="double" w:sz="4" w:space="0" w:color="000000"/>
            </w:tcBorders>
            <w:vAlign w:val="center"/>
          </w:tcPr>
          <w:p w:rsidR="00576439" w:rsidRDefault="003235EC">
            <w:pPr>
              <w:spacing w:line="240" w:lineRule="auto"/>
              <w:jc w:val="center"/>
              <w:rPr>
                <w:b/>
                <w:sz w:val="18"/>
              </w:rPr>
            </w:pPr>
            <w:r>
              <w:rPr>
                <w:b/>
                <w:sz w:val="18"/>
              </w:rPr>
              <w:t>格式</w:t>
            </w:r>
          </w:p>
          <w:p w:rsidR="00576439" w:rsidRDefault="003235EC">
            <w:pPr>
              <w:spacing w:line="240" w:lineRule="auto"/>
              <w:jc w:val="center"/>
              <w:rPr>
                <w:b/>
                <w:sz w:val="18"/>
              </w:rPr>
            </w:pPr>
            <w:r>
              <w:rPr>
                <w:b/>
                <w:sz w:val="18"/>
              </w:rPr>
              <w:t>（</w:t>
            </w:r>
            <w:r>
              <w:rPr>
                <w:b/>
                <w:sz w:val="18"/>
              </w:rPr>
              <w:t>FORTRAN</w:t>
            </w:r>
            <w:r>
              <w:rPr>
                <w:b/>
                <w:sz w:val="18"/>
              </w:rPr>
              <w:t>）</w:t>
            </w:r>
          </w:p>
        </w:tc>
      </w:tr>
      <w:tr w:rsidR="00576439">
        <w:tc>
          <w:tcPr>
            <w:tcW w:w="3107" w:type="dxa"/>
            <w:tcBorders>
              <w:top w:val="double" w:sz="4" w:space="0" w:color="000000"/>
            </w:tcBorders>
            <w:vAlign w:val="center"/>
          </w:tcPr>
          <w:p w:rsidR="00576439" w:rsidRDefault="003235EC">
            <w:pPr>
              <w:spacing w:line="240" w:lineRule="auto"/>
              <w:jc w:val="center"/>
              <w:rPr>
                <w:sz w:val="18"/>
              </w:rPr>
            </w:pPr>
            <w:r>
              <w:rPr>
                <w:sz w:val="18"/>
              </w:rPr>
              <w:t>RINEX VERSION / TYPE</w:t>
            </w:r>
          </w:p>
        </w:tc>
        <w:tc>
          <w:tcPr>
            <w:tcW w:w="4403" w:type="dxa"/>
            <w:tcBorders>
              <w:top w:val="double" w:sz="4" w:space="0" w:color="000000"/>
            </w:tcBorders>
            <w:vAlign w:val="center"/>
          </w:tcPr>
          <w:p w:rsidR="00576439" w:rsidRDefault="003235EC">
            <w:pPr>
              <w:spacing w:line="240" w:lineRule="auto"/>
              <w:rPr>
                <w:sz w:val="18"/>
              </w:rPr>
            </w:pPr>
            <w:r>
              <w:rPr>
                <w:sz w:val="18"/>
              </w:rPr>
              <w:t>-RINEX</w:t>
            </w:r>
            <w:r>
              <w:rPr>
                <w:sz w:val="18"/>
              </w:rPr>
              <w:t>版本：</w:t>
            </w:r>
            <w:r w:rsidR="002636CC">
              <w:rPr>
                <w:sz w:val="18"/>
              </w:rPr>
              <w:t>3.03</w:t>
            </w:r>
            <w:r w:rsidR="00950676">
              <w:rPr>
                <w:sz w:val="18"/>
              </w:rPr>
              <w:t>e</w:t>
            </w:r>
          </w:p>
          <w:p w:rsidR="00576439" w:rsidRDefault="003235EC">
            <w:pPr>
              <w:spacing w:line="240" w:lineRule="auto"/>
              <w:rPr>
                <w:sz w:val="18"/>
              </w:rPr>
            </w:pPr>
            <w:r>
              <w:rPr>
                <w:sz w:val="18"/>
              </w:rPr>
              <w:t>-</w:t>
            </w:r>
            <w:r>
              <w:rPr>
                <w:sz w:val="18"/>
              </w:rPr>
              <w:t>文件类型：（</w:t>
            </w:r>
            <w:r>
              <w:rPr>
                <w:sz w:val="18"/>
              </w:rPr>
              <w:t>‘N’</w:t>
            </w:r>
            <w:r>
              <w:rPr>
                <w:sz w:val="18"/>
              </w:rPr>
              <w:t>：导航文件）</w:t>
            </w:r>
          </w:p>
          <w:p w:rsidR="00576439" w:rsidRDefault="003235EC" w:rsidP="00950676">
            <w:pPr>
              <w:spacing w:line="240" w:lineRule="auto"/>
              <w:rPr>
                <w:sz w:val="18"/>
              </w:rPr>
            </w:pPr>
            <w:r>
              <w:rPr>
                <w:sz w:val="18"/>
              </w:rPr>
              <w:t>-</w:t>
            </w:r>
            <w:r>
              <w:rPr>
                <w:sz w:val="18"/>
              </w:rPr>
              <w:t>卫星系统</w:t>
            </w:r>
          </w:p>
        </w:tc>
        <w:tc>
          <w:tcPr>
            <w:tcW w:w="1815" w:type="dxa"/>
            <w:tcBorders>
              <w:top w:val="double" w:sz="4" w:space="0" w:color="000000"/>
            </w:tcBorders>
          </w:tcPr>
          <w:p w:rsidR="00576439" w:rsidRDefault="003235EC">
            <w:pPr>
              <w:spacing w:line="240" w:lineRule="auto"/>
              <w:jc w:val="center"/>
              <w:rPr>
                <w:sz w:val="18"/>
              </w:rPr>
            </w:pPr>
            <w:r>
              <w:rPr>
                <w:sz w:val="18"/>
              </w:rPr>
              <w:t>F9.2</w:t>
            </w:r>
            <w:r>
              <w:rPr>
                <w:sz w:val="18"/>
              </w:rPr>
              <w:t>，</w:t>
            </w:r>
            <w:r>
              <w:rPr>
                <w:sz w:val="18"/>
              </w:rPr>
              <w:t>A1</w:t>
            </w:r>
            <w:r>
              <w:rPr>
                <w:sz w:val="18"/>
              </w:rPr>
              <w:t>，</w:t>
            </w:r>
            <w:r>
              <w:rPr>
                <w:sz w:val="18"/>
              </w:rPr>
              <w:t>10X</w:t>
            </w:r>
            <w:r>
              <w:rPr>
                <w:sz w:val="18"/>
              </w:rPr>
              <w:t>，</w:t>
            </w:r>
          </w:p>
          <w:p w:rsidR="00576439" w:rsidRDefault="003235EC">
            <w:pPr>
              <w:spacing w:line="240" w:lineRule="auto"/>
              <w:jc w:val="center"/>
              <w:rPr>
                <w:sz w:val="18"/>
              </w:rPr>
            </w:pPr>
            <w:r>
              <w:rPr>
                <w:sz w:val="18"/>
              </w:rPr>
              <w:t xml:space="preserve">  A1</w:t>
            </w:r>
            <w:r>
              <w:rPr>
                <w:sz w:val="18"/>
              </w:rPr>
              <w:t>，</w:t>
            </w:r>
            <w:r>
              <w:rPr>
                <w:sz w:val="18"/>
              </w:rPr>
              <w:t>19X</w:t>
            </w:r>
            <w:r>
              <w:rPr>
                <w:sz w:val="18"/>
              </w:rPr>
              <w:t>，</w:t>
            </w:r>
          </w:p>
          <w:p w:rsidR="00576439" w:rsidRDefault="003235EC">
            <w:pPr>
              <w:spacing w:line="240" w:lineRule="auto"/>
              <w:ind w:firstLine="420"/>
              <w:rPr>
                <w:sz w:val="18"/>
              </w:rPr>
            </w:pPr>
            <w:r>
              <w:rPr>
                <w:sz w:val="18"/>
              </w:rPr>
              <w:t>A1</w:t>
            </w:r>
            <w:r>
              <w:rPr>
                <w:sz w:val="18"/>
              </w:rPr>
              <w:t>，</w:t>
            </w:r>
            <w:r>
              <w:rPr>
                <w:sz w:val="18"/>
              </w:rPr>
              <w:t>19X</w:t>
            </w:r>
          </w:p>
          <w:p w:rsidR="00576439" w:rsidRDefault="00576439">
            <w:pPr>
              <w:spacing w:line="240" w:lineRule="auto"/>
              <w:jc w:val="center"/>
              <w:rPr>
                <w:sz w:val="18"/>
              </w:rPr>
            </w:pPr>
          </w:p>
        </w:tc>
      </w:tr>
      <w:tr w:rsidR="00576439">
        <w:tc>
          <w:tcPr>
            <w:tcW w:w="3107" w:type="dxa"/>
            <w:vAlign w:val="center"/>
          </w:tcPr>
          <w:p w:rsidR="00576439" w:rsidRDefault="003235EC">
            <w:pPr>
              <w:spacing w:line="240" w:lineRule="auto"/>
              <w:jc w:val="center"/>
              <w:rPr>
                <w:sz w:val="18"/>
              </w:rPr>
            </w:pPr>
            <w:r>
              <w:rPr>
                <w:sz w:val="18"/>
              </w:rPr>
              <w:t>PGM / RUN BY / DATE</w:t>
            </w:r>
          </w:p>
        </w:tc>
        <w:tc>
          <w:tcPr>
            <w:tcW w:w="4403" w:type="dxa"/>
            <w:vAlign w:val="center"/>
          </w:tcPr>
          <w:p w:rsidR="00576439" w:rsidRDefault="003235EC">
            <w:pPr>
              <w:spacing w:line="240" w:lineRule="auto"/>
              <w:rPr>
                <w:sz w:val="18"/>
              </w:rPr>
            </w:pPr>
            <w:r>
              <w:rPr>
                <w:sz w:val="18"/>
              </w:rPr>
              <w:t>-</w:t>
            </w:r>
            <w:r>
              <w:rPr>
                <w:sz w:val="18"/>
              </w:rPr>
              <w:t>生成当前文件的程序名</w:t>
            </w:r>
          </w:p>
          <w:p w:rsidR="00576439" w:rsidRDefault="003235EC">
            <w:pPr>
              <w:spacing w:line="240" w:lineRule="auto"/>
              <w:rPr>
                <w:sz w:val="18"/>
              </w:rPr>
            </w:pPr>
            <w:r>
              <w:rPr>
                <w:sz w:val="18"/>
              </w:rPr>
              <w:t>-</w:t>
            </w:r>
            <w:r>
              <w:rPr>
                <w:sz w:val="18"/>
              </w:rPr>
              <w:t>生成当前文件的机构名</w:t>
            </w:r>
          </w:p>
          <w:p w:rsidR="00576439" w:rsidRDefault="003235EC">
            <w:pPr>
              <w:spacing w:line="240" w:lineRule="auto"/>
              <w:rPr>
                <w:sz w:val="18"/>
              </w:rPr>
            </w:pPr>
            <w:r>
              <w:rPr>
                <w:sz w:val="18"/>
              </w:rPr>
              <w:lastRenderedPageBreak/>
              <w:t>-</w:t>
            </w:r>
            <w:r>
              <w:rPr>
                <w:sz w:val="18"/>
              </w:rPr>
              <w:t>文件生成日期</w:t>
            </w:r>
          </w:p>
          <w:p w:rsidR="00576439" w:rsidRDefault="003235EC">
            <w:pPr>
              <w:spacing w:line="240" w:lineRule="auto"/>
              <w:rPr>
                <w:sz w:val="18"/>
              </w:rPr>
            </w:pPr>
            <w:r>
              <w:rPr>
                <w:sz w:val="18"/>
              </w:rPr>
              <w:t xml:space="preserve">   </w:t>
            </w:r>
            <w:r>
              <w:rPr>
                <w:sz w:val="18"/>
              </w:rPr>
              <w:t>格式：</w:t>
            </w:r>
            <w:r>
              <w:rPr>
                <w:sz w:val="18"/>
              </w:rPr>
              <w:t>yyyymmdd hhmmss zone</w:t>
            </w:r>
          </w:p>
          <w:p w:rsidR="00576439" w:rsidRDefault="003235EC">
            <w:pPr>
              <w:spacing w:line="240" w:lineRule="auto"/>
              <w:rPr>
                <w:sz w:val="18"/>
              </w:rPr>
            </w:pPr>
            <w:r>
              <w:rPr>
                <w:sz w:val="18"/>
              </w:rPr>
              <w:t xml:space="preserve">   zone</w:t>
            </w:r>
            <w:r>
              <w:rPr>
                <w:sz w:val="18"/>
              </w:rPr>
              <w:t>：</w:t>
            </w:r>
            <w:r>
              <w:rPr>
                <w:sz w:val="18"/>
              </w:rPr>
              <w:t>3-4</w:t>
            </w:r>
            <w:r>
              <w:rPr>
                <w:sz w:val="18"/>
              </w:rPr>
              <w:t>字符表示时区</w:t>
            </w:r>
          </w:p>
          <w:p w:rsidR="00576439" w:rsidRDefault="003235EC">
            <w:pPr>
              <w:spacing w:line="240" w:lineRule="auto"/>
              <w:rPr>
                <w:sz w:val="18"/>
              </w:rPr>
            </w:pPr>
            <w:r>
              <w:rPr>
                <w:sz w:val="18"/>
              </w:rPr>
              <w:t xml:space="preserve">       </w:t>
            </w:r>
            <w:r>
              <w:rPr>
                <w:sz w:val="18"/>
              </w:rPr>
              <w:t>建议使用</w:t>
            </w:r>
            <w:r>
              <w:rPr>
                <w:sz w:val="18"/>
              </w:rPr>
              <w:t>UTC</w:t>
            </w:r>
          </w:p>
          <w:p w:rsidR="00576439" w:rsidRDefault="003235EC">
            <w:pPr>
              <w:spacing w:line="240" w:lineRule="auto"/>
              <w:rPr>
                <w:sz w:val="18"/>
              </w:rPr>
            </w:pPr>
            <w:r>
              <w:rPr>
                <w:sz w:val="18"/>
              </w:rPr>
              <w:t>LCL</w:t>
            </w:r>
          </w:p>
        </w:tc>
        <w:tc>
          <w:tcPr>
            <w:tcW w:w="1815" w:type="dxa"/>
          </w:tcPr>
          <w:p w:rsidR="00576439" w:rsidRDefault="003235EC">
            <w:pPr>
              <w:spacing w:line="240" w:lineRule="auto"/>
              <w:jc w:val="center"/>
              <w:rPr>
                <w:sz w:val="18"/>
              </w:rPr>
            </w:pPr>
            <w:r>
              <w:rPr>
                <w:sz w:val="18"/>
              </w:rPr>
              <w:lastRenderedPageBreak/>
              <w:t>A20</w:t>
            </w:r>
            <w:r>
              <w:rPr>
                <w:sz w:val="18"/>
              </w:rPr>
              <w:t>，</w:t>
            </w:r>
          </w:p>
          <w:p w:rsidR="00576439" w:rsidRDefault="003235EC">
            <w:pPr>
              <w:spacing w:line="240" w:lineRule="auto"/>
              <w:jc w:val="center"/>
              <w:rPr>
                <w:sz w:val="18"/>
              </w:rPr>
            </w:pPr>
            <w:r>
              <w:rPr>
                <w:sz w:val="18"/>
              </w:rPr>
              <w:t>A20</w:t>
            </w:r>
            <w:r>
              <w:rPr>
                <w:sz w:val="18"/>
              </w:rPr>
              <w:t>，</w:t>
            </w:r>
          </w:p>
          <w:p w:rsidR="00576439" w:rsidRDefault="003235EC">
            <w:pPr>
              <w:spacing w:line="240" w:lineRule="auto"/>
              <w:ind w:firstLineChars="250" w:firstLine="450"/>
              <w:rPr>
                <w:sz w:val="18"/>
              </w:rPr>
            </w:pPr>
            <w:r>
              <w:rPr>
                <w:sz w:val="18"/>
              </w:rPr>
              <w:lastRenderedPageBreak/>
              <w:t>A20</w:t>
            </w:r>
          </w:p>
        </w:tc>
      </w:tr>
      <w:tr w:rsidR="00576439">
        <w:tc>
          <w:tcPr>
            <w:tcW w:w="3107" w:type="dxa"/>
            <w:vAlign w:val="center"/>
          </w:tcPr>
          <w:p w:rsidR="00576439" w:rsidRDefault="003235EC">
            <w:pPr>
              <w:spacing w:line="240" w:lineRule="auto"/>
              <w:jc w:val="center"/>
              <w:rPr>
                <w:sz w:val="18"/>
              </w:rPr>
            </w:pPr>
            <w:r>
              <w:rPr>
                <w:sz w:val="18"/>
              </w:rPr>
              <w:lastRenderedPageBreak/>
              <w:t>*COMMENT</w:t>
            </w:r>
          </w:p>
        </w:tc>
        <w:tc>
          <w:tcPr>
            <w:tcW w:w="4403" w:type="dxa"/>
            <w:vAlign w:val="center"/>
          </w:tcPr>
          <w:p w:rsidR="00576439" w:rsidRDefault="003235EC">
            <w:pPr>
              <w:spacing w:line="240" w:lineRule="auto"/>
              <w:rPr>
                <w:sz w:val="18"/>
              </w:rPr>
            </w:pPr>
            <w:r>
              <w:rPr>
                <w:sz w:val="18"/>
              </w:rPr>
              <w:t>注释行</w:t>
            </w:r>
          </w:p>
        </w:tc>
        <w:tc>
          <w:tcPr>
            <w:tcW w:w="1815" w:type="dxa"/>
          </w:tcPr>
          <w:p w:rsidR="00576439" w:rsidRDefault="003235EC">
            <w:pPr>
              <w:spacing w:line="240" w:lineRule="auto"/>
              <w:jc w:val="center"/>
              <w:rPr>
                <w:sz w:val="18"/>
              </w:rPr>
            </w:pPr>
            <w:r>
              <w:rPr>
                <w:sz w:val="18"/>
              </w:rPr>
              <w:t>A60</w:t>
            </w:r>
          </w:p>
        </w:tc>
      </w:tr>
      <w:tr w:rsidR="00576439">
        <w:tc>
          <w:tcPr>
            <w:tcW w:w="3107" w:type="dxa"/>
            <w:vAlign w:val="center"/>
          </w:tcPr>
          <w:p w:rsidR="00576439" w:rsidRDefault="003235EC">
            <w:pPr>
              <w:spacing w:line="240" w:lineRule="auto"/>
              <w:jc w:val="center"/>
              <w:rPr>
                <w:sz w:val="18"/>
              </w:rPr>
            </w:pPr>
            <w:r>
              <w:rPr>
                <w:sz w:val="18"/>
              </w:rPr>
              <w:t>IONOSPHERIC CORR</w:t>
            </w:r>
          </w:p>
        </w:tc>
        <w:tc>
          <w:tcPr>
            <w:tcW w:w="4403" w:type="dxa"/>
            <w:vAlign w:val="center"/>
          </w:tcPr>
          <w:p w:rsidR="00576439" w:rsidRDefault="003235EC">
            <w:pPr>
              <w:spacing w:line="240" w:lineRule="auto"/>
              <w:rPr>
                <w:sz w:val="18"/>
              </w:rPr>
            </w:pPr>
            <w:r>
              <w:rPr>
                <w:sz w:val="18"/>
              </w:rPr>
              <w:t>电离层校正参数</w:t>
            </w:r>
          </w:p>
          <w:p w:rsidR="00576439" w:rsidRDefault="003235EC">
            <w:pPr>
              <w:spacing w:line="240" w:lineRule="auto"/>
              <w:rPr>
                <w:sz w:val="18"/>
              </w:rPr>
            </w:pPr>
            <w:r>
              <w:rPr>
                <w:sz w:val="18"/>
              </w:rPr>
              <w:t>-</w:t>
            </w:r>
            <w:r>
              <w:rPr>
                <w:sz w:val="18"/>
              </w:rPr>
              <w:t>校正类型</w:t>
            </w:r>
          </w:p>
          <w:p w:rsidR="00576439" w:rsidRDefault="003235EC">
            <w:pPr>
              <w:spacing w:line="240" w:lineRule="auto"/>
              <w:ind w:firstLineChars="100" w:firstLine="180"/>
              <w:rPr>
                <w:sz w:val="18"/>
              </w:rPr>
            </w:pPr>
            <w:r>
              <w:rPr>
                <w:sz w:val="18"/>
              </w:rPr>
              <w:t>GAL  = Galileo     ai0 – ai2</w:t>
            </w:r>
          </w:p>
          <w:p w:rsidR="00576439" w:rsidRDefault="003235EC">
            <w:pPr>
              <w:spacing w:line="240" w:lineRule="auto"/>
              <w:ind w:firstLineChars="100" w:firstLine="180"/>
              <w:rPr>
                <w:sz w:val="18"/>
              </w:rPr>
            </w:pPr>
            <w:r>
              <w:rPr>
                <w:sz w:val="18"/>
              </w:rPr>
              <w:t>GPSA = GPS      alpha0 - alpha3</w:t>
            </w:r>
          </w:p>
          <w:p w:rsidR="00576439" w:rsidRDefault="003235EC">
            <w:pPr>
              <w:spacing w:line="240" w:lineRule="auto"/>
              <w:ind w:firstLineChars="100" w:firstLine="180"/>
              <w:rPr>
                <w:sz w:val="18"/>
              </w:rPr>
            </w:pPr>
            <w:r>
              <w:rPr>
                <w:sz w:val="18"/>
              </w:rPr>
              <w:t>GPSB = GPS      beta0 - beta3</w:t>
            </w:r>
          </w:p>
          <w:p w:rsidR="00576439" w:rsidRDefault="003235EC">
            <w:pPr>
              <w:spacing w:line="240" w:lineRule="auto"/>
              <w:ind w:firstLineChars="100" w:firstLine="180"/>
              <w:rPr>
                <w:sz w:val="18"/>
              </w:rPr>
            </w:pPr>
            <w:r>
              <w:rPr>
                <w:sz w:val="18"/>
              </w:rPr>
              <w:t>BDS1= BDS   alpha1- alpha3</w:t>
            </w:r>
          </w:p>
          <w:p w:rsidR="00576439" w:rsidRDefault="003235EC">
            <w:pPr>
              <w:spacing w:line="240" w:lineRule="auto"/>
              <w:ind w:firstLineChars="100" w:firstLine="180"/>
              <w:rPr>
                <w:sz w:val="18"/>
              </w:rPr>
            </w:pPr>
            <w:r>
              <w:rPr>
                <w:sz w:val="18"/>
              </w:rPr>
              <w:t>BDS2= BDS   alpha4- alpha6</w:t>
            </w:r>
          </w:p>
          <w:p w:rsidR="00576439" w:rsidRDefault="003235EC">
            <w:pPr>
              <w:spacing w:line="240" w:lineRule="auto"/>
              <w:ind w:firstLineChars="100" w:firstLine="180"/>
              <w:rPr>
                <w:sz w:val="18"/>
              </w:rPr>
            </w:pPr>
            <w:r>
              <w:rPr>
                <w:sz w:val="18"/>
              </w:rPr>
              <w:t>BDS3= BDS   alpha7- alpha9</w:t>
            </w:r>
          </w:p>
          <w:p w:rsidR="00576439" w:rsidRDefault="003235EC">
            <w:pPr>
              <w:spacing w:line="240" w:lineRule="auto"/>
              <w:ind w:firstLineChars="100" w:firstLine="180"/>
              <w:rPr>
                <w:sz w:val="18"/>
              </w:rPr>
            </w:pPr>
            <w:r>
              <w:rPr>
                <w:sz w:val="18"/>
              </w:rPr>
              <w:t>BDSA = BDS alpha0 - alpha3</w:t>
            </w:r>
          </w:p>
          <w:p w:rsidR="00576439" w:rsidRDefault="003235EC">
            <w:pPr>
              <w:spacing w:line="240" w:lineRule="auto"/>
              <w:ind w:firstLineChars="100" w:firstLine="180"/>
              <w:rPr>
                <w:sz w:val="18"/>
              </w:rPr>
            </w:pPr>
            <w:r>
              <w:rPr>
                <w:sz w:val="18"/>
              </w:rPr>
              <w:t>BDSB = BDS beta0 - beta3</w:t>
            </w:r>
          </w:p>
          <w:p w:rsidR="00576439" w:rsidRDefault="003235EC">
            <w:pPr>
              <w:spacing w:line="240" w:lineRule="auto"/>
              <w:ind w:firstLineChars="100" w:firstLine="180"/>
              <w:rPr>
                <w:sz w:val="18"/>
              </w:rPr>
            </w:pPr>
            <w:r>
              <w:rPr>
                <w:sz w:val="18"/>
              </w:rPr>
              <w:t>QZSA = QZS alpha0 - alpha3</w:t>
            </w:r>
          </w:p>
          <w:p w:rsidR="00576439" w:rsidRDefault="003235EC">
            <w:pPr>
              <w:spacing w:line="240" w:lineRule="auto"/>
              <w:ind w:firstLineChars="100" w:firstLine="180"/>
              <w:rPr>
                <w:sz w:val="18"/>
              </w:rPr>
            </w:pPr>
            <w:r>
              <w:rPr>
                <w:sz w:val="18"/>
              </w:rPr>
              <w:t>QZSB = QZS beta0 - beta3</w:t>
            </w:r>
          </w:p>
          <w:p w:rsidR="00576439" w:rsidRDefault="003235EC">
            <w:pPr>
              <w:spacing w:line="240" w:lineRule="auto"/>
              <w:ind w:firstLineChars="100" w:firstLine="180"/>
              <w:rPr>
                <w:sz w:val="18"/>
              </w:rPr>
            </w:pPr>
            <w:r>
              <w:rPr>
                <w:sz w:val="18"/>
              </w:rPr>
              <w:t>IRNA = IRNSS alpha0 - alpha3</w:t>
            </w:r>
          </w:p>
          <w:p w:rsidR="00576439" w:rsidRDefault="003235EC">
            <w:pPr>
              <w:spacing w:line="240" w:lineRule="auto"/>
              <w:ind w:firstLineChars="100" w:firstLine="180"/>
              <w:rPr>
                <w:sz w:val="18"/>
              </w:rPr>
            </w:pPr>
            <w:r>
              <w:rPr>
                <w:sz w:val="18"/>
              </w:rPr>
              <w:t>IRNB = IRNSS beta0 - beta3</w:t>
            </w:r>
          </w:p>
          <w:p w:rsidR="00950676" w:rsidRDefault="00950676">
            <w:pPr>
              <w:spacing w:line="240" w:lineRule="auto"/>
              <w:ind w:firstLineChars="100" w:firstLine="180"/>
              <w:rPr>
                <w:sz w:val="18"/>
              </w:rPr>
            </w:pPr>
          </w:p>
          <w:p w:rsidR="00576439" w:rsidRDefault="003235EC">
            <w:pPr>
              <w:spacing w:line="240" w:lineRule="auto"/>
              <w:rPr>
                <w:sz w:val="18"/>
              </w:rPr>
            </w:pPr>
            <w:r>
              <w:rPr>
                <w:sz w:val="18"/>
              </w:rPr>
              <w:t>-</w:t>
            </w:r>
            <w:r>
              <w:rPr>
                <w:sz w:val="18"/>
              </w:rPr>
              <w:t>参数</w:t>
            </w:r>
          </w:p>
          <w:p w:rsidR="00576439" w:rsidRDefault="003235EC">
            <w:pPr>
              <w:spacing w:line="240" w:lineRule="auto"/>
              <w:rPr>
                <w:sz w:val="18"/>
              </w:rPr>
            </w:pPr>
            <w:r>
              <w:rPr>
                <w:sz w:val="18"/>
              </w:rPr>
              <w:t xml:space="preserve">   GPS: alpha0-alpha3 or beta0-beta3</w:t>
            </w:r>
          </w:p>
          <w:p w:rsidR="00576439" w:rsidRDefault="003235EC">
            <w:pPr>
              <w:spacing w:line="240" w:lineRule="auto"/>
              <w:ind w:firstLineChars="150" w:firstLine="270"/>
              <w:rPr>
                <w:sz w:val="18"/>
              </w:rPr>
            </w:pPr>
            <w:r>
              <w:rPr>
                <w:sz w:val="18"/>
              </w:rPr>
              <w:t xml:space="preserve">GAL: ai0, ai1, ai2, </w:t>
            </w:r>
            <w:r>
              <w:rPr>
                <w:sz w:val="18"/>
              </w:rPr>
              <w:t>空格</w:t>
            </w:r>
          </w:p>
          <w:p w:rsidR="00950676" w:rsidRDefault="003235EC">
            <w:pPr>
              <w:spacing w:line="240" w:lineRule="auto"/>
              <w:ind w:firstLineChars="150" w:firstLine="270"/>
              <w:rPr>
                <w:sz w:val="18"/>
              </w:rPr>
            </w:pPr>
            <w:r>
              <w:rPr>
                <w:sz w:val="18"/>
              </w:rPr>
              <w:t xml:space="preserve">BDS: </w:t>
            </w:r>
            <w:r w:rsidR="00950676">
              <w:rPr>
                <w:rFonts w:hint="eastAsia"/>
                <w:sz w:val="18"/>
              </w:rPr>
              <w:t>对于</w:t>
            </w:r>
            <w:r w:rsidR="00950676">
              <w:rPr>
                <w:rFonts w:hint="eastAsia"/>
                <w:sz w:val="18"/>
              </w:rPr>
              <w:t>B1I</w:t>
            </w:r>
            <w:r w:rsidR="00950676">
              <w:rPr>
                <w:rFonts w:hint="eastAsia"/>
                <w:sz w:val="18"/>
              </w:rPr>
              <w:t>、</w:t>
            </w:r>
            <w:r w:rsidR="00950676">
              <w:rPr>
                <w:sz w:val="18"/>
              </w:rPr>
              <w:t>B2I</w:t>
            </w:r>
            <w:r w:rsidR="00950676">
              <w:rPr>
                <w:sz w:val="18"/>
              </w:rPr>
              <w:t>、</w:t>
            </w:r>
            <w:r w:rsidR="00950676">
              <w:rPr>
                <w:sz w:val="18"/>
              </w:rPr>
              <w:t>B3I</w:t>
            </w:r>
            <w:r w:rsidR="00950676">
              <w:rPr>
                <w:sz w:val="18"/>
              </w:rPr>
              <w:t>频点为</w:t>
            </w:r>
          </w:p>
          <w:p w:rsidR="00576439" w:rsidRDefault="00950676" w:rsidP="00950676">
            <w:pPr>
              <w:spacing w:line="240" w:lineRule="auto"/>
              <w:ind w:firstLineChars="450" w:firstLine="810"/>
              <w:rPr>
                <w:sz w:val="18"/>
              </w:rPr>
            </w:pPr>
            <w:r>
              <w:rPr>
                <w:sz w:val="18"/>
              </w:rPr>
              <w:t xml:space="preserve">alpha0-alpha3 </w:t>
            </w:r>
            <w:r>
              <w:rPr>
                <w:rFonts w:hint="eastAsia"/>
                <w:sz w:val="18"/>
              </w:rPr>
              <w:t>或</w:t>
            </w:r>
            <w:r w:rsidR="003235EC">
              <w:rPr>
                <w:sz w:val="18"/>
              </w:rPr>
              <w:t xml:space="preserve"> beta0-beta3</w:t>
            </w:r>
          </w:p>
          <w:p w:rsidR="00950676" w:rsidRDefault="00950676" w:rsidP="00950676">
            <w:pPr>
              <w:spacing w:line="240" w:lineRule="auto"/>
              <w:ind w:firstLineChars="450" w:firstLine="810"/>
              <w:rPr>
                <w:sz w:val="18"/>
              </w:rPr>
            </w:pPr>
            <w:r>
              <w:rPr>
                <w:rFonts w:hint="eastAsia"/>
                <w:sz w:val="18"/>
              </w:rPr>
              <w:t>对于</w:t>
            </w:r>
            <w:r>
              <w:rPr>
                <w:rFonts w:hint="eastAsia"/>
                <w:sz w:val="18"/>
              </w:rPr>
              <w:t>B1C</w:t>
            </w:r>
            <w:r>
              <w:rPr>
                <w:sz w:val="18"/>
              </w:rPr>
              <w:t>、</w:t>
            </w:r>
            <w:r>
              <w:rPr>
                <w:sz w:val="18"/>
              </w:rPr>
              <w:t>B2a</w:t>
            </w:r>
            <w:r>
              <w:rPr>
                <w:sz w:val="18"/>
              </w:rPr>
              <w:t>、</w:t>
            </w:r>
            <w:r>
              <w:rPr>
                <w:sz w:val="18"/>
              </w:rPr>
              <w:t>B2b</w:t>
            </w:r>
            <w:r>
              <w:rPr>
                <w:sz w:val="18"/>
              </w:rPr>
              <w:t>频点为</w:t>
            </w:r>
          </w:p>
          <w:p w:rsidR="00576439" w:rsidRDefault="003235EC" w:rsidP="00950676">
            <w:pPr>
              <w:spacing w:line="240" w:lineRule="auto"/>
              <w:ind w:firstLineChars="500" w:firstLine="900"/>
              <w:rPr>
                <w:sz w:val="18"/>
              </w:rPr>
            </w:pPr>
            <w:r>
              <w:rPr>
                <w:sz w:val="18"/>
              </w:rPr>
              <w:t xml:space="preserve">alpha1-alpha3, </w:t>
            </w:r>
            <w:r w:rsidR="00950676">
              <w:rPr>
                <w:sz w:val="18"/>
              </w:rPr>
              <w:t>空格</w:t>
            </w:r>
          </w:p>
          <w:p w:rsidR="00576439" w:rsidRDefault="003235EC" w:rsidP="00950676">
            <w:pPr>
              <w:spacing w:line="240" w:lineRule="auto"/>
              <w:ind w:firstLineChars="500" w:firstLine="900"/>
              <w:rPr>
                <w:sz w:val="18"/>
              </w:rPr>
            </w:pPr>
            <w:r>
              <w:rPr>
                <w:sz w:val="18"/>
              </w:rPr>
              <w:t>或</w:t>
            </w:r>
            <w:r>
              <w:rPr>
                <w:sz w:val="18"/>
              </w:rPr>
              <w:t xml:space="preserve">alpha4-alpha6, </w:t>
            </w:r>
            <w:r w:rsidR="00950676">
              <w:rPr>
                <w:sz w:val="18"/>
              </w:rPr>
              <w:t>空格</w:t>
            </w:r>
          </w:p>
          <w:p w:rsidR="00576439" w:rsidRDefault="003235EC" w:rsidP="00950676">
            <w:pPr>
              <w:spacing w:line="240" w:lineRule="auto"/>
              <w:ind w:firstLineChars="500" w:firstLine="900"/>
              <w:rPr>
                <w:sz w:val="18"/>
              </w:rPr>
            </w:pPr>
            <w:r>
              <w:rPr>
                <w:sz w:val="18"/>
              </w:rPr>
              <w:t>或</w:t>
            </w:r>
            <w:r>
              <w:rPr>
                <w:sz w:val="18"/>
              </w:rPr>
              <w:t xml:space="preserve">alpha7-alpha9, </w:t>
            </w:r>
            <w:r w:rsidR="00950676">
              <w:rPr>
                <w:sz w:val="18"/>
              </w:rPr>
              <w:t>空格</w:t>
            </w:r>
          </w:p>
          <w:p w:rsidR="00576439" w:rsidRDefault="003235EC">
            <w:pPr>
              <w:spacing w:line="240" w:lineRule="auto"/>
              <w:ind w:firstLineChars="150" w:firstLine="270"/>
              <w:rPr>
                <w:sz w:val="18"/>
              </w:rPr>
            </w:pPr>
            <w:r>
              <w:rPr>
                <w:sz w:val="18"/>
              </w:rPr>
              <w:t>IRNA</w:t>
            </w:r>
            <w:r>
              <w:rPr>
                <w:sz w:val="18"/>
              </w:rPr>
              <w:t>：</w:t>
            </w:r>
            <w:r>
              <w:rPr>
                <w:sz w:val="18"/>
              </w:rPr>
              <w:t>IRNSS alpha0 - alpha3</w:t>
            </w:r>
          </w:p>
          <w:p w:rsidR="00576439" w:rsidRDefault="003235EC">
            <w:pPr>
              <w:spacing w:line="240" w:lineRule="auto"/>
              <w:ind w:firstLineChars="150" w:firstLine="270"/>
              <w:rPr>
                <w:sz w:val="18"/>
              </w:rPr>
            </w:pPr>
            <w:r>
              <w:rPr>
                <w:sz w:val="18"/>
              </w:rPr>
              <w:t>IRNB</w:t>
            </w:r>
            <w:r>
              <w:rPr>
                <w:sz w:val="18"/>
              </w:rPr>
              <w:t>：</w:t>
            </w:r>
            <w:r>
              <w:rPr>
                <w:sz w:val="18"/>
              </w:rPr>
              <w:t xml:space="preserve"> IRNSS beta0 - beta3</w:t>
            </w:r>
          </w:p>
          <w:p w:rsidR="00576439" w:rsidRDefault="00576439">
            <w:pPr>
              <w:spacing w:line="240" w:lineRule="auto"/>
              <w:ind w:firstLineChars="95" w:firstLine="171"/>
              <w:rPr>
                <w:sz w:val="18"/>
              </w:rPr>
            </w:pPr>
          </w:p>
          <w:p w:rsidR="00576439" w:rsidRDefault="003235EC">
            <w:pPr>
              <w:spacing w:line="240" w:lineRule="auto"/>
              <w:ind w:left="360" w:hangingChars="200" w:hanging="360"/>
              <w:rPr>
                <w:sz w:val="18"/>
              </w:rPr>
            </w:pPr>
            <w:r>
              <w:rPr>
                <w:sz w:val="18"/>
              </w:rPr>
              <w:t>-</w:t>
            </w:r>
            <w:r>
              <w:rPr>
                <w:sz w:val="18"/>
              </w:rPr>
              <w:t>时间标记（此字段仅应用于北斗导航星历文件，是</w:t>
            </w:r>
            <w:r>
              <w:rPr>
                <w:sz w:val="18"/>
              </w:rPr>
              <w:t>Toc</w:t>
            </w:r>
            <w:r>
              <w:rPr>
                <w:sz w:val="18"/>
              </w:rPr>
              <w:t>对应的时间）用</w:t>
            </w:r>
            <w:r>
              <w:rPr>
                <w:sz w:val="18"/>
              </w:rPr>
              <w:t>24</w:t>
            </w:r>
            <w:r>
              <w:rPr>
                <w:sz w:val="18"/>
              </w:rPr>
              <w:t>个字母表示一天内的</w:t>
            </w:r>
            <w:r>
              <w:rPr>
                <w:sz w:val="18"/>
              </w:rPr>
              <w:t>24</w:t>
            </w:r>
            <w:r>
              <w:rPr>
                <w:sz w:val="18"/>
              </w:rPr>
              <w:t>个小时，</w:t>
            </w:r>
            <w:r>
              <w:rPr>
                <w:sz w:val="18"/>
              </w:rPr>
              <w:t>a</w:t>
            </w:r>
            <w:r>
              <w:rPr>
                <w:sz w:val="18"/>
              </w:rPr>
              <w:t>：第一小时：</w:t>
            </w:r>
            <w:r>
              <w:rPr>
                <w:sz w:val="18"/>
              </w:rPr>
              <w:t>00h-01h</w:t>
            </w:r>
            <w:r>
              <w:rPr>
                <w:sz w:val="18"/>
              </w:rPr>
              <w:t>；</w:t>
            </w:r>
            <w:r>
              <w:rPr>
                <w:sz w:val="18"/>
              </w:rPr>
              <w:t>f=b</w:t>
            </w:r>
            <w:r>
              <w:rPr>
                <w:sz w:val="18"/>
              </w:rPr>
              <w:t>：第二小时：</w:t>
            </w:r>
            <w:r>
              <w:rPr>
                <w:sz w:val="18"/>
              </w:rPr>
              <w:t>01h-02h</w:t>
            </w:r>
            <w:r>
              <w:rPr>
                <w:sz w:val="18"/>
              </w:rPr>
              <w:t>；</w:t>
            </w:r>
            <w:r>
              <w:rPr>
                <w:sz w:val="18"/>
              </w:rPr>
              <w:t>…f=x</w:t>
            </w:r>
            <w:r>
              <w:rPr>
                <w:sz w:val="18"/>
              </w:rPr>
              <w:t>：第</w:t>
            </w:r>
            <w:r>
              <w:rPr>
                <w:sz w:val="18"/>
              </w:rPr>
              <w:t>24</w:t>
            </w:r>
            <w:r>
              <w:rPr>
                <w:sz w:val="18"/>
              </w:rPr>
              <w:t>小时：</w:t>
            </w:r>
            <w:r>
              <w:rPr>
                <w:sz w:val="18"/>
              </w:rPr>
              <w:t>23h-24h</w:t>
            </w:r>
            <w:r>
              <w:rPr>
                <w:sz w:val="18"/>
              </w:rPr>
              <w:t>。</w:t>
            </w:r>
          </w:p>
          <w:p w:rsidR="00576439" w:rsidRDefault="003235EC">
            <w:pPr>
              <w:spacing w:line="240" w:lineRule="auto"/>
              <w:rPr>
                <w:sz w:val="18"/>
              </w:rPr>
            </w:pPr>
            <w:r>
              <w:rPr>
                <w:sz w:val="18"/>
              </w:rPr>
              <w:t>-</w:t>
            </w:r>
            <w:r>
              <w:rPr>
                <w:sz w:val="18"/>
              </w:rPr>
              <w:t>获得电离层参数的卫星信息，卫星系统（</w:t>
            </w:r>
            <w:r>
              <w:rPr>
                <w:sz w:val="18"/>
              </w:rPr>
              <w:t>G</w:t>
            </w:r>
            <w:r>
              <w:rPr>
                <w:sz w:val="18"/>
              </w:rPr>
              <w:t>），卫星号（</w:t>
            </w:r>
            <w:r>
              <w:rPr>
                <w:sz w:val="18"/>
              </w:rPr>
              <w:t>PRN</w:t>
            </w:r>
            <w:r>
              <w:rPr>
                <w:sz w:val="18"/>
              </w:rPr>
              <w:t>）（此字段仅应用于北斗导航星历文件）</w:t>
            </w:r>
          </w:p>
          <w:p w:rsidR="00576439" w:rsidRDefault="003235EC">
            <w:pPr>
              <w:spacing w:line="240" w:lineRule="auto"/>
              <w:rPr>
                <w:sz w:val="18"/>
              </w:rPr>
            </w:pPr>
            <w:r>
              <w:rPr>
                <w:sz w:val="18"/>
              </w:rPr>
              <w:t>注：小时文件需及时从卫星导航电文中更新此参数；</w:t>
            </w:r>
          </w:p>
        </w:tc>
        <w:tc>
          <w:tcPr>
            <w:tcW w:w="1815" w:type="dxa"/>
          </w:tcPr>
          <w:p w:rsidR="00576439" w:rsidRDefault="00576439">
            <w:pPr>
              <w:spacing w:line="240" w:lineRule="auto"/>
              <w:jc w:val="center"/>
              <w:rPr>
                <w:sz w:val="18"/>
              </w:rPr>
            </w:pPr>
          </w:p>
          <w:p w:rsidR="00576439" w:rsidRDefault="003235EC">
            <w:pPr>
              <w:spacing w:line="240" w:lineRule="auto"/>
              <w:jc w:val="center"/>
              <w:rPr>
                <w:sz w:val="18"/>
              </w:rPr>
            </w:pPr>
            <w:r>
              <w:rPr>
                <w:sz w:val="18"/>
              </w:rPr>
              <w:t>A4</w:t>
            </w:r>
            <w:r>
              <w:rPr>
                <w:sz w:val="18"/>
              </w:rPr>
              <w:t>，</w:t>
            </w:r>
            <w:r>
              <w:rPr>
                <w:sz w:val="18"/>
              </w:rPr>
              <w:t>1X</w:t>
            </w: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rPr>
                <w:sz w:val="18"/>
              </w:rPr>
            </w:pPr>
          </w:p>
          <w:p w:rsidR="00576439" w:rsidRDefault="00576439">
            <w:pPr>
              <w:spacing w:line="240" w:lineRule="auto"/>
              <w:rPr>
                <w:sz w:val="18"/>
              </w:rPr>
            </w:pPr>
          </w:p>
          <w:p w:rsidR="00576439" w:rsidRDefault="00576439">
            <w:pPr>
              <w:spacing w:line="240" w:lineRule="auto"/>
              <w:rPr>
                <w:sz w:val="18"/>
              </w:rPr>
            </w:pPr>
          </w:p>
          <w:p w:rsidR="00576439" w:rsidRDefault="00576439">
            <w:pPr>
              <w:spacing w:line="240" w:lineRule="auto"/>
              <w:rPr>
                <w:sz w:val="18"/>
              </w:rPr>
            </w:pPr>
          </w:p>
          <w:p w:rsidR="00576439" w:rsidRDefault="00576439">
            <w:pPr>
              <w:spacing w:line="240" w:lineRule="auto"/>
              <w:rPr>
                <w:sz w:val="18"/>
              </w:rPr>
            </w:pPr>
          </w:p>
          <w:p w:rsidR="00576439" w:rsidRDefault="00576439">
            <w:pPr>
              <w:spacing w:line="240" w:lineRule="auto"/>
              <w:rPr>
                <w:sz w:val="18"/>
              </w:rPr>
            </w:pPr>
          </w:p>
          <w:p w:rsidR="00576439" w:rsidRDefault="00576439">
            <w:pPr>
              <w:spacing w:line="240" w:lineRule="auto"/>
              <w:rPr>
                <w:sz w:val="18"/>
              </w:rPr>
            </w:pPr>
          </w:p>
          <w:p w:rsidR="00576439" w:rsidRDefault="00576439">
            <w:pPr>
              <w:spacing w:line="240" w:lineRule="auto"/>
              <w:rPr>
                <w:sz w:val="18"/>
              </w:rPr>
            </w:pPr>
          </w:p>
          <w:p w:rsidR="00576439" w:rsidRDefault="00576439">
            <w:pPr>
              <w:spacing w:line="240" w:lineRule="auto"/>
              <w:rPr>
                <w:sz w:val="18"/>
              </w:rPr>
            </w:pPr>
          </w:p>
          <w:p w:rsidR="00576439" w:rsidRDefault="003235EC">
            <w:pPr>
              <w:spacing w:line="240" w:lineRule="auto"/>
              <w:jc w:val="center"/>
              <w:rPr>
                <w:sz w:val="18"/>
              </w:rPr>
            </w:pPr>
            <w:r>
              <w:rPr>
                <w:sz w:val="18"/>
              </w:rPr>
              <w:t>4D12.4</w:t>
            </w: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3235EC">
            <w:pPr>
              <w:spacing w:line="240" w:lineRule="auto"/>
              <w:jc w:val="center"/>
              <w:rPr>
                <w:sz w:val="18"/>
              </w:rPr>
            </w:pPr>
            <w:r>
              <w:rPr>
                <w:sz w:val="18"/>
              </w:rPr>
              <w:t>1X,A1</w:t>
            </w: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3235EC">
            <w:pPr>
              <w:spacing w:line="240" w:lineRule="auto"/>
              <w:jc w:val="center"/>
              <w:rPr>
                <w:sz w:val="18"/>
              </w:rPr>
            </w:pPr>
            <w:r>
              <w:rPr>
                <w:sz w:val="18"/>
              </w:rPr>
              <w:t>1X</w:t>
            </w:r>
            <w:r>
              <w:rPr>
                <w:sz w:val="18"/>
              </w:rPr>
              <w:t>，</w:t>
            </w:r>
            <w:r>
              <w:rPr>
                <w:sz w:val="18"/>
              </w:rPr>
              <w:t>A1</w:t>
            </w:r>
            <w:r>
              <w:rPr>
                <w:sz w:val="18"/>
              </w:rPr>
              <w:t>，</w:t>
            </w:r>
            <w:r>
              <w:rPr>
                <w:sz w:val="18"/>
              </w:rPr>
              <w:t>I2.2</w:t>
            </w:r>
          </w:p>
        </w:tc>
      </w:tr>
      <w:tr w:rsidR="00576439">
        <w:tc>
          <w:tcPr>
            <w:tcW w:w="3107" w:type="dxa"/>
            <w:vAlign w:val="center"/>
          </w:tcPr>
          <w:p w:rsidR="00576439" w:rsidRDefault="003235EC">
            <w:pPr>
              <w:spacing w:line="240" w:lineRule="auto"/>
              <w:jc w:val="center"/>
              <w:rPr>
                <w:sz w:val="18"/>
              </w:rPr>
            </w:pPr>
            <w:r>
              <w:rPr>
                <w:sz w:val="18"/>
              </w:rPr>
              <w:t>*TIME SYSTEM CORR</w:t>
            </w:r>
          </w:p>
        </w:tc>
        <w:tc>
          <w:tcPr>
            <w:tcW w:w="4403" w:type="dxa"/>
            <w:vAlign w:val="center"/>
          </w:tcPr>
          <w:p w:rsidR="00576439" w:rsidRDefault="003235EC">
            <w:pPr>
              <w:spacing w:line="240" w:lineRule="auto"/>
              <w:rPr>
                <w:sz w:val="18"/>
              </w:rPr>
            </w:pPr>
            <w:r>
              <w:rPr>
                <w:sz w:val="18"/>
              </w:rPr>
              <w:t>系统时间转换参数</w:t>
            </w:r>
          </w:p>
          <w:p w:rsidR="00576439" w:rsidRDefault="003235EC">
            <w:pPr>
              <w:spacing w:line="240" w:lineRule="auto"/>
              <w:rPr>
                <w:sz w:val="18"/>
              </w:rPr>
            </w:pPr>
            <w:r>
              <w:rPr>
                <w:sz w:val="18"/>
              </w:rPr>
              <w:t>-</w:t>
            </w:r>
            <w:r>
              <w:rPr>
                <w:sz w:val="18"/>
              </w:rPr>
              <w:t>校正类型</w:t>
            </w:r>
          </w:p>
          <w:p w:rsidR="004A14A2" w:rsidRPr="004A14A2" w:rsidRDefault="004A14A2" w:rsidP="004A14A2">
            <w:pPr>
              <w:spacing w:line="240" w:lineRule="auto"/>
              <w:ind w:firstLineChars="100" w:firstLine="180"/>
              <w:rPr>
                <w:sz w:val="18"/>
              </w:rPr>
            </w:pPr>
            <w:r w:rsidRPr="004A14A2">
              <w:rPr>
                <w:rFonts w:hint="eastAsia"/>
                <w:sz w:val="18"/>
              </w:rPr>
              <w:t>BDUT</w:t>
            </w:r>
            <w:r w:rsidRPr="004A14A2">
              <w:rPr>
                <w:sz w:val="18"/>
              </w:rPr>
              <w:t xml:space="preserve"> </w:t>
            </w:r>
            <w:r w:rsidRPr="004A14A2">
              <w:rPr>
                <w:rFonts w:hint="eastAsia"/>
                <w:sz w:val="18"/>
              </w:rPr>
              <w:t>=BDT to UTC a0=A0UTC</w:t>
            </w:r>
            <w:r w:rsidRPr="004A14A2">
              <w:rPr>
                <w:rFonts w:hint="eastAsia"/>
                <w:sz w:val="18"/>
              </w:rPr>
              <w:t>，</w:t>
            </w:r>
            <w:r w:rsidRPr="004A14A2">
              <w:rPr>
                <w:rFonts w:hint="eastAsia"/>
                <w:sz w:val="18"/>
              </w:rPr>
              <w:t>a1=A1UTC</w:t>
            </w:r>
          </w:p>
          <w:p w:rsidR="004A14A2" w:rsidRPr="004A14A2" w:rsidRDefault="004A14A2" w:rsidP="004A14A2">
            <w:pPr>
              <w:spacing w:line="240" w:lineRule="auto"/>
              <w:ind w:firstLineChars="100" w:firstLine="180"/>
              <w:rPr>
                <w:sz w:val="18"/>
              </w:rPr>
            </w:pPr>
            <w:r w:rsidRPr="004A14A2">
              <w:rPr>
                <w:sz w:val="18"/>
              </w:rPr>
              <w:t>GAUT = GAL to UTC a0, a1</w:t>
            </w:r>
          </w:p>
          <w:p w:rsidR="004A14A2" w:rsidRPr="004A14A2" w:rsidRDefault="004A14A2" w:rsidP="004A14A2">
            <w:pPr>
              <w:spacing w:line="240" w:lineRule="auto"/>
              <w:ind w:firstLineChars="100" w:firstLine="180"/>
              <w:rPr>
                <w:sz w:val="18"/>
              </w:rPr>
            </w:pPr>
            <w:r w:rsidRPr="004A14A2">
              <w:rPr>
                <w:sz w:val="18"/>
              </w:rPr>
              <w:t>GPUT = GPS to UTC a0, a1</w:t>
            </w:r>
          </w:p>
          <w:p w:rsidR="004A14A2" w:rsidRPr="004A14A2" w:rsidRDefault="004A14A2" w:rsidP="004A14A2">
            <w:pPr>
              <w:spacing w:line="240" w:lineRule="auto"/>
              <w:ind w:firstLineChars="100" w:firstLine="180"/>
              <w:rPr>
                <w:sz w:val="18"/>
              </w:rPr>
            </w:pPr>
            <w:r w:rsidRPr="004A14A2">
              <w:rPr>
                <w:sz w:val="18"/>
              </w:rPr>
              <w:t>SBUT = SBAS to UTC a0, a1</w:t>
            </w:r>
          </w:p>
          <w:p w:rsidR="004A14A2" w:rsidRPr="004A14A2" w:rsidRDefault="004A14A2" w:rsidP="004A14A2">
            <w:pPr>
              <w:spacing w:line="240" w:lineRule="auto"/>
              <w:ind w:firstLineChars="100" w:firstLine="180"/>
              <w:rPr>
                <w:sz w:val="18"/>
              </w:rPr>
            </w:pPr>
            <w:r w:rsidRPr="004A14A2">
              <w:rPr>
                <w:sz w:val="18"/>
              </w:rPr>
              <w:t>GLUT = GLO to UTC a0=-TauC, a1=zero</w:t>
            </w:r>
          </w:p>
          <w:p w:rsidR="004A14A2" w:rsidRPr="004A14A2" w:rsidRDefault="004A14A2" w:rsidP="004A14A2">
            <w:pPr>
              <w:spacing w:line="240" w:lineRule="auto"/>
              <w:ind w:firstLineChars="100" w:firstLine="180"/>
              <w:rPr>
                <w:sz w:val="18"/>
              </w:rPr>
            </w:pPr>
            <w:r w:rsidRPr="004A14A2">
              <w:rPr>
                <w:sz w:val="18"/>
              </w:rPr>
              <w:t>GPGA = GPS to GAL a0=A</w:t>
            </w:r>
            <w:smartTag w:uri="urn:schemas-microsoft-com:office:smarttags" w:element="chmetcnv">
              <w:smartTagPr>
                <w:attr w:name="TCSC" w:val="0"/>
                <w:attr w:name="NumberType" w:val="1"/>
                <w:attr w:name="Negative" w:val="False"/>
                <w:attr w:name="HasSpace" w:val="False"/>
                <w:attr w:name="SourceValue" w:val="0"/>
                <w:attr w:name="UnitName" w:val="g"/>
              </w:smartTagPr>
              <w:r w:rsidRPr="004A14A2">
                <w:rPr>
                  <w:sz w:val="18"/>
                </w:rPr>
                <w:t>0G</w:t>
              </w:r>
            </w:smartTag>
            <w:r w:rsidRPr="004A14A2">
              <w:rPr>
                <w:sz w:val="18"/>
              </w:rPr>
              <w:t>, a1=A</w:t>
            </w:r>
            <w:smartTag w:uri="urn:schemas-microsoft-com:office:smarttags" w:element="chmetcnv">
              <w:smartTagPr>
                <w:attr w:name="TCSC" w:val="0"/>
                <w:attr w:name="NumberType" w:val="1"/>
                <w:attr w:name="Negative" w:val="False"/>
                <w:attr w:name="HasSpace" w:val="False"/>
                <w:attr w:name="SourceValue" w:val="1"/>
                <w:attr w:name="UnitName" w:val="g"/>
              </w:smartTagPr>
              <w:r w:rsidRPr="004A14A2">
                <w:rPr>
                  <w:sz w:val="18"/>
                </w:rPr>
                <w:t>1G</w:t>
              </w:r>
            </w:smartTag>
          </w:p>
          <w:p w:rsidR="004A14A2" w:rsidRPr="004A14A2" w:rsidRDefault="004A14A2" w:rsidP="004A14A2">
            <w:pPr>
              <w:spacing w:line="240" w:lineRule="auto"/>
              <w:ind w:firstLineChars="100" w:firstLine="180"/>
              <w:rPr>
                <w:sz w:val="18"/>
              </w:rPr>
            </w:pPr>
            <w:r w:rsidRPr="004A14A2">
              <w:rPr>
                <w:sz w:val="18"/>
              </w:rPr>
              <w:t>GLGP = GLO to GPS a0=TauGPS, a1=zero</w:t>
            </w:r>
          </w:p>
          <w:p w:rsidR="004A14A2" w:rsidRPr="004A14A2" w:rsidRDefault="004A14A2" w:rsidP="004A14A2">
            <w:pPr>
              <w:spacing w:line="240" w:lineRule="auto"/>
              <w:ind w:firstLineChars="100" w:firstLine="180"/>
              <w:rPr>
                <w:sz w:val="18"/>
              </w:rPr>
            </w:pPr>
            <w:r w:rsidRPr="004A14A2">
              <w:rPr>
                <w:sz w:val="18"/>
              </w:rPr>
              <w:t>BDGP = BDS to GPS a0=A0GPS, a1=A1GPS</w:t>
            </w:r>
          </w:p>
          <w:p w:rsidR="004A14A2" w:rsidRPr="004A14A2" w:rsidRDefault="004A14A2" w:rsidP="004A14A2">
            <w:pPr>
              <w:spacing w:line="240" w:lineRule="auto"/>
              <w:ind w:firstLineChars="100" w:firstLine="180"/>
              <w:rPr>
                <w:sz w:val="18"/>
              </w:rPr>
            </w:pPr>
            <w:r w:rsidRPr="004A14A2">
              <w:rPr>
                <w:sz w:val="18"/>
              </w:rPr>
              <w:t>BDGA = BDS to GAL a0=A0GAL, a1=A1GAL</w:t>
            </w:r>
          </w:p>
          <w:p w:rsidR="004A14A2" w:rsidRPr="004A14A2" w:rsidRDefault="004A14A2" w:rsidP="004A14A2">
            <w:pPr>
              <w:spacing w:line="240" w:lineRule="auto"/>
              <w:ind w:firstLineChars="100" w:firstLine="180"/>
              <w:rPr>
                <w:sz w:val="18"/>
              </w:rPr>
            </w:pPr>
            <w:r w:rsidRPr="004A14A2">
              <w:rPr>
                <w:sz w:val="18"/>
              </w:rPr>
              <w:t>BDGL = BDS to GLO a0=A0GLO, a1=A1GLO</w:t>
            </w:r>
          </w:p>
          <w:p w:rsidR="004A14A2" w:rsidRPr="004A14A2" w:rsidRDefault="004A14A2" w:rsidP="004A14A2">
            <w:pPr>
              <w:spacing w:line="240" w:lineRule="auto"/>
              <w:ind w:firstLineChars="100" w:firstLine="180"/>
              <w:rPr>
                <w:sz w:val="18"/>
              </w:rPr>
            </w:pPr>
            <w:r w:rsidRPr="004A14A2">
              <w:rPr>
                <w:sz w:val="18"/>
              </w:rPr>
              <w:t>IRUT =IRN to UTC a0=A0UTC, a1=A1UTC</w:t>
            </w:r>
          </w:p>
          <w:p w:rsidR="004A14A2" w:rsidRPr="004A14A2" w:rsidRDefault="004A14A2" w:rsidP="004A14A2">
            <w:pPr>
              <w:spacing w:line="240" w:lineRule="auto"/>
              <w:ind w:firstLineChars="100" w:firstLine="180"/>
              <w:rPr>
                <w:sz w:val="18"/>
              </w:rPr>
            </w:pPr>
            <w:r w:rsidRPr="004A14A2">
              <w:rPr>
                <w:sz w:val="18"/>
              </w:rPr>
              <w:t>IRGP =IRN to GPS a0=A0, a1=A1</w:t>
            </w:r>
          </w:p>
          <w:p w:rsidR="00576439" w:rsidRDefault="003235EC">
            <w:pPr>
              <w:spacing w:line="240" w:lineRule="auto"/>
              <w:ind w:left="450" w:hangingChars="250" w:hanging="450"/>
              <w:rPr>
                <w:sz w:val="18"/>
              </w:rPr>
            </w:pPr>
            <w:r>
              <w:rPr>
                <w:sz w:val="18"/>
              </w:rPr>
              <w:t>-a0(a2)</w:t>
            </w:r>
            <w:r>
              <w:rPr>
                <w:sz w:val="18"/>
              </w:rPr>
              <w:t>，</w:t>
            </w:r>
            <w:r>
              <w:rPr>
                <w:sz w:val="18"/>
              </w:rPr>
              <w:t>a1:</w:t>
            </w:r>
            <w:r>
              <w:rPr>
                <w:sz w:val="18"/>
              </w:rPr>
              <w:t>多项式系数（</w:t>
            </w:r>
            <w:r>
              <w:rPr>
                <w:sz w:val="18"/>
              </w:rPr>
              <w:t>a0 sec</w:t>
            </w:r>
            <w:r>
              <w:rPr>
                <w:sz w:val="18"/>
              </w:rPr>
              <w:t>，</w:t>
            </w:r>
            <w:r>
              <w:rPr>
                <w:sz w:val="18"/>
              </w:rPr>
              <w:t>a1 sec/sec</w:t>
            </w:r>
            <w:r>
              <w:rPr>
                <w:sz w:val="18"/>
              </w:rPr>
              <w:t>）</w:t>
            </w:r>
          </w:p>
          <w:p w:rsidR="00576439" w:rsidRDefault="003235EC">
            <w:pPr>
              <w:spacing w:line="240" w:lineRule="auto"/>
              <w:rPr>
                <w:sz w:val="18"/>
              </w:rPr>
            </w:pPr>
            <w:r>
              <w:rPr>
                <w:sz w:val="18"/>
              </w:rPr>
              <w:t xml:space="preserve">      CORR(s)=a0+a1*DELTA T</w:t>
            </w:r>
          </w:p>
          <w:p w:rsidR="00576439" w:rsidRDefault="003235EC">
            <w:pPr>
              <w:spacing w:line="240" w:lineRule="auto"/>
              <w:rPr>
                <w:sz w:val="18"/>
              </w:rPr>
            </w:pPr>
            <w:r>
              <w:rPr>
                <w:sz w:val="18"/>
              </w:rPr>
              <w:t xml:space="preserve">-T: </w:t>
            </w:r>
            <w:r>
              <w:rPr>
                <w:sz w:val="18"/>
              </w:rPr>
              <w:t>多项式的参考时（</w:t>
            </w:r>
            <w:r>
              <w:rPr>
                <w:sz w:val="18"/>
              </w:rPr>
              <w:t>GPS/GAL/BDT</w:t>
            </w:r>
            <w:r>
              <w:rPr>
                <w:sz w:val="18"/>
              </w:rPr>
              <w:t>周内秒）</w:t>
            </w:r>
          </w:p>
          <w:p w:rsidR="00576439" w:rsidRDefault="003235EC">
            <w:pPr>
              <w:spacing w:line="240" w:lineRule="auto"/>
              <w:rPr>
                <w:sz w:val="18"/>
              </w:rPr>
            </w:pPr>
            <w:r>
              <w:rPr>
                <w:sz w:val="18"/>
              </w:rPr>
              <w:t xml:space="preserve">-W: </w:t>
            </w:r>
            <w:r>
              <w:rPr>
                <w:sz w:val="18"/>
              </w:rPr>
              <w:t>参考周（</w:t>
            </w:r>
            <w:r>
              <w:rPr>
                <w:sz w:val="18"/>
              </w:rPr>
              <w:t>GPS/GAL/BDT</w:t>
            </w:r>
            <w:r>
              <w:rPr>
                <w:sz w:val="18"/>
              </w:rPr>
              <w:t>周，连续数）</w:t>
            </w:r>
          </w:p>
          <w:p w:rsidR="00576439" w:rsidRDefault="003235EC">
            <w:pPr>
              <w:spacing w:line="240" w:lineRule="auto"/>
              <w:rPr>
                <w:sz w:val="18"/>
              </w:rPr>
            </w:pPr>
            <w:r>
              <w:rPr>
                <w:sz w:val="18"/>
              </w:rPr>
              <w:t xml:space="preserve">   </w:t>
            </w:r>
            <w:r>
              <w:rPr>
                <w:sz w:val="18"/>
              </w:rPr>
              <w:t>对于</w:t>
            </w:r>
            <w:r>
              <w:rPr>
                <w:sz w:val="18"/>
              </w:rPr>
              <w:t>GLONASS</w:t>
            </w:r>
            <w:r>
              <w:rPr>
                <w:sz w:val="18"/>
              </w:rPr>
              <w:t>，</w:t>
            </w:r>
            <w:r>
              <w:rPr>
                <w:sz w:val="18"/>
              </w:rPr>
              <w:t>T</w:t>
            </w:r>
            <w:r>
              <w:rPr>
                <w:sz w:val="18"/>
              </w:rPr>
              <w:t>和</w:t>
            </w:r>
            <w:r>
              <w:rPr>
                <w:sz w:val="18"/>
              </w:rPr>
              <w:t>W</w:t>
            </w:r>
            <w:r>
              <w:rPr>
                <w:sz w:val="18"/>
              </w:rPr>
              <w:t>均为</w:t>
            </w:r>
            <w:r>
              <w:rPr>
                <w:sz w:val="18"/>
              </w:rPr>
              <w:t>0</w:t>
            </w:r>
            <w:r>
              <w:rPr>
                <w:sz w:val="18"/>
              </w:rPr>
              <w:t>；</w:t>
            </w:r>
          </w:p>
          <w:p w:rsidR="00576439" w:rsidRDefault="003235EC">
            <w:pPr>
              <w:spacing w:line="240" w:lineRule="auto"/>
              <w:rPr>
                <w:sz w:val="18"/>
              </w:rPr>
            </w:pPr>
            <w:r>
              <w:rPr>
                <w:sz w:val="18"/>
              </w:rPr>
              <w:t>-S: EGNOS</w:t>
            </w:r>
            <w:r>
              <w:rPr>
                <w:sz w:val="18"/>
              </w:rPr>
              <w:t>，</w:t>
            </w:r>
            <w:r>
              <w:rPr>
                <w:sz w:val="18"/>
              </w:rPr>
              <w:t>WAAS</w:t>
            </w:r>
            <w:r>
              <w:rPr>
                <w:sz w:val="18"/>
              </w:rPr>
              <w:t>，或</w:t>
            </w:r>
            <w:r>
              <w:rPr>
                <w:sz w:val="18"/>
              </w:rPr>
              <w:t>MSAS…</w:t>
            </w:r>
            <w:r>
              <w:rPr>
                <w:sz w:val="18"/>
              </w:rPr>
              <w:t>（左对齐）</w:t>
            </w:r>
          </w:p>
          <w:p w:rsidR="00576439" w:rsidRDefault="003235EC">
            <w:pPr>
              <w:spacing w:line="240" w:lineRule="auto"/>
              <w:rPr>
                <w:sz w:val="18"/>
              </w:rPr>
            </w:pPr>
            <w:r>
              <w:rPr>
                <w:sz w:val="18"/>
              </w:rPr>
              <w:lastRenderedPageBreak/>
              <w:t xml:space="preserve">   </w:t>
            </w:r>
            <w:r>
              <w:rPr>
                <w:sz w:val="18"/>
              </w:rPr>
              <w:t>来自</w:t>
            </w:r>
            <w:r>
              <w:rPr>
                <w:sz w:val="18"/>
              </w:rPr>
              <w:t>MT17</w:t>
            </w:r>
            <w:r>
              <w:rPr>
                <w:sz w:val="18"/>
              </w:rPr>
              <w:t>服务提供者</w:t>
            </w:r>
          </w:p>
          <w:p w:rsidR="00576439" w:rsidRDefault="003235EC">
            <w:pPr>
              <w:spacing w:line="240" w:lineRule="auto"/>
              <w:ind w:left="1170" w:hangingChars="650" w:hanging="1170"/>
              <w:rPr>
                <w:sz w:val="18"/>
              </w:rPr>
            </w:pPr>
            <w:r>
              <w:rPr>
                <w:sz w:val="18"/>
              </w:rPr>
              <w:t xml:space="preserve">   </w:t>
            </w:r>
            <w:r>
              <w:rPr>
                <w:sz w:val="18"/>
              </w:rPr>
              <w:t>如果未知：使用</w:t>
            </w:r>
            <w:r>
              <w:rPr>
                <w:sz w:val="18"/>
              </w:rPr>
              <w:t>Snn</w:t>
            </w:r>
            <w:r>
              <w:rPr>
                <w:sz w:val="18"/>
              </w:rPr>
              <w:t>，</w:t>
            </w:r>
            <w:r>
              <w:rPr>
                <w:sz w:val="18"/>
              </w:rPr>
              <w:t>nn=PRN-100</w:t>
            </w:r>
            <w:r>
              <w:rPr>
                <w:sz w:val="18"/>
              </w:rPr>
              <w:t>广播</w:t>
            </w:r>
            <w:r>
              <w:rPr>
                <w:sz w:val="18"/>
              </w:rPr>
              <w:t>MT12</w:t>
            </w:r>
          </w:p>
          <w:p w:rsidR="00576439" w:rsidRDefault="003235EC">
            <w:pPr>
              <w:spacing w:line="240" w:lineRule="auto"/>
              <w:rPr>
                <w:sz w:val="18"/>
              </w:rPr>
            </w:pPr>
            <w:r>
              <w:rPr>
                <w:sz w:val="18"/>
              </w:rPr>
              <w:t>-U: UTC</w:t>
            </w:r>
            <w:r>
              <w:rPr>
                <w:sz w:val="18"/>
              </w:rPr>
              <w:t>标识（</w:t>
            </w:r>
            <w:r>
              <w:rPr>
                <w:sz w:val="18"/>
              </w:rPr>
              <w:t>0</w:t>
            </w:r>
            <w:r>
              <w:rPr>
                <w:sz w:val="18"/>
              </w:rPr>
              <w:t>表示未知）</w:t>
            </w:r>
          </w:p>
          <w:p w:rsidR="00576439" w:rsidRDefault="003235EC">
            <w:pPr>
              <w:spacing w:line="240" w:lineRule="auto"/>
              <w:ind w:left="270" w:hangingChars="150" w:hanging="270"/>
              <w:rPr>
                <w:sz w:val="18"/>
              </w:rPr>
            </w:pPr>
            <w:r>
              <w:rPr>
                <w:sz w:val="18"/>
              </w:rPr>
              <w:t xml:space="preserve">   1=UTC</w:t>
            </w:r>
            <w:r>
              <w:rPr>
                <w:sz w:val="18"/>
              </w:rPr>
              <w:t>（</w:t>
            </w:r>
            <w:r>
              <w:rPr>
                <w:sz w:val="18"/>
              </w:rPr>
              <w:t>NIST</w:t>
            </w:r>
            <w:r>
              <w:rPr>
                <w:sz w:val="18"/>
              </w:rPr>
              <w:t>），</w:t>
            </w:r>
            <w:r>
              <w:rPr>
                <w:sz w:val="18"/>
              </w:rPr>
              <w:t>2=UTC</w:t>
            </w:r>
            <w:r>
              <w:rPr>
                <w:sz w:val="18"/>
              </w:rPr>
              <w:t>（</w:t>
            </w:r>
            <w:r>
              <w:rPr>
                <w:sz w:val="18"/>
              </w:rPr>
              <w:t>USNO</w:t>
            </w:r>
            <w:r>
              <w:rPr>
                <w:sz w:val="18"/>
              </w:rPr>
              <w:t>），</w:t>
            </w:r>
            <w:r>
              <w:rPr>
                <w:sz w:val="18"/>
              </w:rPr>
              <w:t>3=UTC(SU)</w:t>
            </w:r>
            <w:r>
              <w:rPr>
                <w:sz w:val="18"/>
              </w:rPr>
              <w:t>，</w:t>
            </w:r>
            <w:r>
              <w:rPr>
                <w:sz w:val="18"/>
              </w:rPr>
              <w:t>4=UTC</w:t>
            </w:r>
            <w:r>
              <w:rPr>
                <w:sz w:val="18"/>
              </w:rPr>
              <w:t>（</w:t>
            </w:r>
            <w:r>
              <w:rPr>
                <w:sz w:val="18"/>
              </w:rPr>
              <w:t>BIPM</w:t>
            </w:r>
            <w:r>
              <w:rPr>
                <w:sz w:val="18"/>
              </w:rPr>
              <w:t>），</w:t>
            </w:r>
            <w:r>
              <w:rPr>
                <w:sz w:val="18"/>
              </w:rPr>
              <w:t>5=UTC</w:t>
            </w:r>
            <w:r>
              <w:rPr>
                <w:sz w:val="18"/>
              </w:rPr>
              <w:t>（</w:t>
            </w:r>
            <w:r>
              <w:rPr>
                <w:sz w:val="18"/>
              </w:rPr>
              <w:t>Europe Lab</w:t>
            </w:r>
            <w:r>
              <w:rPr>
                <w:sz w:val="18"/>
              </w:rPr>
              <w:t>），</w:t>
            </w:r>
            <w:r>
              <w:rPr>
                <w:sz w:val="18"/>
              </w:rPr>
              <w:t>6=UTC</w:t>
            </w:r>
            <w:r>
              <w:rPr>
                <w:sz w:val="18"/>
              </w:rPr>
              <w:t>（</w:t>
            </w:r>
            <w:r>
              <w:rPr>
                <w:sz w:val="18"/>
              </w:rPr>
              <w:t>CRL</w:t>
            </w:r>
            <w:r>
              <w:rPr>
                <w:sz w:val="18"/>
              </w:rPr>
              <w:t>），</w:t>
            </w:r>
            <w:r>
              <w:rPr>
                <w:sz w:val="18"/>
              </w:rPr>
              <w:t>7=UTC</w:t>
            </w:r>
            <w:r>
              <w:rPr>
                <w:sz w:val="18"/>
              </w:rPr>
              <w:t>（</w:t>
            </w:r>
            <w:r>
              <w:rPr>
                <w:sz w:val="18"/>
              </w:rPr>
              <w:t>NTSC</w:t>
            </w:r>
            <w:r>
              <w:rPr>
                <w:sz w:val="18"/>
              </w:rPr>
              <w:t>），</w:t>
            </w:r>
            <w:r>
              <w:rPr>
                <w:sz w:val="18"/>
              </w:rPr>
              <w:t>&gt;7</w:t>
            </w:r>
            <w:r>
              <w:rPr>
                <w:sz w:val="18"/>
              </w:rPr>
              <w:t>没有分配</w:t>
            </w:r>
            <w:r>
              <w:rPr>
                <w:sz w:val="18"/>
              </w:rPr>
              <w:t>S</w:t>
            </w:r>
            <w:r>
              <w:rPr>
                <w:sz w:val="18"/>
              </w:rPr>
              <w:t>和</w:t>
            </w:r>
            <w:r>
              <w:rPr>
                <w:sz w:val="18"/>
              </w:rPr>
              <w:t>U</w:t>
            </w:r>
            <w:r>
              <w:rPr>
                <w:sz w:val="18"/>
              </w:rPr>
              <w:t>仅用于</w:t>
            </w:r>
            <w:r>
              <w:rPr>
                <w:sz w:val="18"/>
              </w:rPr>
              <w:t>SBAS</w:t>
            </w:r>
          </w:p>
          <w:p w:rsidR="00576439" w:rsidRDefault="00576439">
            <w:pPr>
              <w:spacing w:line="240" w:lineRule="auto"/>
              <w:rPr>
                <w:sz w:val="18"/>
              </w:rPr>
            </w:pPr>
          </w:p>
          <w:p w:rsidR="00576439" w:rsidRDefault="003235EC">
            <w:pPr>
              <w:spacing w:line="240" w:lineRule="auto"/>
              <w:rPr>
                <w:sz w:val="18"/>
              </w:rPr>
            </w:pPr>
            <w:r>
              <w:rPr>
                <w:sz w:val="18"/>
              </w:rPr>
              <w:t>注意：对于</w:t>
            </w:r>
            <w:r>
              <w:rPr>
                <w:sz w:val="18"/>
              </w:rPr>
              <w:t>BDS</w:t>
            </w:r>
            <w:r>
              <w:rPr>
                <w:sz w:val="18"/>
              </w:rPr>
              <w:t>全球系统，</w:t>
            </w:r>
            <w:r>
              <w:rPr>
                <w:sz w:val="18"/>
              </w:rPr>
              <w:t>BDS</w:t>
            </w:r>
            <w:r>
              <w:rPr>
                <w:sz w:val="18"/>
              </w:rPr>
              <w:t>到其它系统的时间校正参数需用两行表示，其多项式有</w:t>
            </w:r>
            <w:r>
              <w:rPr>
                <w:sz w:val="18"/>
              </w:rPr>
              <w:t>3</w:t>
            </w:r>
            <w:r>
              <w:rPr>
                <w:sz w:val="18"/>
              </w:rPr>
              <w:t>个参数</w:t>
            </w:r>
            <w:r>
              <w:rPr>
                <w:sz w:val="18"/>
              </w:rPr>
              <w:t>a0,a1,a2,</w:t>
            </w:r>
            <w:r w:rsidR="004A14A2">
              <w:rPr>
                <w:sz w:val="18"/>
              </w:rPr>
              <w:t>其它参数相同</w:t>
            </w:r>
            <w:r w:rsidR="004A14A2">
              <w:rPr>
                <w:rFonts w:hint="eastAsia"/>
                <w:sz w:val="18"/>
              </w:rPr>
              <w:t>。</w:t>
            </w:r>
          </w:p>
        </w:tc>
        <w:tc>
          <w:tcPr>
            <w:tcW w:w="1815" w:type="dxa"/>
          </w:tcPr>
          <w:p w:rsidR="00576439" w:rsidRDefault="00576439">
            <w:pPr>
              <w:spacing w:line="240" w:lineRule="auto"/>
              <w:jc w:val="center"/>
              <w:rPr>
                <w:sz w:val="18"/>
              </w:rPr>
            </w:pPr>
          </w:p>
          <w:p w:rsidR="00576439" w:rsidRDefault="003235EC">
            <w:pPr>
              <w:spacing w:line="240" w:lineRule="auto"/>
              <w:jc w:val="center"/>
              <w:rPr>
                <w:sz w:val="18"/>
              </w:rPr>
            </w:pPr>
            <w:r>
              <w:rPr>
                <w:sz w:val="18"/>
              </w:rPr>
              <w:t>A4</w:t>
            </w:r>
            <w:r>
              <w:rPr>
                <w:sz w:val="18"/>
              </w:rPr>
              <w:t>，</w:t>
            </w:r>
            <w:r>
              <w:rPr>
                <w:sz w:val="18"/>
              </w:rPr>
              <w:t>1X</w:t>
            </w:r>
            <w:r>
              <w:rPr>
                <w:sz w:val="18"/>
              </w:rPr>
              <w:t>，</w:t>
            </w: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3235EC">
            <w:pPr>
              <w:spacing w:line="240" w:lineRule="auto"/>
              <w:rPr>
                <w:sz w:val="18"/>
              </w:rPr>
            </w:pPr>
            <w:r>
              <w:rPr>
                <w:sz w:val="18"/>
              </w:rPr>
              <w:t xml:space="preserve">        </w:t>
            </w:r>
          </w:p>
          <w:p w:rsidR="00576439" w:rsidRDefault="003235EC">
            <w:pPr>
              <w:spacing w:line="240" w:lineRule="auto"/>
              <w:jc w:val="center"/>
              <w:rPr>
                <w:sz w:val="18"/>
              </w:rPr>
            </w:pPr>
            <w:r>
              <w:rPr>
                <w:sz w:val="18"/>
              </w:rPr>
              <w:t>D17.10</w:t>
            </w:r>
            <w:r>
              <w:rPr>
                <w:sz w:val="18"/>
              </w:rPr>
              <w:t>，</w:t>
            </w:r>
            <w:r>
              <w:rPr>
                <w:sz w:val="18"/>
              </w:rPr>
              <w:t>D16.9</w:t>
            </w:r>
            <w:r>
              <w:rPr>
                <w:sz w:val="18"/>
              </w:rPr>
              <w:t>，</w:t>
            </w: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3235EC">
            <w:pPr>
              <w:spacing w:line="240" w:lineRule="auto"/>
              <w:jc w:val="center"/>
              <w:rPr>
                <w:sz w:val="18"/>
              </w:rPr>
            </w:pPr>
            <w:r>
              <w:rPr>
                <w:sz w:val="18"/>
              </w:rPr>
              <w:t>I7</w:t>
            </w:r>
            <w:r>
              <w:rPr>
                <w:sz w:val="18"/>
              </w:rPr>
              <w:t>，</w:t>
            </w:r>
          </w:p>
          <w:p w:rsidR="00576439" w:rsidRDefault="003235EC">
            <w:pPr>
              <w:spacing w:line="240" w:lineRule="auto"/>
              <w:jc w:val="center"/>
              <w:rPr>
                <w:sz w:val="18"/>
              </w:rPr>
            </w:pPr>
            <w:r>
              <w:rPr>
                <w:sz w:val="18"/>
              </w:rPr>
              <w:t>I5</w:t>
            </w:r>
            <w:r>
              <w:rPr>
                <w:sz w:val="18"/>
              </w:rPr>
              <w:t>，</w:t>
            </w:r>
          </w:p>
          <w:p w:rsidR="00576439" w:rsidRDefault="00576439">
            <w:pPr>
              <w:spacing w:line="240" w:lineRule="auto"/>
              <w:jc w:val="center"/>
              <w:rPr>
                <w:sz w:val="18"/>
              </w:rPr>
            </w:pPr>
          </w:p>
          <w:p w:rsidR="00576439" w:rsidRDefault="003235EC">
            <w:pPr>
              <w:spacing w:line="240" w:lineRule="auto"/>
              <w:jc w:val="center"/>
              <w:rPr>
                <w:sz w:val="18"/>
              </w:rPr>
            </w:pPr>
            <w:r>
              <w:rPr>
                <w:sz w:val="18"/>
              </w:rPr>
              <w:t>1X</w:t>
            </w:r>
            <w:r>
              <w:rPr>
                <w:sz w:val="18"/>
              </w:rPr>
              <w:t>，</w:t>
            </w:r>
            <w:r>
              <w:rPr>
                <w:sz w:val="18"/>
              </w:rPr>
              <w:t>A5</w:t>
            </w:r>
            <w:r>
              <w:rPr>
                <w:sz w:val="18"/>
              </w:rPr>
              <w:t>，</w:t>
            </w:r>
            <w:r>
              <w:rPr>
                <w:sz w:val="18"/>
              </w:rPr>
              <w:t>1X</w:t>
            </w: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576439">
            <w:pPr>
              <w:spacing w:line="240" w:lineRule="auto"/>
              <w:jc w:val="center"/>
              <w:rPr>
                <w:sz w:val="18"/>
              </w:rPr>
            </w:pPr>
          </w:p>
          <w:p w:rsidR="00576439" w:rsidRDefault="003235EC">
            <w:pPr>
              <w:spacing w:line="240" w:lineRule="auto"/>
              <w:jc w:val="center"/>
              <w:rPr>
                <w:sz w:val="18"/>
              </w:rPr>
            </w:pPr>
            <w:r>
              <w:rPr>
                <w:sz w:val="18"/>
              </w:rPr>
              <w:t>I2</w:t>
            </w:r>
            <w:r>
              <w:rPr>
                <w:sz w:val="18"/>
              </w:rPr>
              <w:t>，</w:t>
            </w:r>
            <w:r>
              <w:rPr>
                <w:sz w:val="18"/>
              </w:rPr>
              <w:t>1X</w:t>
            </w:r>
          </w:p>
          <w:p w:rsidR="00576439" w:rsidRDefault="00576439">
            <w:pPr>
              <w:spacing w:line="240" w:lineRule="auto"/>
              <w:jc w:val="center"/>
              <w:rPr>
                <w:sz w:val="18"/>
              </w:rPr>
            </w:pPr>
          </w:p>
          <w:p w:rsidR="00576439" w:rsidRDefault="00576439">
            <w:pPr>
              <w:spacing w:line="240" w:lineRule="auto"/>
              <w:jc w:val="center"/>
              <w:rPr>
                <w:sz w:val="18"/>
              </w:rPr>
            </w:pPr>
          </w:p>
        </w:tc>
      </w:tr>
      <w:tr w:rsidR="00576439">
        <w:trPr>
          <w:trHeight w:val="70"/>
        </w:trPr>
        <w:tc>
          <w:tcPr>
            <w:tcW w:w="3107" w:type="dxa"/>
            <w:vAlign w:val="center"/>
          </w:tcPr>
          <w:p w:rsidR="00576439" w:rsidRDefault="003235EC">
            <w:pPr>
              <w:spacing w:line="240" w:lineRule="auto"/>
              <w:jc w:val="center"/>
              <w:rPr>
                <w:sz w:val="18"/>
              </w:rPr>
            </w:pPr>
            <w:r>
              <w:rPr>
                <w:sz w:val="18"/>
              </w:rPr>
              <w:lastRenderedPageBreak/>
              <w:t>*LEAP SECONDS</w:t>
            </w:r>
          </w:p>
        </w:tc>
        <w:tc>
          <w:tcPr>
            <w:tcW w:w="4403" w:type="dxa"/>
            <w:vAlign w:val="center"/>
          </w:tcPr>
          <w:p w:rsidR="00576439" w:rsidRDefault="003235EC">
            <w:pPr>
              <w:spacing w:line="240" w:lineRule="auto"/>
              <w:rPr>
                <w:sz w:val="18"/>
              </w:rPr>
            </w:pPr>
            <w:r>
              <w:rPr>
                <w:sz w:val="18"/>
              </w:rPr>
              <w:t>-</w:t>
            </w:r>
            <w:r>
              <w:rPr>
                <w:sz w:val="18"/>
              </w:rPr>
              <w:t>跳秒数</w:t>
            </w:r>
            <w:r>
              <w:rPr>
                <w:sz w:val="18"/>
              </w:rPr>
              <w:t xml:space="preserve"> </w:t>
            </w:r>
            <w:r>
              <w:rPr>
                <w:rFonts w:ascii="宋体" w:hAnsi="宋体" w:cs="宋体" w:hint="eastAsia"/>
                <w:sz w:val="18"/>
              </w:rPr>
              <w:t>△</w:t>
            </w:r>
            <w:r>
              <w:rPr>
                <w:sz w:val="18"/>
              </w:rPr>
              <w:t xml:space="preserve">t_LS </w:t>
            </w:r>
            <w:r>
              <w:rPr>
                <w:sz w:val="18"/>
              </w:rPr>
              <w:t>（相应系统星历书播发的）</w:t>
            </w:r>
          </w:p>
          <w:p w:rsidR="00576439" w:rsidRDefault="003235EC">
            <w:pPr>
              <w:spacing w:line="240" w:lineRule="auto"/>
              <w:rPr>
                <w:sz w:val="18"/>
              </w:rPr>
            </w:pPr>
            <w:r>
              <w:rPr>
                <w:sz w:val="18"/>
              </w:rPr>
              <w:t>-</w:t>
            </w:r>
            <w:r>
              <w:rPr>
                <w:sz w:val="18"/>
              </w:rPr>
              <w:t>将来或过去的跳秒</w:t>
            </w:r>
            <w:r>
              <w:rPr>
                <w:sz w:val="18"/>
              </w:rPr>
              <w:t xml:space="preserve"> </w:t>
            </w:r>
            <w:r>
              <w:rPr>
                <w:rFonts w:ascii="宋体" w:hAnsi="宋体" w:cs="宋体" w:hint="eastAsia"/>
                <w:sz w:val="18"/>
              </w:rPr>
              <w:t>△</w:t>
            </w:r>
            <w:r>
              <w:rPr>
                <w:sz w:val="18"/>
              </w:rPr>
              <w:t>t_LSF</w:t>
            </w:r>
          </w:p>
          <w:p w:rsidR="00576439" w:rsidRDefault="003235EC">
            <w:pPr>
              <w:spacing w:line="240" w:lineRule="auto"/>
              <w:rPr>
                <w:sz w:val="18"/>
              </w:rPr>
            </w:pPr>
            <w:r>
              <w:rPr>
                <w:sz w:val="18"/>
              </w:rPr>
              <w:t>-</w:t>
            </w:r>
            <w:r>
              <w:rPr>
                <w:sz w:val="18"/>
              </w:rPr>
              <w:t>新跳秒生效的周计数</w:t>
            </w:r>
            <w:r>
              <w:rPr>
                <w:sz w:val="18"/>
              </w:rPr>
              <w:t xml:space="preserve"> WN_LSF(</w:t>
            </w:r>
            <w:r>
              <w:rPr>
                <w:sz w:val="18"/>
              </w:rPr>
              <w:t>连续数字</w:t>
            </w:r>
            <w:r>
              <w:rPr>
                <w:sz w:val="18"/>
              </w:rPr>
              <w:t>)</w:t>
            </w:r>
          </w:p>
          <w:p w:rsidR="00576439" w:rsidRDefault="003235EC">
            <w:pPr>
              <w:spacing w:line="240" w:lineRule="auto"/>
              <w:rPr>
                <w:sz w:val="18"/>
              </w:rPr>
            </w:pPr>
            <w:r>
              <w:rPr>
                <w:sz w:val="18"/>
              </w:rPr>
              <w:t xml:space="preserve">  </w:t>
            </w:r>
            <w:r>
              <w:rPr>
                <w:sz w:val="18"/>
              </w:rPr>
              <w:t>对于</w:t>
            </w:r>
            <w:r>
              <w:rPr>
                <w:sz w:val="18"/>
              </w:rPr>
              <w:t>GPS</w:t>
            </w:r>
            <w:r>
              <w:rPr>
                <w:sz w:val="18"/>
              </w:rPr>
              <w:t>、</w:t>
            </w:r>
            <w:r>
              <w:rPr>
                <w:sz w:val="18"/>
              </w:rPr>
              <w:t>GAL</w:t>
            </w:r>
            <w:r>
              <w:rPr>
                <w:sz w:val="18"/>
              </w:rPr>
              <w:t>、</w:t>
            </w:r>
            <w:r>
              <w:rPr>
                <w:sz w:val="18"/>
              </w:rPr>
              <w:t>QZS</w:t>
            </w:r>
            <w:r>
              <w:rPr>
                <w:sz w:val="18"/>
              </w:rPr>
              <w:t>、</w:t>
            </w:r>
            <w:r>
              <w:rPr>
                <w:sz w:val="18"/>
              </w:rPr>
              <w:t>IRN</w:t>
            </w:r>
            <w:r>
              <w:rPr>
                <w:sz w:val="18"/>
              </w:rPr>
              <w:t>，是从</w:t>
            </w:r>
            <w:r>
              <w:rPr>
                <w:sz w:val="18"/>
              </w:rPr>
              <w:t>1980</w:t>
            </w:r>
            <w:r>
              <w:rPr>
                <w:sz w:val="18"/>
              </w:rPr>
              <w:t>年</w:t>
            </w:r>
            <w:r>
              <w:rPr>
                <w:sz w:val="18"/>
              </w:rPr>
              <w:t>1</w:t>
            </w:r>
            <w:r>
              <w:rPr>
                <w:sz w:val="18"/>
              </w:rPr>
              <w:t>月</w:t>
            </w:r>
            <w:r>
              <w:rPr>
                <w:sz w:val="18"/>
              </w:rPr>
              <w:t>6</w:t>
            </w:r>
            <w:r>
              <w:rPr>
                <w:sz w:val="18"/>
              </w:rPr>
              <w:t>日开始的周计数；对于</w:t>
            </w:r>
            <w:r>
              <w:rPr>
                <w:sz w:val="18"/>
              </w:rPr>
              <w:t>BDS</w:t>
            </w:r>
            <w:r>
              <w:rPr>
                <w:sz w:val="18"/>
              </w:rPr>
              <w:t>是从</w:t>
            </w:r>
            <w:r>
              <w:rPr>
                <w:sz w:val="18"/>
              </w:rPr>
              <w:t>2006</w:t>
            </w:r>
            <w:r>
              <w:rPr>
                <w:sz w:val="18"/>
              </w:rPr>
              <w:t>年</w:t>
            </w:r>
            <w:r>
              <w:rPr>
                <w:sz w:val="18"/>
              </w:rPr>
              <w:t>1</w:t>
            </w:r>
            <w:r>
              <w:rPr>
                <w:sz w:val="18"/>
              </w:rPr>
              <w:t>月</w:t>
            </w:r>
            <w:r>
              <w:rPr>
                <w:sz w:val="18"/>
              </w:rPr>
              <w:t>1</w:t>
            </w:r>
            <w:r>
              <w:rPr>
                <w:sz w:val="18"/>
              </w:rPr>
              <w:t>日开始的周计数</w:t>
            </w:r>
          </w:p>
          <w:p w:rsidR="00576439" w:rsidRDefault="003235EC">
            <w:pPr>
              <w:spacing w:line="240" w:lineRule="auto"/>
              <w:rPr>
                <w:sz w:val="18"/>
              </w:rPr>
            </w:pPr>
            <w:r>
              <w:rPr>
                <w:sz w:val="18"/>
              </w:rPr>
              <w:t>-</w:t>
            </w:r>
            <w:r>
              <w:rPr>
                <w:sz w:val="18"/>
              </w:rPr>
              <w:t>新跳秒生效的周内天计数</w:t>
            </w:r>
            <w:r>
              <w:rPr>
                <w:sz w:val="18"/>
              </w:rPr>
              <w:t xml:space="preserve"> DN</w:t>
            </w:r>
          </w:p>
          <w:p w:rsidR="00576439" w:rsidRDefault="003235EC">
            <w:pPr>
              <w:spacing w:line="240" w:lineRule="auto"/>
              <w:rPr>
                <w:sz w:val="18"/>
              </w:rPr>
            </w:pPr>
            <w:r>
              <w:rPr>
                <w:sz w:val="18"/>
              </w:rPr>
              <w:t>-</w:t>
            </w:r>
            <w:r>
              <w:rPr>
                <w:sz w:val="18"/>
              </w:rPr>
              <w:t>时间系统</w:t>
            </w:r>
            <w:r>
              <w:rPr>
                <w:sz w:val="18"/>
              </w:rPr>
              <w:t xml:space="preserve"> :   BDT(BeiDou</w:t>
            </w:r>
            <w:r>
              <w:rPr>
                <w:sz w:val="18"/>
              </w:rPr>
              <w:t>系统时</w:t>
            </w:r>
            <w:r>
              <w:rPr>
                <w:sz w:val="18"/>
              </w:rPr>
              <w:t>)</w:t>
            </w:r>
          </w:p>
          <w:p w:rsidR="00576439" w:rsidRDefault="003235EC">
            <w:pPr>
              <w:spacing w:line="240" w:lineRule="auto"/>
              <w:rPr>
                <w:sz w:val="18"/>
              </w:rPr>
            </w:pPr>
            <w:r>
              <w:rPr>
                <w:sz w:val="18"/>
              </w:rPr>
              <w:t>GPS (GPS</w:t>
            </w:r>
            <w:r>
              <w:rPr>
                <w:sz w:val="18"/>
              </w:rPr>
              <w:t>系统时</w:t>
            </w:r>
            <w:r>
              <w:rPr>
                <w:sz w:val="18"/>
              </w:rPr>
              <w:t>)</w:t>
            </w:r>
          </w:p>
          <w:p w:rsidR="00576439" w:rsidRDefault="003235EC">
            <w:pPr>
              <w:spacing w:line="240" w:lineRule="auto"/>
              <w:rPr>
                <w:sz w:val="18"/>
              </w:rPr>
            </w:pPr>
            <w:r>
              <w:rPr>
                <w:sz w:val="18"/>
              </w:rPr>
              <w:t xml:space="preserve">               GLO(=UTC</w:t>
            </w:r>
            <w:r>
              <w:rPr>
                <w:sz w:val="18"/>
              </w:rPr>
              <w:t>时</w:t>
            </w:r>
            <w:r>
              <w:rPr>
                <w:sz w:val="18"/>
              </w:rPr>
              <w:t>)</w:t>
            </w:r>
          </w:p>
          <w:p w:rsidR="00576439" w:rsidRDefault="003235EC">
            <w:pPr>
              <w:spacing w:line="240" w:lineRule="auto"/>
              <w:rPr>
                <w:sz w:val="18"/>
              </w:rPr>
            </w:pPr>
            <w:r>
              <w:rPr>
                <w:sz w:val="18"/>
              </w:rPr>
              <w:t xml:space="preserve">               GAL(Galileo</w:t>
            </w:r>
            <w:r>
              <w:rPr>
                <w:sz w:val="18"/>
              </w:rPr>
              <w:t>系统时</w:t>
            </w:r>
            <w:r>
              <w:rPr>
                <w:sz w:val="18"/>
              </w:rPr>
              <w:t>)</w:t>
            </w:r>
          </w:p>
          <w:p w:rsidR="00576439" w:rsidRDefault="003235EC">
            <w:pPr>
              <w:spacing w:line="240" w:lineRule="auto"/>
              <w:rPr>
                <w:sz w:val="18"/>
              </w:rPr>
            </w:pPr>
            <w:r>
              <w:rPr>
                <w:sz w:val="18"/>
              </w:rPr>
              <w:t>注释：标示此处跳秒是</w:t>
            </w:r>
            <w:r>
              <w:rPr>
                <w:sz w:val="18"/>
              </w:rPr>
              <w:t>UTC</w:t>
            </w:r>
            <w:r>
              <w:rPr>
                <w:sz w:val="18"/>
              </w:rPr>
              <w:t>相对于标示系统的跳秒信息</w:t>
            </w:r>
          </w:p>
          <w:p w:rsidR="00576439" w:rsidRDefault="003235EC">
            <w:pPr>
              <w:spacing w:line="240" w:lineRule="auto"/>
              <w:rPr>
                <w:sz w:val="18"/>
              </w:rPr>
            </w:pPr>
            <w:r>
              <w:rPr>
                <w:sz w:val="18"/>
              </w:rPr>
              <w:t>如果未知则为</w:t>
            </w:r>
            <w:r>
              <w:rPr>
                <w:sz w:val="18"/>
              </w:rPr>
              <w:t>0</w:t>
            </w:r>
            <w:r>
              <w:rPr>
                <w:sz w:val="18"/>
              </w:rPr>
              <w:t>或留空</w:t>
            </w:r>
          </w:p>
          <w:p w:rsidR="00576439" w:rsidRDefault="003235EC">
            <w:pPr>
              <w:spacing w:line="240" w:lineRule="auto"/>
              <w:rPr>
                <w:sz w:val="18"/>
              </w:rPr>
            </w:pPr>
            <w:r>
              <w:rPr>
                <w:sz w:val="18"/>
              </w:rPr>
              <w:t>混合文件为</w:t>
            </w:r>
            <w:r>
              <w:rPr>
                <w:sz w:val="18"/>
              </w:rPr>
              <w:t>UTC</w:t>
            </w:r>
            <w:r>
              <w:rPr>
                <w:sz w:val="18"/>
              </w:rPr>
              <w:t>相对于</w:t>
            </w:r>
            <w:r>
              <w:rPr>
                <w:sz w:val="18"/>
              </w:rPr>
              <w:t>BDT</w:t>
            </w:r>
            <w:r>
              <w:rPr>
                <w:sz w:val="18"/>
              </w:rPr>
              <w:t>的跳秒信息</w:t>
            </w:r>
          </w:p>
        </w:tc>
        <w:tc>
          <w:tcPr>
            <w:tcW w:w="1815" w:type="dxa"/>
          </w:tcPr>
          <w:p w:rsidR="00576439" w:rsidRDefault="003235EC">
            <w:pPr>
              <w:spacing w:line="240" w:lineRule="auto"/>
              <w:jc w:val="center"/>
              <w:rPr>
                <w:sz w:val="18"/>
              </w:rPr>
            </w:pPr>
            <w:r>
              <w:rPr>
                <w:sz w:val="18"/>
              </w:rPr>
              <w:t>I6</w:t>
            </w:r>
            <w:r>
              <w:rPr>
                <w:sz w:val="18"/>
              </w:rPr>
              <w:t>，</w:t>
            </w:r>
          </w:p>
          <w:p w:rsidR="00576439" w:rsidRDefault="003235EC">
            <w:pPr>
              <w:spacing w:line="240" w:lineRule="auto"/>
              <w:jc w:val="center"/>
              <w:rPr>
                <w:sz w:val="18"/>
              </w:rPr>
            </w:pPr>
            <w:r>
              <w:rPr>
                <w:sz w:val="18"/>
              </w:rPr>
              <w:t>I6</w:t>
            </w:r>
            <w:r>
              <w:rPr>
                <w:sz w:val="18"/>
              </w:rPr>
              <w:t>，</w:t>
            </w:r>
          </w:p>
          <w:p w:rsidR="00576439" w:rsidRDefault="003235EC">
            <w:pPr>
              <w:spacing w:line="240" w:lineRule="auto"/>
              <w:ind w:firstLineChars="300" w:firstLine="540"/>
              <w:rPr>
                <w:sz w:val="18"/>
              </w:rPr>
            </w:pPr>
            <w:r>
              <w:rPr>
                <w:sz w:val="18"/>
              </w:rPr>
              <w:t>I6</w:t>
            </w:r>
            <w:r>
              <w:rPr>
                <w:sz w:val="18"/>
              </w:rPr>
              <w:t>，</w:t>
            </w:r>
          </w:p>
          <w:p w:rsidR="00576439" w:rsidRDefault="00576439">
            <w:pPr>
              <w:spacing w:line="240" w:lineRule="auto"/>
              <w:ind w:firstLineChars="300" w:firstLine="540"/>
              <w:rPr>
                <w:sz w:val="18"/>
              </w:rPr>
            </w:pPr>
          </w:p>
          <w:p w:rsidR="00576439" w:rsidRDefault="00576439">
            <w:pPr>
              <w:spacing w:line="240" w:lineRule="auto"/>
              <w:ind w:firstLineChars="300" w:firstLine="540"/>
              <w:rPr>
                <w:sz w:val="18"/>
              </w:rPr>
            </w:pPr>
          </w:p>
          <w:p w:rsidR="00576439" w:rsidRDefault="00576439">
            <w:pPr>
              <w:spacing w:line="240" w:lineRule="auto"/>
              <w:ind w:firstLineChars="300" w:firstLine="540"/>
              <w:rPr>
                <w:sz w:val="18"/>
              </w:rPr>
            </w:pPr>
          </w:p>
          <w:p w:rsidR="00576439" w:rsidRDefault="003235EC">
            <w:pPr>
              <w:spacing w:line="240" w:lineRule="auto"/>
              <w:ind w:firstLineChars="300" w:firstLine="540"/>
              <w:rPr>
                <w:sz w:val="18"/>
              </w:rPr>
            </w:pPr>
            <w:r>
              <w:rPr>
                <w:sz w:val="18"/>
              </w:rPr>
              <w:t>I6</w:t>
            </w:r>
            <w:r>
              <w:rPr>
                <w:sz w:val="18"/>
              </w:rPr>
              <w:t>，</w:t>
            </w:r>
          </w:p>
          <w:p w:rsidR="00576439" w:rsidRDefault="003235EC">
            <w:pPr>
              <w:spacing w:line="240" w:lineRule="auto"/>
              <w:ind w:firstLineChars="300" w:firstLine="540"/>
              <w:rPr>
                <w:sz w:val="18"/>
              </w:rPr>
            </w:pPr>
            <w:r>
              <w:rPr>
                <w:sz w:val="18"/>
              </w:rPr>
              <w:t>A3</w:t>
            </w:r>
          </w:p>
          <w:p w:rsidR="00576439" w:rsidRDefault="00576439">
            <w:pPr>
              <w:spacing w:line="240" w:lineRule="auto"/>
              <w:ind w:firstLineChars="300" w:firstLine="540"/>
              <w:rPr>
                <w:sz w:val="18"/>
              </w:rPr>
            </w:pPr>
          </w:p>
        </w:tc>
      </w:tr>
      <w:tr w:rsidR="00576439">
        <w:tc>
          <w:tcPr>
            <w:tcW w:w="3107" w:type="dxa"/>
            <w:vAlign w:val="center"/>
          </w:tcPr>
          <w:p w:rsidR="00576439" w:rsidRDefault="003235EC">
            <w:pPr>
              <w:spacing w:line="240" w:lineRule="auto"/>
              <w:jc w:val="center"/>
              <w:rPr>
                <w:sz w:val="18"/>
              </w:rPr>
            </w:pPr>
            <w:r>
              <w:rPr>
                <w:sz w:val="18"/>
              </w:rPr>
              <w:t>END OF HEADER</w:t>
            </w:r>
          </w:p>
        </w:tc>
        <w:tc>
          <w:tcPr>
            <w:tcW w:w="4403" w:type="dxa"/>
            <w:vAlign w:val="center"/>
          </w:tcPr>
          <w:p w:rsidR="00576439" w:rsidRDefault="003235EC">
            <w:pPr>
              <w:spacing w:line="240" w:lineRule="auto"/>
              <w:rPr>
                <w:sz w:val="18"/>
              </w:rPr>
            </w:pPr>
            <w:r>
              <w:rPr>
                <w:sz w:val="18"/>
              </w:rPr>
              <w:t>文件头部分的最后一个记录</w:t>
            </w:r>
          </w:p>
        </w:tc>
        <w:tc>
          <w:tcPr>
            <w:tcW w:w="1815" w:type="dxa"/>
          </w:tcPr>
          <w:p w:rsidR="00576439" w:rsidRDefault="003235EC">
            <w:pPr>
              <w:spacing w:line="240" w:lineRule="auto"/>
              <w:jc w:val="center"/>
              <w:rPr>
                <w:sz w:val="18"/>
              </w:rPr>
            </w:pPr>
            <w:r>
              <w:rPr>
                <w:sz w:val="18"/>
              </w:rPr>
              <w:t>60X</w:t>
            </w:r>
          </w:p>
        </w:tc>
      </w:tr>
    </w:tbl>
    <w:p w:rsidR="00576439" w:rsidRDefault="003235EC">
      <w:pPr>
        <w:pStyle w:val="aff9"/>
        <w:spacing w:before="120" w:after="120" w:line="400" w:lineRule="exact"/>
        <w:ind w:rightChars="0" w:right="0"/>
        <w:rPr>
          <w:rFonts w:ascii="Times New Roman"/>
        </w:rPr>
      </w:pPr>
      <w:bookmarkStart w:id="184" w:name="_Toc226434603"/>
      <w:bookmarkStart w:id="185" w:name="_Toc239223594"/>
      <w:bookmarkStart w:id="186" w:name="_Toc241398387"/>
      <w:bookmarkStart w:id="187" w:name="_Toc250385280"/>
      <w:bookmarkStart w:id="188" w:name="_Toc386206781"/>
      <w:bookmarkStart w:id="189" w:name="_Toc515350599"/>
      <w:r>
        <w:rPr>
          <w:rFonts w:ascii="Times New Roman"/>
        </w:rPr>
        <w:t>8.2  GNSS</w:t>
      </w:r>
      <w:r>
        <w:rPr>
          <w:rFonts w:ascii="Times New Roman"/>
        </w:rPr>
        <w:t>导航数据文件的数据部分</w:t>
      </w:r>
      <w:bookmarkEnd w:id="184"/>
      <w:bookmarkEnd w:id="185"/>
      <w:bookmarkEnd w:id="186"/>
      <w:bookmarkEnd w:id="187"/>
      <w:bookmarkEnd w:id="188"/>
      <w:bookmarkEnd w:id="189"/>
    </w:p>
    <w:p w:rsidR="00576439" w:rsidRDefault="003235EC">
      <w:pPr>
        <w:pStyle w:val="affd"/>
        <w:spacing w:before="120" w:after="120" w:line="400" w:lineRule="exact"/>
        <w:ind w:rightChars="0" w:right="0"/>
        <w:rPr>
          <w:rFonts w:ascii="Times New Roman"/>
        </w:rPr>
      </w:pPr>
      <w:bookmarkStart w:id="190" w:name="_Toc515350600"/>
      <w:r>
        <w:rPr>
          <w:rFonts w:ascii="Times New Roman"/>
        </w:rPr>
        <w:t xml:space="preserve">8.2.1  </w:t>
      </w:r>
      <w:r>
        <w:rPr>
          <w:rFonts w:ascii="Times New Roman" w:hint="eastAsia"/>
        </w:rPr>
        <w:t>概述</w:t>
      </w:r>
      <w:bookmarkEnd w:id="190"/>
    </w:p>
    <w:p w:rsidR="00576439" w:rsidRDefault="003235EC">
      <w:pPr>
        <w:pStyle w:val="afa"/>
        <w:spacing w:line="400" w:lineRule="exact"/>
        <w:ind w:rightChars="0" w:right="0"/>
        <w:rPr>
          <w:rFonts w:ascii="Times New Roman"/>
        </w:rPr>
      </w:pPr>
      <w:r>
        <w:rPr>
          <w:rFonts w:ascii="Times New Roman"/>
        </w:rPr>
        <w:t>对于所有卫星系统来说，其导航数据文件中的数据部分格式都是相同的，且数据均以浮点型数字进行记录。在多系统组合的</w:t>
      </w:r>
      <w:r>
        <w:rPr>
          <w:rFonts w:ascii="Times New Roman"/>
        </w:rPr>
        <w:t>GNSS</w:t>
      </w:r>
      <w:r>
        <w:rPr>
          <w:rFonts w:ascii="Times New Roman"/>
        </w:rPr>
        <w:t>导航数据文件中，由于各卫星系统的导航数据记录内容与各自的导航电文直接相关，因此记录的条数和具体内容会有所不同。</w:t>
      </w:r>
    </w:p>
    <w:p w:rsidR="00576439" w:rsidRDefault="003235EC">
      <w:pPr>
        <w:pStyle w:val="affd"/>
        <w:spacing w:before="120" w:after="120" w:line="400" w:lineRule="exact"/>
        <w:ind w:rightChars="0" w:right="0"/>
        <w:rPr>
          <w:rFonts w:ascii="Times New Roman"/>
        </w:rPr>
      </w:pPr>
      <w:bookmarkStart w:id="191" w:name="_Toc515350601"/>
      <w:r>
        <w:rPr>
          <w:rFonts w:ascii="Times New Roman"/>
        </w:rPr>
        <w:t xml:space="preserve">8.2.2  </w:t>
      </w:r>
      <w:r>
        <w:rPr>
          <w:rFonts w:ascii="Times New Roman" w:hint="eastAsia"/>
        </w:rPr>
        <w:t>格式</w:t>
      </w:r>
      <w:bookmarkEnd w:id="191"/>
    </w:p>
    <w:p w:rsidR="00576439" w:rsidRDefault="003235EC">
      <w:pPr>
        <w:pStyle w:val="afff"/>
        <w:spacing w:before="120" w:after="120" w:line="400" w:lineRule="exact"/>
        <w:ind w:left="0" w:rightChars="0" w:right="0"/>
        <w:rPr>
          <w:rFonts w:ascii="Times New Roman"/>
        </w:rPr>
      </w:pPr>
      <w:bookmarkStart w:id="192" w:name="_Toc250385283"/>
      <w:bookmarkStart w:id="193" w:name="_Toc386206784"/>
      <w:r>
        <w:rPr>
          <w:rFonts w:ascii="Times New Roman"/>
        </w:rPr>
        <w:t>8.2.2</w:t>
      </w:r>
      <w:r>
        <w:rPr>
          <w:rFonts w:ascii="Times New Roman" w:hint="eastAsia"/>
        </w:rPr>
        <w:t>.1</w:t>
      </w:r>
      <w:r>
        <w:rPr>
          <w:rFonts w:ascii="Times New Roman"/>
        </w:rPr>
        <w:t xml:space="preserve"> GPS</w:t>
      </w:r>
      <w:r>
        <w:rPr>
          <w:rFonts w:ascii="Times New Roman"/>
        </w:rPr>
        <w:t>导航数据文件</w:t>
      </w:r>
      <w:bookmarkEnd w:id="192"/>
      <w:bookmarkEnd w:id="193"/>
    </w:p>
    <w:p w:rsidR="00576439" w:rsidRDefault="003235EC">
      <w:pPr>
        <w:pStyle w:val="afa"/>
        <w:spacing w:line="400" w:lineRule="exact"/>
        <w:ind w:rightChars="0" w:right="0"/>
        <w:rPr>
          <w:rFonts w:ascii="Times New Roman"/>
        </w:rPr>
      </w:pPr>
      <w:r>
        <w:rPr>
          <w:rFonts w:ascii="Times New Roman"/>
        </w:rPr>
        <w:t>GNSS</w:t>
      </w:r>
      <w:r>
        <w:rPr>
          <w:rFonts w:ascii="Times New Roman"/>
        </w:rPr>
        <w:t>导航数据文件中的</w:t>
      </w:r>
      <w:r>
        <w:rPr>
          <w:rFonts w:ascii="Times New Roman"/>
        </w:rPr>
        <w:t>GPS</w:t>
      </w:r>
      <w:r>
        <w:rPr>
          <w:rFonts w:ascii="Times New Roman"/>
        </w:rPr>
        <w:t>数据记录说明见</w:t>
      </w:r>
      <w:r>
        <w:rPr>
          <w:rFonts w:ascii="Times New Roman"/>
        </w:rPr>
        <w:fldChar w:fldCharType="begin"/>
      </w:r>
      <w:r>
        <w:rPr>
          <w:rFonts w:ascii="Times New Roman"/>
        </w:rPr>
        <w:instrText xml:space="preserve"> REF _Ref490569480 \h  \* MERGEFORMAT </w:instrText>
      </w:r>
      <w:r>
        <w:rPr>
          <w:rFonts w:ascii="Times New Roman"/>
        </w:rPr>
      </w:r>
      <w:r>
        <w:rPr>
          <w:rFonts w:ascii="Times New Roman"/>
        </w:rPr>
        <w:fldChar w:fldCharType="separate"/>
      </w:r>
      <w:r w:rsidR="00141073" w:rsidRPr="00141073">
        <w:rPr>
          <w:rFonts w:ascii="Times New Roman"/>
        </w:rPr>
        <w:t>表</w:t>
      </w:r>
      <w:r w:rsidR="00141073" w:rsidRPr="00141073">
        <w:rPr>
          <w:rFonts w:ascii="Times New Roman"/>
        </w:rPr>
        <w:t xml:space="preserve"> 10</w:t>
      </w:r>
      <w:r>
        <w:rPr>
          <w:rFonts w:ascii="Times New Roman"/>
        </w:rPr>
        <w:fldChar w:fldCharType="end"/>
      </w:r>
      <w:r>
        <w:rPr>
          <w:rFonts w:ascii="Times New Roman"/>
        </w:rPr>
        <w:t>。</w:t>
      </w:r>
    </w:p>
    <w:p w:rsidR="00576439" w:rsidRDefault="003235EC">
      <w:pPr>
        <w:pStyle w:val="a8"/>
        <w:ind w:firstLine="420"/>
        <w:jc w:val="center"/>
        <w:rPr>
          <w:rFonts w:eastAsia="黑体"/>
          <w:b w:val="0"/>
          <w:bCs w:val="0"/>
          <w:sz w:val="21"/>
          <w:lang w:val="en-US" w:eastAsia="zh-CN"/>
        </w:rPr>
      </w:pPr>
      <w:bookmarkStart w:id="194" w:name="_Ref490569480"/>
      <w:r>
        <w:rPr>
          <w:rFonts w:eastAsia="黑体"/>
          <w:b w:val="0"/>
          <w:bCs w:val="0"/>
          <w:sz w:val="21"/>
          <w:lang w:val="en-US" w:eastAsia="zh-CN"/>
        </w:rPr>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sidR="00141073">
        <w:rPr>
          <w:rFonts w:eastAsia="黑体"/>
          <w:b w:val="0"/>
          <w:bCs w:val="0"/>
          <w:noProof/>
          <w:sz w:val="21"/>
          <w:lang w:val="en-US" w:eastAsia="zh-CN"/>
        </w:rPr>
        <w:t>10</w:t>
      </w:r>
      <w:r>
        <w:rPr>
          <w:rFonts w:eastAsia="黑体"/>
          <w:b w:val="0"/>
          <w:bCs w:val="0"/>
          <w:sz w:val="21"/>
          <w:lang w:val="en-US" w:eastAsia="zh-CN"/>
        </w:rPr>
        <w:fldChar w:fldCharType="end"/>
      </w:r>
      <w:bookmarkEnd w:id="194"/>
      <w:r>
        <w:rPr>
          <w:rFonts w:eastAsia="黑体"/>
          <w:b w:val="0"/>
          <w:bCs w:val="0"/>
          <w:sz w:val="21"/>
          <w:lang w:val="en-US" w:eastAsia="zh-CN"/>
        </w:rPr>
        <w:t xml:space="preserve"> GNSS</w:t>
      </w:r>
      <w:r>
        <w:rPr>
          <w:rFonts w:eastAsia="黑体"/>
          <w:b w:val="0"/>
          <w:bCs w:val="0"/>
          <w:sz w:val="21"/>
          <w:lang w:val="en-US" w:eastAsia="zh-CN"/>
        </w:rPr>
        <w:t>导航信息文件</w:t>
      </w:r>
      <w:r>
        <w:rPr>
          <w:rFonts w:eastAsia="黑体"/>
          <w:b w:val="0"/>
          <w:bCs w:val="0"/>
          <w:sz w:val="21"/>
          <w:lang w:val="en-US" w:eastAsia="zh-CN"/>
        </w:rPr>
        <w:t>——GPS</w:t>
      </w:r>
      <w:r>
        <w:rPr>
          <w:rFonts w:eastAsia="黑体"/>
          <w:b w:val="0"/>
          <w:bCs w:val="0"/>
          <w:sz w:val="21"/>
          <w:lang w:val="en-US" w:eastAsia="zh-CN"/>
        </w:rPr>
        <w:t>导航文件的数据部分描述</w:t>
      </w:r>
    </w:p>
    <w:tbl>
      <w:tblPr>
        <w:tblW w:w="932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3107"/>
        <w:gridCol w:w="4403"/>
        <w:gridCol w:w="1815"/>
      </w:tblGrid>
      <w:tr w:rsidR="00576439">
        <w:tc>
          <w:tcPr>
            <w:tcW w:w="3107" w:type="dxa"/>
            <w:tcBorders>
              <w:top w:val="single" w:sz="12" w:space="0" w:color="000000"/>
              <w:bottom w:val="double" w:sz="4" w:space="0" w:color="000000"/>
              <w:right w:val="single" w:sz="6" w:space="0" w:color="000000"/>
            </w:tcBorders>
            <w:vAlign w:val="center"/>
          </w:tcPr>
          <w:p w:rsidR="00576439" w:rsidRDefault="003235EC">
            <w:pPr>
              <w:spacing w:line="276" w:lineRule="auto"/>
              <w:jc w:val="center"/>
              <w:rPr>
                <w:b/>
                <w:sz w:val="18"/>
                <w:szCs w:val="18"/>
              </w:rPr>
            </w:pPr>
            <w:r>
              <w:rPr>
                <w:b/>
                <w:sz w:val="18"/>
                <w:szCs w:val="18"/>
              </w:rPr>
              <w:t>字段名称</w:t>
            </w:r>
          </w:p>
        </w:tc>
        <w:tc>
          <w:tcPr>
            <w:tcW w:w="4403" w:type="dxa"/>
            <w:tcBorders>
              <w:top w:val="single" w:sz="12" w:space="0" w:color="000000"/>
              <w:left w:val="single" w:sz="6" w:space="0" w:color="000000"/>
              <w:bottom w:val="double" w:sz="4" w:space="0" w:color="000000"/>
              <w:right w:val="single" w:sz="6" w:space="0" w:color="000000"/>
            </w:tcBorders>
            <w:vAlign w:val="center"/>
          </w:tcPr>
          <w:p w:rsidR="00576439" w:rsidRDefault="003235EC">
            <w:pPr>
              <w:spacing w:line="276" w:lineRule="auto"/>
              <w:jc w:val="center"/>
              <w:rPr>
                <w:b/>
                <w:sz w:val="18"/>
                <w:szCs w:val="18"/>
              </w:rPr>
            </w:pPr>
            <w:r>
              <w:rPr>
                <w:b/>
                <w:sz w:val="18"/>
                <w:szCs w:val="18"/>
              </w:rPr>
              <w:t>描述</w:t>
            </w:r>
          </w:p>
        </w:tc>
        <w:tc>
          <w:tcPr>
            <w:tcW w:w="1815" w:type="dxa"/>
            <w:tcBorders>
              <w:top w:val="single" w:sz="12" w:space="0" w:color="000000"/>
              <w:left w:val="single" w:sz="6" w:space="0" w:color="000000"/>
              <w:bottom w:val="double" w:sz="4" w:space="0" w:color="000000"/>
            </w:tcBorders>
            <w:vAlign w:val="center"/>
          </w:tcPr>
          <w:p w:rsidR="00576439" w:rsidRDefault="003235EC">
            <w:pPr>
              <w:spacing w:line="276" w:lineRule="auto"/>
              <w:jc w:val="center"/>
              <w:rPr>
                <w:b/>
                <w:sz w:val="18"/>
                <w:szCs w:val="18"/>
              </w:rPr>
            </w:pPr>
            <w:r>
              <w:rPr>
                <w:b/>
                <w:sz w:val="18"/>
                <w:szCs w:val="18"/>
              </w:rPr>
              <w:t>格式</w:t>
            </w:r>
          </w:p>
          <w:p w:rsidR="00576439" w:rsidRDefault="003235EC">
            <w:pPr>
              <w:spacing w:line="276" w:lineRule="auto"/>
              <w:jc w:val="center"/>
              <w:rPr>
                <w:b/>
                <w:sz w:val="18"/>
                <w:szCs w:val="18"/>
              </w:rPr>
            </w:pPr>
            <w:r>
              <w:rPr>
                <w:b/>
                <w:sz w:val="18"/>
                <w:szCs w:val="18"/>
              </w:rPr>
              <w:t>（</w:t>
            </w:r>
            <w:r>
              <w:rPr>
                <w:b/>
                <w:sz w:val="18"/>
                <w:szCs w:val="18"/>
              </w:rPr>
              <w:t>FORTRAN</w:t>
            </w:r>
            <w:r>
              <w:rPr>
                <w:b/>
                <w:sz w:val="18"/>
                <w:szCs w:val="18"/>
              </w:rPr>
              <w:t>）</w:t>
            </w:r>
          </w:p>
        </w:tc>
      </w:tr>
      <w:tr w:rsidR="004A14A2">
        <w:tc>
          <w:tcPr>
            <w:tcW w:w="3107" w:type="dxa"/>
            <w:tcBorders>
              <w:top w:val="double" w:sz="4" w:space="0" w:color="000000"/>
              <w:bottom w:val="single" w:sz="6" w:space="0" w:color="000000"/>
              <w:right w:val="single" w:sz="6" w:space="0" w:color="000000"/>
            </w:tcBorders>
            <w:vAlign w:val="center"/>
          </w:tcPr>
          <w:p w:rsidR="004A14A2" w:rsidRDefault="004A14A2" w:rsidP="004A14A2">
            <w:pPr>
              <w:spacing w:line="276" w:lineRule="auto"/>
              <w:jc w:val="center"/>
              <w:rPr>
                <w:sz w:val="18"/>
                <w:szCs w:val="18"/>
              </w:rPr>
            </w:pPr>
            <w:r>
              <w:rPr>
                <w:sz w:val="18"/>
                <w:szCs w:val="18"/>
              </w:rPr>
              <w:t>SV /EPOCH / SV CLK</w:t>
            </w:r>
          </w:p>
        </w:tc>
        <w:tc>
          <w:tcPr>
            <w:tcW w:w="4403" w:type="dxa"/>
            <w:tcBorders>
              <w:top w:val="double" w:sz="4" w:space="0" w:color="000000"/>
              <w:left w:val="single" w:sz="6" w:space="0" w:color="000000"/>
              <w:bottom w:val="single" w:sz="6" w:space="0" w:color="000000"/>
              <w:right w:val="single" w:sz="6" w:space="0" w:color="000000"/>
            </w:tcBorders>
          </w:tcPr>
          <w:p w:rsidR="004A14A2" w:rsidRPr="004A14A2" w:rsidRDefault="004A14A2" w:rsidP="004A14A2">
            <w:pPr>
              <w:spacing w:line="240" w:lineRule="auto"/>
              <w:rPr>
                <w:sz w:val="18"/>
                <w:szCs w:val="18"/>
              </w:rPr>
            </w:pPr>
            <w:r w:rsidRPr="004A14A2">
              <w:rPr>
                <w:rFonts w:hint="eastAsia"/>
                <w:sz w:val="18"/>
                <w:szCs w:val="18"/>
              </w:rPr>
              <w:t>-</w:t>
            </w:r>
            <w:r w:rsidRPr="004A14A2">
              <w:rPr>
                <w:rFonts w:hint="eastAsia"/>
                <w:sz w:val="18"/>
                <w:szCs w:val="18"/>
              </w:rPr>
              <w:t>卫星系统（</w:t>
            </w:r>
            <w:r w:rsidRPr="004A14A2">
              <w:rPr>
                <w:rFonts w:hint="eastAsia"/>
                <w:sz w:val="18"/>
                <w:szCs w:val="18"/>
              </w:rPr>
              <w:t>G</w:t>
            </w:r>
            <w:r w:rsidRPr="004A14A2">
              <w:rPr>
                <w:rFonts w:hint="eastAsia"/>
                <w:sz w:val="18"/>
                <w:szCs w:val="18"/>
              </w:rPr>
              <w:t>），卫星号（</w:t>
            </w:r>
            <w:r w:rsidRPr="004A14A2">
              <w:rPr>
                <w:rFonts w:hint="eastAsia"/>
                <w:sz w:val="18"/>
                <w:szCs w:val="18"/>
              </w:rPr>
              <w:t>PRN</w:t>
            </w:r>
            <w:r w:rsidRPr="004A14A2">
              <w:rPr>
                <w:rFonts w:hint="eastAsia"/>
                <w:sz w:val="18"/>
                <w:szCs w:val="18"/>
              </w:rPr>
              <w:t>）</w:t>
            </w:r>
          </w:p>
          <w:p w:rsidR="004A14A2" w:rsidRPr="004A14A2" w:rsidRDefault="004A14A2" w:rsidP="004A14A2">
            <w:pPr>
              <w:spacing w:line="240" w:lineRule="auto"/>
              <w:rPr>
                <w:sz w:val="18"/>
                <w:szCs w:val="18"/>
              </w:rPr>
            </w:pPr>
            <w:r w:rsidRPr="004A14A2">
              <w:rPr>
                <w:rFonts w:hint="eastAsia"/>
                <w:sz w:val="18"/>
                <w:szCs w:val="18"/>
              </w:rPr>
              <w:t>历元：</w:t>
            </w:r>
            <w:r w:rsidRPr="004A14A2">
              <w:rPr>
                <w:rFonts w:hint="eastAsia"/>
                <w:sz w:val="18"/>
                <w:szCs w:val="18"/>
              </w:rPr>
              <w:t xml:space="preserve">Toc      </w:t>
            </w:r>
            <w:r w:rsidRPr="004A14A2">
              <w:rPr>
                <w:rFonts w:hint="eastAsia"/>
                <w:sz w:val="18"/>
                <w:szCs w:val="18"/>
              </w:rPr>
              <w:t>卫星钟参考时（</w:t>
            </w:r>
            <w:r w:rsidRPr="004A14A2">
              <w:rPr>
                <w:rFonts w:hint="eastAsia"/>
                <w:sz w:val="18"/>
                <w:szCs w:val="18"/>
              </w:rPr>
              <w:t>GPS</w:t>
            </w:r>
            <w:r w:rsidRPr="004A14A2">
              <w:rPr>
                <w:rFonts w:hint="eastAsia"/>
                <w:sz w:val="18"/>
                <w:szCs w:val="18"/>
              </w:rPr>
              <w:t>）</w:t>
            </w:r>
          </w:p>
          <w:p w:rsidR="004A14A2" w:rsidRPr="004A14A2" w:rsidRDefault="004A14A2" w:rsidP="004A14A2">
            <w:pPr>
              <w:spacing w:line="240" w:lineRule="auto"/>
              <w:rPr>
                <w:sz w:val="18"/>
                <w:szCs w:val="18"/>
              </w:rPr>
            </w:pPr>
            <w:r w:rsidRPr="004A14A2">
              <w:rPr>
                <w:rFonts w:hint="eastAsia"/>
                <w:sz w:val="18"/>
                <w:szCs w:val="18"/>
              </w:rPr>
              <w:t xml:space="preserve">  -</w:t>
            </w:r>
            <w:r w:rsidRPr="004A14A2">
              <w:rPr>
                <w:rFonts w:hint="eastAsia"/>
                <w:sz w:val="18"/>
                <w:szCs w:val="18"/>
              </w:rPr>
              <w:t>年（</w:t>
            </w:r>
            <w:r w:rsidRPr="004A14A2">
              <w:rPr>
                <w:rFonts w:hint="eastAsia"/>
                <w:sz w:val="18"/>
                <w:szCs w:val="18"/>
              </w:rPr>
              <w:t>4</w:t>
            </w:r>
            <w:r w:rsidRPr="004A14A2">
              <w:rPr>
                <w:rFonts w:hint="eastAsia"/>
                <w:sz w:val="18"/>
                <w:szCs w:val="18"/>
              </w:rPr>
              <w:t>位数）</w:t>
            </w:r>
          </w:p>
          <w:p w:rsidR="004A14A2" w:rsidRPr="004A14A2" w:rsidRDefault="004A14A2" w:rsidP="004A14A2">
            <w:pPr>
              <w:spacing w:line="240" w:lineRule="auto"/>
              <w:rPr>
                <w:sz w:val="18"/>
                <w:szCs w:val="18"/>
              </w:rPr>
            </w:pPr>
            <w:r w:rsidRPr="004A14A2">
              <w:rPr>
                <w:rFonts w:hint="eastAsia"/>
                <w:sz w:val="18"/>
                <w:szCs w:val="18"/>
              </w:rPr>
              <w:lastRenderedPageBreak/>
              <w:t xml:space="preserve">  -</w:t>
            </w:r>
            <w:r w:rsidRPr="004A14A2">
              <w:rPr>
                <w:rFonts w:hint="eastAsia"/>
                <w:sz w:val="18"/>
                <w:szCs w:val="18"/>
              </w:rPr>
              <w:t>月，日，时，分，秒</w:t>
            </w:r>
          </w:p>
          <w:p w:rsidR="004A14A2" w:rsidRPr="004A14A2" w:rsidRDefault="004A14A2" w:rsidP="004A14A2">
            <w:pPr>
              <w:spacing w:line="240" w:lineRule="auto"/>
              <w:rPr>
                <w:sz w:val="18"/>
                <w:szCs w:val="18"/>
              </w:rPr>
            </w:pPr>
            <w:r w:rsidRPr="004A14A2">
              <w:rPr>
                <w:rFonts w:hint="eastAsia"/>
                <w:sz w:val="18"/>
                <w:szCs w:val="18"/>
              </w:rPr>
              <w:t>-SV clock bias            (seconds)</w:t>
            </w:r>
          </w:p>
          <w:p w:rsidR="004A14A2" w:rsidRPr="004A14A2" w:rsidRDefault="004A14A2" w:rsidP="004A14A2">
            <w:pPr>
              <w:spacing w:line="240" w:lineRule="auto"/>
              <w:rPr>
                <w:sz w:val="18"/>
                <w:szCs w:val="18"/>
              </w:rPr>
            </w:pPr>
            <w:r w:rsidRPr="004A14A2">
              <w:rPr>
                <w:rFonts w:hint="eastAsia"/>
                <w:sz w:val="18"/>
                <w:szCs w:val="18"/>
              </w:rPr>
              <w:t>-SV clock drift            (sec/sec)</w:t>
            </w:r>
          </w:p>
          <w:p w:rsidR="004A14A2" w:rsidRPr="004A14A2" w:rsidRDefault="004A14A2" w:rsidP="004A14A2">
            <w:pPr>
              <w:spacing w:line="240" w:lineRule="auto"/>
              <w:rPr>
                <w:sz w:val="18"/>
                <w:szCs w:val="18"/>
              </w:rPr>
            </w:pPr>
            <w:r w:rsidRPr="004A14A2">
              <w:rPr>
                <w:rFonts w:hint="eastAsia"/>
                <w:sz w:val="18"/>
                <w:szCs w:val="18"/>
              </w:rPr>
              <w:t>-SV clock drift rate        (sec/sec2)</w:t>
            </w:r>
          </w:p>
        </w:tc>
        <w:tc>
          <w:tcPr>
            <w:tcW w:w="1815" w:type="dxa"/>
            <w:tcBorders>
              <w:top w:val="double" w:sz="4" w:space="0" w:color="000000"/>
              <w:left w:val="single" w:sz="6" w:space="0" w:color="000000"/>
              <w:bottom w:val="single" w:sz="6" w:space="0" w:color="000000"/>
            </w:tcBorders>
          </w:tcPr>
          <w:p w:rsidR="004A14A2" w:rsidRDefault="004A14A2" w:rsidP="004A14A2">
            <w:pPr>
              <w:spacing w:line="276" w:lineRule="auto"/>
              <w:jc w:val="center"/>
              <w:rPr>
                <w:sz w:val="18"/>
                <w:szCs w:val="18"/>
              </w:rPr>
            </w:pPr>
            <w:r>
              <w:rPr>
                <w:sz w:val="18"/>
                <w:szCs w:val="18"/>
              </w:rPr>
              <w:lastRenderedPageBreak/>
              <w:t>A1</w:t>
            </w:r>
            <w:r>
              <w:rPr>
                <w:sz w:val="18"/>
                <w:szCs w:val="18"/>
              </w:rPr>
              <w:t>，</w:t>
            </w:r>
            <w:r>
              <w:rPr>
                <w:sz w:val="18"/>
                <w:szCs w:val="18"/>
              </w:rPr>
              <w:t>I2.2</w:t>
            </w:r>
            <w:r>
              <w:rPr>
                <w:sz w:val="18"/>
                <w:szCs w:val="18"/>
              </w:rPr>
              <w:t>，</w:t>
            </w:r>
          </w:p>
          <w:p w:rsidR="004A14A2" w:rsidRDefault="004A14A2" w:rsidP="004A14A2">
            <w:pPr>
              <w:spacing w:line="276" w:lineRule="auto"/>
              <w:jc w:val="center"/>
              <w:rPr>
                <w:sz w:val="18"/>
                <w:szCs w:val="18"/>
              </w:rPr>
            </w:pPr>
          </w:p>
          <w:p w:rsidR="004A14A2" w:rsidRDefault="004A14A2" w:rsidP="004A14A2">
            <w:pPr>
              <w:spacing w:line="276" w:lineRule="auto"/>
              <w:jc w:val="center"/>
              <w:rPr>
                <w:sz w:val="18"/>
                <w:szCs w:val="18"/>
              </w:rPr>
            </w:pPr>
            <w:r>
              <w:rPr>
                <w:sz w:val="18"/>
                <w:szCs w:val="18"/>
              </w:rPr>
              <w:t>1X</w:t>
            </w:r>
            <w:r>
              <w:rPr>
                <w:sz w:val="18"/>
                <w:szCs w:val="18"/>
              </w:rPr>
              <w:t>，</w:t>
            </w:r>
            <w:r>
              <w:rPr>
                <w:sz w:val="18"/>
                <w:szCs w:val="18"/>
              </w:rPr>
              <w:t>I4</w:t>
            </w:r>
          </w:p>
          <w:p w:rsidR="004A14A2" w:rsidRDefault="004A14A2" w:rsidP="004A14A2">
            <w:pPr>
              <w:spacing w:line="276" w:lineRule="auto"/>
              <w:jc w:val="center"/>
              <w:rPr>
                <w:sz w:val="18"/>
                <w:szCs w:val="18"/>
              </w:rPr>
            </w:pPr>
            <w:r>
              <w:rPr>
                <w:sz w:val="18"/>
                <w:szCs w:val="18"/>
              </w:rPr>
              <w:lastRenderedPageBreak/>
              <w:t>5</w:t>
            </w:r>
            <w:r>
              <w:rPr>
                <w:sz w:val="18"/>
                <w:szCs w:val="18"/>
              </w:rPr>
              <w:t>（</w:t>
            </w:r>
            <w:r>
              <w:rPr>
                <w:sz w:val="18"/>
                <w:szCs w:val="18"/>
              </w:rPr>
              <w:t>1X</w:t>
            </w:r>
            <w:r>
              <w:rPr>
                <w:sz w:val="18"/>
                <w:szCs w:val="18"/>
              </w:rPr>
              <w:t>，</w:t>
            </w:r>
            <w:r>
              <w:rPr>
                <w:sz w:val="18"/>
                <w:szCs w:val="18"/>
              </w:rPr>
              <w:t>I2.2</w:t>
            </w:r>
            <w:r>
              <w:rPr>
                <w:sz w:val="18"/>
                <w:szCs w:val="18"/>
              </w:rPr>
              <w:t>），</w:t>
            </w:r>
          </w:p>
          <w:p w:rsidR="004A14A2" w:rsidRDefault="004A14A2" w:rsidP="004A14A2">
            <w:pPr>
              <w:spacing w:line="276" w:lineRule="auto"/>
              <w:jc w:val="center"/>
              <w:rPr>
                <w:sz w:val="18"/>
                <w:szCs w:val="18"/>
              </w:rPr>
            </w:pPr>
            <w:r>
              <w:rPr>
                <w:sz w:val="18"/>
                <w:szCs w:val="18"/>
              </w:rPr>
              <w:t>3D19.12*</w:t>
            </w:r>
            <w:r>
              <w:rPr>
                <w:sz w:val="18"/>
                <w:szCs w:val="18"/>
              </w:rPr>
              <w:t>）</w:t>
            </w:r>
          </w:p>
        </w:tc>
      </w:tr>
      <w:tr w:rsidR="004A14A2">
        <w:tc>
          <w:tcPr>
            <w:tcW w:w="3107" w:type="dxa"/>
            <w:tcBorders>
              <w:top w:val="single" w:sz="6" w:space="0" w:color="000000"/>
              <w:bottom w:val="single" w:sz="6" w:space="0" w:color="000000"/>
              <w:right w:val="single" w:sz="6" w:space="0" w:color="000000"/>
            </w:tcBorders>
            <w:vAlign w:val="center"/>
          </w:tcPr>
          <w:p w:rsidR="004A14A2" w:rsidRDefault="004A14A2" w:rsidP="004A14A2">
            <w:pPr>
              <w:spacing w:line="276" w:lineRule="auto"/>
              <w:jc w:val="center"/>
              <w:rPr>
                <w:sz w:val="18"/>
                <w:szCs w:val="18"/>
              </w:rPr>
            </w:pPr>
            <w:r>
              <w:rPr>
                <w:sz w:val="18"/>
                <w:szCs w:val="18"/>
              </w:rPr>
              <w:lastRenderedPageBreak/>
              <w:t>BROADCAST ORBIT – 1</w:t>
            </w:r>
          </w:p>
        </w:tc>
        <w:tc>
          <w:tcPr>
            <w:tcW w:w="4403" w:type="dxa"/>
            <w:tcBorders>
              <w:top w:val="single" w:sz="6" w:space="0" w:color="000000"/>
              <w:left w:val="single" w:sz="6" w:space="0" w:color="000000"/>
              <w:bottom w:val="single" w:sz="6" w:space="0" w:color="000000"/>
              <w:right w:val="single" w:sz="6" w:space="0" w:color="000000"/>
            </w:tcBorders>
            <w:vAlign w:val="center"/>
          </w:tcPr>
          <w:p w:rsidR="004A14A2" w:rsidRPr="004A14A2" w:rsidRDefault="004A14A2" w:rsidP="004A14A2">
            <w:pPr>
              <w:spacing w:line="240" w:lineRule="auto"/>
              <w:rPr>
                <w:sz w:val="18"/>
                <w:szCs w:val="18"/>
              </w:rPr>
            </w:pPr>
            <w:r w:rsidRPr="004A14A2">
              <w:rPr>
                <w:rFonts w:hint="eastAsia"/>
                <w:sz w:val="18"/>
                <w:szCs w:val="18"/>
              </w:rPr>
              <w:t>-IODE Issue of Data</w:t>
            </w:r>
            <w:r w:rsidRPr="004A14A2">
              <w:rPr>
                <w:rFonts w:hint="eastAsia"/>
                <w:sz w:val="18"/>
                <w:szCs w:val="18"/>
              </w:rPr>
              <w:t>，</w:t>
            </w:r>
            <w:r w:rsidRPr="004A14A2">
              <w:rPr>
                <w:rFonts w:hint="eastAsia"/>
                <w:sz w:val="18"/>
                <w:szCs w:val="18"/>
              </w:rPr>
              <w:t>Ephemeris</w:t>
            </w:r>
          </w:p>
          <w:p w:rsidR="004A14A2" w:rsidRPr="004A14A2" w:rsidRDefault="004A14A2" w:rsidP="004A14A2">
            <w:pPr>
              <w:spacing w:line="240" w:lineRule="auto"/>
              <w:rPr>
                <w:sz w:val="18"/>
                <w:szCs w:val="18"/>
              </w:rPr>
            </w:pPr>
            <w:r w:rsidRPr="004A14A2">
              <w:rPr>
                <w:rFonts w:hint="eastAsia"/>
                <w:sz w:val="18"/>
                <w:szCs w:val="18"/>
              </w:rPr>
              <w:t>-Crs                         (meters)</w:t>
            </w:r>
          </w:p>
          <w:p w:rsidR="004A14A2" w:rsidRPr="004A14A2" w:rsidRDefault="004A14A2" w:rsidP="004A14A2">
            <w:pPr>
              <w:spacing w:line="240" w:lineRule="auto"/>
              <w:rPr>
                <w:sz w:val="18"/>
                <w:szCs w:val="18"/>
              </w:rPr>
            </w:pPr>
            <w:r w:rsidRPr="004A14A2">
              <w:rPr>
                <w:rFonts w:hint="eastAsia"/>
                <w:sz w:val="18"/>
                <w:szCs w:val="18"/>
              </w:rPr>
              <w:t>-Delta n                (</w:t>
            </w:r>
            <w:r w:rsidRPr="004A14A2">
              <w:rPr>
                <w:sz w:val="18"/>
                <w:szCs w:val="18"/>
              </w:rPr>
              <w:t>radians</w:t>
            </w:r>
            <w:r w:rsidRPr="004A14A2">
              <w:rPr>
                <w:rFonts w:hint="eastAsia"/>
                <w:sz w:val="18"/>
                <w:szCs w:val="18"/>
              </w:rPr>
              <w:t>/sec)</w:t>
            </w:r>
          </w:p>
          <w:p w:rsidR="004A14A2" w:rsidRPr="004A14A2" w:rsidRDefault="004A14A2" w:rsidP="004A14A2">
            <w:pPr>
              <w:spacing w:line="240" w:lineRule="auto"/>
              <w:rPr>
                <w:sz w:val="18"/>
                <w:szCs w:val="18"/>
              </w:rPr>
            </w:pPr>
            <w:r w:rsidRPr="004A14A2">
              <w:rPr>
                <w:rFonts w:hint="eastAsia"/>
                <w:sz w:val="18"/>
                <w:szCs w:val="18"/>
              </w:rPr>
              <w:t>-M0                         (radians)</w:t>
            </w:r>
          </w:p>
        </w:tc>
        <w:tc>
          <w:tcPr>
            <w:tcW w:w="1815" w:type="dxa"/>
            <w:tcBorders>
              <w:top w:val="single" w:sz="6" w:space="0" w:color="000000"/>
              <w:left w:val="single" w:sz="6" w:space="0" w:color="000000"/>
              <w:bottom w:val="single" w:sz="6" w:space="0" w:color="000000"/>
            </w:tcBorders>
          </w:tcPr>
          <w:p w:rsidR="004A14A2" w:rsidRDefault="004A14A2" w:rsidP="004A14A2">
            <w:pPr>
              <w:spacing w:line="276" w:lineRule="auto"/>
              <w:jc w:val="center"/>
              <w:rPr>
                <w:sz w:val="18"/>
                <w:szCs w:val="18"/>
              </w:rPr>
            </w:pPr>
            <w:r>
              <w:rPr>
                <w:sz w:val="18"/>
                <w:szCs w:val="18"/>
              </w:rPr>
              <w:t>4X</w:t>
            </w:r>
            <w:r>
              <w:rPr>
                <w:sz w:val="18"/>
                <w:szCs w:val="18"/>
              </w:rPr>
              <w:t>，</w:t>
            </w:r>
            <w:r>
              <w:rPr>
                <w:sz w:val="18"/>
                <w:szCs w:val="18"/>
              </w:rPr>
              <w:t>4D19.12</w:t>
            </w:r>
          </w:p>
          <w:p w:rsidR="004A14A2" w:rsidRDefault="004A14A2" w:rsidP="004A14A2">
            <w:pPr>
              <w:spacing w:line="276" w:lineRule="auto"/>
              <w:jc w:val="center"/>
              <w:rPr>
                <w:sz w:val="18"/>
                <w:szCs w:val="18"/>
              </w:rPr>
            </w:pPr>
          </w:p>
          <w:p w:rsidR="004A14A2" w:rsidRDefault="004A14A2" w:rsidP="004A14A2">
            <w:pPr>
              <w:spacing w:line="276" w:lineRule="auto"/>
              <w:jc w:val="center"/>
              <w:rPr>
                <w:sz w:val="18"/>
                <w:szCs w:val="18"/>
              </w:rPr>
            </w:pPr>
            <w:r>
              <w:rPr>
                <w:sz w:val="18"/>
                <w:szCs w:val="18"/>
              </w:rPr>
              <w:t>***)</w:t>
            </w:r>
          </w:p>
        </w:tc>
      </w:tr>
      <w:tr w:rsidR="004A14A2">
        <w:tc>
          <w:tcPr>
            <w:tcW w:w="3107" w:type="dxa"/>
            <w:tcBorders>
              <w:top w:val="single" w:sz="6" w:space="0" w:color="000000"/>
              <w:bottom w:val="single" w:sz="6" w:space="0" w:color="000000"/>
              <w:right w:val="single" w:sz="6" w:space="0" w:color="000000"/>
            </w:tcBorders>
            <w:vAlign w:val="center"/>
          </w:tcPr>
          <w:p w:rsidR="004A14A2" w:rsidRDefault="004A14A2" w:rsidP="004A14A2">
            <w:pPr>
              <w:spacing w:line="276" w:lineRule="auto"/>
              <w:jc w:val="center"/>
              <w:rPr>
                <w:sz w:val="18"/>
                <w:szCs w:val="18"/>
              </w:rPr>
            </w:pPr>
            <w:r>
              <w:rPr>
                <w:sz w:val="18"/>
                <w:szCs w:val="18"/>
              </w:rPr>
              <w:t>BROADCAST ORBIT – 2</w:t>
            </w:r>
          </w:p>
        </w:tc>
        <w:tc>
          <w:tcPr>
            <w:tcW w:w="4403" w:type="dxa"/>
            <w:tcBorders>
              <w:top w:val="single" w:sz="6" w:space="0" w:color="000000"/>
              <w:left w:val="single" w:sz="6" w:space="0" w:color="000000"/>
              <w:bottom w:val="single" w:sz="6" w:space="0" w:color="000000"/>
              <w:right w:val="single" w:sz="6" w:space="0" w:color="000000"/>
            </w:tcBorders>
            <w:vAlign w:val="center"/>
          </w:tcPr>
          <w:p w:rsidR="004A14A2" w:rsidRPr="004A14A2" w:rsidRDefault="004A14A2" w:rsidP="004A14A2">
            <w:pPr>
              <w:spacing w:line="240" w:lineRule="auto"/>
              <w:rPr>
                <w:sz w:val="18"/>
                <w:szCs w:val="18"/>
              </w:rPr>
            </w:pPr>
            <w:r w:rsidRPr="004A14A2">
              <w:rPr>
                <w:rFonts w:hint="eastAsia"/>
                <w:sz w:val="18"/>
                <w:szCs w:val="18"/>
              </w:rPr>
              <w:t>-Cuc                        (radians)</w:t>
            </w:r>
          </w:p>
          <w:p w:rsidR="004A14A2" w:rsidRPr="004A14A2" w:rsidRDefault="004A14A2" w:rsidP="004A14A2">
            <w:pPr>
              <w:spacing w:line="240" w:lineRule="auto"/>
              <w:rPr>
                <w:sz w:val="18"/>
                <w:szCs w:val="18"/>
              </w:rPr>
            </w:pPr>
            <w:r w:rsidRPr="004A14A2">
              <w:rPr>
                <w:rFonts w:hint="eastAsia"/>
                <w:sz w:val="18"/>
                <w:szCs w:val="18"/>
              </w:rPr>
              <w:t xml:space="preserve">-e Eccentricity            </w:t>
            </w:r>
          </w:p>
          <w:p w:rsidR="004A14A2" w:rsidRPr="004A14A2" w:rsidRDefault="004A14A2" w:rsidP="004A14A2">
            <w:pPr>
              <w:spacing w:line="240" w:lineRule="auto"/>
              <w:rPr>
                <w:sz w:val="18"/>
                <w:szCs w:val="18"/>
              </w:rPr>
            </w:pPr>
            <w:r w:rsidRPr="004A14A2">
              <w:rPr>
                <w:rFonts w:hint="eastAsia"/>
                <w:sz w:val="18"/>
                <w:szCs w:val="18"/>
              </w:rPr>
              <w:t>-Cus                        (</w:t>
            </w:r>
            <w:r w:rsidRPr="004A14A2">
              <w:rPr>
                <w:sz w:val="18"/>
                <w:szCs w:val="18"/>
              </w:rPr>
              <w:t>radians</w:t>
            </w:r>
            <w:r w:rsidRPr="004A14A2">
              <w:rPr>
                <w:rFonts w:hint="eastAsia"/>
                <w:sz w:val="18"/>
                <w:szCs w:val="18"/>
              </w:rPr>
              <w:t>)</w:t>
            </w:r>
          </w:p>
          <w:p w:rsidR="004A14A2" w:rsidRPr="004A14A2" w:rsidRDefault="004A14A2" w:rsidP="004A14A2">
            <w:pPr>
              <w:spacing w:line="240" w:lineRule="auto"/>
              <w:rPr>
                <w:sz w:val="18"/>
                <w:szCs w:val="18"/>
              </w:rPr>
            </w:pPr>
            <w:r w:rsidRPr="004A14A2">
              <w:rPr>
                <w:rFonts w:hint="eastAsia"/>
                <w:sz w:val="18"/>
                <w:szCs w:val="18"/>
              </w:rPr>
              <w:t>-sqrt(A)                    (sqrt(m))</w:t>
            </w:r>
          </w:p>
        </w:tc>
        <w:tc>
          <w:tcPr>
            <w:tcW w:w="1815" w:type="dxa"/>
            <w:tcBorders>
              <w:top w:val="single" w:sz="6" w:space="0" w:color="000000"/>
              <w:left w:val="single" w:sz="6" w:space="0" w:color="000000"/>
              <w:bottom w:val="single" w:sz="6" w:space="0" w:color="000000"/>
            </w:tcBorders>
          </w:tcPr>
          <w:p w:rsidR="004A14A2" w:rsidRDefault="004A14A2" w:rsidP="004A14A2">
            <w:pPr>
              <w:spacing w:line="276" w:lineRule="auto"/>
              <w:jc w:val="center"/>
              <w:rPr>
                <w:sz w:val="18"/>
                <w:szCs w:val="18"/>
              </w:rPr>
            </w:pPr>
            <w:r>
              <w:rPr>
                <w:sz w:val="18"/>
                <w:szCs w:val="18"/>
              </w:rPr>
              <w:t>4X</w:t>
            </w:r>
            <w:r>
              <w:rPr>
                <w:sz w:val="18"/>
                <w:szCs w:val="18"/>
              </w:rPr>
              <w:t>，</w:t>
            </w:r>
            <w:r>
              <w:rPr>
                <w:sz w:val="18"/>
                <w:szCs w:val="18"/>
              </w:rPr>
              <w:t>4D19.12</w:t>
            </w:r>
          </w:p>
        </w:tc>
      </w:tr>
      <w:tr w:rsidR="004A14A2">
        <w:tc>
          <w:tcPr>
            <w:tcW w:w="3107" w:type="dxa"/>
            <w:tcBorders>
              <w:top w:val="single" w:sz="6" w:space="0" w:color="000000"/>
              <w:bottom w:val="single" w:sz="6" w:space="0" w:color="000000"/>
              <w:right w:val="single" w:sz="6" w:space="0" w:color="000000"/>
            </w:tcBorders>
            <w:vAlign w:val="center"/>
          </w:tcPr>
          <w:p w:rsidR="004A14A2" w:rsidRDefault="004A14A2" w:rsidP="004A14A2">
            <w:pPr>
              <w:spacing w:line="276" w:lineRule="auto"/>
              <w:jc w:val="center"/>
              <w:rPr>
                <w:sz w:val="18"/>
                <w:szCs w:val="18"/>
              </w:rPr>
            </w:pPr>
            <w:r>
              <w:rPr>
                <w:sz w:val="18"/>
                <w:szCs w:val="18"/>
              </w:rPr>
              <w:t>BROADCAST ORBIT – 3</w:t>
            </w:r>
          </w:p>
        </w:tc>
        <w:tc>
          <w:tcPr>
            <w:tcW w:w="4403" w:type="dxa"/>
            <w:tcBorders>
              <w:top w:val="single" w:sz="6" w:space="0" w:color="000000"/>
              <w:left w:val="single" w:sz="6" w:space="0" w:color="000000"/>
              <w:bottom w:val="single" w:sz="6" w:space="0" w:color="000000"/>
              <w:right w:val="single" w:sz="6" w:space="0" w:color="000000"/>
            </w:tcBorders>
            <w:vAlign w:val="center"/>
          </w:tcPr>
          <w:p w:rsidR="004A14A2" w:rsidRPr="004A14A2" w:rsidRDefault="004A14A2" w:rsidP="004A14A2">
            <w:pPr>
              <w:spacing w:line="240" w:lineRule="auto"/>
              <w:rPr>
                <w:sz w:val="18"/>
                <w:szCs w:val="18"/>
              </w:rPr>
            </w:pPr>
            <w:r w:rsidRPr="004A14A2">
              <w:rPr>
                <w:rFonts w:hint="eastAsia"/>
                <w:sz w:val="18"/>
                <w:szCs w:val="18"/>
              </w:rPr>
              <w:t xml:space="preserve">-Toe </w:t>
            </w:r>
            <w:r w:rsidRPr="004A14A2">
              <w:rPr>
                <w:rFonts w:hint="eastAsia"/>
                <w:sz w:val="18"/>
                <w:szCs w:val="18"/>
              </w:rPr>
              <w:t>星历时间</w:t>
            </w:r>
            <w:r w:rsidRPr="004A14A2">
              <w:rPr>
                <w:rFonts w:hint="eastAsia"/>
                <w:sz w:val="18"/>
                <w:szCs w:val="18"/>
              </w:rPr>
              <w:t xml:space="preserve">                   (GPS)</w:t>
            </w:r>
          </w:p>
          <w:p w:rsidR="004A14A2" w:rsidRPr="004A14A2" w:rsidRDefault="004A14A2" w:rsidP="004A14A2">
            <w:pPr>
              <w:spacing w:line="240" w:lineRule="auto"/>
              <w:rPr>
                <w:sz w:val="18"/>
                <w:szCs w:val="18"/>
              </w:rPr>
            </w:pPr>
            <w:r w:rsidRPr="004A14A2">
              <w:rPr>
                <w:rFonts w:hint="eastAsia"/>
                <w:sz w:val="18"/>
                <w:szCs w:val="18"/>
              </w:rPr>
              <w:t>-Cic                       (radians)</w:t>
            </w:r>
          </w:p>
          <w:p w:rsidR="004A14A2" w:rsidRPr="004A14A2" w:rsidRDefault="004A14A2" w:rsidP="004A14A2">
            <w:pPr>
              <w:spacing w:line="240" w:lineRule="auto"/>
              <w:rPr>
                <w:sz w:val="18"/>
                <w:szCs w:val="18"/>
              </w:rPr>
            </w:pPr>
            <w:r w:rsidRPr="004A14A2">
              <w:rPr>
                <w:rFonts w:hint="eastAsia"/>
                <w:sz w:val="18"/>
                <w:szCs w:val="18"/>
              </w:rPr>
              <w:t>-OMEGA0                   (</w:t>
            </w:r>
            <w:r w:rsidRPr="004A14A2">
              <w:rPr>
                <w:sz w:val="18"/>
                <w:szCs w:val="18"/>
              </w:rPr>
              <w:t>radians</w:t>
            </w:r>
            <w:r w:rsidRPr="004A14A2">
              <w:rPr>
                <w:rFonts w:hint="eastAsia"/>
                <w:sz w:val="18"/>
                <w:szCs w:val="18"/>
              </w:rPr>
              <w:t>)</w:t>
            </w:r>
          </w:p>
          <w:p w:rsidR="004A14A2" w:rsidRPr="004A14A2" w:rsidRDefault="004A14A2" w:rsidP="004A14A2">
            <w:pPr>
              <w:spacing w:line="240" w:lineRule="auto"/>
              <w:rPr>
                <w:sz w:val="18"/>
                <w:szCs w:val="18"/>
              </w:rPr>
            </w:pPr>
            <w:r w:rsidRPr="004A14A2">
              <w:rPr>
                <w:rFonts w:hint="eastAsia"/>
                <w:sz w:val="18"/>
                <w:szCs w:val="18"/>
              </w:rPr>
              <w:t>-Cis                      (</w:t>
            </w:r>
            <w:r w:rsidRPr="004A14A2">
              <w:rPr>
                <w:sz w:val="18"/>
                <w:szCs w:val="18"/>
              </w:rPr>
              <w:t>radians</w:t>
            </w:r>
            <w:r w:rsidRPr="004A14A2">
              <w:rPr>
                <w:rFonts w:hint="eastAsia"/>
                <w:sz w:val="18"/>
                <w:szCs w:val="18"/>
              </w:rPr>
              <w:t>)</w:t>
            </w:r>
          </w:p>
        </w:tc>
        <w:tc>
          <w:tcPr>
            <w:tcW w:w="1815" w:type="dxa"/>
            <w:tcBorders>
              <w:top w:val="single" w:sz="6" w:space="0" w:color="000000"/>
              <w:left w:val="single" w:sz="6" w:space="0" w:color="000000"/>
              <w:bottom w:val="single" w:sz="6" w:space="0" w:color="000000"/>
            </w:tcBorders>
          </w:tcPr>
          <w:p w:rsidR="004A14A2" w:rsidRDefault="004A14A2" w:rsidP="004A14A2">
            <w:pPr>
              <w:spacing w:line="276" w:lineRule="auto"/>
              <w:jc w:val="center"/>
              <w:rPr>
                <w:sz w:val="18"/>
                <w:szCs w:val="18"/>
              </w:rPr>
            </w:pPr>
            <w:r>
              <w:rPr>
                <w:sz w:val="18"/>
                <w:szCs w:val="18"/>
              </w:rPr>
              <w:t>4X</w:t>
            </w:r>
            <w:r>
              <w:rPr>
                <w:sz w:val="18"/>
                <w:szCs w:val="18"/>
              </w:rPr>
              <w:t>，</w:t>
            </w:r>
            <w:r>
              <w:rPr>
                <w:sz w:val="18"/>
                <w:szCs w:val="18"/>
              </w:rPr>
              <w:t>4D19.12</w:t>
            </w:r>
          </w:p>
        </w:tc>
      </w:tr>
      <w:tr w:rsidR="004A14A2">
        <w:tc>
          <w:tcPr>
            <w:tcW w:w="3107" w:type="dxa"/>
            <w:tcBorders>
              <w:top w:val="single" w:sz="6" w:space="0" w:color="000000"/>
              <w:bottom w:val="single" w:sz="6" w:space="0" w:color="000000"/>
              <w:right w:val="single" w:sz="6" w:space="0" w:color="000000"/>
            </w:tcBorders>
            <w:vAlign w:val="center"/>
          </w:tcPr>
          <w:p w:rsidR="004A14A2" w:rsidRDefault="004A14A2" w:rsidP="004A14A2">
            <w:pPr>
              <w:spacing w:line="276" w:lineRule="auto"/>
              <w:jc w:val="center"/>
              <w:rPr>
                <w:sz w:val="18"/>
                <w:szCs w:val="18"/>
              </w:rPr>
            </w:pPr>
            <w:r>
              <w:rPr>
                <w:sz w:val="18"/>
                <w:szCs w:val="18"/>
              </w:rPr>
              <w:t>BROADCAST ORBIT – 4</w:t>
            </w:r>
          </w:p>
        </w:tc>
        <w:tc>
          <w:tcPr>
            <w:tcW w:w="4403" w:type="dxa"/>
            <w:tcBorders>
              <w:top w:val="single" w:sz="6" w:space="0" w:color="000000"/>
              <w:left w:val="single" w:sz="6" w:space="0" w:color="000000"/>
              <w:bottom w:val="single" w:sz="6" w:space="0" w:color="000000"/>
              <w:right w:val="single" w:sz="6" w:space="0" w:color="000000"/>
            </w:tcBorders>
            <w:vAlign w:val="center"/>
          </w:tcPr>
          <w:p w:rsidR="004A14A2" w:rsidRPr="004A14A2" w:rsidRDefault="004A14A2" w:rsidP="004A14A2">
            <w:pPr>
              <w:spacing w:line="240" w:lineRule="auto"/>
              <w:rPr>
                <w:sz w:val="18"/>
                <w:szCs w:val="18"/>
              </w:rPr>
            </w:pPr>
            <w:r w:rsidRPr="004A14A2">
              <w:rPr>
                <w:rFonts w:hint="eastAsia"/>
                <w:sz w:val="18"/>
                <w:szCs w:val="18"/>
              </w:rPr>
              <w:t>-i0                        (radians)</w:t>
            </w:r>
          </w:p>
          <w:p w:rsidR="004A14A2" w:rsidRPr="004A14A2" w:rsidRDefault="004A14A2" w:rsidP="004A14A2">
            <w:pPr>
              <w:spacing w:line="240" w:lineRule="auto"/>
              <w:rPr>
                <w:sz w:val="18"/>
                <w:szCs w:val="18"/>
              </w:rPr>
            </w:pPr>
            <w:r w:rsidRPr="004A14A2">
              <w:rPr>
                <w:rFonts w:hint="eastAsia"/>
                <w:sz w:val="18"/>
                <w:szCs w:val="18"/>
              </w:rPr>
              <w:t>-Crc                       (meters)</w:t>
            </w:r>
          </w:p>
          <w:p w:rsidR="004A14A2" w:rsidRPr="004A14A2" w:rsidRDefault="004A14A2" w:rsidP="004A14A2">
            <w:pPr>
              <w:spacing w:line="240" w:lineRule="auto"/>
              <w:rPr>
                <w:sz w:val="18"/>
                <w:szCs w:val="18"/>
              </w:rPr>
            </w:pPr>
            <w:r w:rsidRPr="004A14A2">
              <w:rPr>
                <w:rFonts w:hint="eastAsia"/>
                <w:sz w:val="18"/>
                <w:szCs w:val="18"/>
              </w:rPr>
              <w:t>-omega                     (</w:t>
            </w:r>
            <w:r w:rsidRPr="004A14A2">
              <w:rPr>
                <w:sz w:val="18"/>
                <w:szCs w:val="18"/>
              </w:rPr>
              <w:t>radians</w:t>
            </w:r>
            <w:r w:rsidRPr="004A14A2">
              <w:rPr>
                <w:rFonts w:hint="eastAsia"/>
                <w:sz w:val="18"/>
                <w:szCs w:val="18"/>
              </w:rPr>
              <w:t>)</w:t>
            </w:r>
          </w:p>
          <w:p w:rsidR="004A14A2" w:rsidRPr="004A14A2" w:rsidRDefault="004A14A2" w:rsidP="004A14A2">
            <w:pPr>
              <w:spacing w:line="240" w:lineRule="auto"/>
              <w:rPr>
                <w:sz w:val="18"/>
                <w:szCs w:val="18"/>
              </w:rPr>
            </w:pPr>
            <w:r w:rsidRPr="004A14A2">
              <w:rPr>
                <w:rFonts w:hint="eastAsia"/>
                <w:sz w:val="18"/>
                <w:szCs w:val="18"/>
              </w:rPr>
              <w:t>-OMEGA DOT               (</w:t>
            </w:r>
            <w:r w:rsidRPr="004A14A2">
              <w:rPr>
                <w:sz w:val="18"/>
                <w:szCs w:val="18"/>
              </w:rPr>
              <w:t>radians</w:t>
            </w:r>
            <w:r w:rsidRPr="004A14A2">
              <w:rPr>
                <w:rFonts w:hint="eastAsia"/>
                <w:sz w:val="18"/>
                <w:szCs w:val="18"/>
              </w:rPr>
              <w:t>/sec)</w:t>
            </w:r>
          </w:p>
        </w:tc>
        <w:tc>
          <w:tcPr>
            <w:tcW w:w="1815" w:type="dxa"/>
            <w:tcBorders>
              <w:top w:val="single" w:sz="6" w:space="0" w:color="000000"/>
              <w:left w:val="single" w:sz="6" w:space="0" w:color="000000"/>
              <w:bottom w:val="single" w:sz="6" w:space="0" w:color="000000"/>
            </w:tcBorders>
          </w:tcPr>
          <w:p w:rsidR="004A14A2" w:rsidRDefault="004A14A2" w:rsidP="004A14A2">
            <w:pPr>
              <w:spacing w:line="276" w:lineRule="auto"/>
              <w:jc w:val="center"/>
              <w:rPr>
                <w:sz w:val="18"/>
                <w:szCs w:val="18"/>
              </w:rPr>
            </w:pPr>
            <w:r>
              <w:rPr>
                <w:sz w:val="18"/>
                <w:szCs w:val="18"/>
              </w:rPr>
              <w:t>4X</w:t>
            </w:r>
            <w:r>
              <w:rPr>
                <w:sz w:val="18"/>
                <w:szCs w:val="18"/>
              </w:rPr>
              <w:t>，</w:t>
            </w:r>
            <w:r>
              <w:rPr>
                <w:sz w:val="18"/>
                <w:szCs w:val="18"/>
              </w:rPr>
              <w:t>4D19.12</w:t>
            </w:r>
          </w:p>
        </w:tc>
      </w:tr>
      <w:tr w:rsidR="004A14A2">
        <w:tc>
          <w:tcPr>
            <w:tcW w:w="3107" w:type="dxa"/>
            <w:tcBorders>
              <w:top w:val="single" w:sz="6" w:space="0" w:color="000000"/>
              <w:bottom w:val="single" w:sz="6" w:space="0" w:color="000000"/>
              <w:right w:val="single" w:sz="6" w:space="0" w:color="000000"/>
            </w:tcBorders>
            <w:vAlign w:val="center"/>
          </w:tcPr>
          <w:p w:rsidR="004A14A2" w:rsidRDefault="004A14A2" w:rsidP="004A14A2">
            <w:pPr>
              <w:spacing w:line="276" w:lineRule="auto"/>
              <w:jc w:val="center"/>
              <w:rPr>
                <w:sz w:val="18"/>
                <w:szCs w:val="18"/>
              </w:rPr>
            </w:pPr>
            <w:r>
              <w:rPr>
                <w:sz w:val="18"/>
                <w:szCs w:val="18"/>
              </w:rPr>
              <w:t>BROADCAST ORBIT – 5</w:t>
            </w:r>
          </w:p>
        </w:tc>
        <w:tc>
          <w:tcPr>
            <w:tcW w:w="4403" w:type="dxa"/>
            <w:tcBorders>
              <w:top w:val="single" w:sz="6" w:space="0" w:color="000000"/>
              <w:left w:val="single" w:sz="6" w:space="0" w:color="000000"/>
              <w:bottom w:val="single" w:sz="6" w:space="0" w:color="000000"/>
              <w:right w:val="single" w:sz="6" w:space="0" w:color="000000"/>
            </w:tcBorders>
            <w:vAlign w:val="center"/>
          </w:tcPr>
          <w:p w:rsidR="004A14A2" w:rsidRPr="004A14A2" w:rsidRDefault="004A14A2" w:rsidP="004A14A2">
            <w:pPr>
              <w:spacing w:line="240" w:lineRule="auto"/>
              <w:rPr>
                <w:sz w:val="18"/>
                <w:szCs w:val="18"/>
              </w:rPr>
            </w:pPr>
            <w:r w:rsidRPr="004A14A2">
              <w:rPr>
                <w:rFonts w:hint="eastAsia"/>
                <w:sz w:val="18"/>
                <w:szCs w:val="18"/>
              </w:rPr>
              <w:t>-IDOT                    (radians/sec)</w:t>
            </w:r>
          </w:p>
          <w:p w:rsidR="004A14A2" w:rsidRPr="004A14A2" w:rsidRDefault="004A14A2" w:rsidP="004A14A2">
            <w:pPr>
              <w:spacing w:line="240" w:lineRule="auto"/>
              <w:rPr>
                <w:sz w:val="18"/>
                <w:szCs w:val="18"/>
              </w:rPr>
            </w:pPr>
            <w:r w:rsidRPr="004A14A2">
              <w:rPr>
                <w:rFonts w:hint="eastAsia"/>
                <w:sz w:val="18"/>
                <w:szCs w:val="18"/>
              </w:rPr>
              <w:t xml:space="preserve">-Code on L2 channel  </w:t>
            </w:r>
          </w:p>
          <w:p w:rsidR="004A14A2" w:rsidRPr="004A14A2" w:rsidRDefault="004A14A2" w:rsidP="004A14A2">
            <w:pPr>
              <w:spacing w:line="240" w:lineRule="auto"/>
              <w:rPr>
                <w:sz w:val="18"/>
                <w:szCs w:val="18"/>
              </w:rPr>
            </w:pPr>
            <w:r w:rsidRPr="004A14A2">
              <w:rPr>
                <w:rFonts w:hint="eastAsia"/>
                <w:sz w:val="18"/>
                <w:szCs w:val="18"/>
              </w:rPr>
              <w:t xml:space="preserve">-GPS Week#   </w:t>
            </w:r>
            <w:r w:rsidRPr="004A14A2">
              <w:rPr>
                <w:rFonts w:hint="eastAsia"/>
                <w:sz w:val="18"/>
                <w:szCs w:val="18"/>
              </w:rPr>
              <w:t>与</w:t>
            </w:r>
            <w:r w:rsidRPr="004A14A2">
              <w:rPr>
                <w:rFonts w:hint="eastAsia"/>
                <w:sz w:val="18"/>
                <w:szCs w:val="18"/>
              </w:rPr>
              <w:t>Toe</w:t>
            </w:r>
            <w:r w:rsidRPr="004A14A2">
              <w:rPr>
                <w:rFonts w:hint="eastAsia"/>
                <w:sz w:val="18"/>
                <w:szCs w:val="18"/>
              </w:rPr>
              <w:t>相对应</w:t>
            </w:r>
            <w:r w:rsidRPr="004A14A2">
              <w:rPr>
                <w:rFonts w:hint="eastAsia"/>
                <w:sz w:val="18"/>
                <w:szCs w:val="18"/>
              </w:rPr>
              <w:t xml:space="preserve"> </w:t>
            </w:r>
            <w:r w:rsidRPr="004A14A2">
              <w:rPr>
                <w:rFonts w:hint="eastAsia"/>
                <w:sz w:val="18"/>
                <w:szCs w:val="18"/>
              </w:rPr>
              <w:t>连续的周</w:t>
            </w:r>
            <w:r w:rsidRPr="004A14A2">
              <w:rPr>
                <w:rFonts w:hint="eastAsia"/>
                <w:sz w:val="18"/>
                <w:szCs w:val="18"/>
              </w:rPr>
              <w:t xml:space="preserve"> </w:t>
            </w:r>
            <w:r w:rsidRPr="004A14A2">
              <w:rPr>
                <w:rFonts w:hint="eastAsia"/>
                <w:sz w:val="18"/>
                <w:szCs w:val="18"/>
              </w:rPr>
              <w:t>没有模</w:t>
            </w:r>
            <w:r w:rsidRPr="004A14A2">
              <w:rPr>
                <w:rFonts w:hint="eastAsia"/>
                <w:sz w:val="18"/>
                <w:szCs w:val="18"/>
              </w:rPr>
              <w:t>1024</w:t>
            </w:r>
          </w:p>
          <w:p w:rsidR="004A14A2" w:rsidRPr="004A14A2" w:rsidRDefault="004A14A2" w:rsidP="004A14A2">
            <w:pPr>
              <w:spacing w:line="240" w:lineRule="auto"/>
              <w:rPr>
                <w:sz w:val="18"/>
                <w:szCs w:val="18"/>
              </w:rPr>
            </w:pPr>
            <w:r w:rsidRPr="004A14A2">
              <w:rPr>
                <w:rFonts w:hint="eastAsia"/>
                <w:sz w:val="18"/>
                <w:szCs w:val="18"/>
              </w:rPr>
              <w:t xml:space="preserve">-L2  P  data flag                 </w:t>
            </w:r>
          </w:p>
        </w:tc>
        <w:tc>
          <w:tcPr>
            <w:tcW w:w="1815" w:type="dxa"/>
            <w:tcBorders>
              <w:top w:val="single" w:sz="6" w:space="0" w:color="000000"/>
              <w:left w:val="single" w:sz="6" w:space="0" w:color="000000"/>
              <w:bottom w:val="single" w:sz="6" w:space="0" w:color="000000"/>
            </w:tcBorders>
          </w:tcPr>
          <w:p w:rsidR="004A14A2" w:rsidRDefault="004A14A2" w:rsidP="004A14A2">
            <w:pPr>
              <w:spacing w:line="276" w:lineRule="auto"/>
              <w:jc w:val="center"/>
              <w:rPr>
                <w:sz w:val="18"/>
                <w:szCs w:val="18"/>
              </w:rPr>
            </w:pPr>
            <w:r>
              <w:rPr>
                <w:sz w:val="18"/>
                <w:szCs w:val="18"/>
              </w:rPr>
              <w:t>4X</w:t>
            </w:r>
            <w:r>
              <w:rPr>
                <w:sz w:val="18"/>
                <w:szCs w:val="18"/>
              </w:rPr>
              <w:t>，</w:t>
            </w:r>
            <w:r>
              <w:rPr>
                <w:sz w:val="18"/>
                <w:szCs w:val="18"/>
              </w:rPr>
              <w:t>4D19.12</w:t>
            </w:r>
          </w:p>
        </w:tc>
      </w:tr>
      <w:tr w:rsidR="004A14A2">
        <w:tc>
          <w:tcPr>
            <w:tcW w:w="3107" w:type="dxa"/>
            <w:tcBorders>
              <w:top w:val="single" w:sz="6" w:space="0" w:color="000000"/>
              <w:bottom w:val="single" w:sz="6" w:space="0" w:color="000000"/>
              <w:right w:val="single" w:sz="6" w:space="0" w:color="000000"/>
            </w:tcBorders>
            <w:vAlign w:val="center"/>
          </w:tcPr>
          <w:p w:rsidR="004A14A2" w:rsidRDefault="004A14A2" w:rsidP="004A14A2">
            <w:pPr>
              <w:spacing w:line="276" w:lineRule="auto"/>
              <w:jc w:val="center"/>
              <w:rPr>
                <w:sz w:val="18"/>
                <w:szCs w:val="18"/>
              </w:rPr>
            </w:pPr>
            <w:r>
              <w:rPr>
                <w:sz w:val="18"/>
                <w:szCs w:val="18"/>
              </w:rPr>
              <w:t>BROADCAST ORBIT – 6</w:t>
            </w:r>
          </w:p>
        </w:tc>
        <w:tc>
          <w:tcPr>
            <w:tcW w:w="4403" w:type="dxa"/>
            <w:tcBorders>
              <w:top w:val="single" w:sz="6" w:space="0" w:color="000000"/>
              <w:left w:val="single" w:sz="6" w:space="0" w:color="000000"/>
              <w:bottom w:val="single" w:sz="6" w:space="0" w:color="000000"/>
              <w:right w:val="single" w:sz="6" w:space="0" w:color="000000"/>
            </w:tcBorders>
            <w:vAlign w:val="center"/>
          </w:tcPr>
          <w:p w:rsidR="004A14A2" w:rsidRPr="004A14A2" w:rsidRDefault="004A14A2" w:rsidP="004A14A2">
            <w:pPr>
              <w:spacing w:line="240" w:lineRule="auto"/>
              <w:rPr>
                <w:sz w:val="18"/>
                <w:szCs w:val="18"/>
              </w:rPr>
            </w:pPr>
            <w:r w:rsidRPr="004A14A2">
              <w:rPr>
                <w:rFonts w:hint="eastAsia"/>
                <w:sz w:val="18"/>
                <w:szCs w:val="18"/>
              </w:rPr>
              <w:t>-SV accuracy                  (meters)</w:t>
            </w:r>
          </w:p>
          <w:p w:rsidR="004A14A2" w:rsidRPr="004A14A2" w:rsidRDefault="004A14A2" w:rsidP="004A14A2">
            <w:pPr>
              <w:spacing w:line="240" w:lineRule="auto"/>
              <w:rPr>
                <w:sz w:val="18"/>
                <w:szCs w:val="18"/>
              </w:rPr>
            </w:pPr>
            <w:r w:rsidRPr="004A14A2">
              <w:rPr>
                <w:rFonts w:hint="eastAsia"/>
                <w:sz w:val="18"/>
                <w:szCs w:val="18"/>
              </w:rPr>
              <w:t xml:space="preserve">-SV health  </w:t>
            </w:r>
          </w:p>
          <w:p w:rsidR="004A14A2" w:rsidRPr="004A14A2" w:rsidRDefault="004A14A2" w:rsidP="004A14A2">
            <w:pPr>
              <w:spacing w:line="240" w:lineRule="auto"/>
              <w:rPr>
                <w:sz w:val="18"/>
                <w:szCs w:val="18"/>
              </w:rPr>
            </w:pPr>
            <w:r w:rsidRPr="004A14A2">
              <w:rPr>
                <w:rFonts w:hint="eastAsia"/>
                <w:sz w:val="18"/>
                <w:szCs w:val="18"/>
              </w:rPr>
              <w:t>-TGD                          (seconds)</w:t>
            </w:r>
          </w:p>
          <w:p w:rsidR="004A14A2" w:rsidRPr="004A14A2" w:rsidRDefault="004A14A2" w:rsidP="004A14A2">
            <w:pPr>
              <w:spacing w:line="240" w:lineRule="auto"/>
              <w:rPr>
                <w:sz w:val="18"/>
                <w:szCs w:val="18"/>
              </w:rPr>
            </w:pPr>
            <w:r w:rsidRPr="004A14A2">
              <w:rPr>
                <w:rFonts w:hint="eastAsia"/>
                <w:sz w:val="18"/>
                <w:szCs w:val="18"/>
              </w:rPr>
              <w:t xml:space="preserve">-IODC    </w:t>
            </w:r>
            <w:r w:rsidRPr="004A14A2">
              <w:rPr>
                <w:rFonts w:hint="eastAsia"/>
                <w:sz w:val="18"/>
                <w:szCs w:val="18"/>
              </w:rPr>
              <w:t>时钟数据龄期</w:t>
            </w:r>
            <w:r w:rsidRPr="004A14A2">
              <w:rPr>
                <w:rFonts w:hint="eastAsia"/>
                <w:sz w:val="18"/>
                <w:szCs w:val="18"/>
              </w:rPr>
              <w:t xml:space="preserve">                </w:t>
            </w:r>
          </w:p>
        </w:tc>
        <w:tc>
          <w:tcPr>
            <w:tcW w:w="1815" w:type="dxa"/>
            <w:tcBorders>
              <w:top w:val="single" w:sz="6" w:space="0" w:color="000000"/>
              <w:left w:val="single" w:sz="6" w:space="0" w:color="000000"/>
              <w:bottom w:val="single" w:sz="6" w:space="0" w:color="000000"/>
            </w:tcBorders>
          </w:tcPr>
          <w:p w:rsidR="004A14A2" w:rsidRDefault="004A14A2" w:rsidP="004A14A2">
            <w:pPr>
              <w:spacing w:line="276" w:lineRule="auto"/>
              <w:jc w:val="center"/>
              <w:rPr>
                <w:sz w:val="18"/>
                <w:szCs w:val="18"/>
              </w:rPr>
            </w:pPr>
            <w:r>
              <w:rPr>
                <w:sz w:val="18"/>
                <w:szCs w:val="18"/>
              </w:rPr>
              <w:t>4X</w:t>
            </w:r>
            <w:r>
              <w:rPr>
                <w:sz w:val="18"/>
                <w:szCs w:val="18"/>
              </w:rPr>
              <w:t>，</w:t>
            </w:r>
            <w:r>
              <w:rPr>
                <w:sz w:val="18"/>
                <w:szCs w:val="18"/>
              </w:rPr>
              <w:t>4D19.12</w:t>
            </w:r>
          </w:p>
        </w:tc>
      </w:tr>
      <w:tr w:rsidR="004A14A2">
        <w:tc>
          <w:tcPr>
            <w:tcW w:w="3107" w:type="dxa"/>
            <w:tcBorders>
              <w:top w:val="single" w:sz="6" w:space="0" w:color="000000"/>
              <w:bottom w:val="double" w:sz="4" w:space="0" w:color="000000"/>
              <w:right w:val="single" w:sz="6" w:space="0" w:color="000000"/>
            </w:tcBorders>
            <w:vAlign w:val="center"/>
          </w:tcPr>
          <w:p w:rsidR="004A14A2" w:rsidRDefault="004A14A2" w:rsidP="004A14A2">
            <w:pPr>
              <w:spacing w:line="276" w:lineRule="auto"/>
              <w:jc w:val="center"/>
              <w:rPr>
                <w:sz w:val="18"/>
                <w:szCs w:val="18"/>
              </w:rPr>
            </w:pPr>
            <w:r>
              <w:rPr>
                <w:sz w:val="18"/>
                <w:szCs w:val="18"/>
              </w:rPr>
              <w:t>BROADCAST ORBIT – 7</w:t>
            </w:r>
          </w:p>
        </w:tc>
        <w:tc>
          <w:tcPr>
            <w:tcW w:w="4403" w:type="dxa"/>
            <w:tcBorders>
              <w:top w:val="single" w:sz="6" w:space="0" w:color="000000"/>
              <w:left w:val="single" w:sz="6" w:space="0" w:color="000000"/>
              <w:bottom w:val="double" w:sz="4" w:space="0" w:color="000000"/>
              <w:right w:val="single" w:sz="6" w:space="0" w:color="000000"/>
            </w:tcBorders>
            <w:vAlign w:val="center"/>
          </w:tcPr>
          <w:p w:rsidR="004A14A2" w:rsidRPr="004A14A2" w:rsidRDefault="004A14A2" w:rsidP="004A14A2">
            <w:pPr>
              <w:spacing w:line="240" w:lineRule="auto"/>
              <w:rPr>
                <w:sz w:val="18"/>
                <w:szCs w:val="18"/>
              </w:rPr>
            </w:pPr>
            <w:r w:rsidRPr="004A14A2">
              <w:rPr>
                <w:rFonts w:hint="eastAsia"/>
                <w:sz w:val="18"/>
                <w:szCs w:val="18"/>
              </w:rPr>
              <w:t>-</w:t>
            </w:r>
            <w:r w:rsidRPr="004A14A2">
              <w:rPr>
                <w:rFonts w:hint="eastAsia"/>
                <w:sz w:val="18"/>
                <w:szCs w:val="18"/>
              </w:rPr>
              <w:t>信息的发射时间</w:t>
            </w:r>
            <w:r w:rsidRPr="004A14A2">
              <w:rPr>
                <w:rFonts w:hint="eastAsia"/>
                <w:sz w:val="18"/>
                <w:szCs w:val="18"/>
              </w:rPr>
              <w:t xml:space="preserve"> **</w:t>
            </w:r>
            <w:r w:rsidRPr="004A14A2">
              <w:rPr>
                <w:rFonts w:hint="eastAsia"/>
                <w:sz w:val="18"/>
                <w:szCs w:val="18"/>
              </w:rPr>
              <w:t>）</w:t>
            </w:r>
          </w:p>
          <w:p w:rsidR="004A14A2" w:rsidRPr="004A14A2" w:rsidRDefault="004A14A2" w:rsidP="004A14A2">
            <w:pPr>
              <w:spacing w:line="240" w:lineRule="auto"/>
              <w:rPr>
                <w:sz w:val="18"/>
                <w:szCs w:val="18"/>
              </w:rPr>
            </w:pPr>
            <w:r w:rsidRPr="004A14A2">
              <w:rPr>
                <w:rFonts w:hint="eastAsia"/>
                <w:sz w:val="18"/>
                <w:szCs w:val="18"/>
              </w:rPr>
              <w:t>（</w:t>
            </w:r>
            <w:r w:rsidRPr="004A14A2">
              <w:rPr>
                <w:rFonts w:hint="eastAsia"/>
                <w:sz w:val="18"/>
                <w:szCs w:val="18"/>
              </w:rPr>
              <w:t>GPS</w:t>
            </w:r>
            <w:r w:rsidRPr="004A14A2">
              <w:rPr>
                <w:rFonts w:hint="eastAsia"/>
                <w:sz w:val="18"/>
                <w:szCs w:val="18"/>
              </w:rPr>
              <w:t>的周内秒，来自</w:t>
            </w:r>
            <w:r w:rsidRPr="004A14A2">
              <w:rPr>
                <w:rFonts w:hint="eastAsia"/>
                <w:sz w:val="18"/>
                <w:szCs w:val="18"/>
              </w:rPr>
              <w:t>HOW</w:t>
            </w:r>
            <w:r w:rsidRPr="004A14A2">
              <w:rPr>
                <w:rFonts w:hint="eastAsia"/>
                <w:sz w:val="18"/>
                <w:szCs w:val="18"/>
              </w:rPr>
              <w:t>字的</w:t>
            </w:r>
            <w:r w:rsidRPr="004A14A2">
              <w:rPr>
                <w:rFonts w:hint="eastAsia"/>
                <w:sz w:val="18"/>
                <w:szCs w:val="18"/>
              </w:rPr>
              <w:t>Z</w:t>
            </w:r>
            <w:r w:rsidRPr="004A14A2">
              <w:rPr>
                <w:rFonts w:hint="eastAsia"/>
                <w:sz w:val="18"/>
                <w:szCs w:val="18"/>
              </w:rPr>
              <w:t>计数</w:t>
            </w:r>
          </w:p>
          <w:p w:rsidR="004A14A2" w:rsidRPr="004A14A2" w:rsidRDefault="004A14A2" w:rsidP="004A14A2">
            <w:pPr>
              <w:spacing w:line="240" w:lineRule="auto"/>
              <w:rPr>
                <w:sz w:val="18"/>
                <w:szCs w:val="18"/>
              </w:rPr>
            </w:pPr>
            <w:r w:rsidRPr="004A14A2">
              <w:rPr>
                <w:rFonts w:hint="eastAsia"/>
                <w:sz w:val="18"/>
                <w:szCs w:val="18"/>
              </w:rPr>
              <w:t>-</w:t>
            </w:r>
            <w:r w:rsidRPr="004A14A2">
              <w:rPr>
                <w:rFonts w:hint="eastAsia"/>
                <w:sz w:val="18"/>
                <w:szCs w:val="18"/>
              </w:rPr>
              <w:t>拟合间隔</w:t>
            </w:r>
            <w:r w:rsidRPr="004A14A2">
              <w:rPr>
                <w:rFonts w:hint="eastAsia"/>
                <w:sz w:val="18"/>
                <w:szCs w:val="18"/>
              </w:rPr>
              <w:t xml:space="preserve">                     (hours) </w:t>
            </w:r>
          </w:p>
          <w:p w:rsidR="004A14A2" w:rsidRPr="004A14A2" w:rsidRDefault="004A14A2" w:rsidP="004A14A2">
            <w:pPr>
              <w:spacing w:line="240" w:lineRule="auto"/>
              <w:rPr>
                <w:sz w:val="18"/>
                <w:szCs w:val="18"/>
              </w:rPr>
            </w:pPr>
            <w:r w:rsidRPr="004A14A2">
              <w:rPr>
                <w:rFonts w:hint="eastAsia"/>
                <w:sz w:val="18"/>
                <w:szCs w:val="18"/>
              </w:rPr>
              <w:t xml:space="preserve"> </w:t>
            </w:r>
            <w:r w:rsidRPr="004A14A2">
              <w:rPr>
                <w:rFonts w:hint="eastAsia"/>
                <w:sz w:val="18"/>
                <w:szCs w:val="18"/>
              </w:rPr>
              <w:t>未知留空</w:t>
            </w:r>
          </w:p>
          <w:p w:rsidR="004A14A2" w:rsidRPr="004A14A2" w:rsidRDefault="004A14A2" w:rsidP="004A14A2">
            <w:pPr>
              <w:spacing w:line="240" w:lineRule="auto"/>
              <w:rPr>
                <w:sz w:val="18"/>
                <w:szCs w:val="18"/>
              </w:rPr>
            </w:pPr>
            <w:r w:rsidRPr="004A14A2">
              <w:rPr>
                <w:rFonts w:hint="eastAsia"/>
                <w:sz w:val="18"/>
                <w:szCs w:val="18"/>
              </w:rPr>
              <w:t>-</w:t>
            </w:r>
            <w:r w:rsidRPr="004A14A2">
              <w:rPr>
                <w:rFonts w:hint="eastAsia"/>
                <w:sz w:val="18"/>
                <w:szCs w:val="18"/>
              </w:rPr>
              <w:t>保留</w:t>
            </w:r>
          </w:p>
          <w:p w:rsidR="004A14A2" w:rsidRPr="004A14A2" w:rsidRDefault="004A14A2" w:rsidP="004A14A2">
            <w:pPr>
              <w:spacing w:line="240" w:lineRule="auto"/>
              <w:rPr>
                <w:sz w:val="18"/>
                <w:szCs w:val="18"/>
              </w:rPr>
            </w:pPr>
            <w:r w:rsidRPr="004A14A2">
              <w:rPr>
                <w:rFonts w:hint="eastAsia"/>
                <w:sz w:val="18"/>
                <w:szCs w:val="18"/>
              </w:rPr>
              <w:t>-</w:t>
            </w:r>
            <w:r w:rsidRPr="004A14A2">
              <w:rPr>
                <w:rFonts w:hint="eastAsia"/>
                <w:sz w:val="18"/>
                <w:szCs w:val="18"/>
              </w:rPr>
              <w:t>保留</w:t>
            </w:r>
            <w:r w:rsidRPr="004A14A2">
              <w:rPr>
                <w:rFonts w:hint="eastAsia"/>
                <w:sz w:val="18"/>
                <w:szCs w:val="18"/>
              </w:rPr>
              <w:t xml:space="preserve">                 </w:t>
            </w:r>
          </w:p>
        </w:tc>
        <w:tc>
          <w:tcPr>
            <w:tcW w:w="1815" w:type="dxa"/>
            <w:tcBorders>
              <w:top w:val="single" w:sz="6" w:space="0" w:color="000000"/>
              <w:left w:val="single" w:sz="6" w:space="0" w:color="000000"/>
              <w:bottom w:val="double" w:sz="4" w:space="0" w:color="000000"/>
            </w:tcBorders>
          </w:tcPr>
          <w:p w:rsidR="004A14A2" w:rsidRDefault="004A14A2" w:rsidP="004A14A2">
            <w:pPr>
              <w:spacing w:line="276" w:lineRule="auto"/>
              <w:jc w:val="center"/>
              <w:rPr>
                <w:sz w:val="18"/>
                <w:szCs w:val="18"/>
              </w:rPr>
            </w:pPr>
            <w:r>
              <w:rPr>
                <w:sz w:val="18"/>
                <w:szCs w:val="18"/>
              </w:rPr>
              <w:t>4X</w:t>
            </w:r>
            <w:r>
              <w:rPr>
                <w:sz w:val="18"/>
                <w:szCs w:val="18"/>
              </w:rPr>
              <w:t>，</w:t>
            </w:r>
            <w:r>
              <w:rPr>
                <w:sz w:val="18"/>
                <w:szCs w:val="18"/>
              </w:rPr>
              <w:t>4D19.12</w:t>
            </w:r>
          </w:p>
        </w:tc>
      </w:tr>
      <w:tr w:rsidR="00576439">
        <w:tc>
          <w:tcPr>
            <w:tcW w:w="9325" w:type="dxa"/>
            <w:gridSpan w:val="3"/>
            <w:tcBorders>
              <w:top w:val="double" w:sz="4" w:space="0" w:color="000000"/>
              <w:bottom w:val="single" w:sz="12" w:space="0" w:color="000000"/>
            </w:tcBorders>
            <w:vAlign w:val="center"/>
          </w:tcPr>
          <w:p w:rsidR="00576439" w:rsidRDefault="003235EC">
            <w:pPr>
              <w:spacing w:line="276" w:lineRule="auto"/>
              <w:jc w:val="left"/>
              <w:rPr>
                <w:sz w:val="18"/>
                <w:szCs w:val="18"/>
              </w:rPr>
            </w:pPr>
            <w:r>
              <w:rPr>
                <w:sz w:val="18"/>
                <w:szCs w:val="18"/>
              </w:rPr>
              <w:t>备注：</w:t>
            </w:r>
          </w:p>
          <w:p w:rsidR="00576439" w:rsidRDefault="003235EC">
            <w:pPr>
              <w:numPr>
                <w:ilvl w:val="0"/>
                <w:numId w:val="10"/>
              </w:numPr>
              <w:spacing w:line="276" w:lineRule="auto"/>
              <w:jc w:val="left"/>
              <w:rPr>
                <w:sz w:val="18"/>
                <w:szCs w:val="18"/>
              </w:rPr>
            </w:pPr>
            <w:r>
              <w:rPr>
                <w:sz w:val="18"/>
                <w:szCs w:val="18"/>
              </w:rPr>
              <w:t>为了适用不同的编译器，浮点数指数和尾数之间可以使用字母</w:t>
            </w:r>
            <w:r>
              <w:rPr>
                <w:sz w:val="18"/>
                <w:szCs w:val="18"/>
              </w:rPr>
              <w:t>E</w:t>
            </w:r>
            <w:r>
              <w:rPr>
                <w:sz w:val="18"/>
                <w:szCs w:val="18"/>
              </w:rPr>
              <w:t>，</w:t>
            </w:r>
            <w:r>
              <w:rPr>
                <w:sz w:val="18"/>
                <w:szCs w:val="18"/>
              </w:rPr>
              <w:t>e</w:t>
            </w:r>
            <w:r>
              <w:rPr>
                <w:sz w:val="18"/>
                <w:szCs w:val="18"/>
              </w:rPr>
              <w:t>，</w:t>
            </w:r>
            <w:r>
              <w:rPr>
                <w:sz w:val="18"/>
                <w:szCs w:val="18"/>
              </w:rPr>
              <w:t>D</w:t>
            </w:r>
            <w:r>
              <w:rPr>
                <w:sz w:val="18"/>
                <w:szCs w:val="18"/>
              </w:rPr>
              <w:t>。但占两位的指数是必须满足的；</w:t>
            </w:r>
          </w:p>
          <w:p w:rsidR="00576439" w:rsidRDefault="003235EC">
            <w:pPr>
              <w:numPr>
                <w:ilvl w:val="0"/>
                <w:numId w:val="10"/>
              </w:numPr>
              <w:spacing w:line="276" w:lineRule="auto"/>
              <w:jc w:val="left"/>
              <w:rPr>
                <w:sz w:val="18"/>
                <w:szCs w:val="18"/>
              </w:rPr>
            </w:pPr>
            <w:r>
              <w:rPr>
                <w:sz w:val="18"/>
                <w:szCs w:val="18"/>
              </w:rPr>
              <w:t>信息发射时间需根据</w:t>
            </w:r>
            <w:r>
              <w:rPr>
                <w:sz w:val="18"/>
                <w:szCs w:val="18"/>
              </w:rPr>
              <w:t xml:space="preserve"> BROADCAST ORBIT – 5</w:t>
            </w:r>
            <w:r>
              <w:rPr>
                <w:sz w:val="18"/>
                <w:szCs w:val="18"/>
              </w:rPr>
              <w:t>中的周数，加、减</w:t>
            </w:r>
            <w:r>
              <w:rPr>
                <w:sz w:val="18"/>
                <w:szCs w:val="18"/>
              </w:rPr>
              <w:t>604800</w:t>
            </w:r>
            <w:r>
              <w:rPr>
                <w:sz w:val="18"/>
                <w:szCs w:val="18"/>
              </w:rPr>
              <w:t>。若此项未知，则置为</w:t>
            </w:r>
            <w:r>
              <w:rPr>
                <w:sz w:val="18"/>
                <w:szCs w:val="18"/>
              </w:rPr>
              <w:t>0.9999E9</w:t>
            </w:r>
            <w:r>
              <w:rPr>
                <w:sz w:val="18"/>
                <w:szCs w:val="18"/>
              </w:rPr>
              <w:t>。</w:t>
            </w:r>
          </w:p>
        </w:tc>
      </w:tr>
    </w:tbl>
    <w:p w:rsidR="00576439" w:rsidRDefault="00576439">
      <w:pPr>
        <w:rPr>
          <w:rFonts w:eastAsia="黑体"/>
        </w:rPr>
      </w:pPr>
    </w:p>
    <w:p w:rsidR="00576439" w:rsidRDefault="003235EC">
      <w:pPr>
        <w:pStyle w:val="afff"/>
        <w:spacing w:before="120" w:after="120" w:line="400" w:lineRule="exact"/>
        <w:ind w:left="0" w:rightChars="0" w:right="0"/>
        <w:rPr>
          <w:rFonts w:ascii="Times New Roman"/>
        </w:rPr>
      </w:pPr>
      <w:bookmarkStart w:id="195" w:name="_Toc250385284"/>
      <w:bookmarkStart w:id="196" w:name="_Toc241398418"/>
      <w:bookmarkStart w:id="197" w:name="_Toc386206785"/>
      <w:bookmarkStart w:id="198" w:name="_Toc226434606"/>
      <w:bookmarkStart w:id="199" w:name="_Toc239223598"/>
      <w:r>
        <w:rPr>
          <w:rFonts w:ascii="Times New Roman"/>
        </w:rPr>
        <w:t>8.2.2.2 GLONASS</w:t>
      </w:r>
      <w:r>
        <w:rPr>
          <w:rFonts w:ascii="Times New Roman"/>
        </w:rPr>
        <w:t>导航数据文件</w:t>
      </w:r>
      <w:bookmarkEnd w:id="195"/>
      <w:bookmarkEnd w:id="196"/>
      <w:bookmarkEnd w:id="197"/>
      <w:bookmarkEnd w:id="198"/>
      <w:bookmarkEnd w:id="199"/>
    </w:p>
    <w:p w:rsidR="00576439" w:rsidRDefault="003235EC">
      <w:pPr>
        <w:pStyle w:val="afa"/>
        <w:spacing w:line="400" w:lineRule="exact"/>
        <w:ind w:rightChars="0" w:right="0"/>
        <w:rPr>
          <w:rFonts w:ascii="Times New Roman"/>
        </w:rPr>
      </w:pPr>
      <w:r>
        <w:rPr>
          <w:rFonts w:ascii="Times New Roman"/>
        </w:rPr>
        <w:t>GNSS</w:t>
      </w:r>
      <w:r>
        <w:rPr>
          <w:rFonts w:ascii="Times New Roman"/>
        </w:rPr>
        <w:t>导航数据文件的</w:t>
      </w:r>
      <w:r>
        <w:rPr>
          <w:rFonts w:ascii="Times New Roman"/>
        </w:rPr>
        <w:t>GLONASS</w:t>
      </w:r>
      <w:r>
        <w:rPr>
          <w:rFonts w:ascii="Times New Roman"/>
        </w:rPr>
        <w:t>数据记录说明见</w:t>
      </w:r>
      <w:r>
        <w:rPr>
          <w:rFonts w:ascii="Times New Roman"/>
        </w:rPr>
        <w:fldChar w:fldCharType="begin"/>
      </w:r>
      <w:r>
        <w:rPr>
          <w:rFonts w:ascii="Times New Roman"/>
        </w:rPr>
        <w:instrText xml:space="preserve"> REF _Ref490569566 \h  \* MERGEFORMAT </w:instrText>
      </w:r>
      <w:r>
        <w:rPr>
          <w:rFonts w:ascii="Times New Roman"/>
        </w:rPr>
      </w:r>
      <w:r>
        <w:rPr>
          <w:rFonts w:ascii="Times New Roman"/>
        </w:rPr>
        <w:fldChar w:fldCharType="separate"/>
      </w:r>
      <w:r w:rsidR="00141073" w:rsidRPr="00141073">
        <w:rPr>
          <w:rFonts w:ascii="Times New Roman"/>
        </w:rPr>
        <w:t>表</w:t>
      </w:r>
      <w:r w:rsidR="00141073" w:rsidRPr="00141073">
        <w:rPr>
          <w:rFonts w:ascii="Times New Roman"/>
        </w:rPr>
        <w:t xml:space="preserve"> 11</w:t>
      </w:r>
      <w:r>
        <w:rPr>
          <w:rFonts w:ascii="Times New Roman"/>
        </w:rPr>
        <w:fldChar w:fldCharType="end"/>
      </w:r>
      <w:r>
        <w:rPr>
          <w:rFonts w:ascii="Times New Roman"/>
        </w:rPr>
        <w:t>。</w:t>
      </w:r>
    </w:p>
    <w:p w:rsidR="00576439" w:rsidRDefault="003235EC">
      <w:pPr>
        <w:pStyle w:val="a8"/>
        <w:ind w:firstLine="420"/>
        <w:jc w:val="center"/>
        <w:rPr>
          <w:rFonts w:eastAsia="黑体"/>
          <w:b w:val="0"/>
          <w:bCs w:val="0"/>
          <w:sz w:val="21"/>
          <w:lang w:val="en-US" w:eastAsia="zh-CN"/>
        </w:rPr>
      </w:pPr>
      <w:bookmarkStart w:id="200" w:name="_Ref490569566"/>
      <w:r>
        <w:rPr>
          <w:rFonts w:eastAsia="黑体"/>
          <w:b w:val="0"/>
          <w:bCs w:val="0"/>
          <w:sz w:val="21"/>
          <w:lang w:val="en-US" w:eastAsia="zh-CN"/>
        </w:rPr>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sidR="00141073">
        <w:rPr>
          <w:rFonts w:eastAsia="黑体"/>
          <w:b w:val="0"/>
          <w:bCs w:val="0"/>
          <w:noProof/>
          <w:sz w:val="21"/>
          <w:lang w:val="en-US" w:eastAsia="zh-CN"/>
        </w:rPr>
        <w:t>11</w:t>
      </w:r>
      <w:r>
        <w:rPr>
          <w:rFonts w:eastAsia="黑体"/>
          <w:b w:val="0"/>
          <w:bCs w:val="0"/>
          <w:sz w:val="21"/>
          <w:lang w:val="en-US" w:eastAsia="zh-CN"/>
        </w:rPr>
        <w:fldChar w:fldCharType="end"/>
      </w:r>
      <w:bookmarkEnd w:id="200"/>
      <w:r>
        <w:rPr>
          <w:rFonts w:eastAsia="黑体"/>
          <w:b w:val="0"/>
          <w:bCs w:val="0"/>
          <w:sz w:val="21"/>
          <w:lang w:val="en-US" w:eastAsia="zh-CN"/>
        </w:rPr>
        <w:t xml:space="preserve"> GNSS</w:t>
      </w:r>
      <w:r>
        <w:rPr>
          <w:rFonts w:eastAsia="黑体"/>
          <w:b w:val="0"/>
          <w:bCs w:val="0"/>
          <w:sz w:val="21"/>
          <w:lang w:val="en-US" w:eastAsia="zh-CN"/>
        </w:rPr>
        <w:t>导航信息文件</w:t>
      </w:r>
      <w:r>
        <w:rPr>
          <w:rFonts w:eastAsia="黑体"/>
          <w:b w:val="0"/>
          <w:bCs w:val="0"/>
          <w:sz w:val="21"/>
          <w:lang w:val="en-US" w:eastAsia="zh-CN"/>
        </w:rPr>
        <w:t>——GLONASS</w:t>
      </w:r>
      <w:r>
        <w:rPr>
          <w:rFonts w:eastAsia="黑体"/>
          <w:b w:val="0"/>
          <w:bCs w:val="0"/>
          <w:sz w:val="21"/>
          <w:lang w:val="en-US" w:eastAsia="zh-CN"/>
        </w:rPr>
        <w:t>导航文件的数据部分描述</w:t>
      </w:r>
    </w:p>
    <w:tbl>
      <w:tblPr>
        <w:tblW w:w="932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3107"/>
        <w:gridCol w:w="4403"/>
        <w:gridCol w:w="1815"/>
      </w:tblGrid>
      <w:tr w:rsidR="00576439">
        <w:tc>
          <w:tcPr>
            <w:tcW w:w="3107" w:type="dxa"/>
            <w:tcBorders>
              <w:top w:val="single" w:sz="12" w:space="0" w:color="000000"/>
              <w:bottom w:val="double" w:sz="4" w:space="0" w:color="000000"/>
              <w:right w:val="single" w:sz="6" w:space="0" w:color="000000"/>
            </w:tcBorders>
            <w:vAlign w:val="center"/>
          </w:tcPr>
          <w:p w:rsidR="00576439" w:rsidRDefault="003235EC">
            <w:pPr>
              <w:spacing w:line="276" w:lineRule="auto"/>
              <w:jc w:val="center"/>
              <w:rPr>
                <w:b/>
                <w:sz w:val="18"/>
                <w:szCs w:val="18"/>
              </w:rPr>
            </w:pPr>
            <w:r>
              <w:rPr>
                <w:b/>
                <w:sz w:val="18"/>
                <w:szCs w:val="18"/>
              </w:rPr>
              <w:t>字段名称</w:t>
            </w:r>
          </w:p>
        </w:tc>
        <w:tc>
          <w:tcPr>
            <w:tcW w:w="4403" w:type="dxa"/>
            <w:tcBorders>
              <w:top w:val="single" w:sz="12" w:space="0" w:color="000000"/>
              <w:left w:val="single" w:sz="6" w:space="0" w:color="000000"/>
              <w:bottom w:val="double" w:sz="4" w:space="0" w:color="000000"/>
              <w:right w:val="single" w:sz="6" w:space="0" w:color="000000"/>
            </w:tcBorders>
            <w:vAlign w:val="center"/>
          </w:tcPr>
          <w:p w:rsidR="00576439" w:rsidRDefault="003235EC">
            <w:pPr>
              <w:spacing w:line="276" w:lineRule="auto"/>
              <w:jc w:val="center"/>
              <w:rPr>
                <w:b/>
                <w:sz w:val="18"/>
                <w:szCs w:val="18"/>
              </w:rPr>
            </w:pPr>
            <w:r>
              <w:rPr>
                <w:b/>
                <w:sz w:val="18"/>
                <w:szCs w:val="18"/>
              </w:rPr>
              <w:t>描述</w:t>
            </w:r>
          </w:p>
        </w:tc>
        <w:tc>
          <w:tcPr>
            <w:tcW w:w="1815" w:type="dxa"/>
            <w:tcBorders>
              <w:top w:val="single" w:sz="12" w:space="0" w:color="000000"/>
              <w:left w:val="single" w:sz="6" w:space="0" w:color="000000"/>
              <w:bottom w:val="double" w:sz="4" w:space="0" w:color="000000"/>
            </w:tcBorders>
            <w:vAlign w:val="center"/>
          </w:tcPr>
          <w:p w:rsidR="00576439" w:rsidRDefault="003235EC">
            <w:pPr>
              <w:spacing w:line="276" w:lineRule="auto"/>
              <w:jc w:val="center"/>
              <w:rPr>
                <w:b/>
                <w:sz w:val="18"/>
                <w:szCs w:val="18"/>
              </w:rPr>
            </w:pPr>
            <w:r>
              <w:rPr>
                <w:b/>
                <w:sz w:val="18"/>
                <w:szCs w:val="18"/>
              </w:rPr>
              <w:t>格式</w:t>
            </w:r>
          </w:p>
          <w:p w:rsidR="00576439" w:rsidRDefault="003235EC">
            <w:pPr>
              <w:spacing w:line="276" w:lineRule="auto"/>
              <w:jc w:val="center"/>
              <w:rPr>
                <w:b/>
                <w:sz w:val="18"/>
                <w:szCs w:val="18"/>
              </w:rPr>
            </w:pPr>
            <w:r>
              <w:rPr>
                <w:b/>
                <w:sz w:val="18"/>
                <w:szCs w:val="18"/>
              </w:rPr>
              <w:t>（</w:t>
            </w:r>
            <w:r>
              <w:rPr>
                <w:b/>
                <w:sz w:val="18"/>
                <w:szCs w:val="18"/>
              </w:rPr>
              <w:t>FORTRAN</w:t>
            </w:r>
            <w:r>
              <w:rPr>
                <w:b/>
                <w:sz w:val="18"/>
                <w:szCs w:val="18"/>
              </w:rPr>
              <w:t>）</w:t>
            </w:r>
          </w:p>
        </w:tc>
      </w:tr>
      <w:tr w:rsidR="00576439">
        <w:tc>
          <w:tcPr>
            <w:tcW w:w="3107" w:type="dxa"/>
            <w:tcBorders>
              <w:top w:val="double" w:sz="4" w:space="0" w:color="000000"/>
              <w:bottom w:val="single" w:sz="6" w:space="0" w:color="000000"/>
              <w:right w:val="single" w:sz="6" w:space="0" w:color="000000"/>
            </w:tcBorders>
            <w:vAlign w:val="center"/>
          </w:tcPr>
          <w:p w:rsidR="00576439" w:rsidRDefault="003235EC">
            <w:pPr>
              <w:spacing w:line="276" w:lineRule="auto"/>
              <w:jc w:val="center"/>
              <w:rPr>
                <w:sz w:val="18"/>
                <w:szCs w:val="18"/>
              </w:rPr>
            </w:pPr>
            <w:r>
              <w:rPr>
                <w:sz w:val="18"/>
                <w:szCs w:val="18"/>
              </w:rPr>
              <w:t>SV /EPOCH / SV CLK</w:t>
            </w:r>
          </w:p>
        </w:tc>
        <w:tc>
          <w:tcPr>
            <w:tcW w:w="4403" w:type="dxa"/>
            <w:tcBorders>
              <w:top w:val="double" w:sz="4" w:space="0" w:color="000000"/>
              <w:left w:val="single" w:sz="6" w:space="0" w:color="000000"/>
              <w:bottom w:val="single" w:sz="6" w:space="0" w:color="000000"/>
              <w:right w:val="single" w:sz="6" w:space="0" w:color="000000"/>
            </w:tcBorders>
          </w:tcPr>
          <w:p w:rsidR="00576439" w:rsidRDefault="003235EC">
            <w:pPr>
              <w:spacing w:line="276" w:lineRule="auto"/>
              <w:jc w:val="left"/>
              <w:rPr>
                <w:sz w:val="18"/>
                <w:szCs w:val="18"/>
              </w:rPr>
            </w:pPr>
            <w:r>
              <w:rPr>
                <w:sz w:val="18"/>
                <w:szCs w:val="18"/>
              </w:rPr>
              <w:t>-</w:t>
            </w:r>
            <w:r>
              <w:rPr>
                <w:sz w:val="18"/>
                <w:szCs w:val="18"/>
              </w:rPr>
              <w:t>卫星系统（</w:t>
            </w:r>
            <w:r>
              <w:rPr>
                <w:sz w:val="18"/>
                <w:szCs w:val="18"/>
              </w:rPr>
              <w:t>R</w:t>
            </w:r>
            <w:r>
              <w:rPr>
                <w:sz w:val="18"/>
                <w:szCs w:val="18"/>
              </w:rPr>
              <w:t>），卫星号（</w:t>
            </w:r>
            <w:r>
              <w:rPr>
                <w:sz w:val="18"/>
                <w:szCs w:val="18"/>
              </w:rPr>
              <w:t>slot</w:t>
            </w:r>
            <w:r>
              <w:rPr>
                <w:sz w:val="18"/>
                <w:szCs w:val="18"/>
              </w:rPr>
              <w:t>编号）</w:t>
            </w:r>
          </w:p>
          <w:p w:rsidR="00576439" w:rsidRDefault="003235EC">
            <w:pPr>
              <w:spacing w:line="276" w:lineRule="auto"/>
              <w:jc w:val="left"/>
              <w:rPr>
                <w:sz w:val="18"/>
                <w:szCs w:val="18"/>
              </w:rPr>
            </w:pPr>
            <w:r>
              <w:rPr>
                <w:sz w:val="18"/>
                <w:szCs w:val="18"/>
              </w:rPr>
              <w:t>历元：</w:t>
            </w:r>
            <w:r>
              <w:rPr>
                <w:sz w:val="18"/>
                <w:szCs w:val="18"/>
              </w:rPr>
              <w:t>Toc</w:t>
            </w:r>
            <w:r>
              <w:rPr>
                <w:sz w:val="18"/>
                <w:szCs w:val="18"/>
              </w:rPr>
              <w:t>卫星钟参考时</w:t>
            </w:r>
            <w:r>
              <w:rPr>
                <w:sz w:val="18"/>
                <w:szCs w:val="18"/>
              </w:rPr>
              <w:t xml:space="preserve">        </w:t>
            </w:r>
            <w:r>
              <w:rPr>
                <w:sz w:val="18"/>
                <w:szCs w:val="18"/>
              </w:rPr>
              <w:t>（</w:t>
            </w:r>
            <w:r>
              <w:rPr>
                <w:sz w:val="18"/>
                <w:szCs w:val="18"/>
              </w:rPr>
              <w:t>UTC</w:t>
            </w:r>
            <w:r>
              <w:rPr>
                <w:sz w:val="18"/>
                <w:szCs w:val="18"/>
              </w:rPr>
              <w:t>）</w:t>
            </w:r>
          </w:p>
          <w:p w:rsidR="00576439" w:rsidRDefault="003235EC">
            <w:pPr>
              <w:spacing w:line="276" w:lineRule="auto"/>
              <w:jc w:val="left"/>
              <w:rPr>
                <w:sz w:val="18"/>
                <w:szCs w:val="18"/>
              </w:rPr>
            </w:pPr>
            <w:r>
              <w:rPr>
                <w:sz w:val="18"/>
                <w:szCs w:val="18"/>
              </w:rPr>
              <w:t xml:space="preserve">  -</w:t>
            </w:r>
            <w:r>
              <w:rPr>
                <w:sz w:val="18"/>
                <w:szCs w:val="18"/>
              </w:rPr>
              <w:t>年（</w:t>
            </w:r>
            <w:r>
              <w:rPr>
                <w:sz w:val="18"/>
                <w:szCs w:val="18"/>
              </w:rPr>
              <w:t>4</w:t>
            </w:r>
            <w:r>
              <w:rPr>
                <w:sz w:val="18"/>
                <w:szCs w:val="18"/>
              </w:rPr>
              <w:t>位数）</w:t>
            </w:r>
          </w:p>
          <w:p w:rsidR="00576439" w:rsidRDefault="003235EC">
            <w:pPr>
              <w:spacing w:line="276" w:lineRule="auto"/>
              <w:jc w:val="left"/>
              <w:rPr>
                <w:sz w:val="18"/>
                <w:szCs w:val="18"/>
              </w:rPr>
            </w:pPr>
            <w:r>
              <w:rPr>
                <w:sz w:val="18"/>
                <w:szCs w:val="18"/>
              </w:rPr>
              <w:t xml:space="preserve">  -</w:t>
            </w:r>
            <w:r>
              <w:rPr>
                <w:sz w:val="18"/>
                <w:szCs w:val="18"/>
              </w:rPr>
              <w:t>月，日，时，分，秒</w:t>
            </w:r>
          </w:p>
          <w:p w:rsidR="00576439" w:rsidRDefault="003235EC">
            <w:pPr>
              <w:spacing w:line="276" w:lineRule="auto"/>
              <w:jc w:val="left"/>
              <w:rPr>
                <w:sz w:val="18"/>
                <w:szCs w:val="18"/>
              </w:rPr>
            </w:pPr>
            <w:r>
              <w:rPr>
                <w:sz w:val="18"/>
                <w:szCs w:val="18"/>
              </w:rPr>
              <w:t>-SV clock bias                 (-TauN)</w:t>
            </w:r>
          </w:p>
          <w:p w:rsidR="00576439" w:rsidRDefault="003235EC">
            <w:pPr>
              <w:spacing w:line="276" w:lineRule="auto"/>
              <w:jc w:val="left"/>
              <w:rPr>
                <w:sz w:val="18"/>
                <w:szCs w:val="18"/>
              </w:rPr>
            </w:pPr>
            <w:r>
              <w:rPr>
                <w:sz w:val="18"/>
                <w:szCs w:val="18"/>
              </w:rPr>
              <w:t>-SV relative frequency bias   (+GammaN)</w:t>
            </w:r>
          </w:p>
          <w:p w:rsidR="00576439" w:rsidRDefault="003235EC">
            <w:pPr>
              <w:spacing w:line="276" w:lineRule="auto"/>
              <w:jc w:val="left"/>
              <w:rPr>
                <w:sz w:val="18"/>
                <w:szCs w:val="18"/>
              </w:rPr>
            </w:pPr>
            <w:r>
              <w:rPr>
                <w:sz w:val="18"/>
                <w:szCs w:val="18"/>
              </w:rPr>
              <w:t>-Message frame time       (tk+nd*86400)</w:t>
            </w:r>
          </w:p>
          <w:p w:rsidR="00576439" w:rsidRDefault="003235EC">
            <w:pPr>
              <w:spacing w:line="276" w:lineRule="auto"/>
              <w:jc w:val="left"/>
              <w:rPr>
                <w:sz w:val="18"/>
                <w:szCs w:val="18"/>
              </w:rPr>
            </w:pPr>
            <w:r>
              <w:rPr>
                <w:sz w:val="18"/>
                <w:szCs w:val="18"/>
              </w:rPr>
              <w:t xml:space="preserve">  UTC</w:t>
            </w:r>
            <w:r>
              <w:rPr>
                <w:sz w:val="18"/>
                <w:szCs w:val="18"/>
              </w:rPr>
              <w:t>的周内秒</w:t>
            </w:r>
          </w:p>
        </w:tc>
        <w:tc>
          <w:tcPr>
            <w:tcW w:w="1815" w:type="dxa"/>
            <w:tcBorders>
              <w:top w:val="double" w:sz="4" w:space="0" w:color="000000"/>
              <w:left w:val="single" w:sz="6" w:space="0" w:color="000000"/>
              <w:bottom w:val="single" w:sz="6" w:space="0" w:color="000000"/>
            </w:tcBorders>
          </w:tcPr>
          <w:p w:rsidR="00576439" w:rsidRDefault="003235EC">
            <w:pPr>
              <w:spacing w:line="276" w:lineRule="auto"/>
              <w:jc w:val="center"/>
              <w:rPr>
                <w:sz w:val="18"/>
                <w:szCs w:val="18"/>
              </w:rPr>
            </w:pPr>
            <w:r>
              <w:rPr>
                <w:sz w:val="18"/>
                <w:szCs w:val="18"/>
              </w:rPr>
              <w:t>A1</w:t>
            </w:r>
            <w:r>
              <w:rPr>
                <w:sz w:val="18"/>
                <w:szCs w:val="18"/>
              </w:rPr>
              <w:t>，</w:t>
            </w:r>
            <w:r>
              <w:rPr>
                <w:sz w:val="18"/>
                <w:szCs w:val="18"/>
              </w:rPr>
              <w:t>I2.2</w:t>
            </w:r>
            <w:r>
              <w:rPr>
                <w:sz w:val="18"/>
                <w:szCs w:val="18"/>
              </w:rPr>
              <w:t>，</w:t>
            </w:r>
          </w:p>
          <w:p w:rsidR="00576439" w:rsidRDefault="00576439">
            <w:pPr>
              <w:spacing w:line="276" w:lineRule="auto"/>
              <w:jc w:val="center"/>
              <w:rPr>
                <w:sz w:val="18"/>
                <w:szCs w:val="18"/>
              </w:rPr>
            </w:pPr>
          </w:p>
          <w:p w:rsidR="00576439" w:rsidRDefault="003235EC">
            <w:pPr>
              <w:spacing w:line="276" w:lineRule="auto"/>
              <w:jc w:val="center"/>
              <w:rPr>
                <w:sz w:val="18"/>
                <w:szCs w:val="18"/>
              </w:rPr>
            </w:pPr>
            <w:r>
              <w:rPr>
                <w:sz w:val="18"/>
                <w:szCs w:val="18"/>
              </w:rPr>
              <w:t>1X</w:t>
            </w:r>
            <w:r>
              <w:rPr>
                <w:sz w:val="18"/>
                <w:szCs w:val="18"/>
              </w:rPr>
              <w:t>，</w:t>
            </w:r>
            <w:r>
              <w:rPr>
                <w:sz w:val="18"/>
                <w:szCs w:val="18"/>
              </w:rPr>
              <w:t>I4</w:t>
            </w:r>
          </w:p>
          <w:p w:rsidR="00576439" w:rsidRDefault="003235EC">
            <w:pPr>
              <w:spacing w:line="276" w:lineRule="auto"/>
              <w:jc w:val="center"/>
              <w:rPr>
                <w:sz w:val="18"/>
                <w:szCs w:val="18"/>
              </w:rPr>
            </w:pPr>
            <w:r>
              <w:rPr>
                <w:sz w:val="18"/>
                <w:szCs w:val="18"/>
              </w:rPr>
              <w:t>5</w:t>
            </w:r>
            <w:r>
              <w:rPr>
                <w:sz w:val="18"/>
                <w:szCs w:val="18"/>
              </w:rPr>
              <w:t>（</w:t>
            </w:r>
            <w:r>
              <w:rPr>
                <w:sz w:val="18"/>
                <w:szCs w:val="18"/>
              </w:rPr>
              <w:t>1X</w:t>
            </w:r>
            <w:r>
              <w:rPr>
                <w:sz w:val="18"/>
                <w:szCs w:val="18"/>
              </w:rPr>
              <w:t>，</w:t>
            </w:r>
            <w:r>
              <w:rPr>
                <w:sz w:val="18"/>
                <w:szCs w:val="18"/>
              </w:rPr>
              <w:t>I2.2</w:t>
            </w:r>
            <w:r>
              <w:rPr>
                <w:sz w:val="18"/>
                <w:szCs w:val="18"/>
              </w:rPr>
              <w:t>），</w:t>
            </w:r>
          </w:p>
          <w:p w:rsidR="00576439" w:rsidRDefault="003235EC">
            <w:pPr>
              <w:spacing w:line="276" w:lineRule="auto"/>
              <w:jc w:val="center"/>
              <w:rPr>
                <w:sz w:val="18"/>
                <w:szCs w:val="18"/>
              </w:rPr>
            </w:pPr>
            <w:r>
              <w:rPr>
                <w:sz w:val="18"/>
                <w:szCs w:val="18"/>
              </w:rPr>
              <w:t>3D19.12</w:t>
            </w:r>
          </w:p>
          <w:p w:rsidR="00576439" w:rsidRDefault="003235EC">
            <w:pPr>
              <w:spacing w:line="276" w:lineRule="auto"/>
              <w:jc w:val="center"/>
              <w:rPr>
                <w:sz w:val="18"/>
                <w:szCs w:val="18"/>
              </w:rPr>
            </w:pPr>
            <w:r>
              <w:rPr>
                <w:sz w:val="18"/>
                <w:szCs w:val="18"/>
              </w:rPr>
              <w:t>*</w:t>
            </w:r>
            <w:r>
              <w:rPr>
                <w:sz w:val="18"/>
                <w:szCs w:val="18"/>
              </w:rPr>
              <w:t>）</w:t>
            </w:r>
          </w:p>
        </w:tc>
      </w:tr>
      <w:tr w:rsidR="00576439">
        <w:tc>
          <w:tcPr>
            <w:tcW w:w="3107" w:type="dxa"/>
            <w:tcBorders>
              <w:top w:val="single" w:sz="6" w:space="0" w:color="000000"/>
              <w:bottom w:val="single" w:sz="6" w:space="0" w:color="000000"/>
              <w:right w:val="single" w:sz="6" w:space="0" w:color="000000"/>
            </w:tcBorders>
            <w:vAlign w:val="center"/>
          </w:tcPr>
          <w:p w:rsidR="00576439" w:rsidRDefault="003235EC">
            <w:pPr>
              <w:spacing w:line="276" w:lineRule="auto"/>
              <w:jc w:val="center"/>
              <w:rPr>
                <w:sz w:val="18"/>
                <w:szCs w:val="18"/>
              </w:rPr>
            </w:pPr>
            <w:r>
              <w:rPr>
                <w:sz w:val="18"/>
                <w:szCs w:val="18"/>
              </w:rPr>
              <w:t>BROADCAST ORBIT – 1</w:t>
            </w:r>
          </w:p>
        </w:tc>
        <w:tc>
          <w:tcPr>
            <w:tcW w:w="4403" w:type="dxa"/>
            <w:tcBorders>
              <w:top w:val="single" w:sz="6" w:space="0" w:color="000000"/>
              <w:left w:val="single" w:sz="6" w:space="0" w:color="000000"/>
              <w:bottom w:val="single" w:sz="6" w:space="0" w:color="000000"/>
              <w:right w:val="single" w:sz="6" w:space="0" w:color="000000"/>
            </w:tcBorders>
          </w:tcPr>
          <w:p w:rsidR="00576439" w:rsidRDefault="003235EC">
            <w:pPr>
              <w:spacing w:line="276" w:lineRule="auto"/>
              <w:jc w:val="left"/>
              <w:rPr>
                <w:sz w:val="18"/>
                <w:szCs w:val="18"/>
              </w:rPr>
            </w:pPr>
            <w:r>
              <w:rPr>
                <w:sz w:val="18"/>
                <w:szCs w:val="18"/>
              </w:rPr>
              <w:t>-Satellite position X             (km)</w:t>
            </w:r>
          </w:p>
          <w:p w:rsidR="00576439" w:rsidRDefault="003235EC">
            <w:pPr>
              <w:spacing w:line="276" w:lineRule="auto"/>
              <w:jc w:val="left"/>
              <w:rPr>
                <w:sz w:val="18"/>
                <w:szCs w:val="18"/>
              </w:rPr>
            </w:pPr>
            <w:r>
              <w:rPr>
                <w:sz w:val="18"/>
                <w:szCs w:val="18"/>
              </w:rPr>
              <w:t>-velocity X dot               (km/sec)</w:t>
            </w:r>
          </w:p>
          <w:p w:rsidR="00576439" w:rsidRDefault="003235EC">
            <w:pPr>
              <w:spacing w:line="276" w:lineRule="auto"/>
              <w:jc w:val="left"/>
              <w:rPr>
                <w:sz w:val="18"/>
                <w:szCs w:val="18"/>
              </w:rPr>
            </w:pPr>
            <w:r>
              <w:rPr>
                <w:sz w:val="18"/>
                <w:szCs w:val="18"/>
              </w:rPr>
              <w:t>-X acceleration              (km/sec2)</w:t>
            </w:r>
          </w:p>
          <w:p w:rsidR="00576439" w:rsidRDefault="003235EC">
            <w:pPr>
              <w:spacing w:line="276" w:lineRule="auto"/>
              <w:jc w:val="left"/>
              <w:rPr>
                <w:sz w:val="18"/>
                <w:szCs w:val="18"/>
              </w:rPr>
            </w:pPr>
            <w:r>
              <w:rPr>
                <w:sz w:val="18"/>
                <w:szCs w:val="18"/>
              </w:rPr>
              <w:lastRenderedPageBreak/>
              <w:t>-health (0=OK)                    (Bn)</w:t>
            </w:r>
          </w:p>
        </w:tc>
        <w:tc>
          <w:tcPr>
            <w:tcW w:w="1815" w:type="dxa"/>
            <w:tcBorders>
              <w:top w:val="single" w:sz="6" w:space="0" w:color="000000"/>
              <w:left w:val="single" w:sz="6" w:space="0" w:color="000000"/>
              <w:bottom w:val="single" w:sz="6" w:space="0" w:color="000000"/>
            </w:tcBorders>
          </w:tcPr>
          <w:p w:rsidR="00576439" w:rsidRDefault="003235EC">
            <w:pPr>
              <w:spacing w:line="276" w:lineRule="auto"/>
              <w:jc w:val="center"/>
              <w:rPr>
                <w:sz w:val="18"/>
                <w:szCs w:val="18"/>
              </w:rPr>
            </w:pPr>
            <w:r>
              <w:rPr>
                <w:sz w:val="18"/>
                <w:szCs w:val="18"/>
              </w:rPr>
              <w:lastRenderedPageBreak/>
              <w:t>4X</w:t>
            </w:r>
            <w:r>
              <w:rPr>
                <w:sz w:val="18"/>
                <w:szCs w:val="18"/>
              </w:rPr>
              <w:t>，</w:t>
            </w:r>
            <w:r>
              <w:rPr>
                <w:sz w:val="18"/>
                <w:szCs w:val="18"/>
              </w:rPr>
              <w:t>4D19.12</w:t>
            </w:r>
          </w:p>
        </w:tc>
      </w:tr>
      <w:tr w:rsidR="00576439">
        <w:tc>
          <w:tcPr>
            <w:tcW w:w="3107" w:type="dxa"/>
            <w:tcBorders>
              <w:top w:val="single" w:sz="6" w:space="0" w:color="000000"/>
              <w:bottom w:val="single" w:sz="6" w:space="0" w:color="000000"/>
              <w:right w:val="single" w:sz="6" w:space="0" w:color="000000"/>
            </w:tcBorders>
            <w:vAlign w:val="center"/>
          </w:tcPr>
          <w:p w:rsidR="00576439" w:rsidRDefault="003235EC">
            <w:pPr>
              <w:spacing w:line="276" w:lineRule="auto"/>
              <w:jc w:val="center"/>
              <w:rPr>
                <w:sz w:val="18"/>
                <w:szCs w:val="18"/>
              </w:rPr>
            </w:pPr>
            <w:r>
              <w:rPr>
                <w:sz w:val="18"/>
                <w:szCs w:val="18"/>
              </w:rPr>
              <w:lastRenderedPageBreak/>
              <w:t>BROADCAST ORBIT – 2</w:t>
            </w:r>
          </w:p>
        </w:tc>
        <w:tc>
          <w:tcPr>
            <w:tcW w:w="4403" w:type="dxa"/>
            <w:tcBorders>
              <w:top w:val="single" w:sz="6" w:space="0" w:color="000000"/>
              <w:left w:val="single" w:sz="6" w:space="0" w:color="000000"/>
              <w:bottom w:val="single" w:sz="6" w:space="0" w:color="000000"/>
              <w:right w:val="single" w:sz="6" w:space="0" w:color="000000"/>
            </w:tcBorders>
          </w:tcPr>
          <w:p w:rsidR="00576439" w:rsidRDefault="003235EC">
            <w:pPr>
              <w:spacing w:line="276" w:lineRule="auto"/>
              <w:jc w:val="left"/>
              <w:rPr>
                <w:sz w:val="18"/>
                <w:szCs w:val="18"/>
              </w:rPr>
            </w:pPr>
            <w:r>
              <w:rPr>
                <w:sz w:val="18"/>
                <w:szCs w:val="18"/>
              </w:rPr>
              <w:t>-Satellite position Y             (km)</w:t>
            </w:r>
          </w:p>
          <w:p w:rsidR="00576439" w:rsidRDefault="003235EC">
            <w:pPr>
              <w:spacing w:line="276" w:lineRule="auto"/>
              <w:jc w:val="left"/>
              <w:rPr>
                <w:sz w:val="18"/>
                <w:szCs w:val="18"/>
              </w:rPr>
            </w:pPr>
            <w:r>
              <w:rPr>
                <w:sz w:val="18"/>
                <w:szCs w:val="18"/>
              </w:rPr>
              <w:t>-velocity Y dot               (km/sec)</w:t>
            </w:r>
          </w:p>
          <w:p w:rsidR="00576439" w:rsidRDefault="003235EC">
            <w:pPr>
              <w:spacing w:line="276" w:lineRule="auto"/>
              <w:jc w:val="left"/>
              <w:rPr>
                <w:sz w:val="18"/>
                <w:szCs w:val="18"/>
              </w:rPr>
            </w:pPr>
            <w:r>
              <w:rPr>
                <w:sz w:val="18"/>
                <w:szCs w:val="18"/>
              </w:rPr>
              <w:t>-Y acceleration              (km/sec2)</w:t>
            </w:r>
          </w:p>
          <w:p w:rsidR="00576439" w:rsidRDefault="003235EC">
            <w:pPr>
              <w:spacing w:line="276" w:lineRule="auto"/>
              <w:jc w:val="left"/>
              <w:rPr>
                <w:sz w:val="18"/>
                <w:szCs w:val="18"/>
              </w:rPr>
            </w:pPr>
            <w:r>
              <w:rPr>
                <w:sz w:val="18"/>
                <w:szCs w:val="18"/>
              </w:rPr>
              <w:t>-frequency number  (-7…+13)</w:t>
            </w:r>
            <w:r>
              <w:rPr>
                <w:sz w:val="18"/>
                <w:szCs w:val="18"/>
              </w:rPr>
              <w:t>（</w:t>
            </w:r>
            <w:r>
              <w:rPr>
                <w:sz w:val="18"/>
                <w:szCs w:val="18"/>
              </w:rPr>
              <w:t>-7…+6  ICD5.1</w:t>
            </w:r>
            <w:r>
              <w:rPr>
                <w:sz w:val="18"/>
                <w:szCs w:val="18"/>
              </w:rPr>
              <w:t>）</w:t>
            </w:r>
          </w:p>
        </w:tc>
        <w:tc>
          <w:tcPr>
            <w:tcW w:w="1815" w:type="dxa"/>
            <w:tcBorders>
              <w:top w:val="single" w:sz="6" w:space="0" w:color="000000"/>
              <w:left w:val="single" w:sz="6" w:space="0" w:color="000000"/>
              <w:bottom w:val="single" w:sz="6" w:space="0" w:color="000000"/>
            </w:tcBorders>
          </w:tcPr>
          <w:p w:rsidR="00576439" w:rsidRDefault="003235EC">
            <w:pPr>
              <w:spacing w:line="276" w:lineRule="auto"/>
              <w:jc w:val="center"/>
              <w:rPr>
                <w:sz w:val="18"/>
                <w:szCs w:val="18"/>
              </w:rPr>
            </w:pPr>
            <w:r>
              <w:rPr>
                <w:sz w:val="18"/>
                <w:szCs w:val="18"/>
              </w:rPr>
              <w:t>4X</w:t>
            </w:r>
            <w:r>
              <w:rPr>
                <w:sz w:val="18"/>
                <w:szCs w:val="18"/>
              </w:rPr>
              <w:t>，</w:t>
            </w:r>
            <w:r>
              <w:rPr>
                <w:sz w:val="18"/>
                <w:szCs w:val="18"/>
              </w:rPr>
              <w:t>4D19.12</w:t>
            </w:r>
          </w:p>
        </w:tc>
      </w:tr>
      <w:tr w:rsidR="00576439">
        <w:tc>
          <w:tcPr>
            <w:tcW w:w="3107" w:type="dxa"/>
            <w:tcBorders>
              <w:top w:val="single" w:sz="6" w:space="0" w:color="000000"/>
              <w:bottom w:val="double" w:sz="4" w:space="0" w:color="000000"/>
              <w:right w:val="single" w:sz="6" w:space="0" w:color="000000"/>
            </w:tcBorders>
            <w:vAlign w:val="center"/>
          </w:tcPr>
          <w:p w:rsidR="00576439" w:rsidRDefault="003235EC">
            <w:pPr>
              <w:spacing w:line="276" w:lineRule="auto"/>
              <w:jc w:val="center"/>
              <w:rPr>
                <w:sz w:val="18"/>
                <w:szCs w:val="18"/>
              </w:rPr>
            </w:pPr>
            <w:r>
              <w:rPr>
                <w:sz w:val="18"/>
                <w:szCs w:val="18"/>
              </w:rPr>
              <w:t>BROADCAST ORBIT – 3</w:t>
            </w:r>
          </w:p>
        </w:tc>
        <w:tc>
          <w:tcPr>
            <w:tcW w:w="4403" w:type="dxa"/>
            <w:tcBorders>
              <w:top w:val="single" w:sz="6" w:space="0" w:color="000000"/>
              <w:left w:val="single" w:sz="6" w:space="0" w:color="000000"/>
              <w:bottom w:val="double" w:sz="4" w:space="0" w:color="000000"/>
              <w:right w:val="single" w:sz="6" w:space="0" w:color="000000"/>
            </w:tcBorders>
          </w:tcPr>
          <w:p w:rsidR="00576439" w:rsidRDefault="003235EC">
            <w:pPr>
              <w:spacing w:line="276" w:lineRule="auto"/>
              <w:jc w:val="left"/>
              <w:rPr>
                <w:sz w:val="18"/>
                <w:szCs w:val="18"/>
              </w:rPr>
            </w:pPr>
            <w:r>
              <w:rPr>
                <w:sz w:val="18"/>
                <w:szCs w:val="18"/>
              </w:rPr>
              <w:t>-Satellite position Z            (km)</w:t>
            </w:r>
          </w:p>
          <w:p w:rsidR="00576439" w:rsidRDefault="003235EC">
            <w:pPr>
              <w:spacing w:line="276" w:lineRule="auto"/>
              <w:jc w:val="left"/>
              <w:rPr>
                <w:sz w:val="18"/>
                <w:szCs w:val="18"/>
              </w:rPr>
            </w:pPr>
            <w:r>
              <w:rPr>
                <w:sz w:val="18"/>
                <w:szCs w:val="18"/>
              </w:rPr>
              <w:t>-velocity Z dot              (km/sec)</w:t>
            </w:r>
          </w:p>
          <w:p w:rsidR="00576439" w:rsidRDefault="003235EC">
            <w:pPr>
              <w:spacing w:line="276" w:lineRule="auto"/>
              <w:jc w:val="left"/>
              <w:rPr>
                <w:sz w:val="18"/>
                <w:szCs w:val="18"/>
              </w:rPr>
            </w:pPr>
            <w:r>
              <w:rPr>
                <w:sz w:val="18"/>
                <w:szCs w:val="18"/>
              </w:rPr>
              <w:t>-Z acceleration             (km/sec2)</w:t>
            </w:r>
          </w:p>
          <w:p w:rsidR="00576439" w:rsidRDefault="003235EC">
            <w:pPr>
              <w:spacing w:line="276" w:lineRule="auto"/>
              <w:jc w:val="left"/>
              <w:rPr>
                <w:sz w:val="18"/>
                <w:szCs w:val="18"/>
              </w:rPr>
            </w:pPr>
            <w:r>
              <w:rPr>
                <w:sz w:val="18"/>
                <w:szCs w:val="18"/>
              </w:rPr>
              <w:t>-Age of oper. Information  (days)  (E)</w:t>
            </w:r>
          </w:p>
        </w:tc>
        <w:tc>
          <w:tcPr>
            <w:tcW w:w="1815" w:type="dxa"/>
            <w:tcBorders>
              <w:top w:val="single" w:sz="6" w:space="0" w:color="000000"/>
              <w:left w:val="single" w:sz="6" w:space="0" w:color="000000"/>
              <w:bottom w:val="double" w:sz="4" w:space="0" w:color="000000"/>
            </w:tcBorders>
          </w:tcPr>
          <w:p w:rsidR="00576439" w:rsidRDefault="003235EC">
            <w:pPr>
              <w:spacing w:line="276" w:lineRule="auto"/>
              <w:jc w:val="center"/>
              <w:rPr>
                <w:sz w:val="18"/>
                <w:szCs w:val="18"/>
              </w:rPr>
            </w:pPr>
            <w:r>
              <w:rPr>
                <w:sz w:val="18"/>
                <w:szCs w:val="18"/>
              </w:rPr>
              <w:t>4X</w:t>
            </w:r>
            <w:r>
              <w:rPr>
                <w:sz w:val="18"/>
                <w:szCs w:val="18"/>
              </w:rPr>
              <w:t>，</w:t>
            </w:r>
            <w:r>
              <w:rPr>
                <w:sz w:val="18"/>
                <w:szCs w:val="18"/>
              </w:rPr>
              <w:t>4D19.12</w:t>
            </w:r>
          </w:p>
        </w:tc>
      </w:tr>
      <w:tr w:rsidR="00576439">
        <w:tc>
          <w:tcPr>
            <w:tcW w:w="9325" w:type="dxa"/>
            <w:gridSpan w:val="3"/>
            <w:tcBorders>
              <w:top w:val="double" w:sz="4" w:space="0" w:color="000000"/>
              <w:bottom w:val="single" w:sz="12" w:space="0" w:color="000000"/>
            </w:tcBorders>
            <w:vAlign w:val="center"/>
          </w:tcPr>
          <w:p w:rsidR="00576439" w:rsidRDefault="003235EC">
            <w:pPr>
              <w:spacing w:line="276" w:lineRule="auto"/>
              <w:jc w:val="left"/>
              <w:rPr>
                <w:sz w:val="18"/>
                <w:szCs w:val="18"/>
              </w:rPr>
            </w:pPr>
            <w:r>
              <w:rPr>
                <w:sz w:val="18"/>
                <w:szCs w:val="18"/>
              </w:rPr>
              <w:t>备注：</w:t>
            </w:r>
          </w:p>
          <w:p w:rsidR="00576439" w:rsidRDefault="003235EC">
            <w:pPr>
              <w:numPr>
                <w:ilvl w:val="0"/>
                <w:numId w:val="11"/>
              </w:numPr>
              <w:spacing w:line="276" w:lineRule="auto"/>
              <w:jc w:val="left"/>
              <w:rPr>
                <w:sz w:val="18"/>
                <w:szCs w:val="18"/>
              </w:rPr>
            </w:pPr>
            <w:r>
              <w:rPr>
                <w:sz w:val="18"/>
                <w:szCs w:val="18"/>
              </w:rPr>
              <w:t>为了适用不同的编译器，浮点数指数和尾数之间可以使用字母</w:t>
            </w:r>
            <w:r>
              <w:rPr>
                <w:sz w:val="18"/>
                <w:szCs w:val="18"/>
              </w:rPr>
              <w:t>E</w:t>
            </w:r>
            <w:r>
              <w:rPr>
                <w:sz w:val="18"/>
                <w:szCs w:val="18"/>
              </w:rPr>
              <w:t>，</w:t>
            </w:r>
            <w:r>
              <w:rPr>
                <w:sz w:val="18"/>
                <w:szCs w:val="18"/>
              </w:rPr>
              <w:t>e</w:t>
            </w:r>
            <w:r>
              <w:rPr>
                <w:sz w:val="18"/>
                <w:szCs w:val="18"/>
              </w:rPr>
              <w:t>，</w:t>
            </w:r>
            <w:r>
              <w:rPr>
                <w:sz w:val="18"/>
                <w:szCs w:val="18"/>
              </w:rPr>
              <w:t>D</w:t>
            </w:r>
            <w:r>
              <w:rPr>
                <w:sz w:val="18"/>
                <w:szCs w:val="18"/>
              </w:rPr>
              <w:t>。但占两位的指数是必须满足的；</w:t>
            </w:r>
          </w:p>
          <w:p w:rsidR="00576439" w:rsidRDefault="003235EC">
            <w:pPr>
              <w:numPr>
                <w:ilvl w:val="0"/>
                <w:numId w:val="11"/>
              </w:numPr>
              <w:spacing w:line="276" w:lineRule="auto"/>
              <w:jc w:val="left"/>
              <w:rPr>
                <w:sz w:val="18"/>
                <w:szCs w:val="18"/>
              </w:rPr>
            </w:pPr>
            <w:r>
              <w:rPr>
                <w:sz w:val="18"/>
                <w:szCs w:val="18"/>
              </w:rPr>
              <w:t>信息发射时间需根据</w:t>
            </w:r>
            <w:r>
              <w:rPr>
                <w:sz w:val="18"/>
                <w:szCs w:val="18"/>
              </w:rPr>
              <w:t xml:space="preserve"> BROADCAST ORBIT – 5</w:t>
            </w:r>
            <w:r>
              <w:rPr>
                <w:sz w:val="18"/>
                <w:szCs w:val="18"/>
              </w:rPr>
              <w:t>中的周数，加、减</w:t>
            </w:r>
            <w:r>
              <w:rPr>
                <w:sz w:val="18"/>
                <w:szCs w:val="18"/>
              </w:rPr>
              <w:t>604800</w:t>
            </w:r>
            <w:r>
              <w:rPr>
                <w:sz w:val="18"/>
                <w:szCs w:val="18"/>
              </w:rPr>
              <w:t>。若此项未知，则置为</w:t>
            </w:r>
            <w:r>
              <w:rPr>
                <w:sz w:val="18"/>
                <w:szCs w:val="18"/>
              </w:rPr>
              <w:t>0.9999E9</w:t>
            </w:r>
            <w:r>
              <w:rPr>
                <w:sz w:val="18"/>
                <w:szCs w:val="18"/>
              </w:rPr>
              <w:t>。</w:t>
            </w:r>
          </w:p>
        </w:tc>
      </w:tr>
    </w:tbl>
    <w:p w:rsidR="00576439" w:rsidRDefault="00576439">
      <w:pPr>
        <w:pStyle w:val="afa"/>
        <w:rPr>
          <w:rFonts w:ascii="Times New Roman"/>
        </w:rPr>
      </w:pPr>
    </w:p>
    <w:p w:rsidR="00576439" w:rsidRDefault="003235EC">
      <w:pPr>
        <w:pStyle w:val="afff"/>
        <w:spacing w:before="120" w:after="120" w:line="400" w:lineRule="exact"/>
        <w:ind w:left="0" w:rightChars="0" w:right="0"/>
        <w:rPr>
          <w:rFonts w:ascii="Times New Roman"/>
        </w:rPr>
      </w:pPr>
      <w:bookmarkStart w:id="201" w:name="_Toc250385285"/>
      <w:bookmarkStart w:id="202" w:name="_Toc241398435"/>
      <w:bookmarkStart w:id="203" w:name="_Toc239223599"/>
      <w:bookmarkStart w:id="204" w:name="_Toc226434607"/>
      <w:bookmarkStart w:id="205" w:name="_Toc386206786"/>
      <w:r>
        <w:rPr>
          <w:rFonts w:ascii="Times New Roman"/>
        </w:rPr>
        <w:t>8.2.2.3 Galileo</w:t>
      </w:r>
      <w:r>
        <w:rPr>
          <w:rFonts w:ascii="Times New Roman"/>
        </w:rPr>
        <w:t>导航数据文件</w:t>
      </w:r>
      <w:bookmarkEnd w:id="201"/>
      <w:bookmarkEnd w:id="202"/>
      <w:bookmarkEnd w:id="203"/>
      <w:bookmarkEnd w:id="204"/>
      <w:bookmarkEnd w:id="205"/>
    </w:p>
    <w:p w:rsidR="00576439" w:rsidRDefault="003235EC">
      <w:pPr>
        <w:pStyle w:val="afa"/>
        <w:spacing w:line="400" w:lineRule="exact"/>
        <w:ind w:rightChars="0" w:right="0"/>
        <w:rPr>
          <w:rFonts w:ascii="Times New Roman"/>
        </w:rPr>
      </w:pPr>
      <w:r>
        <w:rPr>
          <w:rFonts w:ascii="Times New Roman"/>
        </w:rPr>
        <w:t>Galileo</w:t>
      </w:r>
      <w:r>
        <w:rPr>
          <w:rFonts w:ascii="Times New Roman"/>
        </w:rPr>
        <w:t>开放服务有两种导航信息：</w:t>
      </w:r>
      <w:r>
        <w:rPr>
          <w:rFonts w:ascii="Times New Roman"/>
        </w:rPr>
        <w:t>F/NAV</w:t>
      </w:r>
      <w:r>
        <w:rPr>
          <w:rFonts w:ascii="Times New Roman"/>
        </w:rPr>
        <w:t>（自由访问导航信息）和</w:t>
      </w:r>
      <w:r>
        <w:rPr>
          <w:rFonts w:ascii="Times New Roman"/>
        </w:rPr>
        <w:t>I/NAV</w:t>
      </w:r>
      <w:r>
        <w:rPr>
          <w:rFonts w:ascii="Times New Roman"/>
        </w:rPr>
        <w:t>（完好性导航信息）。虽然这两个导航信息有很多差异，但其都类似于</w:t>
      </w:r>
      <w:r>
        <w:rPr>
          <w:rFonts w:ascii="Times New Roman"/>
        </w:rPr>
        <w:t>GPS</w:t>
      </w:r>
      <w:r>
        <w:rPr>
          <w:rFonts w:ascii="Times New Roman"/>
        </w:rPr>
        <w:t>的导航信息，例如，都有相同的轨道参数。有些导航信息与导航信息的类型</w:t>
      </w:r>
      <w:r>
        <w:rPr>
          <w:rFonts w:ascii="Times New Roman"/>
        </w:rPr>
        <w:t xml:space="preserve"> (F/NAV </w:t>
      </w:r>
      <w:r>
        <w:rPr>
          <w:rFonts w:ascii="Times New Roman"/>
        </w:rPr>
        <w:t>或</w:t>
      </w:r>
      <w:r>
        <w:rPr>
          <w:rFonts w:ascii="Times New Roman"/>
        </w:rPr>
        <w:t>I/NAV)</w:t>
      </w:r>
      <w:r>
        <w:rPr>
          <w:rFonts w:ascii="Times New Roman"/>
        </w:rPr>
        <w:t>有关，如：卫星钟参数</w:t>
      </w:r>
      <w:r>
        <w:rPr>
          <w:rFonts w:ascii="Times New Roman"/>
        </w:rPr>
        <w:t>,</w:t>
      </w:r>
      <w:r>
        <w:rPr>
          <w:rFonts w:ascii="Times New Roman"/>
        </w:rPr>
        <w:t>其由无电离层校正的双频线性组合获得。</w:t>
      </w:r>
      <w:r>
        <w:rPr>
          <w:rFonts w:ascii="Times New Roman"/>
        </w:rPr>
        <w:t>F/NAV</w:t>
      </w:r>
      <w:r>
        <w:rPr>
          <w:rFonts w:ascii="Times New Roman"/>
        </w:rPr>
        <w:t>导航信息的钟参数源于</w:t>
      </w:r>
      <w:r>
        <w:rPr>
          <w:rFonts w:ascii="Times New Roman"/>
        </w:rPr>
        <w:t>E5a-E1</w:t>
      </w:r>
      <w:r>
        <w:rPr>
          <w:rFonts w:ascii="Times New Roman"/>
        </w:rPr>
        <w:t>组合，</w:t>
      </w:r>
      <w:r>
        <w:rPr>
          <w:rFonts w:ascii="Times New Roman"/>
        </w:rPr>
        <w:t>I/NAV</w:t>
      </w:r>
      <w:r>
        <w:rPr>
          <w:rFonts w:ascii="Times New Roman"/>
        </w:rPr>
        <w:t>的源于</w:t>
      </w:r>
      <w:r>
        <w:rPr>
          <w:rFonts w:ascii="Times New Roman"/>
        </w:rPr>
        <w:t>E5b-E1</w:t>
      </w:r>
      <w:r>
        <w:rPr>
          <w:rFonts w:ascii="Times New Roman"/>
        </w:rPr>
        <w:t>组合。</w:t>
      </w:r>
      <w:r>
        <w:rPr>
          <w:rFonts w:ascii="Times New Roman"/>
        </w:rPr>
        <w:t>Broadcast Orbit 5</w:t>
      </w:r>
      <w:r>
        <w:rPr>
          <w:rFonts w:ascii="Times New Roman"/>
        </w:rPr>
        <w:t>的第二个参数（</w:t>
      </w:r>
      <w:r>
        <w:rPr>
          <w:rFonts w:ascii="Times New Roman"/>
        </w:rPr>
        <w:t>bits8</w:t>
      </w:r>
      <w:r>
        <w:rPr>
          <w:rFonts w:ascii="Times New Roman"/>
        </w:rPr>
        <w:t>和</w:t>
      </w:r>
      <w:r>
        <w:rPr>
          <w:rFonts w:ascii="Times New Roman"/>
        </w:rPr>
        <w:t>9</w:t>
      </w:r>
      <w:r>
        <w:rPr>
          <w:rFonts w:ascii="Times New Roman"/>
        </w:rPr>
        <w:t>）指示了钟差校正值源于哪个频率组合。</w:t>
      </w:r>
    </w:p>
    <w:p w:rsidR="00576439" w:rsidRDefault="003235EC">
      <w:pPr>
        <w:pStyle w:val="afa"/>
        <w:spacing w:line="400" w:lineRule="exact"/>
        <w:ind w:rightChars="0" w:right="0"/>
        <w:rPr>
          <w:rFonts w:ascii="Times New Roman"/>
        </w:rPr>
      </w:pPr>
      <w:r>
        <w:rPr>
          <w:rFonts w:ascii="Times New Roman"/>
        </w:rPr>
        <w:t>一些参数含有位存储信息字段的解释如下：</w:t>
      </w:r>
    </w:p>
    <w:p w:rsidR="00576439" w:rsidRDefault="003235EC">
      <w:pPr>
        <w:pStyle w:val="afa"/>
        <w:spacing w:line="400" w:lineRule="exact"/>
        <w:ind w:rightChars="0" w:right="0"/>
        <w:rPr>
          <w:rFonts w:ascii="Times New Roman"/>
        </w:rPr>
      </w:pPr>
      <w:r>
        <w:rPr>
          <w:rFonts w:ascii="Times New Roman"/>
        </w:rPr>
        <w:t>把从</w:t>
      </w:r>
      <w:r>
        <w:rPr>
          <w:rFonts w:ascii="Times New Roman"/>
        </w:rPr>
        <w:t>RINEX</w:t>
      </w:r>
      <w:r>
        <w:rPr>
          <w:rFonts w:ascii="Times New Roman"/>
        </w:rPr>
        <w:t>文件读取的浮点数转化成近似的整数；</w:t>
      </w:r>
    </w:p>
    <w:p w:rsidR="00576439" w:rsidRDefault="003235EC">
      <w:pPr>
        <w:pStyle w:val="afa"/>
        <w:spacing w:line="400" w:lineRule="exact"/>
        <w:ind w:rightChars="0" w:right="0"/>
        <w:rPr>
          <w:rFonts w:ascii="Times New Roman"/>
        </w:rPr>
      </w:pPr>
      <w:r>
        <w:rPr>
          <w:rFonts w:ascii="Times New Roman"/>
        </w:rPr>
        <w:t>从整数中抽取想要的</w:t>
      </w:r>
      <w:r>
        <w:rPr>
          <w:rFonts w:ascii="Times New Roman"/>
        </w:rPr>
        <w:t>bits</w:t>
      </w:r>
      <w:r>
        <w:rPr>
          <w:rFonts w:ascii="Times New Roman"/>
        </w:rPr>
        <w:t>值。</w:t>
      </w:r>
    </w:p>
    <w:p w:rsidR="00576439" w:rsidRDefault="003235EC">
      <w:pPr>
        <w:pStyle w:val="afa"/>
        <w:spacing w:line="400" w:lineRule="exact"/>
        <w:ind w:rightChars="0" w:right="0"/>
        <w:rPr>
          <w:rFonts w:ascii="Times New Roman"/>
        </w:rPr>
      </w:pPr>
      <w:r>
        <w:rPr>
          <w:rFonts w:ascii="Times New Roman"/>
        </w:rPr>
        <w:t>示例：</w:t>
      </w:r>
      <w:r>
        <w:rPr>
          <w:rFonts w:ascii="Times New Roman"/>
        </w:rPr>
        <w:t>0.170000000000D+02 -&gt; 17=24+20 -&gt;bits4</w:t>
      </w:r>
      <w:r>
        <w:rPr>
          <w:rFonts w:ascii="Times New Roman"/>
        </w:rPr>
        <w:t>和</w:t>
      </w:r>
      <w:r>
        <w:rPr>
          <w:rFonts w:ascii="Times New Roman"/>
        </w:rPr>
        <w:t>0</w:t>
      </w:r>
      <w:r>
        <w:rPr>
          <w:rFonts w:ascii="Times New Roman"/>
        </w:rPr>
        <w:t>被置</w:t>
      </w:r>
      <w:r>
        <w:rPr>
          <w:rFonts w:ascii="Times New Roman"/>
        </w:rPr>
        <w:t>1</w:t>
      </w:r>
      <w:r>
        <w:rPr>
          <w:rFonts w:ascii="Times New Roman"/>
        </w:rPr>
        <w:t>，其他为</w:t>
      </w:r>
      <w:r>
        <w:rPr>
          <w:rFonts w:ascii="Times New Roman"/>
        </w:rPr>
        <w:t>0.</w:t>
      </w:r>
    </w:p>
    <w:p w:rsidR="00576439" w:rsidRDefault="003235EC">
      <w:pPr>
        <w:pStyle w:val="afa"/>
        <w:spacing w:line="400" w:lineRule="exact"/>
        <w:ind w:rightChars="0" w:right="0"/>
        <w:rPr>
          <w:rFonts w:ascii="Times New Roman"/>
        </w:rPr>
      </w:pPr>
      <w:r>
        <w:rPr>
          <w:rFonts w:ascii="Times New Roman"/>
        </w:rPr>
        <w:t>如上所述，</w:t>
      </w:r>
      <w:r>
        <w:rPr>
          <w:rFonts w:ascii="Times New Roman"/>
        </w:rPr>
        <w:t>RINEX</w:t>
      </w:r>
      <w:r>
        <w:rPr>
          <w:rFonts w:ascii="Times New Roman"/>
        </w:rPr>
        <w:t>导航信息文件中</w:t>
      </w:r>
      <w:r>
        <w:rPr>
          <w:rFonts w:ascii="Times New Roman"/>
        </w:rPr>
        <w:t>GAL</w:t>
      </w:r>
      <w:r>
        <w:rPr>
          <w:rFonts w:ascii="Times New Roman"/>
        </w:rPr>
        <w:t>周是连续的数字，和</w:t>
      </w:r>
      <w:r>
        <w:rPr>
          <w:rFonts w:ascii="Times New Roman"/>
        </w:rPr>
        <w:t>GPS</w:t>
      </w:r>
      <w:r>
        <w:rPr>
          <w:rFonts w:ascii="Times New Roman"/>
        </w:rPr>
        <w:t>周一致。</w:t>
      </w:r>
    </w:p>
    <w:p w:rsidR="00576439" w:rsidRDefault="003235EC">
      <w:pPr>
        <w:pStyle w:val="afa"/>
        <w:spacing w:line="400" w:lineRule="exact"/>
        <w:ind w:rightChars="0" w:right="0"/>
        <w:rPr>
          <w:rFonts w:ascii="Times New Roman"/>
        </w:rPr>
      </w:pPr>
      <w:r>
        <w:rPr>
          <w:rFonts w:ascii="Times New Roman"/>
        </w:rPr>
        <w:t>GNSS</w:t>
      </w:r>
      <w:r>
        <w:rPr>
          <w:rFonts w:ascii="Times New Roman"/>
        </w:rPr>
        <w:t>导航数据文件的</w:t>
      </w:r>
      <w:r>
        <w:rPr>
          <w:rFonts w:ascii="Times New Roman"/>
        </w:rPr>
        <w:t>Galileo</w:t>
      </w:r>
      <w:r>
        <w:rPr>
          <w:rFonts w:ascii="Times New Roman"/>
        </w:rPr>
        <w:t>数据记录说明见</w:t>
      </w:r>
      <w:r>
        <w:rPr>
          <w:rFonts w:ascii="Times New Roman"/>
        </w:rPr>
        <w:fldChar w:fldCharType="begin"/>
      </w:r>
      <w:r>
        <w:rPr>
          <w:rFonts w:ascii="Times New Roman"/>
        </w:rPr>
        <w:instrText xml:space="preserve"> REF _Ref490569603 \h  \* MERGEFORMAT </w:instrText>
      </w:r>
      <w:r>
        <w:rPr>
          <w:rFonts w:ascii="Times New Roman"/>
        </w:rPr>
      </w:r>
      <w:r>
        <w:rPr>
          <w:rFonts w:ascii="Times New Roman"/>
        </w:rPr>
        <w:fldChar w:fldCharType="separate"/>
      </w:r>
      <w:r w:rsidR="00141073" w:rsidRPr="00141073">
        <w:rPr>
          <w:rFonts w:ascii="Times New Roman"/>
        </w:rPr>
        <w:t>表</w:t>
      </w:r>
      <w:r w:rsidR="00141073" w:rsidRPr="00141073">
        <w:rPr>
          <w:rFonts w:ascii="Times New Roman"/>
        </w:rPr>
        <w:t xml:space="preserve"> 12</w:t>
      </w:r>
      <w:r>
        <w:rPr>
          <w:rFonts w:ascii="Times New Roman"/>
        </w:rPr>
        <w:fldChar w:fldCharType="end"/>
      </w:r>
      <w:r>
        <w:rPr>
          <w:rFonts w:ascii="Times New Roman"/>
        </w:rPr>
        <w:t>。</w:t>
      </w:r>
    </w:p>
    <w:p w:rsidR="00576439" w:rsidRDefault="00576439">
      <w:pPr>
        <w:pStyle w:val="afa"/>
        <w:spacing w:line="400" w:lineRule="exact"/>
        <w:ind w:rightChars="0" w:right="0"/>
        <w:rPr>
          <w:rFonts w:ascii="Times New Roman"/>
        </w:rPr>
      </w:pPr>
    </w:p>
    <w:p w:rsidR="00576439" w:rsidRDefault="003235EC">
      <w:pPr>
        <w:pStyle w:val="a8"/>
        <w:ind w:firstLine="420"/>
        <w:jc w:val="center"/>
        <w:rPr>
          <w:rFonts w:eastAsia="黑体"/>
          <w:b w:val="0"/>
          <w:bCs w:val="0"/>
          <w:sz w:val="21"/>
          <w:lang w:val="en-US" w:eastAsia="zh-CN"/>
        </w:rPr>
      </w:pPr>
      <w:bookmarkStart w:id="206" w:name="_Ref490569603"/>
      <w:r>
        <w:rPr>
          <w:rFonts w:eastAsia="黑体"/>
          <w:b w:val="0"/>
          <w:bCs w:val="0"/>
          <w:sz w:val="21"/>
          <w:lang w:val="en-US" w:eastAsia="zh-CN"/>
        </w:rPr>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sidR="00141073">
        <w:rPr>
          <w:rFonts w:eastAsia="黑体"/>
          <w:b w:val="0"/>
          <w:bCs w:val="0"/>
          <w:noProof/>
          <w:sz w:val="21"/>
          <w:lang w:val="en-US" w:eastAsia="zh-CN"/>
        </w:rPr>
        <w:t>12</w:t>
      </w:r>
      <w:r>
        <w:rPr>
          <w:rFonts w:eastAsia="黑体"/>
          <w:b w:val="0"/>
          <w:bCs w:val="0"/>
          <w:sz w:val="21"/>
          <w:lang w:val="en-US" w:eastAsia="zh-CN"/>
        </w:rPr>
        <w:fldChar w:fldCharType="end"/>
      </w:r>
      <w:bookmarkEnd w:id="206"/>
      <w:r>
        <w:rPr>
          <w:rFonts w:eastAsia="黑体"/>
          <w:b w:val="0"/>
          <w:bCs w:val="0"/>
          <w:sz w:val="21"/>
          <w:lang w:val="en-US" w:eastAsia="zh-CN"/>
        </w:rPr>
        <w:t xml:space="preserve"> GNSS</w:t>
      </w:r>
      <w:r>
        <w:rPr>
          <w:rFonts w:eastAsia="黑体"/>
          <w:b w:val="0"/>
          <w:bCs w:val="0"/>
          <w:sz w:val="21"/>
          <w:lang w:val="en-US" w:eastAsia="zh-CN"/>
        </w:rPr>
        <w:t>导航信息文件</w:t>
      </w:r>
      <w:r>
        <w:rPr>
          <w:rFonts w:eastAsia="黑体"/>
          <w:b w:val="0"/>
          <w:bCs w:val="0"/>
          <w:sz w:val="21"/>
          <w:lang w:val="en-US" w:eastAsia="zh-CN"/>
        </w:rPr>
        <w:t>——Galileo</w:t>
      </w:r>
      <w:r>
        <w:rPr>
          <w:rFonts w:eastAsia="黑体"/>
          <w:b w:val="0"/>
          <w:bCs w:val="0"/>
          <w:sz w:val="21"/>
          <w:lang w:val="en-US" w:eastAsia="zh-CN"/>
        </w:rPr>
        <w:t>导航文件的数据部分描述</w:t>
      </w:r>
    </w:p>
    <w:tbl>
      <w:tblPr>
        <w:tblW w:w="932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3107"/>
        <w:gridCol w:w="4403"/>
        <w:gridCol w:w="1815"/>
      </w:tblGrid>
      <w:tr w:rsidR="00576439">
        <w:tc>
          <w:tcPr>
            <w:tcW w:w="3107" w:type="dxa"/>
            <w:tcBorders>
              <w:top w:val="single" w:sz="12" w:space="0" w:color="000000"/>
              <w:bottom w:val="double" w:sz="4" w:space="0" w:color="000000"/>
              <w:right w:val="single" w:sz="6" w:space="0" w:color="000000"/>
            </w:tcBorders>
            <w:vAlign w:val="center"/>
          </w:tcPr>
          <w:p w:rsidR="00576439" w:rsidRDefault="003235EC">
            <w:pPr>
              <w:spacing w:line="276" w:lineRule="auto"/>
              <w:jc w:val="center"/>
              <w:rPr>
                <w:b/>
                <w:sz w:val="18"/>
              </w:rPr>
            </w:pPr>
            <w:r>
              <w:rPr>
                <w:b/>
                <w:sz w:val="18"/>
              </w:rPr>
              <w:t>字段名称</w:t>
            </w:r>
          </w:p>
        </w:tc>
        <w:tc>
          <w:tcPr>
            <w:tcW w:w="4403" w:type="dxa"/>
            <w:tcBorders>
              <w:top w:val="single" w:sz="12" w:space="0" w:color="000000"/>
              <w:left w:val="single" w:sz="6" w:space="0" w:color="000000"/>
              <w:bottom w:val="double" w:sz="4" w:space="0" w:color="000000"/>
              <w:right w:val="single" w:sz="6" w:space="0" w:color="000000"/>
            </w:tcBorders>
            <w:vAlign w:val="center"/>
          </w:tcPr>
          <w:p w:rsidR="00576439" w:rsidRDefault="003235EC">
            <w:pPr>
              <w:spacing w:line="276" w:lineRule="auto"/>
              <w:jc w:val="center"/>
              <w:rPr>
                <w:b/>
                <w:sz w:val="18"/>
              </w:rPr>
            </w:pPr>
            <w:r>
              <w:rPr>
                <w:b/>
                <w:sz w:val="18"/>
              </w:rPr>
              <w:t>描述</w:t>
            </w:r>
          </w:p>
        </w:tc>
        <w:tc>
          <w:tcPr>
            <w:tcW w:w="1815" w:type="dxa"/>
            <w:tcBorders>
              <w:top w:val="single" w:sz="12" w:space="0" w:color="000000"/>
              <w:left w:val="single" w:sz="6" w:space="0" w:color="000000"/>
              <w:bottom w:val="double" w:sz="4" w:space="0" w:color="000000"/>
            </w:tcBorders>
            <w:vAlign w:val="center"/>
          </w:tcPr>
          <w:p w:rsidR="00576439" w:rsidRDefault="003235EC">
            <w:pPr>
              <w:spacing w:line="276" w:lineRule="auto"/>
              <w:jc w:val="center"/>
              <w:rPr>
                <w:b/>
                <w:sz w:val="18"/>
              </w:rPr>
            </w:pPr>
            <w:r>
              <w:rPr>
                <w:b/>
                <w:sz w:val="18"/>
              </w:rPr>
              <w:t>格式</w:t>
            </w:r>
          </w:p>
          <w:p w:rsidR="00576439" w:rsidRDefault="003235EC">
            <w:pPr>
              <w:spacing w:line="276" w:lineRule="auto"/>
              <w:jc w:val="center"/>
              <w:rPr>
                <w:b/>
                <w:sz w:val="18"/>
              </w:rPr>
            </w:pPr>
            <w:r>
              <w:rPr>
                <w:b/>
                <w:sz w:val="18"/>
              </w:rPr>
              <w:t>（</w:t>
            </w:r>
            <w:r>
              <w:rPr>
                <w:b/>
                <w:sz w:val="18"/>
              </w:rPr>
              <w:t>FORTRAN</w:t>
            </w:r>
            <w:r>
              <w:rPr>
                <w:b/>
                <w:sz w:val="18"/>
              </w:rPr>
              <w:t>）</w:t>
            </w:r>
          </w:p>
        </w:tc>
      </w:tr>
      <w:tr w:rsidR="004A14A2">
        <w:tc>
          <w:tcPr>
            <w:tcW w:w="3107" w:type="dxa"/>
            <w:tcBorders>
              <w:top w:val="double" w:sz="4" w:space="0" w:color="000000"/>
              <w:bottom w:val="single" w:sz="6" w:space="0" w:color="000000"/>
              <w:right w:val="single" w:sz="6" w:space="0" w:color="000000"/>
            </w:tcBorders>
            <w:vAlign w:val="center"/>
          </w:tcPr>
          <w:p w:rsidR="004A14A2" w:rsidRDefault="004A14A2" w:rsidP="004A14A2">
            <w:pPr>
              <w:spacing w:line="276" w:lineRule="auto"/>
              <w:jc w:val="center"/>
              <w:rPr>
                <w:sz w:val="18"/>
              </w:rPr>
            </w:pPr>
            <w:r>
              <w:rPr>
                <w:sz w:val="18"/>
              </w:rPr>
              <w:t>SV /EPOCH / SV CLK</w:t>
            </w:r>
          </w:p>
        </w:tc>
        <w:tc>
          <w:tcPr>
            <w:tcW w:w="4403" w:type="dxa"/>
            <w:tcBorders>
              <w:top w:val="double" w:sz="4" w:space="0" w:color="000000"/>
              <w:left w:val="single" w:sz="6" w:space="0" w:color="000000"/>
              <w:bottom w:val="single" w:sz="6" w:space="0" w:color="000000"/>
              <w:right w:val="single" w:sz="6" w:space="0" w:color="000000"/>
            </w:tcBorders>
          </w:tcPr>
          <w:p w:rsidR="004A14A2" w:rsidRPr="004A14A2" w:rsidRDefault="004A14A2" w:rsidP="004A14A2">
            <w:pPr>
              <w:spacing w:line="240" w:lineRule="auto"/>
              <w:rPr>
                <w:sz w:val="18"/>
              </w:rPr>
            </w:pPr>
            <w:r w:rsidRPr="004A14A2">
              <w:rPr>
                <w:rFonts w:hint="eastAsia"/>
                <w:sz w:val="18"/>
              </w:rPr>
              <w:t>-</w:t>
            </w:r>
            <w:r w:rsidRPr="004A14A2">
              <w:rPr>
                <w:rFonts w:hint="eastAsia"/>
                <w:sz w:val="18"/>
              </w:rPr>
              <w:t>卫星系统（</w:t>
            </w:r>
            <w:r w:rsidRPr="004A14A2">
              <w:rPr>
                <w:rFonts w:hint="eastAsia"/>
                <w:sz w:val="18"/>
              </w:rPr>
              <w:t>E</w:t>
            </w:r>
            <w:r w:rsidRPr="004A14A2">
              <w:rPr>
                <w:rFonts w:hint="eastAsia"/>
                <w:sz w:val="18"/>
              </w:rPr>
              <w:t>），卫星号（</w:t>
            </w:r>
            <w:r w:rsidRPr="004A14A2">
              <w:rPr>
                <w:rFonts w:hint="eastAsia"/>
                <w:sz w:val="18"/>
              </w:rPr>
              <w:t>PRN</w:t>
            </w:r>
            <w:r w:rsidRPr="004A14A2">
              <w:rPr>
                <w:rFonts w:hint="eastAsia"/>
                <w:sz w:val="18"/>
              </w:rPr>
              <w:t>）</w:t>
            </w:r>
          </w:p>
          <w:p w:rsidR="004A14A2" w:rsidRPr="004A14A2" w:rsidRDefault="004A14A2" w:rsidP="004A14A2">
            <w:pPr>
              <w:spacing w:line="240" w:lineRule="auto"/>
              <w:rPr>
                <w:sz w:val="18"/>
              </w:rPr>
            </w:pPr>
            <w:r w:rsidRPr="004A14A2">
              <w:rPr>
                <w:rFonts w:hint="eastAsia"/>
                <w:sz w:val="18"/>
              </w:rPr>
              <w:t>历元：</w:t>
            </w:r>
            <w:r w:rsidRPr="004A14A2">
              <w:rPr>
                <w:rFonts w:hint="eastAsia"/>
                <w:sz w:val="18"/>
              </w:rPr>
              <w:t xml:space="preserve">Toc          </w:t>
            </w:r>
            <w:r w:rsidRPr="004A14A2">
              <w:rPr>
                <w:rFonts w:hint="eastAsia"/>
                <w:sz w:val="18"/>
              </w:rPr>
              <w:t>卫星钟参考时（</w:t>
            </w:r>
            <w:r w:rsidRPr="004A14A2">
              <w:rPr>
                <w:rFonts w:hint="eastAsia"/>
                <w:sz w:val="18"/>
              </w:rPr>
              <w:t>GAL</w:t>
            </w:r>
            <w:r w:rsidRPr="004A14A2">
              <w:rPr>
                <w:rFonts w:hint="eastAsia"/>
                <w:sz w:val="18"/>
              </w:rPr>
              <w:t>）</w:t>
            </w:r>
          </w:p>
          <w:p w:rsidR="004A14A2" w:rsidRPr="004A14A2" w:rsidRDefault="004A14A2" w:rsidP="004A14A2">
            <w:pPr>
              <w:spacing w:line="240" w:lineRule="auto"/>
              <w:rPr>
                <w:sz w:val="18"/>
              </w:rPr>
            </w:pPr>
            <w:r w:rsidRPr="004A14A2">
              <w:rPr>
                <w:rFonts w:hint="eastAsia"/>
                <w:sz w:val="18"/>
              </w:rPr>
              <w:t xml:space="preserve">  -</w:t>
            </w:r>
            <w:r w:rsidRPr="004A14A2">
              <w:rPr>
                <w:rFonts w:hint="eastAsia"/>
                <w:sz w:val="18"/>
              </w:rPr>
              <w:t>年（</w:t>
            </w:r>
            <w:r w:rsidRPr="004A14A2">
              <w:rPr>
                <w:rFonts w:hint="eastAsia"/>
                <w:sz w:val="18"/>
              </w:rPr>
              <w:t>4</w:t>
            </w:r>
            <w:r w:rsidRPr="004A14A2">
              <w:rPr>
                <w:rFonts w:hint="eastAsia"/>
                <w:sz w:val="18"/>
              </w:rPr>
              <w:t>位数）</w:t>
            </w:r>
          </w:p>
          <w:p w:rsidR="004A14A2" w:rsidRPr="004A14A2" w:rsidRDefault="004A14A2" w:rsidP="004A14A2">
            <w:pPr>
              <w:spacing w:line="240" w:lineRule="auto"/>
              <w:rPr>
                <w:sz w:val="18"/>
              </w:rPr>
            </w:pPr>
            <w:r w:rsidRPr="004A14A2">
              <w:rPr>
                <w:rFonts w:hint="eastAsia"/>
                <w:sz w:val="18"/>
              </w:rPr>
              <w:t xml:space="preserve">  -</w:t>
            </w:r>
            <w:r w:rsidRPr="004A14A2">
              <w:rPr>
                <w:rFonts w:hint="eastAsia"/>
                <w:sz w:val="18"/>
              </w:rPr>
              <w:t>月，日，时，分，秒</w:t>
            </w:r>
          </w:p>
          <w:p w:rsidR="004A14A2" w:rsidRPr="004A14A2" w:rsidRDefault="004A14A2" w:rsidP="004A14A2">
            <w:pPr>
              <w:spacing w:line="240" w:lineRule="auto"/>
              <w:rPr>
                <w:sz w:val="18"/>
              </w:rPr>
            </w:pPr>
            <w:r w:rsidRPr="004A14A2">
              <w:rPr>
                <w:rFonts w:hint="eastAsia"/>
                <w:sz w:val="18"/>
              </w:rPr>
              <w:t>-SV clock bias            (seconds) af0</w:t>
            </w:r>
          </w:p>
          <w:p w:rsidR="004A14A2" w:rsidRPr="004A14A2" w:rsidRDefault="004A14A2" w:rsidP="004A14A2">
            <w:pPr>
              <w:spacing w:line="240" w:lineRule="auto"/>
              <w:rPr>
                <w:sz w:val="18"/>
              </w:rPr>
            </w:pPr>
            <w:r w:rsidRPr="004A14A2">
              <w:rPr>
                <w:rFonts w:hint="eastAsia"/>
                <w:sz w:val="18"/>
              </w:rPr>
              <w:t>-SV clock drift           (sec/sec) af1</w:t>
            </w:r>
          </w:p>
          <w:p w:rsidR="004A14A2" w:rsidRPr="004A14A2" w:rsidRDefault="004A14A2" w:rsidP="004A14A2">
            <w:pPr>
              <w:spacing w:line="240" w:lineRule="auto"/>
              <w:rPr>
                <w:sz w:val="18"/>
              </w:rPr>
            </w:pPr>
            <w:r w:rsidRPr="004A14A2">
              <w:rPr>
                <w:rFonts w:hint="eastAsia"/>
                <w:sz w:val="18"/>
              </w:rPr>
              <w:t>-SV clock drift rate     (sec/sec2) af2</w:t>
            </w:r>
          </w:p>
          <w:p w:rsidR="004A14A2" w:rsidRPr="004A14A2" w:rsidRDefault="004A14A2" w:rsidP="004A14A2">
            <w:pPr>
              <w:spacing w:line="240" w:lineRule="auto"/>
              <w:rPr>
                <w:sz w:val="18"/>
              </w:rPr>
            </w:pPr>
            <w:r w:rsidRPr="004A14A2">
              <w:rPr>
                <w:rFonts w:hint="eastAsia"/>
                <w:sz w:val="18"/>
              </w:rPr>
              <w:t>(</w:t>
            </w:r>
            <w:r w:rsidRPr="004A14A2">
              <w:rPr>
                <w:rFonts w:hint="eastAsia"/>
                <w:sz w:val="18"/>
              </w:rPr>
              <w:t>此字段与</w:t>
            </w:r>
            <w:r w:rsidRPr="004A14A2">
              <w:rPr>
                <w:rFonts w:hint="eastAsia"/>
                <w:sz w:val="18"/>
              </w:rPr>
              <w:t>Br.Orbit-5</w:t>
            </w:r>
            <w:r w:rsidRPr="004A14A2">
              <w:rPr>
                <w:rFonts w:hint="eastAsia"/>
                <w:sz w:val="18"/>
              </w:rPr>
              <w:t>，数据源，</w:t>
            </w:r>
            <w:r w:rsidRPr="004A14A2">
              <w:rPr>
                <w:rFonts w:hint="eastAsia"/>
                <w:sz w:val="18"/>
              </w:rPr>
              <w:t xml:space="preserve">bits 8+9 </w:t>
            </w:r>
            <w:r w:rsidRPr="004A14A2">
              <w:rPr>
                <w:rFonts w:hint="eastAsia"/>
                <w:sz w:val="18"/>
              </w:rPr>
              <w:t>有关</w:t>
            </w:r>
            <w:r w:rsidRPr="004A14A2">
              <w:rPr>
                <w:rFonts w:hint="eastAsia"/>
                <w:sz w:val="18"/>
              </w:rPr>
              <w:t>)</w:t>
            </w:r>
          </w:p>
        </w:tc>
        <w:tc>
          <w:tcPr>
            <w:tcW w:w="1815" w:type="dxa"/>
            <w:tcBorders>
              <w:top w:val="double" w:sz="4" w:space="0" w:color="000000"/>
              <w:left w:val="single" w:sz="6" w:space="0" w:color="000000"/>
              <w:bottom w:val="single" w:sz="6" w:space="0" w:color="000000"/>
            </w:tcBorders>
          </w:tcPr>
          <w:p w:rsidR="004A14A2" w:rsidRDefault="004A14A2" w:rsidP="004A14A2">
            <w:pPr>
              <w:spacing w:line="276" w:lineRule="auto"/>
              <w:jc w:val="center"/>
              <w:rPr>
                <w:sz w:val="18"/>
              </w:rPr>
            </w:pPr>
            <w:r>
              <w:rPr>
                <w:sz w:val="18"/>
              </w:rPr>
              <w:t>A1</w:t>
            </w:r>
            <w:r>
              <w:rPr>
                <w:sz w:val="18"/>
              </w:rPr>
              <w:t>，</w:t>
            </w:r>
            <w:r>
              <w:rPr>
                <w:sz w:val="18"/>
              </w:rPr>
              <w:t>I2.2</w:t>
            </w:r>
            <w:r>
              <w:rPr>
                <w:sz w:val="18"/>
              </w:rPr>
              <w:t>，</w:t>
            </w:r>
          </w:p>
          <w:p w:rsidR="004A14A2" w:rsidRDefault="004A14A2" w:rsidP="004A14A2">
            <w:pPr>
              <w:spacing w:line="276" w:lineRule="auto"/>
              <w:jc w:val="center"/>
              <w:rPr>
                <w:sz w:val="18"/>
              </w:rPr>
            </w:pPr>
          </w:p>
          <w:p w:rsidR="004A14A2" w:rsidRDefault="004A14A2" w:rsidP="004A14A2">
            <w:pPr>
              <w:spacing w:line="276" w:lineRule="auto"/>
              <w:jc w:val="center"/>
              <w:rPr>
                <w:sz w:val="18"/>
              </w:rPr>
            </w:pPr>
            <w:r>
              <w:rPr>
                <w:sz w:val="18"/>
              </w:rPr>
              <w:t>1X</w:t>
            </w:r>
            <w:r>
              <w:rPr>
                <w:sz w:val="18"/>
              </w:rPr>
              <w:t>，</w:t>
            </w:r>
            <w:r>
              <w:rPr>
                <w:sz w:val="18"/>
              </w:rPr>
              <w:t>I4</w:t>
            </w:r>
          </w:p>
          <w:p w:rsidR="004A14A2" w:rsidRDefault="004A14A2" w:rsidP="004A14A2">
            <w:pPr>
              <w:spacing w:line="276" w:lineRule="auto"/>
              <w:jc w:val="center"/>
              <w:rPr>
                <w:sz w:val="18"/>
              </w:rPr>
            </w:pPr>
            <w:r>
              <w:rPr>
                <w:sz w:val="18"/>
              </w:rPr>
              <w:t>5</w:t>
            </w:r>
            <w:r>
              <w:rPr>
                <w:sz w:val="18"/>
              </w:rPr>
              <w:t>（</w:t>
            </w:r>
            <w:r>
              <w:rPr>
                <w:sz w:val="18"/>
              </w:rPr>
              <w:t>1X</w:t>
            </w:r>
            <w:r>
              <w:rPr>
                <w:sz w:val="18"/>
              </w:rPr>
              <w:t>，</w:t>
            </w:r>
            <w:r>
              <w:rPr>
                <w:sz w:val="18"/>
              </w:rPr>
              <w:t>I2.2</w:t>
            </w:r>
            <w:r>
              <w:rPr>
                <w:sz w:val="18"/>
              </w:rPr>
              <w:t>），</w:t>
            </w:r>
          </w:p>
          <w:p w:rsidR="004A14A2" w:rsidRDefault="004A14A2" w:rsidP="004A14A2">
            <w:pPr>
              <w:spacing w:line="276" w:lineRule="auto"/>
              <w:jc w:val="center"/>
              <w:rPr>
                <w:sz w:val="18"/>
              </w:rPr>
            </w:pPr>
            <w:r>
              <w:rPr>
                <w:sz w:val="18"/>
              </w:rPr>
              <w:t>3D19.12</w:t>
            </w:r>
          </w:p>
          <w:p w:rsidR="004A14A2" w:rsidRDefault="004A14A2" w:rsidP="004A14A2">
            <w:pPr>
              <w:spacing w:line="276" w:lineRule="auto"/>
              <w:jc w:val="center"/>
              <w:rPr>
                <w:sz w:val="18"/>
              </w:rPr>
            </w:pPr>
            <w:r>
              <w:rPr>
                <w:sz w:val="18"/>
              </w:rPr>
              <w:t>*</w:t>
            </w:r>
            <w:r>
              <w:rPr>
                <w:sz w:val="18"/>
              </w:rPr>
              <w:t>）</w:t>
            </w:r>
          </w:p>
        </w:tc>
      </w:tr>
      <w:tr w:rsidR="004A14A2">
        <w:tc>
          <w:tcPr>
            <w:tcW w:w="3107" w:type="dxa"/>
            <w:tcBorders>
              <w:top w:val="single" w:sz="6" w:space="0" w:color="000000"/>
              <w:bottom w:val="single" w:sz="6" w:space="0" w:color="000000"/>
              <w:right w:val="single" w:sz="6" w:space="0" w:color="000000"/>
            </w:tcBorders>
            <w:vAlign w:val="center"/>
          </w:tcPr>
          <w:p w:rsidR="004A14A2" w:rsidRDefault="004A14A2" w:rsidP="004A14A2">
            <w:pPr>
              <w:spacing w:line="276" w:lineRule="auto"/>
              <w:jc w:val="center"/>
              <w:rPr>
                <w:sz w:val="18"/>
              </w:rPr>
            </w:pPr>
            <w:r>
              <w:rPr>
                <w:sz w:val="18"/>
              </w:rPr>
              <w:t>BROADCAST ORBIT – 1</w:t>
            </w:r>
          </w:p>
        </w:tc>
        <w:tc>
          <w:tcPr>
            <w:tcW w:w="4403" w:type="dxa"/>
            <w:tcBorders>
              <w:top w:val="single" w:sz="6" w:space="0" w:color="000000"/>
              <w:left w:val="single" w:sz="6" w:space="0" w:color="000000"/>
              <w:bottom w:val="single" w:sz="6" w:space="0" w:color="000000"/>
              <w:right w:val="single" w:sz="6" w:space="0" w:color="000000"/>
            </w:tcBorders>
            <w:vAlign w:val="center"/>
          </w:tcPr>
          <w:p w:rsidR="004A14A2" w:rsidRPr="004A14A2" w:rsidRDefault="004A14A2" w:rsidP="004A14A2">
            <w:pPr>
              <w:spacing w:line="240" w:lineRule="auto"/>
              <w:rPr>
                <w:sz w:val="18"/>
              </w:rPr>
            </w:pPr>
            <w:r w:rsidRPr="004A14A2">
              <w:rPr>
                <w:rFonts w:hint="eastAsia"/>
                <w:sz w:val="18"/>
              </w:rPr>
              <w:t>-IODnav Issue of Data of the nav batch</w:t>
            </w:r>
          </w:p>
          <w:p w:rsidR="004A14A2" w:rsidRPr="004A14A2" w:rsidRDefault="004A14A2" w:rsidP="004A14A2">
            <w:pPr>
              <w:spacing w:line="240" w:lineRule="auto"/>
              <w:rPr>
                <w:sz w:val="18"/>
              </w:rPr>
            </w:pPr>
            <w:r w:rsidRPr="004A14A2">
              <w:rPr>
                <w:rFonts w:hint="eastAsia"/>
                <w:sz w:val="18"/>
              </w:rPr>
              <w:t>-Crs                           (meters)</w:t>
            </w:r>
          </w:p>
          <w:p w:rsidR="004A14A2" w:rsidRPr="004A14A2" w:rsidRDefault="004A14A2" w:rsidP="004A14A2">
            <w:pPr>
              <w:spacing w:line="240" w:lineRule="auto"/>
              <w:rPr>
                <w:sz w:val="18"/>
              </w:rPr>
            </w:pPr>
            <w:r w:rsidRPr="004A14A2">
              <w:rPr>
                <w:rFonts w:hint="eastAsia"/>
                <w:sz w:val="18"/>
              </w:rPr>
              <w:t>-Delta n                  (</w:t>
            </w:r>
            <w:r w:rsidRPr="004A14A2">
              <w:rPr>
                <w:sz w:val="18"/>
              </w:rPr>
              <w:t>radians</w:t>
            </w:r>
            <w:r w:rsidRPr="004A14A2">
              <w:rPr>
                <w:rFonts w:hint="eastAsia"/>
                <w:sz w:val="18"/>
              </w:rPr>
              <w:t>/sec)</w:t>
            </w:r>
          </w:p>
          <w:p w:rsidR="004A14A2" w:rsidRPr="004A14A2" w:rsidRDefault="004A14A2" w:rsidP="004A14A2">
            <w:pPr>
              <w:spacing w:line="240" w:lineRule="auto"/>
              <w:rPr>
                <w:sz w:val="18"/>
              </w:rPr>
            </w:pPr>
            <w:r w:rsidRPr="004A14A2">
              <w:rPr>
                <w:rFonts w:hint="eastAsia"/>
                <w:sz w:val="18"/>
              </w:rPr>
              <w:t>-M0                           (radians)</w:t>
            </w:r>
          </w:p>
        </w:tc>
        <w:tc>
          <w:tcPr>
            <w:tcW w:w="1815" w:type="dxa"/>
            <w:tcBorders>
              <w:top w:val="single" w:sz="6" w:space="0" w:color="000000"/>
              <w:left w:val="single" w:sz="6" w:space="0" w:color="000000"/>
              <w:bottom w:val="single" w:sz="6" w:space="0" w:color="000000"/>
            </w:tcBorders>
          </w:tcPr>
          <w:p w:rsidR="004A14A2" w:rsidRDefault="004A14A2" w:rsidP="004A14A2">
            <w:pPr>
              <w:spacing w:line="276" w:lineRule="auto"/>
              <w:jc w:val="center"/>
              <w:rPr>
                <w:sz w:val="18"/>
              </w:rPr>
            </w:pPr>
            <w:r>
              <w:rPr>
                <w:sz w:val="18"/>
              </w:rPr>
              <w:t>4X</w:t>
            </w:r>
            <w:r>
              <w:rPr>
                <w:sz w:val="18"/>
              </w:rPr>
              <w:t>，</w:t>
            </w:r>
            <w:r>
              <w:rPr>
                <w:sz w:val="18"/>
              </w:rPr>
              <w:t>4D19.12</w:t>
            </w:r>
          </w:p>
          <w:p w:rsidR="004A14A2" w:rsidRDefault="004A14A2" w:rsidP="004A14A2">
            <w:pPr>
              <w:spacing w:line="276" w:lineRule="auto"/>
              <w:jc w:val="center"/>
              <w:rPr>
                <w:sz w:val="18"/>
              </w:rPr>
            </w:pPr>
          </w:p>
          <w:p w:rsidR="004A14A2" w:rsidRDefault="004A14A2" w:rsidP="004A14A2">
            <w:pPr>
              <w:spacing w:line="276" w:lineRule="auto"/>
              <w:jc w:val="center"/>
              <w:rPr>
                <w:sz w:val="18"/>
              </w:rPr>
            </w:pPr>
            <w:r>
              <w:rPr>
                <w:sz w:val="18"/>
              </w:rPr>
              <w:t>***)</w:t>
            </w:r>
          </w:p>
        </w:tc>
      </w:tr>
      <w:tr w:rsidR="004A14A2">
        <w:tc>
          <w:tcPr>
            <w:tcW w:w="3107" w:type="dxa"/>
            <w:tcBorders>
              <w:top w:val="single" w:sz="6" w:space="0" w:color="000000"/>
              <w:bottom w:val="single" w:sz="6" w:space="0" w:color="000000"/>
              <w:right w:val="single" w:sz="6" w:space="0" w:color="000000"/>
            </w:tcBorders>
            <w:vAlign w:val="center"/>
          </w:tcPr>
          <w:p w:rsidR="004A14A2" w:rsidRDefault="004A14A2" w:rsidP="004A14A2">
            <w:pPr>
              <w:spacing w:line="276" w:lineRule="auto"/>
              <w:jc w:val="center"/>
              <w:rPr>
                <w:sz w:val="18"/>
              </w:rPr>
            </w:pPr>
            <w:r>
              <w:rPr>
                <w:sz w:val="18"/>
              </w:rPr>
              <w:t>BROADCAST ORBIT – 2</w:t>
            </w:r>
          </w:p>
        </w:tc>
        <w:tc>
          <w:tcPr>
            <w:tcW w:w="4403" w:type="dxa"/>
            <w:tcBorders>
              <w:top w:val="single" w:sz="6" w:space="0" w:color="000000"/>
              <w:left w:val="single" w:sz="6" w:space="0" w:color="000000"/>
              <w:bottom w:val="single" w:sz="6" w:space="0" w:color="000000"/>
              <w:right w:val="single" w:sz="6" w:space="0" w:color="000000"/>
            </w:tcBorders>
            <w:vAlign w:val="center"/>
          </w:tcPr>
          <w:p w:rsidR="004A14A2" w:rsidRPr="004A14A2" w:rsidRDefault="004A14A2" w:rsidP="004A14A2">
            <w:pPr>
              <w:spacing w:line="240" w:lineRule="auto"/>
              <w:rPr>
                <w:sz w:val="18"/>
              </w:rPr>
            </w:pPr>
            <w:r w:rsidRPr="004A14A2">
              <w:rPr>
                <w:rFonts w:hint="eastAsia"/>
                <w:sz w:val="18"/>
              </w:rPr>
              <w:t>-Cuc                          (radians)</w:t>
            </w:r>
          </w:p>
          <w:p w:rsidR="004A14A2" w:rsidRPr="004A14A2" w:rsidRDefault="004A14A2" w:rsidP="004A14A2">
            <w:pPr>
              <w:spacing w:line="240" w:lineRule="auto"/>
              <w:rPr>
                <w:sz w:val="18"/>
              </w:rPr>
            </w:pPr>
            <w:r w:rsidRPr="004A14A2">
              <w:rPr>
                <w:rFonts w:hint="eastAsia"/>
                <w:sz w:val="18"/>
              </w:rPr>
              <w:t xml:space="preserve">-e Eccentricity                  </w:t>
            </w:r>
          </w:p>
          <w:p w:rsidR="004A14A2" w:rsidRPr="004A14A2" w:rsidRDefault="004A14A2" w:rsidP="004A14A2">
            <w:pPr>
              <w:spacing w:line="240" w:lineRule="auto"/>
              <w:rPr>
                <w:sz w:val="18"/>
              </w:rPr>
            </w:pPr>
            <w:r w:rsidRPr="004A14A2">
              <w:rPr>
                <w:rFonts w:hint="eastAsia"/>
                <w:sz w:val="18"/>
              </w:rPr>
              <w:t>-Cus                          (</w:t>
            </w:r>
            <w:r w:rsidRPr="004A14A2">
              <w:rPr>
                <w:sz w:val="18"/>
              </w:rPr>
              <w:t>radians</w:t>
            </w:r>
            <w:r w:rsidRPr="004A14A2">
              <w:rPr>
                <w:rFonts w:hint="eastAsia"/>
                <w:sz w:val="18"/>
              </w:rPr>
              <w:t>)</w:t>
            </w:r>
          </w:p>
          <w:p w:rsidR="004A14A2" w:rsidRPr="004A14A2" w:rsidRDefault="004A14A2" w:rsidP="004A14A2">
            <w:pPr>
              <w:spacing w:line="240" w:lineRule="auto"/>
              <w:rPr>
                <w:sz w:val="18"/>
              </w:rPr>
            </w:pPr>
            <w:r w:rsidRPr="004A14A2">
              <w:rPr>
                <w:rFonts w:hint="eastAsia"/>
                <w:sz w:val="18"/>
              </w:rPr>
              <w:t>-sqrt(a)                      (sqrt(m))</w:t>
            </w:r>
          </w:p>
        </w:tc>
        <w:tc>
          <w:tcPr>
            <w:tcW w:w="1815" w:type="dxa"/>
            <w:tcBorders>
              <w:top w:val="single" w:sz="6" w:space="0" w:color="000000"/>
              <w:left w:val="single" w:sz="6" w:space="0" w:color="000000"/>
              <w:bottom w:val="single" w:sz="6" w:space="0" w:color="000000"/>
            </w:tcBorders>
          </w:tcPr>
          <w:p w:rsidR="004A14A2" w:rsidRDefault="004A14A2" w:rsidP="004A14A2">
            <w:pPr>
              <w:spacing w:line="276" w:lineRule="auto"/>
              <w:jc w:val="center"/>
              <w:rPr>
                <w:sz w:val="18"/>
              </w:rPr>
            </w:pPr>
            <w:r>
              <w:rPr>
                <w:sz w:val="18"/>
              </w:rPr>
              <w:t>4X</w:t>
            </w:r>
            <w:r>
              <w:rPr>
                <w:sz w:val="18"/>
              </w:rPr>
              <w:t>，</w:t>
            </w:r>
            <w:r>
              <w:rPr>
                <w:sz w:val="18"/>
              </w:rPr>
              <w:t>4D19.12</w:t>
            </w:r>
          </w:p>
        </w:tc>
      </w:tr>
      <w:tr w:rsidR="004A14A2">
        <w:tc>
          <w:tcPr>
            <w:tcW w:w="3107" w:type="dxa"/>
            <w:tcBorders>
              <w:top w:val="single" w:sz="6" w:space="0" w:color="000000"/>
              <w:bottom w:val="single" w:sz="6" w:space="0" w:color="000000"/>
              <w:right w:val="single" w:sz="6" w:space="0" w:color="000000"/>
            </w:tcBorders>
            <w:vAlign w:val="center"/>
          </w:tcPr>
          <w:p w:rsidR="004A14A2" w:rsidRDefault="004A14A2" w:rsidP="004A14A2">
            <w:pPr>
              <w:spacing w:line="276" w:lineRule="auto"/>
              <w:jc w:val="center"/>
              <w:rPr>
                <w:sz w:val="18"/>
              </w:rPr>
            </w:pPr>
            <w:r>
              <w:rPr>
                <w:sz w:val="18"/>
              </w:rPr>
              <w:lastRenderedPageBreak/>
              <w:t>BROADCAST ORBIT – 3</w:t>
            </w:r>
          </w:p>
        </w:tc>
        <w:tc>
          <w:tcPr>
            <w:tcW w:w="4403" w:type="dxa"/>
            <w:tcBorders>
              <w:top w:val="single" w:sz="6" w:space="0" w:color="000000"/>
              <w:left w:val="single" w:sz="6" w:space="0" w:color="000000"/>
              <w:bottom w:val="single" w:sz="6" w:space="0" w:color="000000"/>
              <w:right w:val="single" w:sz="6" w:space="0" w:color="000000"/>
            </w:tcBorders>
            <w:vAlign w:val="center"/>
          </w:tcPr>
          <w:p w:rsidR="004A14A2" w:rsidRPr="004A14A2" w:rsidRDefault="004A14A2" w:rsidP="004A14A2">
            <w:pPr>
              <w:spacing w:line="240" w:lineRule="auto"/>
              <w:rPr>
                <w:sz w:val="18"/>
              </w:rPr>
            </w:pPr>
            <w:r w:rsidRPr="004A14A2">
              <w:rPr>
                <w:rFonts w:hint="eastAsia"/>
                <w:sz w:val="18"/>
              </w:rPr>
              <w:t xml:space="preserve">-Toe </w:t>
            </w:r>
            <w:r w:rsidRPr="004A14A2">
              <w:rPr>
                <w:rFonts w:hint="eastAsia"/>
                <w:sz w:val="18"/>
              </w:rPr>
              <w:t>星历时间</w:t>
            </w:r>
            <w:r w:rsidRPr="004A14A2">
              <w:rPr>
                <w:rFonts w:hint="eastAsia"/>
                <w:sz w:val="18"/>
              </w:rPr>
              <w:t xml:space="preserve">                    (GAL)</w:t>
            </w:r>
          </w:p>
          <w:p w:rsidR="004A14A2" w:rsidRPr="004A14A2" w:rsidRDefault="004A14A2" w:rsidP="004A14A2">
            <w:pPr>
              <w:spacing w:line="240" w:lineRule="auto"/>
              <w:rPr>
                <w:sz w:val="18"/>
              </w:rPr>
            </w:pPr>
            <w:r w:rsidRPr="004A14A2">
              <w:rPr>
                <w:rFonts w:hint="eastAsia"/>
                <w:sz w:val="18"/>
              </w:rPr>
              <w:t>-Cic                          (radians)</w:t>
            </w:r>
          </w:p>
          <w:p w:rsidR="004A14A2" w:rsidRPr="004A14A2" w:rsidRDefault="004A14A2" w:rsidP="004A14A2">
            <w:pPr>
              <w:spacing w:line="240" w:lineRule="auto"/>
              <w:rPr>
                <w:sz w:val="18"/>
              </w:rPr>
            </w:pPr>
            <w:r w:rsidRPr="004A14A2">
              <w:rPr>
                <w:rFonts w:hint="eastAsia"/>
                <w:sz w:val="18"/>
              </w:rPr>
              <w:t>-OMEGA0                     (</w:t>
            </w:r>
            <w:r w:rsidRPr="004A14A2">
              <w:rPr>
                <w:sz w:val="18"/>
              </w:rPr>
              <w:t>radians</w:t>
            </w:r>
            <w:r w:rsidRPr="004A14A2">
              <w:rPr>
                <w:rFonts w:hint="eastAsia"/>
                <w:sz w:val="18"/>
              </w:rPr>
              <w:t>)</w:t>
            </w:r>
          </w:p>
          <w:p w:rsidR="004A14A2" w:rsidRPr="004A14A2" w:rsidRDefault="004A14A2" w:rsidP="004A14A2">
            <w:pPr>
              <w:spacing w:line="240" w:lineRule="auto"/>
              <w:rPr>
                <w:sz w:val="18"/>
              </w:rPr>
            </w:pPr>
            <w:r w:rsidRPr="004A14A2">
              <w:rPr>
                <w:rFonts w:hint="eastAsia"/>
                <w:sz w:val="18"/>
              </w:rPr>
              <w:t>-Cis                         (</w:t>
            </w:r>
            <w:r w:rsidRPr="004A14A2">
              <w:rPr>
                <w:sz w:val="18"/>
              </w:rPr>
              <w:t>radians</w:t>
            </w:r>
            <w:r w:rsidRPr="004A14A2">
              <w:rPr>
                <w:rFonts w:hint="eastAsia"/>
                <w:sz w:val="18"/>
              </w:rPr>
              <w:t>)</w:t>
            </w:r>
          </w:p>
        </w:tc>
        <w:tc>
          <w:tcPr>
            <w:tcW w:w="1815" w:type="dxa"/>
            <w:tcBorders>
              <w:top w:val="single" w:sz="6" w:space="0" w:color="000000"/>
              <w:left w:val="single" w:sz="6" w:space="0" w:color="000000"/>
              <w:bottom w:val="single" w:sz="6" w:space="0" w:color="000000"/>
            </w:tcBorders>
          </w:tcPr>
          <w:p w:rsidR="004A14A2" w:rsidRDefault="004A14A2" w:rsidP="004A14A2">
            <w:pPr>
              <w:spacing w:line="276" w:lineRule="auto"/>
              <w:jc w:val="center"/>
              <w:rPr>
                <w:sz w:val="18"/>
              </w:rPr>
            </w:pPr>
            <w:r>
              <w:rPr>
                <w:sz w:val="18"/>
              </w:rPr>
              <w:t>4X</w:t>
            </w:r>
            <w:r>
              <w:rPr>
                <w:sz w:val="18"/>
              </w:rPr>
              <w:t>，</w:t>
            </w:r>
            <w:r>
              <w:rPr>
                <w:sz w:val="18"/>
              </w:rPr>
              <w:t>4D19.12</w:t>
            </w:r>
          </w:p>
        </w:tc>
      </w:tr>
      <w:tr w:rsidR="004A14A2">
        <w:tc>
          <w:tcPr>
            <w:tcW w:w="3107" w:type="dxa"/>
            <w:tcBorders>
              <w:top w:val="single" w:sz="6" w:space="0" w:color="000000"/>
              <w:bottom w:val="single" w:sz="6" w:space="0" w:color="000000"/>
              <w:right w:val="single" w:sz="6" w:space="0" w:color="000000"/>
            </w:tcBorders>
            <w:vAlign w:val="center"/>
          </w:tcPr>
          <w:p w:rsidR="004A14A2" w:rsidRDefault="004A14A2" w:rsidP="004A14A2">
            <w:pPr>
              <w:spacing w:line="276" w:lineRule="auto"/>
              <w:jc w:val="center"/>
              <w:rPr>
                <w:sz w:val="18"/>
              </w:rPr>
            </w:pPr>
            <w:r>
              <w:rPr>
                <w:sz w:val="18"/>
              </w:rPr>
              <w:t>BROADCAST ORBIT – 4</w:t>
            </w:r>
          </w:p>
        </w:tc>
        <w:tc>
          <w:tcPr>
            <w:tcW w:w="4403" w:type="dxa"/>
            <w:tcBorders>
              <w:top w:val="single" w:sz="6" w:space="0" w:color="000000"/>
              <w:left w:val="single" w:sz="6" w:space="0" w:color="000000"/>
              <w:bottom w:val="single" w:sz="6" w:space="0" w:color="000000"/>
              <w:right w:val="single" w:sz="6" w:space="0" w:color="000000"/>
            </w:tcBorders>
            <w:vAlign w:val="center"/>
          </w:tcPr>
          <w:p w:rsidR="004A14A2" w:rsidRPr="004A14A2" w:rsidRDefault="004A14A2" w:rsidP="004A14A2">
            <w:pPr>
              <w:spacing w:line="240" w:lineRule="auto"/>
              <w:rPr>
                <w:sz w:val="18"/>
              </w:rPr>
            </w:pPr>
            <w:r w:rsidRPr="004A14A2">
              <w:rPr>
                <w:rFonts w:hint="eastAsia"/>
                <w:sz w:val="18"/>
              </w:rPr>
              <w:t>-i0                           (radians)</w:t>
            </w:r>
          </w:p>
          <w:p w:rsidR="004A14A2" w:rsidRPr="004A14A2" w:rsidRDefault="004A14A2" w:rsidP="004A14A2">
            <w:pPr>
              <w:spacing w:line="240" w:lineRule="auto"/>
              <w:rPr>
                <w:sz w:val="18"/>
              </w:rPr>
            </w:pPr>
            <w:r w:rsidRPr="004A14A2">
              <w:rPr>
                <w:rFonts w:hint="eastAsia"/>
                <w:sz w:val="18"/>
              </w:rPr>
              <w:t>-Crc                           (meters)</w:t>
            </w:r>
          </w:p>
          <w:p w:rsidR="004A14A2" w:rsidRPr="004A14A2" w:rsidRDefault="004A14A2" w:rsidP="004A14A2">
            <w:pPr>
              <w:spacing w:line="240" w:lineRule="auto"/>
              <w:rPr>
                <w:sz w:val="18"/>
              </w:rPr>
            </w:pPr>
            <w:r w:rsidRPr="004A14A2">
              <w:rPr>
                <w:rFonts w:hint="eastAsia"/>
                <w:sz w:val="18"/>
              </w:rPr>
              <w:t>-omega                        (</w:t>
            </w:r>
            <w:r w:rsidRPr="004A14A2">
              <w:rPr>
                <w:sz w:val="18"/>
              </w:rPr>
              <w:t>radians</w:t>
            </w:r>
            <w:r w:rsidRPr="004A14A2">
              <w:rPr>
                <w:rFonts w:hint="eastAsia"/>
                <w:sz w:val="18"/>
              </w:rPr>
              <w:t>)</w:t>
            </w:r>
          </w:p>
          <w:p w:rsidR="004A14A2" w:rsidRPr="004A14A2" w:rsidRDefault="004A14A2" w:rsidP="004A14A2">
            <w:pPr>
              <w:spacing w:line="240" w:lineRule="auto"/>
              <w:rPr>
                <w:sz w:val="18"/>
              </w:rPr>
            </w:pPr>
            <w:r w:rsidRPr="004A14A2">
              <w:rPr>
                <w:rFonts w:hint="eastAsia"/>
                <w:sz w:val="18"/>
              </w:rPr>
              <w:t>-OMEGA DOT               (</w:t>
            </w:r>
            <w:r w:rsidRPr="004A14A2">
              <w:rPr>
                <w:sz w:val="18"/>
              </w:rPr>
              <w:t>radians</w:t>
            </w:r>
            <w:r w:rsidRPr="004A14A2">
              <w:rPr>
                <w:rFonts w:hint="eastAsia"/>
                <w:sz w:val="18"/>
              </w:rPr>
              <w:t>/sec)</w:t>
            </w:r>
          </w:p>
        </w:tc>
        <w:tc>
          <w:tcPr>
            <w:tcW w:w="1815" w:type="dxa"/>
            <w:tcBorders>
              <w:top w:val="single" w:sz="6" w:space="0" w:color="000000"/>
              <w:left w:val="single" w:sz="6" w:space="0" w:color="000000"/>
              <w:bottom w:val="single" w:sz="6" w:space="0" w:color="000000"/>
            </w:tcBorders>
          </w:tcPr>
          <w:p w:rsidR="004A14A2" w:rsidRDefault="004A14A2" w:rsidP="004A14A2">
            <w:pPr>
              <w:spacing w:line="276" w:lineRule="auto"/>
              <w:jc w:val="center"/>
              <w:rPr>
                <w:sz w:val="18"/>
              </w:rPr>
            </w:pPr>
            <w:r>
              <w:rPr>
                <w:sz w:val="18"/>
              </w:rPr>
              <w:t>4X</w:t>
            </w:r>
            <w:r>
              <w:rPr>
                <w:sz w:val="18"/>
              </w:rPr>
              <w:t>，</w:t>
            </w:r>
            <w:r>
              <w:rPr>
                <w:sz w:val="18"/>
              </w:rPr>
              <w:t>4D19.12</w:t>
            </w:r>
          </w:p>
        </w:tc>
      </w:tr>
      <w:tr w:rsidR="004A14A2">
        <w:tc>
          <w:tcPr>
            <w:tcW w:w="3107" w:type="dxa"/>
            <w:tcBorders>
              <w:top w:val="single" w:sz="6" w:space="0" w:color="000000"/>
              <w:bottom w:val="single" w:sz="6" w:space="0" w:color="000000"/>
              <w:right w:val="single" w:sz="6" w:space="0" w:color="000000"/>
            </w:tcBorders>
            <w:vAlign w:val="center"/>
          </w:tcPr>
          <w:p w:rsidR="004A14A2" w:rsidRDefault="004A14A2" w:rsidP="004A14A2">
            <w:pPr>
              <w:spacing w:line="276" w:lineRule="auto"/>
              <w:jc w:val="center"/>
              <w:rPr>
                <w:sz w:val="18"/>
              </w:rPr>
            </w:pPr>
            <w:r>
              <w:rPr>
                <w:sz w:val="18"/>
              </w:rPr>
              <w:t>BROADCAST ORBIT – 5</w:t>
            </w:r>
          </w:p>
        </w:tc>
        <w:tc>
          <w:tcPr>
            <w:tcW w:w="4403" w:type="dxa"/>
            <w:tcBorders>
              <w:top w:val="single" w:sz="6" w:space="0" w:color="000000"/>
              <w:left w:val="single" w:sz="6" w:space="0" w:color="000000"/>
              <w:bottom w:val="single" w:sz="6" w:space="0" w:color="000000"/>
              <w:right w:val="single" w:sz="6" w:space="0" w:color="000000"/>
            </w:tcBorders>
            <w:vAlign w:val="center"/>
          </w:tcPr>
          <w:p w:rsidR="004A14A2" w:rsidRPr="004A14A2" w:rsidRDefault="004A14A2" w:rsidP="004A14A2">
            <w:pPr>
              <w:spacing w:line="240" w:lineRule="auto"/>
              <w:rPr>
                <w:sz w:val="18"/>
              </w:rPr>
            </w:pPr>
            <w:r w:rsidRPr="004A14A2">
              <w:rPr>
                <w:rFonts w:hint="eastAsia"/>
                <w:sz w:val="18"/>
              </w:rPr>
              <w:t>-IDOT                   (radians/sec)</w:t>
            </w:r>
          </w:p>
          <w:p w:rsidR="004A14A2" w:rsidRPr="004A14A2" w:rsidRDefault="004A14A2" w:rsidP="004A14A2">
            <w:pPr>
              <w:spacing w:line="240" w:lineRule="auto"/>
              <w:rPr>
                <w:sz w:val="18"/>
              </w:rPr>
            </w:pPr>
            <w:r w:rsidRPr="004A14A2">
              <w:rPr>
                <w:rFonts w:hint="eastAsia"/>
                <w:sz w:val="18"/>
              </w:rPr>
              <w:t>-Data sources (FLOAT</w:t>
            </w:r>
            <w:r w:rsidRPr="004A14A2">
              <w:rPr>
                <w:sz w:val="18"/>
              </w:rPr>
              <w:sym w:font="Wingdings" w:char="F0E0"/>
            </w:r>
            <w:r w:rsidRPr="004A14A2">
              <w:rPr>
                <w:rFonts w:hint="eastAsia"/>
                <w:sz w:val="18"/>
              </w:rPr>
              <w:t xml:space="preserve">INTEGER) </w:t>
            </w:r>
          </w:p>
          <w:p w:rsidR="004A14A2" w:rsidRPr="004A14A2" w:rsidRDefault="004A14A2" w:rsidP="004A14A2">
            <w:pPr>
              <w:spacing w:line="240" w:lineRule="auto"/>
              <w:rPr>
                <w:sz w:val="18"/>
              </w:rPr>
            </w:pPr>
            <w:r w:rsidRPr="004A14A2">
              <w:rPr>
                <w:rFonts w:hint="eastAsia"/>
                <w:sz w:val="18"/>
              </w:rPr>
              <w:t xml:space="preserve">  </w:t>
            </w:r>
            <w:r w:rsidRPr="004A14A2">
              <w:rPr>
                <w:sz w:val="18"/>
              </w:rPr>
              <w:t>B</w:t>
            </w:r>
            <w:r w:rsidRPr="004A14A2">
              <w:rPr>
                <w:rFonts w:hint="eastAsia"/>
                <w:sz w:val="18"/>
              </w:rPr>
              <w:t xml:space="preserve">it 0 </w:t>
            </w:r>
            <w:r w:rsidRPr="004A14A2">
              <w:rPr>
                <w:sz w:val="18"/>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4A14A2">
                <w:rPr>
                  <w:rFonts w:hint="eastAsia"/>
                  <w:sz w:val="18"/>
                </w:rPr>
                <w:t>1</w:t>
              </w:r>
              <w:r w:rsidRPr="004A14A2">
                <w:rPr>
                  <w:sz w:val="18"/>
                </w:rPr>
                <w:t>”</w:t>
              </w:r>
            </w:smartTag>
            <w:r w:rsidRPr="004A14A2">
              <w:rPr>
                <w:rFonts w:hint="eastAsia"/>
                <w:sz w:val="18"/>
              </w:rPr>
              <w:t>: I/NAV E1-B</w:t>
            </w:r>
          </w:p>
          <w:p w:rsidR="004A14A2" w:rsidRPr="004A14A2" w:rsidRDefault="004A14A2" w:rsidP="004A14A2">
            <w:pPr>
              <w:spacing w:line="240" w:lineRule="auto"/>
              <w:rPr>
                <w:sz w:val="18"/>
              </w:rPr>
            </w:pPr>
            <w:r w:rsidRPr="004A14A2">
              <w:rPr>
                <w:rFonts w:hint="eastAsia"/>
                <w:sz w:val="18"/>
              </w:rPr>
              <w:t xml:space="preserve">  </w:t>
            </w:r>
            <w:r w:rsidRPr="004A14A2">
              <w:rPr>
                <w:sz w:val="18"/>
              </w:rPr>
              <w:t>B</w:t>
            </w:r>
            <w:r w:rsidRPr="004A14A2">
              <w:rPr>
                <w:rFonts w:hint="eastAsia"/>
                <w:sz w:val="18"/>
              </w:rPr>
              <w:t xml:space="preserve">it 1 </w:t>
            </w:r>
            <w:r w:rsidRPr="004A14A2">
              <w:rPr>
                <w:sz w:val="18"/>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4A14A2">
                <w:rPr>
                  <w:rFonts w:hint="eastAsia"/>
                  <w:sz w:val="18"/>
                </w:rPr>
                <w:t>1</w:t>
              </w:r>
              <w:r w:rsidRPr="004A14A2">
                <w:rPr>
                  <w:sz w:val="18"/>
                </w:rPr>
                <w:t>”</w:t>
              </w:r>
            </w:smartTag>
            <w:r w:rsidRPr="004A14A2">
              <w:rPr>
                <w:rFonts w:hint="eastAsia"/>
                <w:sz w:val="18"/>
              </w:rPr>
              <w:t>: F/NAV E</w:t>
            </w:r>
            <w:smartTag w:uri="urn:schemas-microsoft-com:office:smarttags" w:element="chmetcnv">
              <w:smartTagPr>
                <w:attr w:name="UnitName" w:val="a"/>
                <w:attr w:name="SourceValue" w:val="5"/>
                <w:attr w:name="HasSpace" w:val="False"/>
                <w:attr w:name="Negative" w:val="False"/>
                <w:attr w:name="NumberType" w:val="1"/>
                <w:attr w:name="TCSC" w:val="0"/>
              </w:smartTagPr>
              <w:r w:rsidRPr="004A14A2">
                <w:rPr>
                  <w:rFonts w:hint="eastAsia"/>
                  <w:sz w:val="18"/>
                </w:rPr>
                <w:t>5a</w:t>
              </w:r>
            </w:smartTag>
            <w:r w:rsidRPr="004A14A2">
              <w:rPr>
                <w:rFonts w:hint="eastAsia"/>
                <w:sz w:val="18"/>
              </w:rPr>
              <w:t>-I</w:t>
            </w:r>
          </w:p>
          <w:p w:rsidR="004A14A2" w:rsidRPr="004A14A2" w:rsidRDefault="004A14A2" w:rsidP="004A14A2">
            <w:pPr>
              <w:spacing w:line="240" w:lineRule="auto"/>
              <w:rPr>
                <w:sz w:val="18"/>
              </w:rPr>
            </w:pPr>
            <w:r w:rsidRPr="004A14A2">
              <w:rPr>
                <w:rFonts w:hint="eastAsia"/>
                <w:sz w:val="18"/>
              </w:rPr>
              <w:t xml:space="preserve">  </w:t>
            </w:r>
            <w:r w:rsidRPr="004A14A2">
              <w:rPr>
                <w:sz w:val="18"/>
              </w:rPr>
              <w:t>B</w:t>
            </w:r>
            <w:r w:rsidRPr="004A14A2">
              <w:rPr>
                <w:rFonts w:hint="eastAsia"/>
                <w:sz w:val="18"/>
              </w:rPr>
              <w:t xml:space="preserve">it 2 </w:t>
            </w:r>
            <w:r w:rsidRPr="004A14A2">
              <w:rPr>
                <w:sz w:val="18"/>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4A14A2">
                <w:rPr>
                  <w:rFonts w:hint="eastAsia"/>
                  <w:sz w:val="18"/>
                </w:rPr>
                <w:t>1</w:t>
              </w:r>
              <w:r w:rsidRPr="004A14A2">
                <w:rPr>
                  <w:sz w:val="18"/>
                </w:rPr>
                <w:t>”</w:t>
              </w:r>
            </w:smartTag>
            <w:r w:rsidRPr="004A14A2">
              <w:rPr>
                <w:rFonts w:hint="eastAsia"/>
                <w:sz w:val="18"/>
              </w:rPr>
              <w:t>: I/NAV E5b-I</w:t>
            </w:r>
          </w:p>
          <w:p w:rsidR="004A14A2" w:rsidRPr="004A14A2" w:rsidRDefault="004A14A2" w:rsidP="004A14A2">
            <w:pPr>
              <w:spacing w:line="240" w:lineRule="auto"/>
              <w:rPr>
                <w:sz w:val="18"/>
              </w:rPr>
            </w:pPr>
            <w:r w:rsidRPr="004A14A2">
              <w:rPr>
                <w:rFonts w:hint="eastAsia"/>
                <w:sz w:val="18"/>
              </w:rPr>
              <w:t xml:space="preserve">  </w:t>
            </w:r>
            <w:r w:rsidRPr="004A14A2">
              <w:rPr>
                <w:sz w:val="18"/>
              </w:rPr>
              <w:t>B</w:t>
            </w:r>
            <w:r w:rsidRPr="004A14A2">
              <w:rPr>
                <w:rFonts w:hint="eastAsia"/>
                <w:sz w:val="18"/>
              </w:rPr>
              <w:t>its 0-2 : non-exclusive</w:t>
            </w:r>
          </w:p>
          <w:p w:rsidR="004A14A2" w:rsidRPr="004A14A2" w:rsidRDefault="004A14A2" w:rsidP="004A14A2">
            <w:pPr>
              <w:spacing w:line="240" w:lineRule="auto"/>
              <w:rPr>
                <w:sz w:val="18"/>
              </w:rPr>
            </w:pPr>
            <w:r w:rsidRPr="004A14A2">
              <w:rPr>
                <w:rFonts w:hint="eastAsia"/>
                <w:sz w:val="18"/>
              </w:rPr>
              <w:t xml:space="preserve">  </w:t>
            </w:r>
            <w:r w:rsidRPr="004A14A2">
              <w:rPr>
                <w:sz w:val="18"/>
              </w:rPr>
              <w:t>B</w:t>
            </w:r>
            <w:r w:rsidRPr="004A14A2">
              <w:rPr>
                <w:rFonts w:hint="eastAsia"/>
                <w:sz w:val="18"/>
              </w:rPr>
              <w:t xml:space="preserve">it 3   : </w:t>
            </w:r>
            <w:r w:rsidRPr="004A14A2">
              <w:rPr>
                <w:rFonts w:hint="eastAsia"/>
                <w:sz w:val="18"/>
              </w:rPr>
              <w:t>保留给</w:t>
            </w:r>
            <w:r w:rsidRPr="004A14A2">
              <w:rPr>
                <w:rFonts w:hint="eastAsia"/>
                <w:sz w:val="18"/>
              </w:rPr>
              <w:t>Galileo</w:t>
            </w:r>
            <w:r w:rsidRPr="004A14A2">
              <w:rPr>
                <w:rFonts w:hint="eastAsia"/>
                <w:sz w:val="18"/>
              </w:rPr>
              <w:t>内部使用</w:t>
            </w:r>
          </w:p>
          <w:p w:rsidR="004A14A2" w:rsidRPr="004A14A2" w:rsidRDefault="004A14A2" w:rsidP="004A14A2">
            <w:pPr>
              <w:spacing w:line="240" w:lineRule="auto"/>
              <w:ind w:firstLineChars="100" w:firstLine="180"/>
              <w:rPr>
                <w:sz w:val="18"/>
              </w:rPr>
            </w:pPr>
            <w:r w:rsidRPr="004A14A2">
              <w:rPr>
                <w:sz w:val="18"/>
              </w:rPr>
              <w:t>B</w:t>
            </w:r>
            <w:r w:rsidRPr="004A14A2">
              <w:rPr>
                <w:rFonts w:hint="eastAsia"/>
                <w:sz w:val="18"/>
              </w:rPr>
              <w:t xml:space="preserve">it 4   : </w:t>
            </w:r>
            <w:r w:rsidRPr="004A14A2">
              <w:rPr>
                <w:rFonts w:hint="eastAsia"/>
                <w:sz w:val="18"/>
              </w:rPr>
              <w:t>保留给</w:t>
            </w:r>
            <w:r w:rsidRPr="004A14A2">
              <w:rPr>
                <w:rFonts w:hint="eastAsia"/>
                <w:sz w:val="18"/>
              </w:rPr>
              <w:t>Galileo</w:t>
            </w:r>
            <w:r w:rsidRPr="004A14A2">
              <w:rPr>
                <w:rFonts w:hint="eastAsia"/>
                <w:sz w:val="18"/>
              </w:rPr>
              <w:t>内部使用</w:t>
            </w:r>
          </w:p>
          <w:p w:rsidR="004A14A2" w:rsidRPr="004A14A2" w:rsidRDefault="004A14A2" w:rsidP="004A14A2">
            <w:pPr>
              <w:spacing w:line="240" w:lineRule="auto"/>
              <w:ind w:leftChars="22" w:left="46" w:firstLineChars="50" w:firstLine="90"/>
              <w:rPr>
                <w:sz w:val="18"/>
              </w:rPr>
            </w:pPr>
            <w:r w:rsidRPr="004A14A2">
              <w:rPr>
                <w:sz w:val="18"/>
              </w:rPr>
              <w:t>B</w:t>
            </w:r>
            <w:r w:rsidRPr="004A14A2">
              <w:rPr>
                <w:rFonts w:hint="eastAsia"/>
                <w:sz w:val="18"/>
              </w:rPr>
              <w:t xml:space="preserve">it 8 </w:t>
            </w:r>
            <w:r w:rsidRPr="004A14A2">
              <w:rPr>
                <w:sz w:val="18"/>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4A14A2">
                <w:rPr>
                  <w:rFonts w:hint="eastAsia"/>
                  <w:sz w:val="18"/>
                </w:rPr>
                <w:t>1</w:t>
              </w:r>
              <w:r w:rsidRPr="004A14A2">
                <w:rPr>
                  <w:sz w:val="18"/>
                </w:rPr>
                <w:t>”</w:t>
              </w:r>
            </w:smartTag>
            <w:r w:rsidRPr="004A14A2">
              <w:rPr>
                <w:rFonts w:hint="eastAsia"/>
                <w:sz w:val="18"/>
              </w:rPr>
              <w:t>: af0-af2</w:t>
            </w:r>
            <w:r w:rsidRPr="004A14A2">
              <w:rPr>
                <w:rFonts w:hint="eastAsia"/>
                <w:sz w:val="18"/>
              </w:rPr>
              <w:t>，</w:t>
            </w:r>
            <w:r w:rsidRPr="004A14A2">
              <w:rPr>
                <w:rFonts w:hint="eastAsia"/>
                <w:sz w:val="18"/>
              </w:rPr>
              <w:t>Toc</w:t>
            </w:r>
            <w:r w:rsidRPr="004A14A2">
              <w:rPr>
                <w:rFonts w:hint="eastAsia"/>
                <w:sz w:val="18"/>
              </w:rPr>
              <w:t>，</w:t>
            </w:r>
            <w:r w:rsidRPr="004A14A2">
              <w:rPr>
                <w:rFonts w:hint="eastAsia"/>
                <w:sz w:val="18"/>
              </w:rPr>
              <w:t xml:space="preserve">SISA </w:t>
            </w:r>
            <w:r w:rsidRPr="004A14A2">
              <w:rPr>
                <w:rFonts w:hint="eastAsia"/>
                <w:sz w:val="18"/>
              </w:rPr>
              <w:t>来自</w:t>
            </w:r>
            <w:r w:rsidRPr="004A14A2">
              <w:rPr>
                <w:rFonts w:hint="eastAsia"/>
                <w:sz w:val="18"/>
              </w:rPr>
              <w:t>E</w:t>
            </w:r>
            <w:smartTag w:uri="urn:schemas-microsoft-com:office:smarttags" w:element="chmetcnv">
              <w:smartTagPr>
                <w:attr w:name="UnitName" w:val="a"/>
                <w:attr w:name="SourceValue" w:val="5"/>
                <w:attr w:name="HasSpace" w:val="False"/>
                <w:attr w:name="Negative" w:val="False"/>
                <w:attr w:name="NumberType" w:val="1"/>
                <w:attr w:name="TCSC" w:val="0"/>
              </w:smartTagPr>
              <w:r w:rsidRPr="004A14A2">
                <w:rPr>
                  <w:rFonts w:hint="eastAsia"/>
                  <w:sz w:val="18"/>
                </w:rPr>
                <w:t>5a</w:t>
              </w:r>
            </w:smartTag>
            <w:r w:rsidRPr="004A14A2">
              <w:rPr>
                <w:rFonts w:hint="eastAsia"/>
                <w:sz w:val="18"/>
              </w:rPr>
              <w:t>，</w:t>
            </w:r>
            <w:r w:rsidRPr="004A14A2">
              <w:rPr>
                <w:rFonts w:hint="eastAsia"/>
                <w:sz w:val="18"/>
              </w:rPr>
              <w:t>E1</w:t>
            </w:r>
            <w:r w:rsidRPr="004A14A2">
              <w:rPr>
                <w:rFonts w:hint="eastAsia"/>
                <w:sz w:val="18"/>
              </w:rPr>
              <w:t>频率组合</w:t>
            </w:r>
          </w:p>
          <w:p w:rsidR="004A14A2" w:rsidRPr="004A14A2" w:rsidRDefault="004A14A2" w:rsidP="004A14A2">
            <w:pPr>
              <w:spacing w:line="240" w:lineRule="auto"/>
              <w:ind w:leftChars="100" w:left="1380" w:hangingChars="650" w:hanging="1170"/>
              <w:rPr>
                <w:sz w:val="18"/>
              </w:rPr>
            </w:pPr>
            <w:r w:rsidRPr="004A14A2">
              <w:rPr>
                <w:sz w:val="18"/>
              </w:rPr>
              <w:t>B</w:t>
            </w:r>
            <w:r w:rsidRPr="004A14A2">
              <w:rPr>
                <w:rFonts w:hint="eastAsia"/>
                <w:sz w:val="18"/>
              </w:rPr>
              <w:t xml:space="preserve">it 9 </w:t>
            </w:r>
            <w:r w:rsidRPr="004A14A2">
              <w:rPr>
                <w:sz w:val="18"/>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4A14A2">
                <w:rPr>
                  <w:rFonts w:hint="eastAsia"/>
                  <w:sz w:val="18"/>
                </w:rPr>
                <w:t>1</w:t>
              </w:r>
              <w:r w:rsidRPr="004A14A2">
                <w:rPr>
                  <w:sz w:val="18"/>
                </w:rPr>
                <w:t>”</w:t>
              </w:r>
            </w:smartTag>
            <w:r w:rsidRPr="004A14A2">
              <w:rPr>
                <w:rFonts w:hint="eastAsia"/>
                <w:sz w:val="18"/>
              </w:rPr>
              <w:t>: af0-af2</w:t>
            </w:r>
            <w:r w:rsidRPr="004A14A2">
              <w:rPr>
                <w:rFonts w:hint="eastAsia"/>
                <w:sz w:val="18"/>
              </w:rPr>
              <w:t>，</w:t>
            </w:r>
            <w:r w:rsidRPr="004A14A2">
              <w:rPr>
                <w:rFonts w:hint="eastAsia"/>
                <w:sz w:val="18"/>
              </w:rPr>
              <w:t>Toc</w:t>
            </w:r>
            <w:r w:rsidRPr="004A14A2">
              <w:rPr>
                <w:rFonts w:hint="eastAsia"/>
                <w:sz w:val="18"/>
              </w:rPr>
              <w:t>，</w:t>
            </w:r>
            <w:r w:rsidRPr="004A14A2">
              <w:rPr>
                <w:rFonts w:hint="eastAsia"/>
                <w:sz w:val="18"/>
              </w:rPr>
              <w:t xml:space="preserve">SISA </w:t>
            </w:r>
            <w:r w:rsidRPr="004A14A2">
              <w:rPr>
                <w:rFonts w:hint="eastAsia"/>
                <w:sz w:val="18"/>
              </w:rPr>
              <w:t>来自</w:t>
            </w:r>
            <w:r w:rsidRPr="004A14A2">
              <w:rPr>
                <w:rFonts w:hint="eastAsia"/>
                <w:sz w:val="18"/>
              </w:rPr>
              <w:t>E5b</w:t>
            </w:r>
            <w:r w:rsidRPr="004A14A2">
              <w:rPr>
                <w:rFonts w:hint="eastAsia"/>
                <w:sz w:val="18"/>
              </w:rPr>
              <w:t>，</w:t>
            </w:r>
            <w:r w:rsidRPr="004A14A2">
              <w:rPr>
                <w:rFonts w:hint="eastAsia"/>
                <w:sz w:val="18"/>
              </w:rPr>
              <w:t>E1</w:t>
            </w:r>
            <w:r w:rsidRPr="004A14A2">
              <w:rPr>
                <w:rFonts w:hint="eastAsia"/>
                <w:sz w:val="18"/>
              </w:rPr>
              <w:t>频率组合</w:t>
            </w:r>
          </w:p>
          <w:p w:rsidR="004A14A2" w:rsidRPr="004A14A2" w:rsidRDefault="004A14A2" w:rsidP="004A14A2">
            <w:pPr>
              <w:spacing w:line="240" w:lineRule="auto"/>
              <w:rPr>
                <w:sz w:val="18"/>
              </w:rPr>
            </w:pPr>
            <w:r w:rsidRPr="004A14A2">
              <w:rPr>
                <w:rFonts w:hint="eastAsia"/>
                <w:sz w:val="18"/>
              </w:rPr>
              <w:t>-GAL Week #</w:t>
            </w:r>
            <w:r w:rsidRPr="004A14A2">
              <w:rPr>
                <w:rFonts w:hint="eastAsia"/>
                <w:sz w:val="18"/>
              </w:rPr>
              <w:t>（与</w:t>
            </w:r>
            <w:r w:rsidRPr="004A14A2">
              <w:rPr>
                <w:rFonts w:hint="eastAsia"/>
                <w:sz w:val="18"/>
              </w:rPr>
              <w:t>Toe</w:t>
            </w:r>
            <w:r w:rsidRPr="004A14A2">
              <w:rPr>
                <w:rFonts w:hint="eastAsia"/>
                <w:sz w:val="18"/>
              </w:rPr>
              <w:t>相对应）</w:t>
            </w:r>
          </w:p>
          <w:p w:rsidR="004A14A2" w:rsidRPr="004A14A2" w:rsidRDefault="004A14A2" w:rsidP="004A14A2">
            <w:pPr>
              <w:spacing w:line="240" w:lineRule="auto"/>
              <w:rPr>
                <w:sz w:val="18"/>
              </w:rPr>
            </w:pPr>
            <w:r w:rsidRPr="004A14A2">
              <w:rPr>
                <w:rFonts w:hint="eastAsia"/>
                <w:sz w:val="18"/>
              </w:rPr>
              <w:t>-</w:t>
            </w:r>
            <w:r w:rsidRPr="004A14A2">
              <w:rPr>
                <w:rFonts w:hint="eastAsia"/>
                <w:sz w:val="18"/>
              </w:rPr>
              <w:t>保留</w:t>
            </w:r>
          </w:p>
        </w:tc>
        <w:tc>
          <w:tcPr>
            <w:tcW w:w="1815" w:type="dxa"/>
            <w:tcBorders>
              <w:top w:val="single" w:sz="6" w:space="0" w:color="000000"/>
              <w:left w:val="single" w:sz="6" w:space="0" w:color="000000"/>
              <w:bottom w:val="single" w:sz="6" w:space="0" w:color="000000"/>
            </w:tcBorders>
          </w:tcPr>
          <w:p w:rsidR="004A14A2" w:rsidRDefault="004A14A2" w:rsidP="004A14A2">
            <w:pPr>
              <w:spacing w:line="276" w:lineRule="auto"/>
              <w:jc w:val="center"/>
              <w:rPr>
                <w:sz w:val="18"/>
              </w:rPr>
            </w:pPr>
            <w:r>
              <w:rPr>
                <w:sz w:val="18"/>
              </w:rPr>
              <w:t>4X</w:t>
            </w:r>
            <w:r>
              <w:rPr>
                <w:sz w:val="18"/>
              </w:rPr>
              <w:t>，</w:t>
            </w:r>
            <w:r>
              <w:rPr>
                <w:sz w:val="18"/>
              </w:rPr>
              <w:t>4D19.12</w:t>
            </w:r>
          </w:p>
          <w:p w:rsidR="004A14A2" w:rsidRDefault="004A14A2" w:rsidP="004A14A2">
            <w:pPr>
              <w:spacing w:line="276" w:lineRule="auto"/>
              <w:jc w:val="center"/>
              <w:rPr>
                <w:sz w:val="18"/>
              </w:rPr>
            </w:pPr>
          </w:p>
          <w:p w:rsidR="004A14A2" w:rsidRDefault="004A14A2" w:rsidP="004A14A2">
            <w:pPr>
              <w:spacing w:line="276" w:lineRule="auto"/>
              <w:jc w:val="center"/>
              <w:rPr>
                <w:sz w:val="18"/>
              </w:rPr>
            </w:pPr>
          </w:p>
          <w:p w:rsidR="004A14A2" w:rsidRDefault="004A14A2" w:rsidP="004A14A2">
            <w:pPr>
              <w:spacing w:line="276" w:lineRule="auto"/>
              <w:jc w:val="center"/>
              <w:rPr>
                <w:sz w:val="18"/>
              </w:rPr>
            </w:pPr>
          </w:p>
          <w:p w:rsidR="004A14A2" w:rsidRDefault="004A14A2" w:rsidP="004A14A2">
            <w:pPr>
              <w:spacing w:line="276" w:lineRule="auto"/>
              <w:jc w:val="center"/>
              <w:rPr>
                <w:sz w:val="18"/>
              </w:rPr>
            </w:pPr>
          </w:p>
          <w:p w:rsidR="004A14A2" w:rsidRDefault="004A14A2" w:rsidP="004A14A2">
            <w:pPr>
              <w:spacing w:line="276" w:lineRule="auto"/>
              <w:jc w:val="center"/>
              <w:rPr>
                <w:sz w:val="18"/>
              </w:rPr>
            </w:pPr>
          </w:p>
          <w:p w:rsidR="004A14A2" w:rsidRDefault="004A14A2" w:rsidP="004A14A2">
            <w:pPr>
              <w:spacing w:line="276" w:lineRule="auto"/>
              <w:jc w:val="center"/>
              <w:rPr>
                <w:sz w:val="18"/>
              </w:rPr>
            </w:pPr>
          </w:p>
          <w:p w:rsidR="004A14A2" w:rsidRDefault="004A14A2" w:rsidP="004A14A2">
            <w:pPr>
              <w:spacing w:line="276" w:lineRule="auto"/>
              <w:jc w:val="center"/>
              <w:rPr>
                <w:sz w:val="18"/>
              </w:rPr>
            </w:pPr>
          </w:p>
          <w:p w:rsidR="004A14A2" w:rsidRDefault="004A14A2" w:rsidP="004A14A2">
            <w:pPr>
              <w:spacing w:line="276" w:lineRule="auto"/>
              <w:jc w:val="center"/>
              <w:rPr>
                <w:sz w:val="18"/>
              </w:rPr>
            </w:pPr>
          </w:p>
          <w:p w:rsidR="004A14A2" w:rsidRDefault="004A14A2" w:rsidP="004A14A2">
            <w:pPr>
              <w:spacing w:line="276" w:lineRule="auto"/>
              <w:jc w:val="center"/>
              <w:rPr>
                <w:sz w:val="18"/>
              </w:rPr>
            </w:pPr>
          </w:p>
          <w:p w:rsidR="004A14A2" w:rsidRDefault="004A14A2" w:rsidP="004A14A2">
            <w:pPr>
              <w:spacing w:line="276" w:lineRule="auto"/>
              <w:jc w:val="center"/>
              <w:rPr>
                <w:sz w:val="18"/>
              </w:rPr>
            </w:pPr>
            <w:r>
              <w:rPr>
                <w:sz w:val="18"/>
              </w:rPr>
              <w:t>****)</w:t>
            </w:r>
          </w:p>
        </w:tc>
      </w:tr>
      <w:tr w:rsidR="004A14A2">
        <w:tc>
          <w:tcPr>
            <w:tcW w:w="3107" w:type="dxa"/>
            <w:tcBorders>
              <w:top w:val="single" w:sz="6" w:space="0" w:color="000000"/>
              <w:bottom w:val="single" w:sz="6" w:space="0" w:color="000000"/>
              <w:right w:val="single" w:sz="6" w:space="0" w:color="000000"/>
            </w:tcBorders>
            <w:vAlign w:val="center"/>
          </w:tcPr>
          <w:p w:rsidR="004A14A2" w:rsidRDefault="004A14A2" w:rsidP="004A14A2">
            <w:pPr>
              <w:spacing w:line="276" w:lineRule="auto"/>
              <w:jc w:val="center"/>
              <w:rPr>
                <w:sz w:val="18"/>
              </w:rPr>
            </w:pPr>
            <w:r>
              <w:rPr>
                <w:sz w:val="18"/>
              </w:rPr>
              <w:t>BROADCAST ORBIT – 6</w:t>
            </w:r>
          </w:p>
        </w:tc>
        <w:tc>
          <w:tcPr>
            <w:tcW w:w="4403" w:type="dxa"/>
            <w:tcBorders>
              <w:top w:val="single" w:sz="6" w:space="0" w:color="000000"/>
              <w:left w:val="single" w:sz="6" w:space="0" w:color="000000"/>
              <w:bottom w:val="single" w:sz="6" w:space="0" w:color="000000"/>
              <w:right w:val="single" w:sz="6" w:space="0" w:color="000000"/>
            </w:tcBorders>
            <w:vAlign w:val="center"/>
          </w:tcPr>
          <w:p w:rsidR="004A14A2" w:rsidRPr="004A14A2" w:rsidRDefault="004A14A2" w:rsidP="004A14A2">
            <w:pPr>
              <w:spacing w:line="240" w:lineRule="auto"/>
              <w:rPr>
                <w:sz w:val="18"/>
              </w:rPr>
            </w:pPr>
            <w:r w:rsidRPr="004A14A2">
              <w:rPr>
                <w:rFonts w:hint="eastAsia"/>
                <w:sz w:val="18"/>
              </w:rPr>
              <w:t xml:space="preserve">-SISA </w:t>
            </w:r>
            <w:r w:rsidRPr="004A14A2">
              <w:rPr>
                <w:rFonts w:hint="eastAsia"/>
                <w:sz w:val="18"/>
              </w:rPr>
              <w:t>空间信号精度</w:t>
            </w:r>
            <w:r w:rsidRPr="004A14A2">
              <w:rPr>
                <w:rFonts w:hint="eastAsia"/>
                <w:sz w:val="18"/>
              </w:rPr>
              <w:t xml:space="preserve">     </w:t>
            </w:r>
            <w:r w:rsidRPr="004A14A2">
              <w:rPr>
                <w:sz w:val="18"/>
              </w:rPr>
              <w:t xml:space="preserve">  </w:t>
            </w:r>
            <w:r w:rsidRPr="004A14A2">
              <w:rPr>
                <w:rFonts w:hint="eastAsia"/>
                <w:sz w:val="18"/>
              </w:rPr>
              <w:t xml:space="preserve">    (meters)</w:t>
            </w:r>
          </w:p>
          <w:p w:rsidR="004A14A2" w:rsidRPr="004A14A2" w:rsidRDefault="004A14A2" w:rsidP="004A14A2">
            <w:pPr>
              <w:spacing w:line="240" w:lineRule="auto"/>
              <w:rPr>
                <w:sz w:val="18"/>
              </w:rPr>
            </w:pPr>
            <w:r w:rsidRPr="004A14A2">
              <w:rPr>
                <w:rFonts w:hint="eastAsia"/>
                <w:sz w:val="18"/>
              </w:rPr>
              <w:t xml:space="preserve">   </w:t>
            </w:r>
            <w:r w:rsidRPr="004A14A2">
              <w:rPr>
                <w:rFonts w:hint="eastAsia"/>
                <w:sz w:val="18"/>
              </w:rPr>
              <w:t>若未定义或未知则为：</w:t>
            </w:r>
            <w:r w:rsidRPr="004A14A2">
              <w:rPr>
                <w:rFonts w:hint="eastAsia"/>
                <w:sz w:val="18"/>
              </w:rPr>
              <w:t>-1.0</w:t>
            </w:r>
          </w:p>
          <w:p w:rsidR="004A14A2" w:rsidRPr="004A14A2" w:rsidRDefault="004A14A2" w:rsidP="004A14A2">
            <w:pPr>
              <w:spacing w:line="240" w:lineRule="auto"/>
              <w:rPr>
                <w:sz w:val="18"/>
              </w:rPr>
            </w:pPr>
            <w:r w:rsidRPr="004A14A2">
              <w:rPr>
                <w:rFonts w:hint="eastAsia"/>
                <w:sz w:val="18"/>
              </w:rPr>
              <w:t>-SV health  (FLOAT</w:t>
            </w:r>
            <w:r w:rsidRPr="004A14A2">
              <w:rPr>
                <w:sz w:val="18"/>
              </w:rPr>
              <w:sym w:font="Wingdings" w:char="F0E0"/>
            </w:r>
            <w:r w:rsidRPr="004A14A2">
              <w:rPr>
                <w:rFonts w:hint="eastAsia"/>
                <w:sz w:val="18"/>
              </w:rPr>
              <w:t xml:space="preserve">INTEGER) </w:t>
            </w:r>
          </w:p>
          <w:p w:rsidR="004A14A2" w:rsidRPr="004A14A2" w:rsidRDefault="004A14A2" w:rsidP="004A14A2">
            <w:pPr>
              <w:spacing w:line="240" w:lineRule="auto"/>
              <w:rPr>
                <w:sz w:val="18"/>
              </w:rPr>
            </w:pPr>
            <w:r w:rsidRPr="004A14A2">
              <w:rPr>
                <w:rFonts w:hint="eastAsia"/>
                <w:sz w:val="18"/>
              </w:rPr>
              <w:t xml:space="preserve">  </w:t>
            </w:r>
            <w:r w:rsidRPr="004A14A2">
              <w:rPr>
                <w:sz w:val="18"/>
              </w:rPr>
              <w:t>B</w:t>
            </w:r>
            <w:r w:rsidRPr="004A14A2">
              <w:rPr>
                <w:rFonts w:hint="eastAsia"/>
                <w:sz w:val="18"/>
              </w:rPr>
              <w:t>it 0      :  E1B DVS</w:t>
            </w:r>
          </w:p>
          <w:p w:rsidR="004A14A2" w:rsidRPr="004A14A2" w:rsidRDefault="004A14A2" w:rsidP="004A14A2">
            <w:pPr>
              <w:spacing w:line="240" w:lineRule="auto"/>
              <w:rPr>
                <w:sz w:val="18"/>
              </w:rPr>
            </w:pPr>
            <w:r w:rsidRPr="004A14A2">
              <w:rPr>
                <w:rFonts w:hint="eastAsia"/>
                <w:sz w:val="18"/>
              </w:rPr>
              <w:t xml:space="preserve">  </w:t>
            </w:r>
            <w:r w:rsidRPr="004A14A2">
              <w:rPr>
                <w:sz w:val="18"/>
              </w:rPr>
              <w:t>B</w:t>
            </w:r>
            <w:r w:rsidRPr="004A14A2">
              <w:rPr>
                <w:rFonts w:hint="eastAsia"/>
                <w:sz w:val="18"/>
              </w:rPr>
              <w:t>its 1-2    :  E1B HS</w:t>
            </w:r>
          </w:p>
          <w:p w:rsidR="004A14A2" w:rsidRPr="004A14A2" w:rsidRDefault="004A14A2" w:rsidP="004A14A2">
            <w:pPr>
              <w:spacing w:line="240" w:lineRule="auto"/>
              <w:rPr>
                <w:sz w:val="18"/>
              </w:rPr>
            </w:pPr>
            <w:r w:rsidRPr="004A14A2">
              <w:rPr>
                <w:rFonts w:hint="eastAsia"/>
                <w:sz w:val="18"/>
              </w:rPr>
              <w:t xml:space="preserve">  </w:t>
            </w:r>
            <w:r w:rsidRPr="004A14A2">
              <w:rPr>
                <w:sz w:val="18"/>
              </w:rPr>
              <w:t>B</w:t>
            </w:r>
            <w:r w:rsidRPr="004A14A2">
              <w:rPr>
                <w:rFonts w:hint="eastAsia"/>
                <w:sz w:val="18"/>
              </w:rPr>
              <w:t>it 3      :  E</w:t>
            </w:r>
            <w:smartTag w:uri="urn:schemas-microsoft-com:office:smarttags" w:element="chmetcnv">
              <w:smartTagPr>
                <w:attr w:name="UnitName" w:val="a"/>
                <w:attr w:name="SourceValue" w:val="5"/>
                <w:attr w:name="HasSpace" w:val="False"/>
                <w:attr w:name="Negative" w:val="False"/>
                <w:attr w:name="NumberType" w:val="1"/>
                <w:attr w:name="TCSC" w:val="0"/>
              </w:smartTagPr>
              <w:r w:rsidRPr="004A14A2">
                <w:rPr>
                  <w:rFonts w:hint="eastAsia"/>
                  <w:sz w:val="18"/>
                </w:rPr>
                <w:t>5a</w:t>
              </w:r>
            </w:smartTag>
            <w:r w:rsidRPr="004A14A2">
              <w:rPr>
                <w:rFonts w:hint="eastAsia"/>
                <w:sz w:val="18"/>
              </w:rPr>
              <w:t xml:space="preserve"> DVS</w:t>
            </w:r>
          </w:p>
          <w:p w:rsidR="004A14A2" w:rsidRPr="004A14A2" w:rsidRDefault="004A14A2" w:rsidP="004A14A2">
            <w:pPr>
              <w:spacing w:line="240" w:lineRule="auto"/>
              <w:rPr>
                <w:sz w:val="18"/>
              </w:rPr>
            </w:pPr>
            <w:r w:rsidRPr="004A14A2">
              <w:rPr>
                <w:rFonts w:hint="eastAsia"/>
                <w:sz w:val="18"/>
              </w:rPr>
              <w:t xml:space="preserve">  </w:t>
            </w:r>
            <w:r w:rsidRPr="004A14A2">
              <w:rPr>
                <w:sz w:val="18"/>
              </w:rPr>
              <w:t>B</w:t>
            </w:r>
            <w:r w:rsidRPr="004A14A2">
              <w:rPr>
                <w:rFonts w:hint="eastAsia"/>
                <w:sz w:val="18"/>
              </w:rPr>
              <w:t>its 4-5    :  E</w:t>
            </w:r>
            <w:smartTag w:uri="urn:schemas-microsoft-com:office:smarttags" w:element="chmetcnv">
              <w:smartTagPr>
                <w:attr w:name="UnitName" w:val="a"/>
                <w:attr w:name="SourceValue" w:val="5"/>
                <w:attr w:name="HasSpace" w:val="False"/>
                <w:attr w:name="Negative" w:val="False"/>
                <w:attr w:name="NumberType" w:val="1"/>
                <w:attr w:name="TCSC" w:val="0"/>
              </w:smartTagPr>
              <w:r w:rsidRPr="004A14A2">
                <w:rPr>
                  <w:rFonts w:hint="eastAsia"/>
                  <w:sz w:val="18"/>
                </w:rPr>
                <w:t>5a</w:t>
              </w:r>
            </w:smartTag>
            <w:r w:rsidRPr="004A14A2">
              <w:rPr>
                <w:rFonts w:hint="eastAsia"/>
                <w:sz w:val="18"/>
              </w:rPr>
              <w:t xml:space="preserve"> HS</w:t>
            </w:r>
          </w:p>
          <w:p w:rsidR="004A14A2" w:rsidRPr="004A14A2" w:rsidRDefault="004A14A2" w:rsidP="004A14A2">
            <w:pPr>
              <w:spacing w:line="240" w:lineRule="auto"/>
              <w:rPr>
                <w:sz w:val="18"/>
              </w:rPr>
            </w:pPr>
            <w:r w:rsidRPr="004A14A2">
              <w:rPr>
                <w:rFonts w:hint="eastAsia"/>
                <w:sz w:val="18"/>
              </w:rPr>
              <w:t xml:space="preserve">  </w:t>
            </w:r>
            <w:r w:rsidRPr="004A14A2">
              <w:rPr>
                <w:sz w:val="18"/>
              </w:rPr>
              <w:t>B</w:t>
            </w:r>
            <w:r w:rsidRPr="004A14A2">
              <w:rPr>
                <w:rFonts w:hint="eastAsia"/>
                <w:sz w:val="18"/>
              </w:rPr>
              <w:t>it 6      :  E5b DVS</w:t>
            </w:r>
          </w:p>
          <w:p w:rsidR="004A14A2" w:rsidRPr="004A14A2" w:rsidRDefault="004A14A2" w:rsidP="004A14A2">
            <w:pPr>
              <w:spacing w:line="240" w:lineRule="auto"/>
              <w:rPr>
                <w:sz w:val="18"/>
              </w:rPr>
            </w:pPr>
            <w:r w:rsidRPr="004A14A2">
              <w:rPr>
                <w:rFonts w:hint="eastAsia"/>
                <w:sz w:val="18"/>
              </w:rPr>
              <w:t xml:space="preserve">  </w:t>
            </w:r>
            <w:r w:rsidRPr="004A14A2">
              <w:rPr>
                <w:sz w:val="18"/>
              </w:rPr>
              <w:t>B</w:t>
            </w:r>
            <w:r w:rsidRPr="004A14A2">
              <w:rPr>
                <w:rFonts w:hint="eastAsia"/>
                <w:sz w:val="18"/>
              </w:rPr>
              <w:t>it 7-8    :  E5b HS</w:t>
            </w:r>
          </w:p>
          <w:p w:rsidR="004A14A2" w:rsidRPr="004A14A2" w:rsidRDefault="004A14A2" w:rsidP="004A14A2">
            <w:pPr>
              <w:spacing w:line="240" w:lineRule="auto"/>
              <w:rPr>
                <w:sz w:val="18"/>
              </w:rPr>
            </w:pPr>
            <w:r w:rsidRPr="004A14A2">
              <w:rPr>
                <w:rFonts w:hint="eastAsia"/>
                <w:sz w:val="18"/>
              </w:rPr>
              <w:t>-BGD   E</w:t>
            </w:r>
            <w:smartTag w:uri="urn:schemas-microsoft-com:office:smarttags" w:element="chmetcnv">
              <w:smartTagPr>
                <w:attr w:name="UnitName" w:val="a"/>
                <w:attr w:name="SourceValue" w:val="5"/>
                <w:attr w:name="HasSpace" w:val="False"/>
                <w:attr w:name="Negative" w:val="False"/>
                <w:attr w:name="NumberType" w:val="1"/>
                <w:attr w:name="TCSC" w:val="0"/>
              </w:smartTagPr>
              <w:r w:rsidRPr="004A14A2">
                <w:rPr>
                  <w:rFonts w:hint="eastAsia"/>
                  <w:sz w:val="18"/>
                </w:rPr>
                <w:t>5a</w:t>
              </w:r>
            </w:smartTag>
            <w:r w:rsidRPr="004A14A2">
              <w:rPr>
                <w:rFonts w:hint="eastAsia"/>
                <w:sz w:val="18"/>
              </w:rPr>
              <w:t xml:space="preserve">/E1           </w:t>
            </w:r>
            <w:r w:rsidRPr="004A14A2">
              <w:rPr>
                <w:sz w:val="18"/>
              </w:rPr>
              <w:t xml:space="preserve"> </w:t>
            </w:r>
            <w:r w:rsidRPr="004A14A2">
              <w:rPr>
                <w:rFonts w:hint="eastAsia"/>
                <w:sz w:val="18"/>
              </w:rPr>
              <w:t xml:space="preserve">   (seconds)</w:t>
            </w:r>
          </w:p>
          <w:p w:rsidR="004A14A2" w:rsidRPr="004A14A2" w:rsidRDefault="004A14A2" w:rsidP="004A14A2">
            <w:pPr>
              <w:spacing w:line="240" w:lineRule="auto"/>
              <w:rPr>
                <w:sz w:val="18"/>
              </w:rPr>
            </w:pPr>
            <w:r w:rsidRPr="004A14A2">
              <w:rPr>
                <w:rFonts w:hint="eastAsia"/>
                <w:sz w:val="18"/>
              </w:rPr>
              <w:t>-BGD   E5b/E1               (seconds)</w:t>
            </w:r>
          </w:p>
        </w:tc>
        <w:tc>
          <w:tcPr>
            <w:tcW w:w="1815" w:type="dxa"/>
            <w:tcBorders>
              <w:top w:val="single" w:sz="6" w:space="0" w:color="000000"/>
              <w:left w:val="single" w:sz="6" w:space="0" w:color="000000"/>
              <w:bottom w:val="single" w:sz="6" w:space="0" w:color="000000"/>
            </w:tcBorders>
          </w:tcPr>
          <w:p w:rsidR="004A14A2" w:rsidRDefault="004A14A2" w:rsidP="004A14A2">
            <w:pPr>
              <w:spacing w:line="276" w:lineRule="auto"/>
              <w:jc w:val="center"/>
              <w:rPr>
                <w:sz w:val="18"/>
              </w:rPr>
            </w:pPr>
            <w:r>
              <w:rPr>
                <w:sz w:val="18"/>
              </w:rPr>
              <w:t>4X</w:t>
            </w:r>
            <w:r>
              <w:rPr>
                <w:sz w:val="18"/>
              </w:rPr>
              <w:t>，</w:t>
            </w:r>
            <w:r>
              <w:rPr>
                <w:sz w:val="18"/>
              </w:rPr>
              <w:t>4D19.12</w:t>
            </w:r>
          </w:p>
          <w:p w:rsidR="004A14A2" w:rsidRDefault="004A14A2" w:rsidP="004A14A2">
            <w:pPr>
              <w:spacing w:line="276" w:lineRule="auto"/>
              <w:jc w:val="center"/>
              <w:rPr>
                <w:sz w:val="18"/>
              </w:rPr>
            </w:pPr>
          </w:p>
          <w:p w:rsidR="004A14A2" w:rsidRDefault="004A14A2" w:rsidP="004A14A2">
            <w:pPr>
              <w:spacing w:line="276" w:lineRule="auto"/>
              <w:jc w:val="center"/>
              <w:rPr>
                <w:sz w:val="18"/>
              </w:rPr>
            </w:pPr>
            <w:r>
              <w:rPr>
                <w:sz w:val="18"/>
              </w:rPr>
              <w:t>*****)</w:t>
            </w:r>
          </w:p>
        </w:tc>
      </w:tr>
      <w:tr w:rsidR="004A14A2">
        <w:tc>
          <w:tcPr>
            <w:tcW w:w="3107" w:type="dxa"/>
            <w:tcBorders>
              <w:top w:val="single" w:sz="6" w:space="0" w:color="000000"/>
              <w:bottom w:val="double" w:sz="4" w:space="0" w:color="000000"/>
              <w:right w:val="single" w:sz="6" w:space="0" w:color="000000"/>
            </w:tcBorders>
            <w:vAlign w:val="center"/>
          </w:tcPr>
          <w:p w:rsidR="004A14A2" w:rsidRDefault="004A14A2" w:rsidP="004A14A2">
            <w:pPr>
              <w:spacing w:line="276" w:lineRule="auto"/>
              <w:jc w:val="center"/>
              <w:rPr>
                <w:sz w:val="18"/>
              </w:rPr>
            </w:pPr>
            <w:r>
              <w:rPr>
                <w:sz w:val="18"/>
              </w:rPr>
              <w:t>BROADCAST ORBIT – 7</w:t>
            </w:r>
          </w:p>
        </w:tc>
        <w:tc>
          <w:tcPr>
            <w:tcW w:w="4403" w:type="dxa"/>
            <w:tcBorders>
              <w:top w:val="single" w:sz="6" w:space="0" w:color="000000"/>
              <w:left w:val="single" w:sz="6" w:space="0" w:color="000000"/>
              <w:bottom w:val="double" w:sz="4" w:space="0" w:color="000000"/>
              <w:right w:val="single" w:sz="6" w:space="0" w:color="000000"/>
            </w:tcBorders>
            <w:vAlign w:val="center"/>
          </w:tcPr>
          <w:p w:rsidR="004A14A2" w:rsidRPr="004A14A2" w:rsidRDefault="004A14A2" w:rsidP="004A14A2">
            <w:pPr>
              <w:spacing w:line="240" w:lineRule="auto"/>
              <w:rPr>
                <w:sz w:val="18"/>
              </w:rPr>
            </w:pPr>
            <w:r w:rsidRPr="004A14A2">
              <w:rPr>
                <w:rFonts w:hint="eastAsia"/>
                <w:sz w:val="18"/>
              </w:rPr>
              <w:t>-</w:t>
            </w:r>
            <w:r w:rsidRPr="004A14A2">
              <w:rPr>
                <w:rFonts w:hint="eastAsia"/>
                <w:sz w:val="18"/>
              </w:rPr>
              <w:t>信息的发射时间</w:t>
            </w:r>
            <w:r w:rsidRPr="004A14A2">
              <w:rPr>
                <w:rFonts w:hint="eastAsia"/>
                <w:sz w:val="18"/>
              </w:rPr>
              <w:t xml:space="preserve"> **</w:t>
            </w:r>
            <w:r w:rsidRPr="004A14A2">
              <w:rPr>
                <w:rFonts w:hint="eastAsia"/>
                <w:sz w:val="18"/>
              </w:rPr>
              <w:t>）</w:t>
            </w:r>
          </w:p>
          <w:p w:rsidR="004A14A2" w:rsidRPr="004A14A2" w:rsidRDefault="004A14A2" w:rsidP="004A14A2">
            <w:pPr>
              <w:spacing w:line="240" w:lineRule="auto"/>
              <w:ind w:left="450" w:hangingChars="250" w:hanging="450"/>
              <w:rPr>
                <w:sz w:val="18"/>
              </w:rPr>
            </w:pPr>
            <w:r w:rsidRPr="004A14A2">
              <w:rPr>
                <w:rFonts w:hint="eastAsia"/>
                <w:sz w:val="18"/>
              </w:rPr>
              <w:t>（</w:t>
            </w:r>
            <w:r w:rsidRPr="004A14A2">
              <w:rPr>
                <w:rFonts w:hint="eastAsia"/>
                <w:sz w:val="18"/>
              </w:rPr>
              <w:t>GAL</w:t>
            </w:r>
            <w:r w:rsidRPr="004A14A2">
              <w:rPr>
                <w:rFonts w:hint="eastAsia"/>
                <w:sz w:val="18"/>
              </w:rPr>
              <w:t>的周内秒，来自</w:t>
            </w:r>
            <w:r w:rsidRPr="004A14A2">
              <w:rPr>
                <w:rFonts w:hint="eastAsia"/>
                <w:sz w:val="18"/>
              </w:rPr>
              <w:t xml:space="preserve">page type 1 </w:t>
            </w:r>
            <w:r w:rsidRPr="004A14A2">
              <w:rPr>
                <w:rFonts w:hint="eastAsia"/>
                <w:sz w:val="18"/>
              </w:rPr>
              <w:t>的</w:t>
            </w:r>
            <w:r w:rsidRPr="004A14A2">
              <w:rPr>
                <w:rFonts w:hint="eastAsia"/>
                <w:sz w:val="18"/>
              </w:rPr>
              <w:t>WN</w:t>
            </w:r>
            <w:r w:rsidRPr="004A14A2">
              <w:rPr>
                <w:rFonts w:hint="eastAsia"/>
                <w:sz w:val="18"/>
              </w:rPr>
              <w:t>和</w:t>
            </w:r>
            <w:r w:rsidRPr="004A14A2">
              <w:rPr>
                <w:rFonts w:hint="eastAsia"/>
                <w:sz w:val="18"/>
              </w:rPr>
              <w:t>TOW</w:t>
            </w:r>
            <w:r w:rsidRPr="004A14A2">
              <w:rPr>
                <w:rFonts w:hint="eastAsia"/>
                <w:sz w:val="18"/>
              </w:rPr>
              <w:t>）</w:t>
            </w:r>
          </w:p>
          <w:p w:rsidR="004A14A2" w:rsidRPr="004A14A2" w:rsidRDefault="004A14A2" w:rsidP="004A14A2">
            <w:pPr>
              <w:spacing w:line="240" w:lineRule="auto"/>
              <w:rPr>
                <w:sz w:val="18"/>
              </w:rPr>
            </w:pPr>
            <w:r w:rsidRPr="004A14A2">
              <w:rPr>
                <w:rFonts w:hint="eastAsia"/>
                <w:sz w:val="18"/>
              </w:rPr>
              <w:t>-</w:t>
            </w:r>
            <w:r w:rsidRPr="004A14A2">
              <w:rPr>
                <w:rFonts w:hint="eastAsia"/>
                <w:sz w:val="18"/>
              </w:rPr>
              <w:t>保留</w:t>
            </w:r>
          </w:p>
          <w:p w:rsidR="004A14A2" w:rsidRPr="004A14A2" w:rsidRDefault="004A14A2" w:rsidP="004A14A2">
            <w:pPr>
              <w:spacing w:line="240" w:lineRule="auto"/>
              <w:rPr>
                <w:sz w:val="18"/>
              </w:rPr>
            </w:pPr>
            <w:r w:rsidRPr="004A14A2">
              <w:rPr>
                <w:rFonts w:hint="eastAsia"/>
                <w:sz w:val="18"/>
              </w:rPr>
              <w:t>-</w:t>
            </w:r>
            <w:r w:rsidRPr="004A14A2">
              <w:rPr>
                <w:rFonts w:hint="eastAsia"/>
                <w:sz w:val="18"/>
              </w:rPr>
              <w:t>保留</w:t>
            </w:r>
          </w:p>
          <w:p w:rsidR="004A14A2" w:rsidRPr="004A14A2" w:rsidRDefault="004A14A2" w:rsidP="004A14A2">
            <w:pPr>
              <w:spacing w:line="240" w:lineRule="auto"/>
              <w:rPr>
                <w:sz w:val="18"/>
              </w:rPr>
            </w:pPr>
            <w:r w:rsidRPr="004A14A2">
              <w:rPr>
                <w:rFonts w:hint="eastAsia"/>
                <w:sz w:val="18"/>
              </w:rPr>
              <w:t>-</w:t>
            </w:r>
            <w:r w:rsidRPr="004A14A2">
              <w:rPr>
                <w:rFonts w:hint="eastAsia"/>
                <w:sz w:val="18"/>
              </w:rPr>
              <w:t>保留</w:t>
            </w:r>
          </w:p>
        </w:tc>
        <w:tc>
          <w:tcPr>
            <w:tcW w:w="1815" w:type="dxa"/>
            <w:tcBorders>
              <w:top w:val="single" w:sz="6" w:space="0" w:color="000000"/>
              <w:left w:val="single" w:sz="6" w:space="0" w:color="000000"/>
              <w:bottom w:val="double" w:sz="4" w:space="0" w:color="000000"/>
            </w:tcBorders>
          </w:tcPr>
          <w:p w:rsidR="004A14A2" w:rsidRDefault="004A14A2" w:rsidP="004A14A2">
            <w:pPr>
              <w:spacing w:line="276" w:lineRule="auto"/>
              <w:jc w:val="center"/>
              <w:rPr>
                <w:sz w:val="18"/>
              </w:rPr>
            </w:pPr>
            <w:r>
              <w:rPr>
                <w:sz w:val="18"/>
              </w:rPr>
              <w:t>4X</w:t>
            </w:r>
            <w:r>
              <w:rPr>
                <w:sz w:val="18"/>
              </w:rPr>
              <w:t>，</w:t>
            </w:r>
            <w:r>
              <w:rPr>
                <w:sz w:val="18"/>
              </w:rPr>
              <w:t>4D19.12</w:t>
            </w:r>
          </w:p>
        </w:tc>
      </w:tr>
      <w:tr w:rsidR="00576439">
        <w:tc>
          <w:tcPr>
            <w:tcW w:w="9325" w:type="dxa"/>
            <w:gridSpan w:val="3"/>
            <w:tcBorders>
              <w:top w:val="double" w:sz="4" w:space="0" w:color="000000"/>
              <w:bottom w:val="single" w:sz="12" w:space="0" w:color="000000"/>
            </w:tcBorders>
            <w:vAlign w:val="center"/>
          </w:tcPr>
          <w:p w:rsidR="00576439" w:rsidRDefault="003235EC">
            <w:pPr>
              <w:spacing w:line="276" w:lineRule="auto"/>
              <w:jc w:val="left"/>
              <w:rPr>
                <w:sz w:val="18"/>
              </w:rPr>
            </w:pPr>
            <w:r>
              <w:rPr>
                <w:sz w:val="18"/>
              </w:rPr>
              <w:t>备注：</w:t>
            </w:r>
          </w:p>
          <w:p w:rsidR="00576439" w:rsidRDefault="003235EC">
            <w:pPr>
              <w:numPr>
                <w:ilvl w:val="0"/>
                <w:numId w:val="12"/>
              </w:numPr>
              <w:spacing w:line="276" w:lineRule="auto"/>
              <w:jc w:val="left"/>
              <w:rPr>
                <w:sz w:val="18"/>
                <w:szCs w:val="18"/>
              </w:rPr>
            </w:pPr>
            <w:r>
              <w:rPr>
                <w:sz w:val="18"/>
                <w:szCs w:val="18"/>
              </w:rPr>
              <w:t>为了适用不同的编译器，浮点数指数和尾数之间可以使用字母</w:t>
            </w:r>
            <w:r>
              <w:rPr>
                <w:sz w:val="18"/>
                <w:szCs w:val="18"/>
              </w:rPr>
              <w:t>E</w:t>
            </w:r>
            <w:r>
              <w:rPr>
                <w:sz w:val="18"/>
                <w:szCs w:val="18"/>
              </w:rPr>
              <w:t>，</w:t>
            </w:r>
            <w:r>
              <w:rPr>
                <w:sz w:val="18"/>
                <w:szCs w:val="18"/>
              </w:rPr>
              <w:t>e</w:t>
            </w:r>
            <w:r>
              <w:rPr>
                <w:sz w:val="18"/>
                <w:szCs w:val="18"/>
              </w:rPr>
              <w:t>，</w:t>
            </w:r>
            <w:r>
              <w:rPr>
                <w:sz w:val="18"/>
                <w:szCs w:val="18"/>
              </w:rPr>
              <w:t>D</w:t>
            </w:r>
            <w:r>
              <w:rPr>
                <w:sz w:val="18"/>
                <w:szCs w:val="18"/>
              </w:rPr>
              <w:t>。但占两位的指数是必须满足的；</w:t>
            </w:r>
          </w:p>
          <w:p w:rsidR="00576439" w:rsidRDefault="003235EC">
            <w:pPr>
              <w:numPr>
                <w:ilvl w:val="0"/>
                <w:numId w:val="12"/>
              </w:numPr>
              <w:spacing w:line="276" w:lineRule="auto"/>
              <w:jc w:val="left"/>
              <w:rPr>
                <w:sz w:val="18"/>
                <w:szCs w:val="18"/>
              </w:rPr>
            </w:pPr>
            <w:r>
              <w:rPr>
                <w:sz w:val="18"/>
                <w:szCs w:val="18"/>
              </w:rPr>
              <w:t>信息发射时间需根据</w:t>
            </w:r>
            <w:r>
              <w:rPr>
                <w:sz w:val="18"/>
                <w:szCs w:val="18"/>
              </w:rPr>
              <w:t xml:space="preserve"> BROADCAST ORBIT – 5</w:t>
            </w:r>
            <w:r>
              <w:rPr>
                <w:sz w:val="18"/>
                <w:szCs w:val="18"/>
              </w:rPr>
              <w:t>中的周数，加、减</w:t>
            </w:r>
            <w:r>
              <w:rPr>
                <w:sz w:val="18"/>
                <w:szCs w:val="18"/>
              </w:rPr>
              <w:t>604800</w:t>
            </w:r>
            <w:r>
              <w:rPr>
                <w:sz w:val="18"/>
                <w:szCs w:val="18"/>
              </w:rPr>
              <w:t>。若此项未知，则置为</w:t>
            </w:r>
            <w:r>
              <w:rPr>
                <w:sz w:val="18"/>
                <w:szCs w:val="18"/>
              </w:rPr>
              <w:t>0.9999E9</w:t>
            </w:r>
            <w:r>
              <w:rPr>
                <w:sz w:val="18"/>
                <w:szCs w:val="18"/>
              </w:rPr>
              <w:t>；</w:t>
            </w:r>
          </w:p>
          <w:p w:rsidR="00576439" w:rsidRDefault="003235EC">
            <w:pPr>
              <w:numPr>
                <w:ilvl w:val="0"/>
                <w:numId w:val="12"/>
              </w:numPr>
              <w:spacing w:line="276" w:lineRule="auto"/>
              <w:jc w:val="left"/>
              <w:rPr>
                <w:sz w:val="18"/>
                <w:szCs w:val="18"/>
              </w:rPr>
            </w:pPr>
            <w:r>
              <w:rPr>
                <w:szCs w:val="21"/>
              </w:rPr>
              <w:t>GAL week</w:t>
            </w:r>
            <w:r>
              <w:rPr>
                <w:szCs w:val="21"/>
              </w:rPr>
              <w:t>是连续的数，</w:t>
            </w:r>
            <w:r>
              <w:rPr>
                <w:szCs w:val="21"/>
              </w:rPr>
              <w:t>GALweek=GSTweek+1024+n*4096</w:t>
            </w:r>
            <w:r>
              <w:rPr>
                <w:szCs w:val="21"/>
              </w:rPr>
              <w:t>；</w:t>
            </w:r>
          </w:p>
          <w:p w:rsidR="00576439" w:rsidRDefault="003235EC">
            <w:pPr>
              <w:numPr>
                <w:ilvl w:val="0"/>
                <w:numId w:val="12"/>
              </w:numPr>
              <w:spacing w:line="276" w:lineRule="auto"/>
              <w:jc w:val="left"/>
              <w:rPr>
                <w:sz w:val="18"/>
                <w:szCs w:val="18"/>
              </w:rPr>
            </w:pPr>
            <w:r>
              <w:rPr>
                <w:szCs w:val="21"/>
              </w:rPr>
              <w:t>如果</w:t>
            </w:r>
            <w:r>
              <w:rPr>
                <w:szCs w:val="21"/>
              </w:rPr>
              <w:t>bit0</w:t>
            </w:r>
            <w:r>
              <w:rPr>
                <w:szCs w:val="21"/>
              </w:rPr>
              <w:t>或</w:t>
            </w:r>
            <w:r>
              <w:rPr>
                <w:szCs w:val="21"/>
              </w:rPr>
              <w:t xml:space="preserve">bit2 </w:t>
            </w:r>
            <w:r>
              <w:rPr>
                <w:szCs w:val="21"/>
              </w:rPr>
              <w:t>被置</w:t>
            </w:r>
            <w:r>
              <w:rPr>
                <w:szCs w:val="21"/>
              </w:rPr>
              <w:t>“1”</w:t>
            </w:r>
            <w:r>
              <w:rPr>
                <w:szCs w:val="21"/>
              </w:rPr>
              <w:t>，则</w:t>
            </w:r>
            <w:r>
              <w:rPr>
                <w:szCs w:val="21"/>
              </w:rPr>
              <w:t xml:space="preserve"> E1B DVS&amp;HS, E5b DVS&amp; HS </w:t>
            </w:r>
            <w:r>
              <w:rPr>
                <w:szCs w:val="21"/>
              </w:rPr>
              <w:t>和</w:t>
            </w:r>
            <w:r>
              <w:rPr>
                <w:szCs w:val="21"/>
              </w:rPr>
              <w:t xml:space="preserve"> BGDs</w:t>
            </w:r>
            <w:r>
              <w:rPr>
                <w:szCs w:val="21"/>
              </w:rPr>
              <w:t>均有效，</w:t>
            </w:r>
          </w:p>
          <w:p w:rsidR="00576439" w:rsidRDefault="003235EC">
            <w:pPr>
              <w:spacing w:line="240" w:lineRule="auto"/>
              <w:rPr>
                <w:szCs w:val="21"/>
              </w:rPr>
            </w:pPr>
            <w:r>
              <w:rPr>
                <w:szCs w:val="21"/>
              </w:rPr>
              <w:t xml:space="preserve">    </w:t>
            </w:r>
            <w:r>
              <w:rPr>
                <w:szCs w:val="21"/>
              </w:rPr>
              <w:t>如果</w:t>
            </w:r>
            <w:r>
              <w:rPr>
                <w:szCs w:val="21"/>
              </w:rPr>
              <w:t>bit1</w:t>
            </w:r>
            <w:r>
              <w:rPr>
                <w:szCs w:val="21"/>
              </w:rPr>
              <w:t>被置</w:t>
            </w:r>
            <w:r>
              <w:rPr>
                <w:szCs w:val="21"/>
              </w:rPr>
              <w:t>“1”</w:t>
            </w:r>
            <w:r>
              <w:rPr>
                <w:szCs w:val="21"/>
              </w:rPr>
              <w:t>，则</w:t>
            </w:r>
            <w:r>
              <w:rPr>
                <w:szCs w:val="21"/>
              </w:rPr>
              <w:t>E5a DVS&amp;HS</w:t>
            </w:r>
            <w:r>
              <w:rPr>
                <w:szCs w:val="21"/>
              </w:rPr>
              <w:t>和</w:t>
            </w:r>
            <w:r>
              <w:rPr>
                <w:szCs w:val="21"/>
              </w:rPr>
              <w:t>BGD E5a/E1</w:t>
            </w:r>
            <w:r>
              <w:rPr>
                <w:szCs w:val="21"/>
              </w:rPr>
              <w:t>有效；</w:t>
            </w:r>
          </w:p>
          <w:p w:rsidR="00576439" w:rsidRDefault="003235EC">
            <w:pPr>
              <w:spacing w:line="240" w:lineRule="auto"/>
              <w:rPr>
                <w:szCs w:val="21"/>
              </w:rPr>
            </w:pPr>
            <w:r>
              <w:rPr>
                <w:szCs w:val="21"/>
              </w:rPr>
              <w:t xml:space="preserve">    </w:t>
            </w:r>
            <w:r>
              <w:rPr>
                <w:szCs w:val="21"/>
              </w:rPr>
              <w:t>非有效参数置</w:t>
            </w:r>
            <w:r>
              <w:rPr>
                <w:szCs w:val="21"/>
              </w:rPr>
              <w:t>“0”</w:t>
            </w:r>
            <w:r>
              <w:rPr>
                <w:szCs w:val="21"/>
              </w:rPr>
              <w:t>或忽略。</w:t>
            </w:r>
          </w:p>
        </w:tc>
      </w:tr>
    </w:tbl>
    <w:p w:rsidR="00576439" w:rsidRDefault="00576439">
      <w:pPr>
        <w:pStyle w:val="afa"/>
        <w:rPr>
          <w:rFonts w:ascii="Times New Roman"/>
        </w:rPr>
      </w:pPr>
    </w:p>
    <w:p w:rsidR="00576439" w:rsidRDefault="003235EC">
      <w:pPr>
        <w:pStyle w:val="afff"/>
        <w:spacing w:before="120" w:after="120" w:line="400" w:lineRule="exact"/>
        <w:ind w:left="0" w:rightChars="0" w:right="0"/>
        <w:rPr>
          <w:rFonts w:ascii="Times New Roman"/>
        </w:rPr>
      </w:pPr>
      <w:bookmarkStart w:id="207" w:name="_Toc250385286"/>
      <w:bookmarkStart w:id="208" w:name="_Toc226434608"/>
      <w:bookmarkStart w:id="209" w:name="_Toc386206787"/>
      <w:bookmarkStart w:id="210" w:name="_Toc241398436"/>
      <w:bookmarkStart w:id="211" w:name="_Toc239223600"/>
      <w:r>
        <w:rPr>
          <w:rFonts w:ascii="Times New Roman"/>
        </w:rPr>
        <w:t>8.2.2.4 BDS</w:t>
      </w:r>
      <w:r>
        <w:rPr>
          <w:rFonts w:ascii="Times New Roman"/>
        </w:rPr>
        <w:t>导航数据文件</w:t>
      </w:r>
      <w:bookmarkEnd w:id="207"/>
      <w:bookmarkEnd w:id="208"/>
      <w:bookmarkEnd w:id="209"/>
      <w:bookmarkEnd w:id="210"/>
      <w:bookmarkEnd w:id="211"/>
    </w:p>
    <w:p w:rsidR="00576439" w:rsidRDefault="003235EC">
      <w:pPr>
        <w:pStyle w:val="afa"/>
        <w:spacing w:line="400" w:lineRule="exact"/>
        <w:ind w:rightChars="0" w:right="0"/>
        <w:rPr>
          <w:rFonts w:ascii="Times New Roman"/>
        </w:rPr>
      </w:pPr>
      <w:r>
        <w:rPr>
          <w:rFonts w:ascii="Times New Roman"/>
        </w:rPr>
        <w:t>GNSS</w:t>
      </w:r>
      <w:r>
        <w:rPr>
          <w:rFonts w:ascii="Times New Roman"/>
        </w:rPr>
        <w:t>导航数据文件中的</w:t>
      </w:r>
      <w:bookmarkStart w:id="212" w:name="OLE_LINK10"/>
      <w:r>
        <w:rPr>
          <w:rFonts w:ascii="Times New Roman"/>
        </w:rPr>
        <w:t>BDS</w:t>
      </w:r>
      <w:r>
        <w:rPr>
          <w:rFonts w:ascii="Times New Roman"/>
        </w:rPr>
        <w:t>数据记录</w:t>
      </w:r>
      <w:bookmarkEnd w:id="212"/>
      <w:r>
        <w:rPr>
          <w:rFonts w:ascii="Times New Roman"/>
        </w:rPr>
        <w:t>说明见</w:t>
      </w:r>
      <w:r>
        <w:rPr>
          <w:rFonts w:ascii="Times New Roman"/>
        </w:rPr>
        <w:fldChar w:fldCharType="begin"/>
      </w:r>
      <w:r>
        <w:rPr>
          <w:rFonts w:ascii="Times New Roman"/>
        </w:rPr>
        <w:instrText xml:space="preserve"> REF _Ref490569647 \h  \* MERGEFORMAT </w:instrText>
      </w:r>
      <w:r>
        <w:rPr>
          <w:rFonts w:ascii="Times New Roman"/>
        </w:rPr>
      </w:r>
      <w:r>
        <w:rPr>
          <w:rFonts w:ascii="Times New Roman"/>
        </w:rPr>
        <w:fldChar w:fldCharType="separate"/>
      </w:r>
      <w:r w:rsidR="00141073" w:rsidRPr="00141073">
        <w:rPr>
          <w:rFonts w:ascii="Times New Roman"/>
        </w:rPr>
        <w:t>表</w:t>
      </w:r>
      <w:r w:rsidR="00141073" w:rsidRPr="00141073">
        <w:rPr>
          <w:rFonts w:ascii="Times New Roman"/>
        </w:rPr>
        <w:t xml:space="preserve"> 13</w:t>
      </w:r>
      <w:r>
        <w:rPr>
          <w:rFonts w:ascii="Times New Roman"/>
        </w:rPr>
        <w:fldChar w:fldCharType="end"/>
      </w:r>
      <w:r>
        <w:rPr>
          <w:rFonts w:ascii="Times New Roman"/>
        </w:rPr>
        <w:t>。</w:t>
      </w:r>
    </w:p>
    <w:p w:rsidR="00576439" w:rsidRDefault="003235EC">
      <w:pPr>
        <w:pStyle w:val="a8"/>
        <w:ind w:firstLine="420"/>
        <w:jc w:val="center"/>
        <w:rPr>
          <w:rFonts w:eastAsia="黑体"/>
          <w:b w:val="0"/>
          <w:bCs w:val="0"/>
          <w:sz w:val="21"/>
          <w:lang w:val="en-US" w:eastAsia="zh-CN"/>
        </w:rPr>
      </w:pPr>
      <w:bookmarkStart w:id="213" w:name="_Ref490569647"/>
      <w:r>
        <w:rPr>
          <w:rFonts w:eastAsia="黑体"/>
          <w:b w:val="0"/>
          <w:bCs w:val="0"/>
          <w:sz w:val="21"/>
          <w:lang w:val="en-US" w:eastAsia="zh-CN"/>
        </w:rPr>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sidR="00141073">
        <w:rPr>
          <w:rFonts w:eastAsia="黑体"/>
          <w:b w:val="0"/>
          <w:bCs w:val="0"/>
          <w:noProof/>
          <w:sz w:val="21"/>
          <w:lang w:val="en-US" w:eastAsia="zh-CN"/>
        </w:rPr>
        <w:t>13</w:t>
      </w:r>
      <w:r>
        <w:rPr>
          <w:rFonts w:eastAsia="黑体"/>
          <w:b w:val="0"/>
          <w:bCs w:val="0"/>
          <w:sz w:val="21"/>
          <w:lang w:val="en-US" w:eastAsia="zh-CN"/>
        </w:rPr>
        <w:fldChar w:fldCharType="end"/>
      </w:r>
      <w:bookmarkEnd w:id="213"/>
      <w:r>
        <w:rPr>
          <w:rFonts w:eastAsia="黑体"/>
          <w:b w:val="0"/>
          <w:bCs w:val="0"/>
          <w:sz w:val="21"/>
          <w:lang w:val="en-US" w:eastAsia="zh-CN"/>
        </w:rPr>
        <w:t xml:space="preserve"> GNSS</w:t>
      </w:r>
      <w:r>
        <w:rPr>
          <w:rFonts w:eastAsia="黑体"/>
          <w:b w:val="0"/>
          <w:bCs w:val="0"/>
          <w:sz w:val="21"/>
          <w:lang w:val="en-US" w:eastAsia="zh-CN"/>
        </w:rPr>
        <w:t>导航信息文件</w:t>
      </w:r>
      <w:r>
        <w:rPr>
          <w:rFonts w:eastAsia="黑体"/>
          <w:b w:val="0"/>
          <w:bCs w:val="0"/>
          <w:sz w:val="21"/>
          <w:lang w:val="en-US" w:eastAsia="zh-CN"/>
        </w:rPr>
        <w:t>——BDS</w:t>
      </w:r>
      <w:r>
        <w:rPr>
          <w:rFonts w:eastAsia="黑体"/>
          <w:b w:val="0"/>
          <w:bCs w:val="0"/>
          <w:sz w:val="21"/>
          <w:lang w:val="en-US" w:eastAsia="zh-CN"/>
        </w:rPr>
        <w:t>导航文件的数据部分描述</w:t>
      </w:r>
    </w:p>
    <w:tbl>
      <w:tblPr>
        <w:tblW w:w="932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3107"/>
        <w:gridCol w:w="4403"/>
        <w:gridCol w:w="1815"/>
      </w:tblGrid>
      <w:tr w:rsidR="00576439">
        <w:tc>
          <w:tcPr>
            <w:tcW w:w="3107" w:type="dxa"/>
            <w:tcBorders>
              <w:top w:val="single" w:sz="12" w:space="0" w:color="000000"/>
              <w:bottom w:val="double" w:sz="4" w:space="0" w:color="000000"/>
            </w:tcBorders>
            <w:vAlign w:val="center"/>
          </w:tcPr>
          <w:p w:rsidR="00576439" w:rsidRDefault="003235EC">
            <w:pPr>
              <w:spacing w:line="240" w:lineRule="auto"/>
              <w:jc w:val="center"/>
              <w:rPr>
                <w:b/>
                <w:sz w:val="18"/>
                <w:szCs w:val="18"/>
              </w:rPr>
            </w:pPr>
            <w:r>
              <w:rPr>
                <w:b/>
                <w:sz w:val="18"/>
                <w:szCs w:val="18"/>
              </w:rPr>
              <w:t>字段名称</w:t>
            </w:r>
          </w:p>
        </w:tc>
        <w:tc>
          <w:tcPr>
            <w:tcW w:w="4403" w:type="dxa"/>
            <w:tcBorders>
              <w:top w:val="single" w:sz="12" w:space="0" w:color="000000"/>
              <w:bottom w:val="double" w:sz="4" w:space="0" w:color="000000"/>
            </w:tcBorders>
            <w:vAlign w:val="center"/>
          </w:tcPr>
          <w:p w:rsidR="00576439" w:rsidRDefault="003235EC">
            <w:pPr>
              <w:spacing w:line="240" w:lineRule="auto"/>
              <w:jc w:val="center"/>
              <w:rPr>
                <w:b/>
                <w:sz w:val="18"/>
                <w:szCs w:val="18"/>
              </w:rPr>
            </w:pPr>
            <w:r>
              <w:rPr>
                <w:b/>
                <w:sz w:val="18"/>
                <w:szCs w:val="18"/>
              </w:rPr>
              <w:t>描述</w:t>
            </w:r>
          </w:p>
        </w:tc>
        <w:tc>
          <w:tcPr>
            <w:tcW w:w="1815" w:type="dxa"/>
            <w:tcBorders>
              <w:top w:val="single" w:sz="12" w:space="0" w:color="000000"/>
              <w:bottom w:val="double" w:sz="4" w:space="0" w:color="000000"/>
            </w:tcBorders>
            <w:vAlign w:val="center"/>
          </w:tcPr>
          <w:p w:rsidR="00576439" w:rsidRDefault="003235EC">
            <w:pPr>
              <w:spacing w:line="240" w:lineRule="auto"/>
              <w:jc w:val="center"/>
              <w:rPr>
                <w:b/>
                <w:sz w:val="18"/>
                <w:szCs w:val="18"/>
              </w:rPr>
            </w:pPr>
            <w:r>
              <w:rPr>
                <w:b/>
                <w:sz w:val="18"/>
                <w:szCs w:val="18"/>
              </w:rPr>
              <w:t>格式</w:t>
            </w:r>
          </w:p>
          <w:p w:rsidR="00576439" w:rsidRDefault="003235EC">
            <w:pPr>
              <w:spacing w:line="240" w:lineRule="auto"/>
              <w:jc w:val="center"/>
              <w:rPr>
                <w:b/>
                <w:sz w:val="18"/>
                <w:szCs w:val="18"/>
              </w:rPr>
            </w:pPr>
            <w:r>
              <w:rPr>
                <w:b/>
                <w:sz w:val="18"/>
                <w:szCs w:val="18"/>
              </w:rPr>
              <w:t>（</w:t>
            </w:r>
            <w:r>
              <w:rPr>
                <w:b/>
                <w:sz w:val="18"/>
                <w:szCs w:val="18"/>
              </w:rPr>
              <w:t>FORTRAN</w:t>
            </w:r>
            <w:r>
              <w:rPr>
                <w:b/>
                <w:sz w:val="18"/>
                <w:szCs w:val="18"/>
              </w:rPr>
              <w:t>）</w:t>
            </w:r>
          </w:p>
        </w:tc>
      </w:tr>
      <w:tr w:rsidR="004A14A2">
        <w:tc>
          <w:tcPr>
            <w:tcW w:w="3107" w:type="dxa"/>
            <w:tcBorders>
              <w:top w:val="double" w:sz="4" w:space="0" w:color="000000"/>
            </w:tcBorders>
            <w:vAlign w:val="center"/>
          </w:tcPr>
          <w:p w:rsidR="004A14A2" w:rsidRDefault="004A14A2" w:rsidP="004A14A2">
            <w:pPr>
              <w:spacing w:line="240" w:lineRule="auto"/>
              <w:jc w:val="center"/>
              <w:rPr>
                <w:sz w:val="18"/>
                <w:szCs w:val="18"/>
              </w:rPr>
            </w:pPr>
            <w:r>
              <w:rPr>
                <w:sz w:val="18"/>
                <w:szCs w:val="18"/>
              </w:rPr>
              <w:t>SV /EPOCH / SV CLK</w:t>
            </w:r>
          </w:p>
        </w:tc>
        <w:tc>
          <w:tcPr>
            <w:tcW w:w="4403" w:type="dxa"/>
            <w:tcBorders>
              <w:top w:val="double" w:sz="4" w:space="0" w:color="000000"/>
            </w:tcBorders>
          </w:tcPr>
          <w:p w:rsidR="004A14A2" w:rsidRPr="004A14A2" w:rsidRDefault="004A14A2" w:rsidP="004A14A2">
            <w:pPr>
              <w:spacing w:line="240" w:lineRule="auto"/>
              <w:rPr>
                <w:sz w:val="18"/>
                <w:szCs w:val="18"/>
              </w:rPr>
            </w:pPr>
            <w:r w:rsidRPr="004A14A2">
              <w:rPr>
                <w:rFonts w:hint="eastAsia"/>
                <w:sz w:val="18"/>
                <w:szCs w:val="18"/>
              </w:rPr>
              <w:t>-</w:t>
            </w:r>
            <w:r w:rsidRPr="004A14A2">
              <w:rPr>
                <w:rFonts w:hint="eastAsia"/>
                <w:sz w:val="18"/>
                <w:szCs w:val="18"/>
              </w:rPr>
              <w:t>卫星系统（</w:t>
            </w:r>
            <w:r w:rsidRPr="004A14A2">
              <w:rPr>
                <w:rFonts w:hint="eastAsia"/>
                <w:sz w:val="18"/>
                <w:szCs w:val="18"/>
              </w:rPr>
              <w:t>C</w:t>
            </w:r>
            <w:r w:rsidRPr="004A14A2">
              <w:rPr>
                <w:rFonts w:hint="eastAsia"/>
                <w:sz w:val="18"/>
                <w:szCs w:val="18"/>
              </w:rPr>
              <w:t>），卫星号（</w:t>
            </w:r>
            <w:r w:rsidRPr="004A14A2">
              <w:rPr>
                <w:rFonts w:hint="eastAsia"/>
                <w:sz w:val="18"/>
                <w:szCs w:val="18"/>
              </w:rPr>
              <w:t>PRN</w:t>
            </w:r>
            <w:r w:rsidRPr="004A14A2">
              <w:rPr>
                <w:rFonts w:hint="eastAsia"/>
                <w:sz w:val="18"/>
                <w:szCs w:val="18"/>
              </w:rPr>
              <w:t>）</w:t>
            </w:r>
          </w:p>
          <w:p w:rsidR="004A14A2" w:rsidRPr="004A14A2" w:rsidRDefault="004A14A2" w:rsidP="004A14A2">
            <w:pPr>
              <w:spacing w:line="240" w:lineRule="auto"/>
              <w:rPr>
                <w:sz w:val="18"/>
                <w:szCs w:val="18"/>
              </w:rPr>
            </w:pPr>
            <w:r w:rsidRPr="004A14A2">
              <w:rPr>
                <w:sz w:val="18"/>
                <w:szCs w:val="18"/>
              </w:rPr>
              <w:t>-</w:t>
            </w:r>
            <w:r w:rsidRPr="004A14A2">
              <w:rPr>
                <w:rFonts w:hint="eastAsia"/>
                <w:sz w:val="18"/>
                <w:szCs w:val="18"/>
              </w:rPr>
              <w:t>历元：</w:t>
            </w:r>
            <w:r w:rsidRPr="004A14A2">
              <w:rPr>
                <w:rFonts w:hint="eastAsia"/>
                <w:sz w:val="18"/>
                <w:szCs w:val="18"/>
              </w:rPr>
              <w:t xml:space="preserve">Toc </w:t>
            </w:r>
            <w:r w:rsidRPr="004A14A2">
              <w:rPr>
                <w:rFonts w:hint="eastAsia"/>
                <w:sz w:val="18"/>
                <w:szCs w:val="18"/>
              </w:rPr>
              <w:t>钟差</w:t>
            </w:r>
            <w:r w:rsidRPr="004A14A2">
              <w:rPr>
                <w:sz w:val="18"/>
                <w:szCs w:val="18"/>
              </w:rPr>
              <w:t>参数</w:t>
            </w:r>
            <w:r w:rsidRPr="004A14A2">
              <w:rPr>
                <w:rFonts w:hint="eastAsia"/>
                <w:sz w:val="18"/>
                <w:szCs w:val="18"/>
              </w:rPr>
              <w:t>参考时</w:t>
            </w:r>
            <w:r w:rsidRPr="004A14A2">
              <w:rPr>
                <w:rFonts w:hint="eastAsia"/>
                <w:sz w:val="18"/>
                <w:szCs w:val="18"/>
              </w:rPr>
              <w:t xml:space="preserve">         (</w:t>
            </w:r>
            <w:r w:rsidRPr="004A14A2">
              <w:rPr>
                <w:sz w:val="18"/>
                <w:szCs w:val="18"/>
              </w:rPr>
              <w:t>BDT</w:t>
            </w:r>
            <w:r w:rsidRPr="004A14A2">
              <w:rPr>
                <w:rFonts w:hint="eastAsia"/>
                <w:sz w:val="18"/>
                <w:szCs w:val="18"/>
              </w:rPr>
              <w:t>)</w:t>
            </w:r>
          </w:p>
          <w:p w:rsidR="004A14A2" w:rsidRPr="004A14A2" w:rsidRDefault="004A14A2" w:rsidP="004A14A2">
            <w:pPr>
              <w:spacing w:line="240" w:lineRule="auto"/>
              <w:ind w:firstLineChars="100" w:firstLine="180"/>
              <w:rPr>
                <w:sz w:val="18"/>
                <w:szCs w:val="18"/>
              </w:rPr>
            </w:pPr>
            <w:r w:rsidRPr="004A14A2">
              <w:rPr>
                <w:rFonts w:hint="eastAsia"/>
                <w:sz w:val="18"/>
                <w:szCs w:val="18"/>
              </w:rPr>
              <w:t>-</w:t>
            </w:r>
            <w:r w:rsidRPr="004A14A2">
              <w:rPr>
                <w:rFonts w:hint="eastAsia"/>
                <w:sz w:val="18"/>
                <w:szCs w:val="18"/>
              </w:rPr>
              <w:t>年（</w:t>
            </w:r>
            <w:r w:rsidRPr="004A14A2">
              <w:rPr>
                <w:rFonts w:hint="eastAsia"/>
                <w:sz w:val="18"/>
                <w:szCs w:val="18"/>
              </w:rPr>
              <w:t>4</w:t>
            </w:r>
            <w:r w:rsidRPr="004A14A2">
              <w:rPr>
                <w:rFonts w:hint="eastAsia"/>
                <w:sz w:val="18"/>
                <w:szCs w:val="18"/>
              </w:rPr>
              <w:t>位数）</w:t>
            </w:r>
          </w:p>
          <w:p w:rsidR="004A14A2" w:rsidRPr="004A14A2" w:rsidRDefault="004A14A2" w:rsidP="004A14A2">
            <w:pPr>
              <w:spacing w:line="240" w:lineRule="auto"/>
              <w:rPr>
                <w:sz w:val="18"/>
                <w:szCs w:val="18"/>
              </w:rPr>
            </w:pPr>
            <w:r w:rsidRPr="004A14A2">
              <w:rPr>
                <w:rFonts w:hint="eastAsia"/>
                <w:sz w:val="18"/>
                <w:szCs w:val="18"/>
              </w:rPr>
              <w:lastRenderedPageBreak/>
              <w:t xml:space="preserve">  -</w:t>
            </w:r>
            <w:r w:rsidRPr="004A14A2">
              <w:rPr>
                <w:rFonts w:hint="eastAsia"/>
                <w:sz w:val="18"/>
                <w:szCs w:val="18"/>
              </w:rPr>
              <w:t>月，日，时，分，秒</w:t>
            </w:r>
          </w:p>
          <w:p w:rsidR="004A14A2" w:rsidRPr="004A14A2" w:rsidRDefault="004A14A2" w:rsidP="004A14A2">
            <w:pPr>
              <w:spacing w:line="240" w:lineRule="auto"/>
              <w:rPr>
                <w:sz w:val="18"/>
                <w:szCs w:val="18"/>
              </w:rPr>
            </w:pPr>
            <w:r w:rsidRPr="004A14A2">
              <w:rPr>
                <w:rFonts w:hint="eastAsia"/>
                <w:sz w:val="18"/>
                <w:szCs w:val="18"/>
              </w:rPr>
              <w:t>-a</w:t>
            </w:r>
            <w:r w:rsidRPr="004A14A2">
              <w:rPr>
                <w:sz w:val="18"/>
                <w:szCs w:val="18"/>
              </w:rPr>
              <w:t xml:space="preserve">0 </w:t>
            </w:r>
            <w:r w:rsidRPr="004A14A2">
              <w:rPr>
                <w:rFonts w:hint="eastAsia"/>
                <w:sz w:val="18"/>
                <w:szCs w:val="18"/>
              </w:rPr>
              <w:t>卫星钟偏</w:t>
            </w:r>
            <w:r w:rsidRPr="004A14A2">
              <w:rPr>
                <w:sz w:val="18"/>
                <w:szCs w:val="18"/>
              </w:rPr>
              <w:t>系数</w:t>
            </w:r>
            <w:r w:rsidRPr="004A14A2">
              <w:rPr>
                <w:rFonts w:hint="eastAsia"/>
                <w:sz w:val="18"/>
                <w:szCs w:val="18"/>
              </w:rPr>
              <w:t xml:space="preserve"> </w:t>
            </w:r>
            <w:r w:rsidRPr="004A14A2">
              <w:rPr>
                <w:sz w:val="18"/>
                <w:szCs w:val="18"/>
              </w:rPr>
              <w:t xml:space="preserve">     </w:t>
            </w:r>
            <w:r w:rsidRPr="004A14A2">
              <w:rPr>
                <w:rFonts w:hint="eastAsia"/>
                <w:sz w:val="18"/>
                <w:szCs w:val="18"/>
              </w:rPr>
              <w:t xml:space="preserve">        (seconds)</w:t>
            </w:r>
          </w:p>
          <w:p w:rsidR="004A14A2" w:rsidRPr="004A14A2" w:rsidRDefault="004A14A2" w:rsidP="004A14A2">
            <w:pPr>
              <w:spacing w:line="240" w:lineRule="auto"/>
              <w:rPr>
                <w:sz w:val="18"/>
                <w:szCs w:val="18"/>
              </w:rPr>
            </w:pPr>
            <w:r w:rsidRPr="004A14A2">
              <w:rPr>
                <w:rFonts w:hint="eastAsia"/>
                <w:sz w:val="18"/>
                <w:szCs w:val="18"/>
              </w:rPr>
              <w:t>-a</w:t>
            </w:r>
            <w:r w:rsidRPr="004A14A2">
              <w:rPr>
                <w:sz w:val="18"/>
                <w:szCs w:val="18"/>
              </w:rPr>
              <w:t xml:space="preserve">1 </w:t>
            </w:r>
            <w:r w:rsidRPr="004A14A2">
              <w:rPr>
                <w:rFonts w:hint="eastAsia"/>
                <w:sz w:val="18"/>
                <w:szCs w:val="18"/>
              </w:rPr>
              <w:t>卫星</w:t>
            </w:r>
            <w:r w:rsidRPr="004A14A2">
              <w:rPr>
                <w:sz w:val="18"/>
                <w:szCs w:val="18"/>
              </w:rPr>
              <w:t>钟漂系数</w:t>
            </w:r>
            <w:r w:rsidRPr="004A14A2">
              <w:rPr>
                <w:rFonts w:hint="eastAsia"/>
                <w:sz w:val="18"/>
                <w:szCs w:val="18"/>
              </w:rPr>
              <w:t xml:space="preserve">              (sec/sec)</w:t>
            </w:r>
          </w:p>
          <w:p w:rsidR="004A14A2" w:rsidRPr="004A14A2" w:rsidRDefault="004A14A2" w:rsidP="004A14A2">
            <w:pPr>
              <w:spacing w:line="240" w:lineRule="auto"/>
              <w:rPr>
                <w:sz w:val="18"/>
                <w:szCs w:val="18"/>
              </w:rPr>
            </w:pPr>
            <w:r w:rsidRPr="004A14A2">
              <w:rPr>
                <w:rFonts w:hint="eastAsia"/>
                <w:sz w:val="18"/>
                <w:szCs w:val="18"/>
              </w:rPr>
              <w:t>-</w:t>
            </w:r>
            <w:r w:rsidRPr="004A14A2">
              <w:rPr>
                <w:sz w:val="18"/>
                <w:szCs w:val="18"/>
              </w:rPr>
              <w:t xml:space="preserve">a2 </w:t>
            </w:r>
            <w:r w:rsidRPr="004A14A2">
              <w:rPr>
                <w:rFonts w:hint="eastAsia"/>
                <w:sz w:val="18"/>
                <w:szCs w:val="18"/>
              </w:rPr>
              <w:t>卫星</w:t>
            </w:r>
            <w:r w:rsidRPr="004A14A2">
              <w:rPr>
                <w:sz w:val="18"/>
                <w:szCs w:val="18"/>
              </w:rPr>
              <w:t>钟漂移率系数</w:t>
            </w:r>
            <w:r w:rsidRPr="004A14A2">
              <w:rPr>
                <w:rFonts w:hint="eastAsia"/>
                <w:sz w:val="18"/>
                <w:szCs w:val="18"/>
              </w:rPr>
              <w:t xml:space="preserve">         (sec/sec2)</w:t>
            </w:r>
          </w:p>
        </w:tc>
        <w:tc>
          <w:tcPr>
            <w:tcW w:w="1815" w:type="dxa"/>
            <w:tcBorders>
              <w:top w:val="double" w:sz="4" w:space="0" w:color="000000"/>
            </w:tcBorders>
          </w:tcPr>
          <w:p w:rsidR="004A14A2" w:rsidRDefault="004A14A2" w:rsidP="004A14A2">
            <w:pPr>
              <w:spacing w:line="240" w:lineRule="auto"/>
              <w:jc w:val="center"/>
              <w:rPr>
                <w:sz w:val="18"/>
                <w:szCs w:val="18"/>
              </w:rPr>
            </w:pPr>
            <w:r>
              <w:rPr>
                <w:sz w:val="18"/>
                <w:szCs w:val="18"/>
              </w:rPr>
              <w:lastRenderedPageBreak/>
              <w:t>A1</w:t>
            </w:r>
            <w:r>
              <w:rPr>
                <w:sz w:val="18"/>
                <w:szCs w:val="18"/>
              </w:rPr>
              <w:t>，</w:t>
            </w:r>
            <w:r>
              <w:rPr>
                <w:sz w:val="18"/>
                <w:szCs w:val="18"/>
              </w:rPr>
              <w:t>I2.2</w:t>
            </w:r>
            <w:r>
              <w:rPr>
                <w:sz w:val="18"/>
                <w:szCs w:val="18"/>
              </w:rPr>
              <w:t>，</w:t>
            </w:r>
          </w:p>
          <w:p w:rsidR="004A14A2" w:rsidRDefault="004A14A2" w:rsidP="004A14A2">
            <w:pPr>
              <w:spacing w:line="240" w:lineRule="auto"/>
              <w:jc w:val="center"/>
              <w:rPr>
                <w:sz w:val="18"/>
                <w:szCs w:val="18"/>
              </w:rPr>
            </w:pPr>
          </w:p>
          <w:p w:rsidR="004A14A2" w:rsidRDefault="004A14A2" w:rsidP="004A14A2">
            <w:pPr>
              <w:spacing w:line="240" w:lineRule="auto"/>
              <w:jc w:val="center"/>
              <w:rPr>
                <w:sz w:val="18"/>
                <w:szCs w:val="18"/>
              </w:rPr>
            </w:pPr>
            <w:r>
              <w:rPr>
                <w:sz w:val="18"/>
                <w:szCs w:val="18"/>
              </w:rPr>
              <w:t>1X</w:t>
            </w:r>
            <w:r>
              <w:rPr>
                <w:sz w:val="18"/>
                <w:szCs w:val="18"/>
              </w:rPr>
              <w:t>，</w:t>
            </w:r>
            <w:r>
              <w:rPr>
                <w:sz w:val="18"/>
                <w:szCs w:val="18"/>
              </w:rPr>
              <w:t>I4</w:t>
            </w:r>
          </w:p>
          <w:p w:rsidR="004A14A2" w:rsidRDefault="004A14A2" w:rsidP="004A14A2">
            <w:pPr>
              <w:spacing w:line="240" w:lineRule="auto"/>
              <w:jc w:val="center"/>
              <w:rPr>
                <w:sz w:val="18"/>
                <w:szCs w:val="18"/>
              </w:rPr>
            </w:pPr>
            <w:r>
              <w:rPr>
                <w:sz w:val="18"/>
                <w:szCs w:val="18"/>
              </w:rPr>
              <w:lastRenderedPageBreak/>
              <w:t>5</w:t>
            </w:r>
            <w:r>
              <w:rPr>
                <w:sz w:val="18"/>
                <w:szCs w:val="18"/>
              </w:rPr>
              <w:t>（</w:t>
            </w:r>
            <w:r>
              <w:rPr>
                <w:sz w:val="18"/>
                <w:szCs w:val="18"/>
              </w:rPr>
              <w:t>1X</w:t>
            </w:r>
            <w:r>
              <w:rPr>
                <w:sz w:val="18"/>
                <w:szCs w:val="18"/>
              </w:rPr>
              <w:t>，</w:t>
            </w:r>
            <w:r>
              <w:rPr>
                <w:sz w:val="18"/>
                <w:szCs w:val="18"/>
              </w:rPr>
              <w:t>I2.2</w:t>
            </w:r>
            <w:r>
              <w:rPr>
                <w:sz w:val="18"/>
                <w:szCs w:val="18"/>
              </w:rPr>
              <w:t>），</w:t>
            </w:r>
          </w:p>
          <w:p w:rsidR="004A14A2" w:rsidRDefault="004A14A2" w:rsidP="004A14A2">
            <w:pPr>
              <w:spacing w:line="240" w:lineRule="auto"/>
              <w:jc w:val="center"/>
              <w:rPr>
                <w:sz w:val="18"/>
                <w:szCs w:val="18"/>
              </w:rPr>
            </w:pPr>
            <w:r>
              <w:rPr>
                <w:sz w:val="18"/>
                <w:szCs w:val="18"/>
              </w:rPr>
              <w:t>3D19.12</w:t>
            </w:r>
          </w:p>
          <w:p w:rsidR="004A14A2" w:rsidRDefault="004A14A2" w:rsidP="004A14A2">
            <w:pPr>
              <w:spacing w:line="240" w:lineRule="auto"/>
              <w:jc w:val="center"/>
              <w:rPr>
                <w:sz w:val="18"/>
                <w:szCs w:val="18"/>
              </w:rPr>
            </w:pPr>
            <w:r>
              <w:rPr>
                <w:sz w:val="18"/>
                <w:szCs w:val="18"/>
              </w:rPr>
              <w:t>*</w:t>
            </w:r>
            <w:r>
              <w:rPr>
                <w:sz w:val="18"/>
                <w:szCs w:val="18"/>
              </w:rPr>
              <w:t>）</w:t>
            </w:r>
          </w:p>
        </w:tc>
      </w:tr>
      <w:tr w:rsidR="004A14A2">
        <w:tc>
          <w:tcPr>
            <w:tcW w:w="3107" w:type="dxa"/>
            <w:vAlign w:val="center"/>
          </w:tcPr>
          <w:p w:rsidR="004A14A2" w:rsidRDefault="004A14A2" w:rsidP="004A14A2">
            <w:pPr>
              <w:spacing w:line="240" w:lineRule="auto"/>
              <w:jc w:val="center"/>
              <w:rPr>
                <w:sz w:val="18"/>
                <w:szCs w:val="18"/>
              </w:rPr>
            </w:pPr>
            <w:r>
              <w:rPr>
                <w:sz w:val="18"/>
                <w:szCs w:val="18"/>
              </w:rPr>
              <w:lastRenderedPageBreak/>
              <w:t>BROADCAST ORBIT – 1</w:t>
            </w:r>
          </w:p>
        </w:tc>
        <w:tc>
          <w:tcPr>
            <w:tcW w:w="4403" w:type="dxa"/>
            <w:vAlign w:val="center"/>
          </w:tcPr>
          <w:p w:rsidR="004A14A2" w:rsidRPr="004A14A2" w:rsidRDefault="004A14A2" w:rsidP="004A14A2">
            <w:pPr>
              <w:spacing w:line="240" w:lineRule="auto"/>
              <w:rPr>
                <w:sz w:val="18"/>
                <w:szCs w:val="18"/>
              </w:rPr>
            </w:pPr>
            <w:r w:rsidRPr="004A14A2">
              <w:rPr>
                <w:rFonts w:hint="eastAsia"/>
                <w:sz w:val="18"/>
                <w:szCs w:val="18"/>
              </w:rPr>
              <w:t xml:space="preserve">-IODE/AODE </w:t>
            </w:r>
            <w:r w:rsidRPr="004A14A2">
              <w:rPr>
                <w:rFonts w:hint="eastAsia"/>
                <w:sz w:val="18"/>
                <w:szCs w:val="18"/>
              </w:rPr>
              <w:t>星历</w:t>
            </w:r>
            <w:r w:rsidRPr="004A14A2">
              <w:rPr>
                <w:sz w:val="18"/>
                <w:szCs w:val="18"/>
              </w:rPr>
              <w:t>参数版本号</w:t>
            </w:r>
            <w:r w:rsidRPr="004A14A2">
              <w:rPr>
                <w:rFonts w:hint="eastAsia"/>
                <w:sz w:val="18"/>
                <w:szCs w:val="18"/>
              </w:rPr>
              <w:t>/</w:t>
            </w:r>
            <w:r w:rsidRPr="004A14A2">
              <w:rPr>
                <w:rFonts w:hint="eastAsia"/>
                <w:sz w:val="18"/>
                <w:szCs w:val="18"/>
              </w:rPr>
              <w:t>星历</w:t>
            </w:r>
            <w:r w:rsidRPr="004A14A2">
              <w:rPr>
                <w:sz w:val="18"/>
                <w:szCs w:val="18"/>
              </w:rPr>
              <w:t>数据龄期</w:t>
            </w:r>
          </w:p>
          <w:p w:rsidR="004A14A2" w:rsidRPr="004A14A2" w:rsidRDefault="004A14A2" w:rsidP="004A14A2">
            <w:pPr>
              <w:spacing w:line="240" w:lineRule="auto"/>
              <w:rPr>
                <w:sz w:val="18"/>
                <w:szCs w:val="18"/>
              </w:rPr>
            </w:pPr>
            <w:r w:rsidRPr="004A14A2">
              <w:rPr>
                <w:sz w:val="18"/>
                <w:szCs w:val="18"/>
              </w:rPr>
              <w:t xml:space="preserve">   IODE: </w:t>
            </w:r>
            <w:r w:rsidRPr="004A14A2">
              <w:rPr>
                <w:rFonts w:hint="eastAsia"/>
                <w:sz w:val="18"/>
                <w:szCs w:val="18"/>
              </w:rPr>
              <w:t>对应</w:t>
            </w:r>
            <w:r w:rsidRPr="004A14A2">
              <w:rPr>
                <w:sz w:val="18"/>
                <w:szCs w:val="18"/>
              </w:rPr>
              <w:t>B1C</w:t>
            </w:r>
            <w:r w:rsidRPr="004A14A2">
              <w:rPr>
                <w:rFonts w:hint="eastAsia"/>
                <w:sz w:val="18"/>
                <w:szCs w:val="18"/>
              </w:rPr>
              <w:t>、</w:t>
            </w:r>
            <w:r w:rsidRPr="004A14A2">
              <w:rPr>
                <w:sz w:val="18"/>
                <w:szCs w:val="18"/>
              </w:rPr>
              <w:t>B2a</w:t>
            </w:r>
            <w:r w:rsidRPr="004A14A2">
              <w:rPr>
                <w:sz w:val="18"/>
                <w:szCs w:val="18"/>
              </w:rPr>
              <w:t>、</w:t>
            </w:r>
            <w:r w:rsidRPr="004A14A2">
              <w:rPr>
                <w:sz w:val="18"/>
                <w:szCs w:val="18"/>
              </w:rPr>
              <w:t>B2b</w:t>
            </w:r>
            <w:r w:rsidRPr="004A14A2">
              <w:rPr>
                <w:rFonts w:hint="eastAsia"/>
                <w:sz w:val="18"/>
                <w:szCs w:val="18"/>
              </w:rPr>
              <w:t>的</w:t>
            </w:r>
            <w:r w:rsidRPr="004A14A2">
              <w:rPr>
                <w:sz w:val="18"/>
                <w:szCs w:val="18"/>
              </w:rPr>
              <w:t>导航电文</w:t>
            </w:r>
          </w:p>
          <w:p w:rsidR="004A14A2" w:rsidRPr="004A14A2" w:rsidRDefault="004A14A2" w:rsidP="004A14A2">
            <w:pPr>
              <w:spacing w:line="240" w:lineRule="auto"/>
              <w:ind w:firstLineChars="150" w:firstLine="270"/>
              <w:rPr>
                <w:sz w:val="18"/>
                <w:szCs w:val="18"/>
              </w:rPr>
            </w:pPr>
            <w:r w:rsidRPr="004A14A2">
              <w:rPr>
                <w:sz w:val="18"/>
                <w:szCs w:val="18"/>
              </w:rPr>
              <w:t>AODE</w:t>
            </w:r>
            <w:r w:rsidRPr="004A14A2">
              <w:rPr>
                <w:rFonts w:hint="eastAsia"/>
                <w:sz w:val="18"/>
                <w:szCs w:val="18"/>
              </w:rPr>
              <w:t>:</w:t>
            </w:r>
            <w:r w:rsidRPr="004A14A2">
              <w:rPr>
                <w:sz w:val="18"/>
                <w:szCs w:val="18"/>
              </w:rPr>
              <w:t xml:space="preserve"> </w:t>
            </w:r>
            <w:r w:rsidRPr="004A14A2">
              <w:rPr>
                <w:rFonts w:hint="eastAsia"/>
                <w:sz w:val="18"/>
                <w:szCs w:val="18"/>
              </w:rPr>
              <w:t>对应</w:t>
            </w:r>
            <w:r w:rsidRPr="004A14A2">
              <w:rPr>
                <w:sz w:val="18"/>
                <w:szCs w:val="18"/>
              </w:rPr>
              <w:t>B1I</w:t>
            </w:r>
            <w:r w:rsidRPr="004A14A2">
              <w:rPr>
                <w:sz w:val="18"/>
                <w:szCs w:val="18"/>
              </w:rPr>
              <w:t>、</w:t>
            </w:r>
            <w:r w:rsidRPr="004A14A2">
              <w:rPr>
                <w:sz w:val="18"/>
                <w:szCs w:val="18"/>
              </w:rPr>
              <w:t>B2I</w:t>
            </w:r>
            <w:r w:rsidRPr="004A14A2">
              <w:rPr>
                <w:sz w:val="18"/>
                <w:szCs w:val="18"/>
              </w:rPr>
              <w:t>、</w:t>
            </w:r>
            <w:r w:rsidRPr="004A14A2">
              <w:rPr>
                <w:sz w:val="18"/>
                <w:szCs w:val="18"/>
              </w:rPr>
              <w:t>B3I</w:t>
            </w:r>
            <w:r w:rsidRPr="004A14A2">
              <w:rPr>
                <w:sz w:val="18"/>
                <w:szCs w:val="18"/>
              </w:rPr>
              <w:t>的</w:t>
            </w:r>
            <w:r w:rsidRPr="004A14A2">
              <w:rPr>
                <w:rFonts w:hint="eastAsia"/>
                <w:sz w:val="18"/>
                <w:szCs w:val="18"/>
              </w:rPr>
              <w:t>导航电文</w:t>
            </w:r>
            <w:r w:rsidRPr="004A14A2" w:rsidDel="00EE0C43">
              <w:rPr>
                <w:sz w:val="18"/>
                <w:szCs w:val="18"/>
              </w:rPr>
              <w:t xml:space="preserve"> </w:t>
            </w:r>
          </w:p>
          <w:p w:rsidR="004A14A2" w:rsidRPr="004A14A2" w:rsidRDefault="004A14A2" w:rsidP="004A14A2">
            <w:pPr>
              <w:spacing w:line="240" w:lineRule="auto"/>
              <w:rPr>
                <w:sz w:val="18"/>
                <w:szCs w:val="18"/>
              </w:rPr>
            </w:pPr>
            <w:r w:rsidRPr="004A14A2">
              <w:rPr>
                <w:rFonts w:hint="eastAsia"/>
                <w:sz w:val="18"/>
                <w:szCs w:val="18"/>
              </w:rPr>
              <w:t>-Crs</w:t>
            </w:r>
            <w:r w:rsidRPr="004A14A2">
              <w:rPr>
                <w:sz w:val="18"/>
                <w:szCs w:val="18"/>
              </w:rPr>
              <w:t xml:space="preserve"> </w:t>
            </w:r>
            <w:r w:rsidRPr="004A14A2">
              <w:rPr>
                <w:rFonts w:hint="eastAsia"/>
                <w:sz w:val="18"/>
                <w:szCs w:val="18"/>
              </w:rPr>
              <w:t>轨道半径</w:t>
            </w:r>
            <w:r w:rsidRPr="004A14A2">
              <w:rPr>
                <w:sz w:val="18"/>
                <w:szCs w:val="18"/>
              </w:rPr>
              <w:t>的正弦调和改正项的振幅</w:t>
            </w:r>
          </w:p>
          <w:p w:rsidR="004A14A2" w:rsidRPr="004A14A2" w:rsidRDefault="004A14A2" w:rsidP="004A14A2">
            <w:pPr>
              <w:spacing w:line="240" w:lineRule="auto"/>
              <w:ind w:firstLineChars="300" w:firstLine="540"/>
              <w:rPr>
                <w:sz w:val="18"/>
                <w:szCs w:val="18"/>
              </w:rPr>
            </w:pPr>
            <w:r w:rsidRPr="004A14A2">
              <w:rPr>
                <w:rFonts w:hint="eastAsia"/>
                <w:sz w:val="18"/>
                <w:szCs w:val="18"/>
              </w:rPr>
              <w:t xml:space="preserve">                         (meters)</w:t>
            </w:r>
          </w:p>
          <w:p w:rsidR="004A14A2" w:rsidRPr="004A14A2" w:rsidRDefault="004A14A2" w:rsidP="004A14A2">
            <w:pPr>
              <w:spacing w:line="240" w:lineRule="auto"/>
              <w:ind w:left="1080" w:hangingChars="600" w:hanging="1080"/>
              <w:rPr>
                <w:sz w:val="18"/>
                <w:szCs w:val="18"/>
              </w:rPr>
            </w:pPr>
            <w:r w:rsidRPr="004A14A2">
              <w:rPr>
                <w:rFonts w:hint="eastAsia"/>
                <w:sz w:val="18"/>
                <w:szCs w:val="18"/>
              </w:rPr>
              <w:t>-Delta n</w:t>
            </w:r>
            <w:r w:rsidRPr="004A14A2">
              <w:rPr>
                <w:sz w:val="18"/>
                <w:szCs w:val="18"/>
              </w:rPr>
              <w:t xml:space="preserve">0  </w:t>
            </w:r>
            <w:r w:rsidRPr="004A14A2">
              <w:rPr>
                <w:rFonts w:hint="eastAsia"/>
                <w:sz w:val="18"/>
                <w:szCs w:val="18"/>
              </w:rPr>
              <w:t>参考</w:t>
            </w:r>
            <w:r w:rsidRPr="004A14A2">
              <w:rPr>
                <w:sz w:val="18"/>
                <w:szCs w:val="18"/>
              </w:rPr>
              <w:t>时刻卫星平均角速度与计算值之差</w:t>
            </w:r>
            <w:r w:rsidRPr="004A14A2">
              <w:rPr>
                <w:rFonts w:hint="eastAsia"/>
                <w:sz w:val="18"/>
                <w:szCs w:val="18"/>
              </w:rPr>
              <w:t xml:space="preserve">        (</w:t>
            </w:r>
            <w:r w:rsidRPr="004A14A2">
              <w:rPr>
                <w:sz w:val="18"/>
                <w:szCs w:val="18"/>
              </w:rPr>
              <w:t>radians</w:t>
            </w:r>
            <w:r w:rsidRPr="004A14A2">
              <w:rPr>
                <w:rFonts w:hint="eastAsia"/>
                <w:sz w:val="18"/>
                <w:szCs w:val="18"/>
              </w:rPr>
              <w:t>/sec)</w:t>
            </w:r>
          </w:p>
          <w:p w:rsidR="004A14A2" w:rsidRPr="004A14A2" w:rsidRDefault="004A14A2" w:rsidP="004A14A2">
            <w:pPr>
              <w:spacing w:line="240" w:lineRule="auto"/>
              <w:rPr>
                <w:sz w:val="18"/>
                <w:szCs w:val="18"/>
              </w:rPr>
            </w:pPr>
            <w:r w:rsidRPr="004A14A2">
              <w:rPr>
                <w:rFonts w:hint="eastAsia"/>
                <w:sz w:val="18"/>
                <w:szCs w:val="18"/>
              </w:rPr>
              <w:t xml:space="preserve">-M0 </w:t>
            </w:r>
            <w:r w:rsidRPr="004A14A2">
              <w:rPr>
                <w:rFonts w:hint="eastAsia"/>
                <w:sz w:val="18"/>
                <w:szCs w:val="18"/>
              </w:rPr>
              <w:t>参考</w:t>
            </w:r>
            <w:r w:rsidRPr="004A14A2">
              <w:rPr>
                <w:sz w:val="18"/>
                <w:szCs w:val="18"/>
              </w:rPr>
              <w:t>时刻的平近点</w:t>
            </w:r>
            <w:r w:rsidRPr="004A14A2">
              <w:rPr>
                <w:rFonts w:hint="eastAsia"/>
                <w:sz w:val="18"/>
                <w:szCs w:val="18"/>
              </w:rPr>
              <w:t>角</w:t>
            </w:r>
            <w:r w:rsidRPr="004A14A2">
              <w:rPr>
                <w:sz w:val="18"/>
                <w:szCs w:val="18"/>
              </w:rPr>
              <w:t xml:space="preserve">   </w:t>
            </w:r>
            <w:r w:rsidRPr="004A14A2">
              <w:rPr>
                <w:rFonts w:hint="eastAsia"/>
                <w:sz w:val="18"/>
                <w:szCs w:val="18"/>
              </w:rPr>
              <w:t xml:space="preserve">     (radians)</w:t>
            </w:r>
          </w:p>
        </w:tc>
        <w:tc>
          <w:tcPr>
            <w:tcW w:w="1815" w:type="dxa"/>
          </w:tcPr>
          <w:p w:rsidR="004A14A2" w:rsidRDefault="004A14A2" w:rsidP="004A14A2">
            <w:pPr>
              <w:spacing w:line="240" w:lineRule="auto"/>
              <w:jc w:val="center"/>
              <w:rPr>
                <w:sz w:val="18"/>
                <w:szCs w:val="18"/>
              </w:rPr>
            </w:pPr>
            <w:r>
              <w:rPr>
                <w:sz w:val="18"/>
                <w:szCs w:val="18"/>
              </w:rPr>
              <w:t>4X</w:t>
            </w:r>
            <w:r>
              <w:rPr>
                <w:sz w:val="18"/>
                <w:szCs w:val="18"/>
              </w:rPr>
              <w:t>，</w:t>
            </w:r>
            <w:r>
              <w:rPr>
                <w:sz w:val="18"/>
                <w:szCs w:val="18"/>
              </w:rPr>
              <w:t>4D19.12</w:t>
            </w:r>
          </w:p>
          <w:p w:rsidR="004A14A2" w:rsidRDefault="004A14A2" w:rsidP="004A14A2">
            <w:pPr>
              <w:spacing w:line="240" w:lineRule="auto"/>
              <w:jc w:val="center"/>
              <w:rPr>
                <w:sz w:val="18"/>
                <w:szCs w:val="18"/>
              </w:rPr>
            </w:pPr>
          </w:p>
          <w:p w:rsidR="004A14A2" w:rsidRDefault="004A14A2" w:rsidP="004A14A2">
            <w:pPr>
              <w:spacing w:line="240" w:lineRule="auto"/>
              <w:jc w:val="center"/>
              <w:rPr>
                <w:sz w:val="18"/>
                <w:szCs w:val="18"/>
              </w:rPr>
            </w:pPr>
            <w:r>
              <w:rPr>
                <w:sz w:val="18"/>
                <w:szCs w:val="18"/>
              </w:rPr>
              <w:t>**)</w:t>
            </w:r>
          </w:p>
        </w:tc>
      </w:tr>
      <w:tr w:rsidR="004A14A2">
        <w:tc>
          <w:tcPr>
            <w:tcW w:w="3107" w:type="dxa"/>
            <w:vAlign w:val="center"/>
          </w:tcPr>
          <w:p w:rsidR="004A14A2" w:rsidRDefault="004A14A2" w:rsidP="004A14A2">
            <w:pPr>
              <w:spacing w:line="240" w:lineRule="auto"/>
              <w:jc w:val="center"/>
              <w:rPr>
                <w:sz w:val="18"/>
                <w:szCs w:val="18"/>
              </w:rPr>
            </w:pPr>
            <w:r>
              <w:rPr>
                <w:sz w:val="18"/>
                <w:szCs w:val="18"/>
              </w:rPr>
              <w:t>BROADCAST ORBIT – 2</w:t>
            </w:r>
          </w:p>
        </w:tc>
        <w:tc>
          <w:tcPr>
            <w:tcW w:w="4403" w:type="dxa"/>
            <w:vAlign w:val="center"/>
          </w:tcPr>
          <w:p w:rsidR="004A14A2" w:rsidRPr="004A14A2" w:rsidRDefault="004A14A2" w:rsidP="004A14A2">
            <w:pPr>
              <w:spacing w:line="240" w:lineRule="auto"/>
              <w:rPr>
                <w:sz w:val="18"/>
                <w:szCs w:val="18"/>
              </w:rPr>
            </w:pPr>
            <w:r w:rsidRPr="004A14A2">
              <w:rPr>
                <w:rFonts w:hint="eastAsia"/>
                <w:sz w:val="18"/>
                <w:szCs w:val="18"/>
              </w:rPr>
              <w:t>-Cuc</w:t>
            </w:r>
            <w:r w:rsidRPr="004A14A2">
              <w:rPr>
                <w:sz w:val="18"/>
                <w:szCs w:val="18"/>
              </w:rPr>
              <w:t xml:space="preserve"> </w:t>
            </w:r>
            <w:r w:rsidRPr="004A14A2">
              <w:rPr>
                <w:rFonts w:hint="eastAsia"/>
                <w:sz w:val="18"/>
                <w:szCs w:val="18"/>
              </w:rPr>
              <w:t>纬度</w:t>
            </w:r>
            <w:r w:rsidRPr="004A14A2">
              <w:rPr>
                <w:sz w:val="18"/>
                <w:szCs w:val="18"/>
              </w:rPr>
              <w:t>幅角的</w:t>
            </w:r>
            <w:r w:rsidRPr="004A14A2">
              <w:rPr>
                <w:rFonts w:hint="eastAsia"/>
                <w:sz w:val="18"/>
                <w:szCs w:val="18"/>
              </w:rPr>
              <w:t>余</w:t>
            </w:r>
            <w:r w:rsidRPr="004A14A2">
              <w:rPr>
                <w:sz w:val="18"/>
                <w:szCs w:val="18"/>
              </w:rPr>
              <w:t>弦调和改正项的振幅</w:t>
            </w:r>
          </w:p>
          <w:p w:rsidR="004A14A2" w:rsidRPr="004A14A2" w:rsidRDefault="004A14A2" w:rsidP="004A14A2">
            <w:pPr>
              <w:spacing w:line="240" w:lineRule="auto"/>
              <w:ind w:firstLineChars="300" w:firstLine="540"/>
              <w:rPr>
                <w:sz w:val="18"/>
                <w:szCs w:val="18"/>
              </w:rPr>
            </w:pPr>
            <w:r w:rsidRPr="004A14A2">
              <w:rPr>
                <w:rFonts w:hint="eastAsia"/>
                <w:sz w:val="18"/>
                <w:szCs w:val="18"/>
              </w:rPr>
              <w:t xml:space="preserve">                        (radians)</w:t>
            </w:r>
          </w:p>
          <w:p w:rsidR="004A14A2" w:rsidRPr="004A14A2" w:rsidRDefault="004A14A2" w:rsidP="004A14A2">
            <w:pPr>
              <w:spacing w:line="240" w:lineRule="auto"/>
              <w:rPr>
                <w:sz w:val="18"/>
                <w:szCs w:val="18"/>
              </w:rPr>
            </w:pPr>
            <w:r w:rsidRPr="004A14A2">
              <w:rPr>
                <w:rFonts w:hint="eastAsia"/>
                <w:sz w:val="18"/>
                <w:szCs w:val="18"/>
              </w:rPr>
              <w:t>-e</w:t>
            </w:r>
            <w:r w:rsidRPr="004A14A2">
              <w:rPr>
                <w:sz w:val="18"/>
                <w:szCs w:val="18"/>
              </w:rPr>
              <w:t xml:space="preserve"> </w:t>
            </w:r>
            <w:r w:rsidRPr="004A14A2">
              <w:rPr>
                <w:rFonts w:hint="eastAsia"/>
                <w:sz w:val="18"/>
                <w:szCs w:val="18"/>
              </w:rPr>
              <w:t>偏心率</w:t>
            </w:r>
            <w:r w:rsidRPr="004A14A2">
              <w:rPr>
                <w:rFonts w:hint="eastAsia"/>
                <w:sz w:val="18"/>
                <w:szCs w:val="18"/>
              </w:rPr>
              <w:t xml:space="preserve">                </w:t>
            </w:r>
            <w:r w:rsidRPr="004A14A2">
              <w:rPr>
                <w:sz w:val="18"/>
                <w:szCs w:val="18"/>
              </w:rPr>
              <w:t xml:space="preserve">             </w:t>
            </w:r>
          </w:p>
          <w:p w:rsidR="004A14A2" w:rsidRPr="004A14A2" w:rsidRDefault="004A14A2" w:rsidP="004A14A2">
            <w:pPr>
              <w:spacing w:line="240" w:lineRule="auto"/>
              <w:rPr>
                <w:sz w:val="18"/>
                <w:szCs w:val="18"/>
              </w:rPr>
            </w:pPr>
            <w:r w:rsidRPr="004A14A2">
              <w:rPr>
                <w:rFonts w:hint="eastAsia"/>
                <w:sz w:val="18"/>
                <w:szCs w:val="18"/>
              </w:rPr>
              <w:t>-Cus</w:t>
            </w:r>
            <w:r w:rsidRPr="004A14A2">
              <w:rPr>
                <w:rFonts w:hint="eastAsia"/>
                <w:sz w:val="18"/>
                <w:szCs w:val="18"/>
              </w:rPr>
              <w:t>纬度</w:t>
            </w:r>
            <w:r w:rsidRPr="004A14A2">
              <w:rPr>
                <w:sz w:val="18"/>
                <w:szCs w:val="18"/>
              </w:rPr>
              <w:t>幅角的正弦调和改正项的振幅</w:t>
            </w:r>
          </w:p>
          <w:p w:rsidR="004A14A2" w:rsidRPr="004A14A2" w:rsidRDefault="004A14A2" w:rsidP="004A14A2">
            <w:pPr>
              <w:spacing w:line="240" w:lineRule="auto"/>
              <w:ind w:firstLineChars="350" w:firstLine="630"/>
              <w:rPr>
                <w:sz w:val="18"/>
                <w:szCs w:val="18"/>
              </w:rPr>
            </w:pPr>
            <w:r w:rsidRPr="004A14A2">
              <w:rPr>
                <w:rFonts w:hint="eastAsia"/>
                <w:sz w:val="18"/>
                <w:szCs w:val="18"/>
              </w:rPr>
              <w:t xml:space="preserve">                       (</w:t>
            </w:r>
            <w:r w:rsidRPr="004A14A2">
              <w:rPr>
                <w:sz w:val="18"/>
                <w:szCs w:val="18"/>
              </w:rPr>
              <w:t>radians</w:t>
            </w:r>
            <w:r w:rsidRPr="004A14A2">
              <w:rPr>
                <w:rFonts w:hint="eastAsia"/>
                <w:sz w:val="18"/>
                <w:szCs w:val="18"/>
              </w:rPr>
              <w:t>)</w:t>
            </w:r>
          </w:p>
          <w:p w:rsidR="004A14A2" w:rsidRPr="004A14A2" w:rsidRDefault="004A14A2" w:rsidP="004A14A2">
            <w:pPr>
              <w:spacing w:line="240" w:lineRule="auto"/>
              <w:ind w:left="540" w:hangingChars="300" w:hanging="540"/>
              <w:rPr>
                <w:sz w:val="18"/>
                <w:szCs w:val="18"/>
              </w:rPr>
            </w:pPr>
            <w:r w:rsidRPr="004A14A2">
              <w:rPr>
                <w:rFonts w:hint="eastAsia"/>
                <w:sz w:val="18"/>
                <w:szCs w:val="18"/>
              </w:rPr>
              <w:t>-</w:t>
            </w:r>
            <w:r w:rsidRPr="004A14A2">
              <w:rPr>
                <w:rFonts w:hint="eastAsia"/>
                <w:sz w:val="18"/>
                <w:szCs w:val="18"/>
              </w:rPr>
              <w:t>Δ</w:t>
            </w:r>
            <w:r w:rsidRPr="004A14A2">
              <w:rPr>
                <w:sz w:val="18"/>
                <w:szCs w:val="18"/>
              </w:rPr>
              <w:t>A</w:t>
            </w:r>
            <w:r w:rsidRPr="004A14A2">
              <w:rPr>
                <w:rFonts w:hint="eastAsia"/>
                <w:sz w:val="18"/>
                <w:szCs w:val="18"/>
              </w:rPr>
              <w:t>/sqrt</w:t>
            </w:r>
            <w:r w:rsidRPr="004A14A2">
              <w:rPr>
                <w:sz w:val="18"/>
                <w:szCs w:val="18"/>
              </w:rPr>
              <w:t>(A)</w:t>
            </w:r>
            <w:r w:rsidRPr="004A14A2">
              <w:rPr>
                <w:rFonts w:hint="eastAsia"/>
                <w:sz w:val="18"/>
                <w:szCs w:val="18"/>
              </w:rPr>
              <w:t xml:space="preserve"> </w:t>
            </w:r>
            <w:r w:rsidRPr="004A14A2">
              <w:rPr>
                <w:rFonts w:hint="eastAsia"/>
                <w:sz w:val="18"/>
                <w:szCs w:val="18"/>
              </w:rPr>
              <w:t>参考</w:t>
            </w:r>
            <w:r w:rsidRPr="004A14A2">
              <w:rPr>
                <w:sz w:val="18"/>
                <w:szCs w:val="18"/>
              </w:rPr>
              <w:t>时刻长半轴相对于参考值的偏差</w:t>
            </w:r>
            <w:r w:rsidRPr="004A14A2">
              <w:rPr>
                <w:rFonts w:hint="eastAsia"/>
                <w:sz w:val="18"/>
                <w:szCs w:val="18"/>
              </w:rPr>
              <w:t>/</w:t>
            </w:r>
            <w:r w:rsidRPr="004A14A2">
              <w:rPr>
                <w:rFonts w:hint="eastAsia"/>
                <w:sz w:val="18"/>
                <w:szCs w:val="18"/>
              </w:rPr>
              <w:t>长半轴</w:t>
            </w:r>
            <w:r w:rsidRPr="004A14A2">
              <w:rPr>
                <w:sz w:val="18"/>
                <w:szCs w:val="18"/>
              </w:rPr>
              <w:t>的平方根</w:t>
            </w:r>
            <w:r w:rsidRPr="004A14A2">
              <w:rPr>
                <w:rFonts w:hint="eastAsia"/>
                <w:sz w:val="18"/>
                <w:szCs w:val="18"/>
              </w:rPr>
              <w:t xml:space="preserve"> </w:t>
            </w:r>
            <w:r w:rsidRPr="004A14A2">
              <w:rPr>
                <w:sz w:val="18"/>
                <w:szCs w:val="18"/>
              </w:rPr>
              <w:t xml:space="preserve"> </w:t>
            </w:r>
            <w:r w:rsidRPr="004A14A2">
              <w:rPr>
                <w:rFonts w:hint="eastAsia"/>
                <w:sz w:val="18"/>
                <w:szCs w:val="18"/>
              </w:rPr>
              <w:t xml:space="preserve">   </w:t>
            </w:r>
          </w:p>
          <w:p w:rsidR="004A14A2" w:rsidRPr="004A14A2" w:rsidRDefault="004A14A2" w:rsidP="004A14A2">
            <w:pPr>
              <w:spacing w:line="240" w:lineRule="auto"/>
              <w:ind w:leftChars="300" w:left="630" w:firstLineChars="700" w:firstLine="1260"/>
              <w:rPr>
                <w:sz w:val="18"/>
                <w:szCs w:val="18"/>
              </w:rPr>
            </w:pPr>
            <w:r w:rsidRPr="004A14A2">
              <w:rPr>
                <w:rFonts w:hint="eastAsia"/>
                <w:sz w:val="18"/>
                <w:szCs w:val="18"/>
              </w:rPr>
              <w:t>(</w:t>
            </w:r>
            <w:r w:rsidRPr="004A14A2">
              <w:rPr>
                <w:sz w:val="18"/>
                <w:szCs w:val="18"/>
              </w:rPr>
              <w:t>meters</w:t>
            </w:r>
            <w:r w:rsidRPr="004A14A2">
              <w:rPr>
                <w:rFonts w:hint="eastAsia"/>
                <w:sz w:val="18"/>
                <w:szCs w:val="18"/>
              </w:rPr>
              <w:t>)</w:t>
            </w:r>
            <w:r w:rsidRPr="004A14A2">
              <w:rPr>
                <w:sz w:val="18"/>
                <w:szCs w:val="18"/>
              </w:rPr>
              <w:t>/sqrt(m))</w:t>
            </w:r>
          </w:p>
          <w:p w:rsidR="004A14A2" w:rsidRPr="004A14A2" w:rsidRDefault="004A14A2" w:rsidP="004A14A2">
            <w:pPr>
              <w:spacing w:line="240" w:lineRule="auto"/>
              <w:ind w:firstLineChars="200" w:firstLine="360"/>
              <w:rPr>
                <w:sz w:val="18"/>
                <w:szCs w:val="18"/>
              </w:rPr>
            </w:pPr>
            <w:r w:rsidRPr="004A14A2">
              <w:rPr>
                <w:rFonts w:hint="eastAsia"/>
                <w:sz w:val="18"/>
                <w:szCs w:val="18"/>
              </w:rPr>
              <w:t>Δ</w:t>
            </w:r>
            <w:r w:rsidRPr="004A14A2">
              <w:rPr>
                <w:sz w:val="18"/>
                <w:szCs w:val="18"/>
              </w:rPr>
              <w:t xml:space="preserve">A: </w:t>
            </w:r>
            <w:r w:rsidRPr="004A14A2">
              <w:rPr>
                <w:rFonts w:hint="eastAsia"/>
                <w:sz w:val="18"/>
                <w:szCs w:val="18"/>
              </w:rPr>
              <w:t>对应</w:t>
            </w:r>
            <w:r w:rsidRPr="004A14A2">
              <w:rPr>
                <w:sz w:val="18"/>
                <w:szCs w:val="18"/>
              </w:rPr>
              <w:t>B1C</w:t>
            </w:r>
            <w:r w:rsidRPr="004A14A2">
              <w:rPr>
                <w:rFonts w:hint="eastAsia"/>
                <w:sz w:val="18"/>
                <w:szCs w:val="18"/>
              </w:rPr>
              <w:t>、</w:t>
            </w:r>
            <w:r w:rsidRPr="004A14A2">
              <w:rPr>
                <w:sz w:val="18"/>
                <w:szCs w:val="18"/>
              </w:rPr>
              <w:t>B2a</w:t>
            </w:r>
            <w:r w:rsidRPr="004A14A2">
              <w:rPr>
                <w:sz w:val="18"/>
                <w:szCs w:val="18"/>
              </w:rPr>
              <w:t>、</w:t>
            </w:r>
            <w:r w:rsidRPr="004A14A2">
              <w:rPr>
                <w:sz w:val="18"/>
                <w:szCs w:val="18"/>
              </w:rPr>
              <w:t>B2b</w:t>
            </w:r>
            <w:r w:rsidRPr="004A14A2">
              <w:rPr>
                <w:rFonts w:hint="eastAsia"/>
                <w:sz w:val="18"/>
                <w:szCs w:val="18"/>
              </w:rPr>
              <w:t>的</w:t>
            </w:r>
            <w:r w:rsidRPr="004A14A2">
              <w:rPr>
                <w:sz w:val="18"/>
                <w:szCs w:val="18"/>
              </w:rPr>
              <w:t>导航电文</w:t>
            </w:r>
          </w:p>
          <w:p w:rsidR="004A14A2" w:rsidRPr="004A14A2" w:rsidRDefault="004A14A2" w:rsidP="004A14A2">
            <w:pPr>
              <w:spacing w:line="240" w:lineRule="auto"/>
              <w:ind w:leftChars="150" w:left="2655" w:hangingChars="1300" w:hanging="2340"/>
              <w:rPr>
                <w:sz w:val="18"/>
                <w:szCs w:val="18"/>
              </w:rPr>
            </w:pPr>
            <w:r w:rsidRPr="004A14A2">
              <w:rPr>
                <w:rFonts w:hint="eastAsia"/>
                <w:sz w:val="18"/>
                <w:szCs w:val="18"/>
              </w:rPr>
              <w:t>sqrt</w:t>
            </w:r>
            <w:r w:rsidRPr="004A14A2">
              <w:rPr>
                <w:sz w:val="18"/>
                <w:szCs w:val="18"/>
              </w:rPr>
              <w:t xml:space="preserve">(A): </w:t>
            </w:r>
            <w:r w:rsidRPr="004A14A2">
              <w:rPr>
                <w:rFonts w:hint="eastAsia"/>
                <w:sz w:val="18"/>
                <w:szCs w:val="18"/>
              </w:rPr>
              <w:t>对应</w:t>
            </w:r>
            <w:r w:rsidRPr="004A14A2">
              <w:rPr>
                <w:sz w:val="18"/>
                <w:szCs w:val="18"/>
              </w:rPr>
              <w:t>B1I</w:t>
            </w:r>
            <w:r w:rsidRPr="004A14A2">
              <w:rPr>
                <w:sz w:val="18"/>
                <w:szCs w:val="18"/>
              </w:rPr>
              <w:t>、</w:t>
            </w:r>
            <w:r w:rsidRPr="004A14A2">
              <w:rPr>
                <w:sz w:val="18"/>
                <w:szCs w:val="18"/>
              </w:rPr>
              <w:t>B2I</w:t>
            </w:r>
            <w:r w:rsidRPr="004A14A2">
              <w:rPr>
                <w:sz w:val="18"/>
                <w:szCs w:val="18"/>
              </w:rPr>
              <w:t>、</w:t>
            </w:r>
            <w:r w:rsidRPr="004A14A2">
              <w:rPr>
                <w:sz w:val="18"/>
                <w:szCs w:val="18"/>
              </w:rPr>
              <w:t>B3I</w:t>
            </w:r>
            <w:r w:rsidRPr="004A14A2">
              <w:rPr>
                <w:sz w:val="18"/>
                <w:szCs w:val="18"/>
              </w:rPr>
              <w:t>的</w:t>
            </w:r>
            <w:r w:rsidRPr="004A14A2">
              <w:rPr>
                <w:rFonts w:hint="eastAsia"/>
                <w:sz w:val="18"/>
                <w:szCs w:val="18"/>
              </w:rPr>
              <w:t>导航电文</w:t>
            </w:r>
          </w:p>
        </w:tc>
        <w:tc>
          <w:tcPr>
            <w:tcW w:w="1815" w:type="dxa"/>
          </w:tcPr>
          <w:p w:rsidR="004A14A2" w:rsidRDefault="004A14A2" w:rsidP="004A14A2">
            <w:pPr>
              <w:spacing w:line="240" w:lineRule="auto"/>
              <w:jc w:val="center"/>
              <w:rPr>
                <w:sz w:val="18"/>
                <w:szCs w:val="18"/>
              </w:rPr>
            </w:pPr>
            <w:r>
              <w:rPr>
                <w:sz w:val="18"/>
                <w:szCs w:val="18"/>
              </w:rPr>
              <w:t>4X</w:t>
            </w:r>
            <w:r>
              <w:rPr>
                <w:sz w:val="18"/>
                <w:szCs w:val="18"/>
              </w:rPr>
              <w:t>，</w:t>
            </w:r>
            <w:r>
              <w:rPr>
                <w:sz w:val="18"/>
                <w:szCs w:val="18"/>
              </w:rPr>
              <w:t>4D19.12</w:t>
            </w:r>
          </w:p>
        </w:tc>
      </w:tr>
      <w:tr w:rsidR="004A14A2">
        <w:tc>
          <w:tcPr>
            <w:tcW w:w="3107" w:type="dxa"/>
            <w:vAlign w:val="center"/>
          </w:tcPr>
          <w:p w:rsidR="004A14A2" w:rsidRDefault="004A14A2" w:rsidP="004A14A2">
            <w:pPr>
              <w:spacing w:line="240" w:lineRule="auto"/>
              <w:jc w:val="center"/>
              <w:rPr>
                <w:sz w:val="18"/>
                <w:szCs w:val="18"/>
              </w:rPr>
            </w:pPr>
            <w:r>
              <w:rPr>
                <w:sz w:val="18"/>
                <w:szCs w:val="18"/>
              </w:rPr>
              <w:t>BROADCAST ORBIT – 3</w:t>
            </w:r>
          </w:p>
        </w:tc>
        <w:tc>
          <w:tcPr>
            <w:tcW w:w="4403" w:type="dxa"/>
            <w:vAlign w:val="center"/>
          </w:tcPr>
          <w:p w:rsidR="004A14A2" w:rsidRPr="004A14A2" w:rsidRDefault="004A14A2" w:rsidP="004A14A2">
            <w:pPr>
              <w:spacing w:line="240" w:lineRule="auto"/>
              <w:rPr>
                <w:sz w:val="18"/>
                <w:szCs w:val="18"/>
              </w:rPr>
            </w:pPr>
            <w:r w:rsidRPr="004A14A2">
              <w:rPr>
                <w:rFonts w:hint="eastAsia"/>
                <w:sz w:val="18"/>
                <w:szCs w:val="18"/>
              </w:rPr>
              <w:t xml:space="preserve">-Toe </w:t>
            </w:r>
            <w:r w:rsidRPr="004A14A2">
              <w:rPr>
                <w:rFonts w:hint="eastAsia"/>
                <w:sz w:val="18"/>
                <w:szCs w:val="18"/>
              </w:rPr>
              <w:t>星历</w:t>
            </w:r>
            <w:r w:rsidRPr="004A14A2">
              <w:rPr>
                <w:sz w:val="18"/>
                <w:szCs w:val="18"/>
              </w:rPr>
              <w:t>参考时刻</w:t>
            </w:r>
            <w:r w:rsidRPr="004A14A2">
              <w:rPr>
                <w:rFonts w:hint="eastAsia"/>
                <w:sz w:val="18"/>
                <w:szCs w:val="18"/>
              </w:rPr>
              <w:t xml:space="preserve">   </w:t>
            </w:r>
            <w:r w:rsidRPr="004A14A2">
              <w:rPr>
                <w:sz w:val="18"/>
                <w:szCs w:val="18"/>
              </w:rPr>
              <w:t xml:space="preserve">    </w:t>
            </w:r>
            <w:r w:rsidRPr="004A14A2">
              <w:rPr>
                <w:rFonts w:hint="eastAsia"/>
                <w:sz w:val="18"/>
                <w:szCs w:val="18"/>
              </w:rPr>
              <w:t xml:space="preserve">      </w:t>
            </w:r>
            <w:r w:rsidRPr="004A14A2">
              <w:rPr>
                <w:sz w:val="18"/>
                <w:szCs w:val="18"/>
              </w:rPr>
              <w:t>(sec,</w:t>
            </w:r>
            <w:r w:rsidRPr="004A14A2">
              <w:rPr>
                <w:rFonts w:hint="eastAsia"/>
                <w:sz w:val="18"/>
                <w:szCs w:val="18"/>
              </w:rPr>
              <w:t>BDT)</w:t>
            </w:r>
          </w:p>
          <w:p w:rsidR="004A14A2" w:rsidRPr="004A14A2" w:rsidRDefault="004A14A2" w:rsidP="004A14A2">
            <w:pPr>
              <w:spacing w:line="240" w:lineRule="auto"/>
              <w:rPr>
                <w:sz w:val="18"/>
                <w:szCs w:val="18"/>
              </w:rPr>
            </w:pPr>
            <w:r w:rsidRPr="004A14A2">
              <w:rPr>
                <w:rFonts w:hint="eastAsia"/>
                <w:sz w:val="18"/>
                <w:szCs w:val="18"/>
              </w:rPr>
              <w:t>-Cic</w:t>
            </w:r>
            <w:r w:rsidRPr="004A14A2">
              <w:rPr>
                <w:sz w:val="18"/>
                <w:szCs w:val="18"/>
              </w:rPr>
              <w:t xml:space="preserve"> </w:t>
            </w:r>
            <w:r w:rsidRPr="004A14A2">
              <w:rPr>
                <w:rFonts w:hint="eastAsia"/>
                <w:sz w:val="18"/>
                <w:szCs w:val="18"/>
              </w:rPr>
              <w:t>轨道倾角</w:t>
            </w:r>
            <w:r w:rsidRPr="004A14A2">
              <w:rPr>
                <w:sz w:val="18"/>
                <w:szCs w:val="18"/>
              </w:rPr>
              <w:t>的</w:t>
            </w:r>
            <w:r w:rsidRPr="004A14A2">
              <w:rPr>
                <w:rFonts w:hint="eastAsia"/>
                <w:sz w:val="18"/>
                <w:szCs w:val="18"/>
              </w:rPr>
              <w:t>余</w:t>
            </w:r>
            <w:r w:rsidRPr="004A14A2">
              <w:rPr>
                <w:sz w:val="18"/>
                <w:szCs w:val="18"/>
              </w:rPr>
              <w:t>弦调和改正项的振幅</w:t>
            </w:r>
          </w:p>
          <w:p w:rsidR="004A14A2" w:rsidRPr="004A14A2" w:rsidRDefault="004A14A2" w:rsidP="004A14A2">
            <w:pPr>
              <w:spacing w:line="240" w:lineRule="auto"/>
              <w:ind w:firstLineChars="300" w:firstLine="540"/>
              <w:rPr>
                <w:sz w:val="18"/>
                <w:szCs w:val="18"/>
              </w:rPr>
            </w:pPr>
            <w:r w:rsidRPr="004A14A2">
              <w:rPr>
                <w:rFonts w:hint="eastAsia"/>
                <w:sz w:val="18"/>
                <w:szCs w:val="18"/>
              </w:rPr>
              <w:t xml:space="preserve">                </w:t>
            </w:r>
            <w:r w:rsidRPr="004A14A2">
              <w:rPr>
                <w:sz w:val="18"/>
                <w:szCs w:val="18"/>
              </w:rPr>
              <w:t xml:space="preserve"> </w:t>
            </w:r>
            <w:r w:rsidRPr="004A14A2">
              <w:rPr>
                <w:rFonts w:hint="eastAsia"/>
                <w:sz w:val="18"/>
                <w:szCs w:val="18"/>
              </w:rPr>
              <w:t xml:space="preserve">       (radians)</w:t>
            </w:r>
          </w:p>
          <w:p w:rsidR="004A14A2" w:rsidRPr="004A14A2" w:rsidRDefault="004A14A2" w:rsidP="004A14A2">
            <w:pPr>
              <w:spacing w:line="240" w:lineRule="auto"/>
              <w:rPr>
                <w:sz w:val="18"/>
                <w:szCs w:val="18"/>
              </w:rPr>
            </w:pPr>
            <w:r w:rsidRPr="004A14A2">
              <w:rPr>
                <w:rFonts w:hint="eastAsia"/>
                <w:sz w:val="18"/>
                <w:szCs w:val="18"/>
              </w:rPr>
              <w:t xml:space="preserve">-OMEGA0 </w:t>
            </w:r>
            <w:r w:rsidRPr="004A14A2">
              <w:rPr>
                <w:rFonts w:hint="eastAsia"/>
                <w:sz w:val="18"/>
                <w:szCs w:val="18"/>
              </w:rPr>
              <w:t>周</w:t>
            </w:r>
            <w:r w:rsidRPr="004A14A2">
              <w:rPr>
                <w:sz w:val="18"/>
                <w:szCs w:val="18"/>
              </w:rPr>
              <w:t>历元零时刻计算的升交点经度</w:t>
            </w:r>
          </w:p>
          <w:p w:rsidR="004A14A2" w:rsidRPr="004A14A2" w:rsidRDefault="004A14A2" w:rsidP="004A14A2">
            <w:pPr>
              <w:spacing w:line="240" w:lineRule="auto"/>
              <w:ind w:firstLineChars="450" w:firstLine="810"/>
              <w:rPr>
                <w:sz w:val="18"/>
                <w:szCs w:val="18"/>
              </w:rPr>
            </w:pPr>
            <w:r w:rsidRPr="004A14A2">
              <w:rPr>
                <w:rFonts w:hint="eastAsia"/>
                <w:sz w:val="18"/>
                <w:szCs w:val="18"/>
              </w:rPr>
              <w:t xml:space="preserve">            </w:t>
            </w:r>
            <w:r w:rsidRPr="004A14A2">
              <w:rPr>
                <w:sz w:val="18"/>
                <w:szCs w:val="18"/>
              </w:rPr>
              <w:t xml:space="preserve"> </w:t>
            </w:r>
            <w:r w:rsidRPr="004A14A2">
              <w:rPr>
                <w:rFonts w:hint="eastAsia"/>
                <w:sz w:val="18"/>
                <w:szCs w:val="18"/>
              </w:rPr>
              <w:t xml:space="preserve">        (</w:t>
            </w:r>
            <w:r w:rsidRPr="004A14A2">
              <w:rPr>
                <w:sz w:val="18"/>
                <w:szCs w:val="18"/>
              </w:rPr>
              <w:t>radians</w:t>
            </w:r>
            <w:r w:rsidRPr="004A14A2">
              <w:rPr>
                <w:rFonts w:hint="eastAsia"/>
                <w:sz w:val="18"/>
                <w:szCs w:val="18"/>
              </w:rPr>
              <w:t>)</w:t>
            </w:r>
          </w:p>
          <w:p w:rsidR="004A14A2" w:rsidRPr="004A14A2" w:rsidRDefault="004A14A2" w:rsidP="004A14A2">
            <w:pPr>
              <w:spacing w:line="240" w:lineRule="auto"/>
              <w:rPr>
                <w:sz w:val="18"/>
                <w:szCs w:val="18"/>
              </w:rPr>
            </w:pPr>
            <w:r w:rsidRPr="004A14A2">
              <w:rPr>
                <w:rFonts w:hint="eastAsia"/>
                <w:sz w:val="18"/>
                <w:szCs w:val="18"/>
              </w:rPr>
              <w:t xml:space="preserve">-Cis </w:t>
            </w:r>
            <w:r w:rsidRPr="004A14A2">
              <w:rPr>
                <w:rFonts w:hint="eastAsia"/>
                <w:sz w:val="18"/>
                <w:szCs w:val="18"/>
              </w:rPr>
              <w:t>轨道倾角</w:t>
            </w:r>
            <w:r w:rsidRPr="004A14A2">
              <w:rPr>
                <w:sz w:val="18"/>
                <w:szCs w:val="18"/>
              </w:rPr>
              <w:t>的正弦调和改正项的振幅</w:t>
            </w:r>
          </w:p>
          <w:p w:rsidR="004A14A2" w:rsidRPr="004A14A2" w:rsidRDefault="004A14A2" w:rsidP="004A14A2">
            <w:pPr>
              <w:spacing w:line="240" w:lineRule="auto"/>
              <w:ind w:firstLineChars="450" w:firstLine="810"/>
              <w:rPr>
                <w:sz w:val="18"/>
                <w:szCs w:val="18"/>
              </w:rPr>
            </w:pPr>
            <w:r w:rsidRPr="004A14A2">
              <w:rPr>
                <w:rFonts w:hint="eastAsia"/>
                <w:sz w:val="18"/>
                <w:szCs w:val="18"/>
              </w:rPr>
              <w:t xml:space="preserve">                     (</w:t>
            </w:r>
            <w:r w:rsidRPr="004A14A2">
              <w:rPr>
                <w:sz w:val="18"/>
                <w:szCs w:val="18"/>
              </w:rPr>
              <w:t>radians</w:t>
            </w:r>
            <w:r w:rsidRPr="004A14A2">
              <w:rPr>
                <w:rFonts w:hint="eastAsia"/>
                <w:sz w:val="18"/>
                <w:szCs w:val="18"/>
              </w:rPr>
              <w:t>)</w:t>
            </w:r>
          </w:p>
        </w:tc>
        <w:tc>
          <w:tcPr>
            <w:tcW w:w="1815" w:type="dxa"/>
          </w:tcPr>
          <w:p w:rsidR="004A14A2" w:rsidRDefault="004A14A2" w:rsidP="004A14A2">
            <w:pPr>
              <w:spacing w:line="240" w:lineRule="auto"/>
              <w:jc w:val="center"/>
              <w:rPr>
                <w:sz w:val="18"/>
                <w:szCs w:val="18"/>
              </w:rPr>
            </w:pPr>
            <w:r>
              <w:rPr>
                <w:sz w:val="18"/>
                <w:szCs w:val="18"/>
              </w:rPr>
              <w:t>4X</w:t>
            </w:r>
            <w:r>
              <w:rPr>
                <w:sz w:val="18"/>
                <w:szCs w:val="18"/>
              </w:rPr>
              <w:t>，</w:t>
            </w:r>
            <w:r>
              <w:rPr>
                <w:sz w:val="18"/>
                <w:szCs w:val="18"/>
              </w:rPr>
              <w:t>4D19.12</w:t>
            </w:r>
          </w:p>
        </w:tc>
      </w:tr>
      <w:tr w:rsidR="004A14A2">
        <w:tc>
          <w:tcPr>
            <w:tcW w:w="3107" w:type="dxa"/>
            <w:vAlign w:val="center"/>
          </w:tcPr>
          <w:p w:rsidR="004A14A2" w:rsidRDefault="004A14A2" w:rsidP="004A14A2">
            <w:pPr>
              <w:spacing w:line="240" w:lineRule="auto"/>
              <w:jc w:val="center"/>
              <w:rPr>
                <w:sz w:val="18"/>
                <w:szCs w:val="18"/>
              </w:rPr>
            </w:pPr>
            <w:r>
              <w:rPr>
                <w:sz w:val="18"/>
                <w:szCs w:val="18"/>
              </w:rPr>
              <w:t>BROADCAST ORBIT – 4</w:t>
            </w:r>
          </w:p>
        </w:tc>
        <w:tc>
          <w:tcPr>
            <w:tcW w:w="4403" w:type="dxa"/>
            <w:vAlign w:val="center"/>
          </w:tcPr>
          <w:p w:rsidR="004A14A2" w:rsidRPr="004A14A2" w:rsidRDefault="004A14A2" w:rsidP="004A14A2">
            <w:pPr>
              <w:spacing w:line="240" w:lineRule="auto"/>
              <w:rPr>
                <w:sz w:val="18"/>
                <w:szCs w:val="18"/>
              </w:rPr>
            </w:pPr>
            <w:r w:rsidRPr="004A14A2">
              <w:rPr>
                <w:rFonts w:hint="eastAsia"/>
                <w:sz w:val="18"/>
                <w:szCs w:val="18"/>
              </w:rPr>
              <w:t xml:space="preserve">-i0 </w:t>
            </w:r>
            <w:r w:rsidRPr="004A14A2">
              <w:rPr>
                <w:rFonts w:hint="eastAsia"/>
                <w:sz w:val="18"/>
                <w:szCs w:val="18"/>
              </w:rPr>
              <w:t>参考</w:t>
            </w:r>
            <w:r w:rsidRPr="004A14A2">
              <w:rPr>
                <w:sz w:val="18"/>
                <w:szCs w:val="18"/>
              </w:rPr>
              <w:t>时刻的轨道倾角</w:t>
            </w:r>
            <w:r w:rsidRPr="004A14A2">
              <w:rPr>
                <w:sz w:val="18"/>
                <w:szCs w:val="18"/>
              </w:rPr>
              <w:t xml:space="preserve"> </w:t>
            </w:r>
            <w:r w:rsidRPr="004A14A2">
              <w:rPr>
                <w:rFonts w:hint="eastAsia"/>
                <w:sz w:val="18"/>
                <w:szCs w:val="18"/>
              </w:rPr>
              <w:t xml:space="preserve">       (radians)</w:t>
            </w:r>
          </w:p>
          <w:p w:rsidR="004A14A2" w:rsidRPr="004A14A2" w:rsidRDefault="004A14A2" w:rsidP="004A14A2">
            <w:pPr>
              <w:spacing w:line="240" w:lineRule="auto"/>
              <w:rPr>
                <w:sz w:val="18"/>
                <w:szCs w:val="18"/>
              </w:rPr>
            </w:pPr>
            <w:r w:rsidRPr="004A14A2">
              <w:rPr>
                <w:rFonts w:hint="eastAsia"/>
                <w:sz w:val="18"/>
                <w:szCs w:val="18"/>
              </w:rPr>
              <w:t>-Crc</w:t>
            </w:r>
            <w:r w:rsidRPr="004A14A2">
              <w:rPr>
                <w:rFonts w:hint="eastAsia"/>
                <w:sz w:val="18"/>
                <w:szCs w:val="18"/>
              </w:rPr>
              <w:t>轨道半径</w:t>
            </w:r>
            <w:r w:rsidRPr="004A14A2">
              <w:rPr>
                <w:sz w:val="18"/>
                <w:szCs w:val="18"/>
              </w:rPr>
              <w:t>的</w:t>
            </w:r>
            <w:r w:rsidRPr="004A14A2">
              <w:rPr>
                <w:rFonts w:hint="eastAsia"/>
                <w:sz w:val="18"/>
                <w:szCs w:val="18"/>
              </w:rPr>
              <w:t>余</w:t>
            </w:r>
            <w:r w:rsidRPr="004A14A2">
              <w:rPr>
                <w:sz w:val="18"/>
                <w:szCs w:val="18"/>
              </w:rPr>
              <w:t>弦调和改正项的振幅</w:t>
            </w:r>
          </w:p>
          <w:p w:rsidR="004A14A2" w:rsidRPr="004A14A2" w:rsidRDefault="004A14A2" w:rsidP="004A14A2">
            <w:pPr>
              <w:spacing w:line="240" w:lineRule="auto"/>
              <w:ind w:firstLineChars="300" w:firstLine="540"/>
              <w:rPr>
                <w:sz w:val="18"/>
                <w:szCs w:val="18"/>
              </w:rPr>
            </w:pPr>
            <w:r w:rsidRPr="004A14A2">
              <w:rPr>
                <w:rFonts w:hint="eastAsia"/>
                <w:sz w:val="18"/>
                <w:szCs w:val="18"/>
              </w:rPr>
              <w:t xml:space="preserve">                         (meters)</w:t>
            </w:r>
          </w:p>
          <w:p w:rsidR="004A14A2" w:rsidRPr="004A14A2" w:rsidRDefault="004A14A2" w:rsidP="004A14A2">
            <w:pPr>
              <w:spacing w:line="240" w:lineRule="auto"/>
              <w:rPr>
                <w:sz w:val="18"/>
                <w:szCs w:val="18"/>
              </w:rPr>
            </w:pPr>
            <w:r w:rsidRPr="004A14A2">
              <w:rPr>
                <w:rFonts w:hint="eastAsia"/>
                <w:sz w:val="18"/>
                <w:szCs w:val="18"/>
              </w:rPr>
              <w:t xml:space="preserve">-omega </w:t>
            </w:r>
            <w:r w:rsidRPr="004A14A2">
              <w:rPr>
                <w:rFonts w:hint="eastAsia"/>
                <w:sz w:val="18"/>
                <w:szCs w:val="18"/>
              </w:rPr>
              <w:t>近地点</w:t>
            </w:r>
            <w:r w:rsidRPr="004A14A2">
              <w:rPr>
                <w:sz w:val="18"/>
                <w:szCs w:val="18"/>
              </w:rPr>
              <w:t>幅角</w:t>
            </w:r>
            <w:r w:rsidRPr="004A14A2">
              <w:rPr>
                <w:sz w:val="18"/>
                <w:szCs w:val="18"/>
              </w:rPr>
              <w:t xml:space="preserve"> </w:t>
            </w:r>
            <w:r w:rsidRPr="004A14A2">
              <w:rPr>
                <w:rFonts w:hint="eastAsia"/>
                <w:sz w:val="18"/>
                <w:szCs w:val="18"/>
              </w:rPr>
              <w:t xml:space="preserve">            (</w:t>
            </w:r>
            <w:r w:rsidRPr="004A14A2">
              <w:rPr>
                <w:sz w:val="18"/>
                <w:szCs w:val="18"/>
              </w:rPr>
              <w:t>radians</w:t>
            </w:r>
            <w:r w:rsidRPr="004A14A2">
              <w:rPr>
                <w:rFonts w:hint="eastAsia"/>
                <w:sz w:val="18"/>
                <w:szCs w:val="18"/>
              </w:rPr>
              <w:t>)</w:t>
            </w:r>
          </w:p>
          <w:p w:rsidR="004A14A2" w:rsidRPr="004A14A2" w:rsidRDefault="004A14A2" w:rsidP="004A14A2">
            <w:pPr>
              <w:spacing w:line="240" w:lineRule="auto"/>
              <w:rPr>
                <w:sz w:val="18"/>
                <w:szCs w:val="18"/>
              </w:rPr>
            </w:pPr>
            <w:r w:rsidRPr="004A14A2">
              <w:rPr>
                <w:rFonts w:hint="eastAsia"/>
                <w:sz w:val="18"/>
                <w:szCs w:val="18"/>
              </w:rPr>
              <w:t xml:space="preserve">-OMEGA DOT </w:t>
            </w:r>
            <w:r w:rsidRPr="004A14A2">
              <w:rPr>
                <w:rFonts w:hint="eastAsia"/>
                <w:sz w:val="18"/>
                <w:szCs w:val="18"/>
              </w:rPr>
              <w:t>升交点</w:t>
            </w:r>
            <w:r w:rsidRPr="004A14A2">
              <w:rPr>
                <w:sz w:val="18"/>
                <w:szCs w:val="18"/>
              </w:rPr>
              <w:t>赤经变化率</w:t>
            </w:r>
          </w:p>
          <w:p w:rsidR="004A14A2" w:rsidRPr="004A14A2" w:rsidRDefault="004A14A2" w:rsidP="004A14A2">
            <w:pPr>
              <w:spacing w:line="240" w:lineRule="auto"/>
              <w:ind w:firstLineChars="1300" w:firstLine="2340"/>
              <w:rPr>
                <w:sz w:val="18"/>
                <w:szCs w:val="18"/>
              </w:rPr>
            </w:pPr>
            <w:r w:rsidRPr="004A14A2">
              <w:rPr>
                <w:rFonts w:hint="eastAsia"/>
                <w:sz w:val="18"/>
                <w:szCs w:val="18"/>
              </w:rPr>
              <w:t>(</w:t>
            </w:r>
            <w:r w:rsidRPr="004A14A2">
              <w:rPr>
                <w:sz w:val="18"/>
                <w:szCs w:val="18"/>
              </w:rPr>
              <w:t>radians</w:t>
            </w:r>
            <w:r w:rsidRPr="004A14A2">
              <w:rPr>
                <w:rFonts w:hint="eastAsia"/>
                <w:sz w:val="18"/>
                <w:szCs w:val="18"/>
              </w:rPr>
              <w:t>/sec)</w:t>
            </w:r>
          </w:p>
        </w:tc>
        <w:tc>
          <w:tcPr>
            <w:tcW w:w="1815" w:type="dxa"/>
          </w:tcPr>
          <w:p w:rsidR="004A14A2" w:rsidRDefault="004A14A2" w:rsidP="004A14A2">
            <w:pPr>
              <w:spacing w:line="240" w:lineRule="auto"/>
              <w:jc w:val="center"/>
              <w:rPr>
                <w:sz w:val="18"/>
                <w:szCs w:val="18"/>
              </w:rPr>
            </w:pPr>
            <w:r>
              <w:rPr>
                <w:sz w:val="18"/>
                <w:szCs w:val="18"/>
              </w:rPr>
              <w:t>4X</w:t>
            </w:r>
            <w:r>
              <w:rPr>
                <w:sz w:val="18"/>
                <w:szCs w:val="18"/>
              </w:rPr>
              <w:t>，</w:t>
            </w:r>
            <w:r>
              <w:rPr>
                <w:sz w:val="18"/>
                <w:szCs w:val="18"/>
              </w:rPr>
              <w:t>4D19.12</w:t>
            </w:r>
          </w:p>
        </w:tc>
      </w:tr>
      <w:tr w:rsidR="004A14A2">
        <w:tc>
          <w:tcPr>
            <w:tcW w:w="3107" w:type="dxa"/>
            <w:vAlign w:val="center"/>
          </w:tcPr>
          <w:p w:rsidR="004A14A2" w:rsidRDefault="004A14A2" w:rsidP="004A14A2">
            <w:pPr>
              <w:spacing w:line="240" w:lineRule="auto"/>
              <w:jc w:val="center"/>
              <w:rPr>
                <w:sz w:val="18"/>
                <w:szCs w:val="18"/>
              </w:rPr>
            </w:pPr>
            <w:r>
              <w:rPr>
                <w:sz w:val="18"/>
                <w:szCs w:val="18"/>
              </w:rPr>
              <w:t>BROADCAST ORBIT – 5</w:t>
            </w:r>
          </w:p>
        </w:tc>
        <w:tc>
          <w:tcPr>
            <w:tcW w:w="4403" w:type="dxa"/>
            <w:vAlign w:val="center"/>
          </w:tcPr>
          <w:p w:rsidR="004A14A2" w:rsidRPr="004A14A2" w:rsidRDefault="004A14A2" w:rsidP="004A14A2">
            <w:pPr>
              <w:spacing w:line="240" w:lineRule="auto"/>
              <w:rPr>
                <w:sz w:val="18"/>
                <w:szCs w:val="18"/>
              </w:rPr>
            </w:pPr>
            <w:r w:rsidRPr="004A14A2">
              <w:rPr>
                <w:rFonts w:hint="eastAsia"/>
                <w:sz w:val="18"/>
                <w:szCs w:val="18"/>
              </w:rPr>
              <w:t xml:space="preserve">-IDOT </w:t>
            </w:r>
            <w:r w:rsidRPr="004A14A2">
              <w:rPr>
                <w:rFonts w:hint="eastAsia"/>
                <w:sz w:val="18"/>
                <w:szCs w:val="18"/>
              </w:rPr>
              <w:t>轨道</w:t>
            </w:r>
            <w:r w:rsidRPr="004A14A2">
              <w:rPr>
                <w:sz w:val="18"/>
                <w:szCs w:val="18"/>
              </w:rPr>
              <w:t>倾角变化率</w:t>
            </w:r>
            <w:r w:rsidRPr="004A14A2">
              <w:rPr>
                <w:rFonts w:hint="eastAsia"/>
                <w:sz w:val="18"/>
                <w:szCs w:val="18"/>
              </w:rPr>
              <w:t xml:space="preserve">      (radians/sec)</w:t>
            </w:r>
          </w:p>
          <w:p w:rsidR="004A14A2" w:rsidRPr="004A14A2" w:rsidRDefault="004A14A2" w:rsidP="004A14A2">
            <w:pPr>
              <w:spacing w:line="240" w:lineRule="auto"/>
              <w:rPr>
                <w:sz w:val="18"/>
                <w:szCs w:val="18"/>
              </w:rPr>
            </w:pPr>
            <w:r w:rsidRPr="004A14A2">
              <w:rPr>
                <w:rFonts w:hint="eastAsia"/>
                <w:sz w:val="18"/>
                <w:szCs w:val="18"/>
              </w:rPr>
              <w:t xml:space="preserve">-Data </w:t>
            </w:r>
            <w:r w:rsidRPr="004A14A2">
              <w:rPr>
                <w:rFonts w:hint="eastAsia"/>
                <w:sz w:val="18"/>
                <w:szCs w:val="18"/>
              </w:rPr>
              <w:t>电文</w:t>
            </w:r>
            <w:r w:rsidRPr="004A14A2">
              <w:rPr>
                <w:sz w:val="18"/>
                <w:szCs w:val="18"/>
              </w:rPr>
              <w:t>来源</w:t>
            </w:r>
            <w:r w:rsidRPr="004A14A2">
              <w:rPr>
                <w:rFonts w:hint="eastAsia"/>
                <w:sz w:val="18"/>
                <w:szCs w:val="18"/>
              </w:rPr>
              <w:t xml:space="preserve"> (FLOAT</w:t>
            </w:r>
            <w:r w:rsidRPr="004A14A2">
              <w:rPr>
                <w:sz w:val="18"/>
                <w:szCs w:val="18"/>
              </w:rPr>
              <w:sym w:font="Wingdings" w:char="F0E0"/>
            </w:r>
            <w:r w:rsidRPr="004A14A2">
              <w:rPr>
                <w:rFonts w:hint="eastAsia"/>
                <w:sz w:val="18"/>
                <w:szCs w:val="18"/>
              </w:rPr>
              <w:t xml:space="preserve">INTEGER) </w:t>
            </w:r>
          </w:p>
          <w:p w:rsidR="004A14A2" w:rsidRPr="004A14A2" w:rsidRDefault="004A14A2" w:rsidP="004A14A2">
            <w:pPr>
              <w:spacing w:line="240" w:lineRule="auto"/>
              <w:rPr>
                <w:sz w:val="18"/>
                <w:szCs w:val="18"/>
              </w:rPr>
            </w:pPr>
            <w:r w:rsidRPr="004A14A2">
              <w:rPr>
                <w:rFonts w:hint="eastAsia"/>
                <w:sz w:val="18"/>
                <w:szCs w:val="18"/>
              </w:rPr>
              <w:t xml:space="preserve">  </w:t>
            </w:r>
            <w:r w:rsidRPr="004A14A2">
              <w:rPr>
                <w:sz w:val="18"/>
                <w:szCs w:val="18"/>
              </w:rPr>
              <w:t xml:space="preserve">  B</w:t>
            </w:r>
            <w:r w:rsidRPr="004A14A2">
              <w:rPr>
                <w:rFonts w:hint="eastAsia"/>
                <w:sz w:val="18"/>
                <w:szCs w:val="18"/>
              </w:rPr>
              <w:t xml:space="preserve">it 0 </w:t>
            </w:r>
            <w:r w:rsidRPr="004A14A2">
              <w:rPr>
                <w:sz w:val="18"/>
                <w:szCs w:val="18"/>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4A14A2">
                <w:rPr>
                  <w:rFonts w:hint="eastAsia"/>
                  <w:sz w:val="18"/>
                  <w:szCs w:val="18"/>
                </w:rPr>
                <w:t>1</w:t>
              </w:r>
              <w:r w:rsidRPr="004A14A2">
                <w:rPr>
                  <w:sz w:val="18"/>
                  <w:szCs w:val="18"/>
                </w:rPr>
                <w:t>”</w:t>
              </w:r>
            </w:smartTag>
            <w:r w:rsidRPr="004A14A2">
              <w:rPr>
                <w:rFonts w:hint="eastAsia"/>
                <w:sz w:val="18"/>
                <w:szCs w:val="18"/>
              </w:rPr>
              <w:t xml:space="preserve">: </w:t>
            </w:r>
            <w:r w:rsidRPr="004A14A2">
              <w:rPr>
                <w:rFonts w:hint="eastAsia"/>
                <w:sz w:val="18"/>
                <w:szCs w:val="18"/>
              </w:rPr>
              <w:t>来自</w:t>
            </w:r>
            <w:r w:rsidRPr="004A14A2">
              <w:rPr>
                <w:sz w:val="18"/>
                <w:szCs w:val="18"/>
              </w:rPr>
              <w:t>B1C</w:t>
            </w:r>
            <w:r w:rsidRPr="004A14A2">
              <w:rPr>
                <w:rFonts w:hint="eastAsia"/>
                <w:sz w:val="18"/>
                <w:szCs w:val="18"/>
              </w:rPr>
              <w:t>的</w:t>
            </w:r>
            <w:r w:rsidRPr="004A14A2">
              <w:rPr>
                <w:sz w:val="18"/>
                <w:szCs w:val="18"/>
              </w:rPr>
              <w:t xml:space="preserve">B-CNAV1 </w:t>
            </w:r>
          </w:p>
          <w:p w:rsidR="004A14A2" w:rsidRPr="004A14A2" w:rsidRDefault="004A14A2" w:rsidP="004A14A2">
            <w:pPr>
              <w:spacing w:line="240" w:lineRule="auto"/>
              <w:ind w:firstLine="420"/>
              <w:rPr>
                <w:sz w:val="18"/>
                <w:szCs w:val="18"/>
              </w:rPr>
            </w:pPr>
            <w:r w:rsidRPr="004A14A2">
              <w:rPr>
                <w:sz w:val="18"/>
                <w:szCs w:val="18"/>
              </w:rPr>
              <w:t>B</w:t>
            </w:r>
            <w:r w:rsidRPr="004A14A2">
              <w:rPr>
                <w:rFonts w:hint="eastAsia"/>
                <w:sz w:val="18"/>
                <w:szCs w:val="18"/>
              </w:rPr>
              <w:t xml:space="preserve">it 1 </w:t>
            </w:r>
            <w:r w:rsidRPr="004A14A2">
              <w:rPr>
                <w:sz w:val="18"/>
                <w:szCs w:val="18"/>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4A14A2">
                <w:rPr>
                  <w:rFonts w:hint="eastAsia"/>
                  <w:sz w:val="18"/>
                  <w:szCs w:val="18"/>
                </w:rPr>
                <w:t>1</w:t>
              </w:r>
              <w:r w:rsidRPr="004A14A2">
                <w:rPr>
                  <w:sz w:val="18"/>
                  <w:szCs w:val="18"/>
                </w:rPr>
                <w:t>”</w:t>
              </w:r>
            </w:smartTag>
            <w:r w:rsidRPr="004A14A2">
              <w:rPr>
                <w:rFonts w:hint="eastAsia"/>
                <w:sz w:val="18"/>
                <w:szCs w:val="18"/>
              </w:rPr>
              <w:t xml:space="preserve">: </w:t>
            </w:r>
            <w:r w:rsidRPr="004A14A2">
              <w:rPr>
                <w:rFonts w:hint="eastAsia"/>
                <w:sz w:val="18"/>
                <w:szCs w:val="18"/>
              </w:rPr>
              <w:t>来自</w:t>
            </w:r>
            <w:r w:rsidRPr="004A14A2">
              <w:rPr>
                <w:sz w:val="18"/>
                <w:szCs w:val="18"/>
              </w:rPr>
              <w:t>B2a</w:t>
            </w:r>
            <w:r w:rsidRPr="004A14A2">
              <w:rPr>
                <w:rFonts w:hint="eastAsia"/>
                <w:sz w:val="18"/>
                <w:szCs w:val="18"/>
              </w:rPr>
              <w:t>的</w:t>
            </w:r>
            <w:r w:rsidRPr="004A14A2">
              <w:rPr>
                <w:sz w:val="18"/>
                <w:szCs w:val="18"/>
              </w:rPr>
              <w:t>B-CNAV2</w:t>
            </w:r>
          </w:p>
          <w:p w:rsidR="004A14A2" w:rsidRPr="004A14A2" w:rsidRDefault="004A14A2" w:rsidP="004A14A2">
            <w:pPr>
              <w:spacing w:line="240" w:lineRule="auto"/>
              <w:ind w:firstLine="420"/>
              <w:rPr>
                <w:sz w:val="18"/>
                <w:szCs w:val="18"/>
              </w:rPr>
            </w:pPr>
            <w:r w:rsidRPr="004A14A2">
              <w:rPr>
                <w:sz w:val="18"/>
                <w:szCs w:val="18"/>
              </w:rPr>
              <w:t>B</w:t>
            </w:r>
            <w:r w:rsidRPr="004A14A2">
              <w:rPr>
                <w:rFonts w:hint="eastAsia"/>
                <w:sz w:val="18"/>
                <w:szCs w:val="18"/>
              </w:rPr>
              <w:t xml:space="preserve">it 2 </w:t>
            </w:r>
            <w:r w:rsidRPr="004A14A2">
              <w:rPr>
                <w:sz w:val="18"/>
                <w:szCs w:val="18"/>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4A14A2">
                <w:rPr>
                  <w:rFonts w:hint="eastAsia"/>
                  <w:sz w:val="18"/>
                  <w:szCs w:val="18"/>
                </w:rPr>
                <w:t>1</w:t>
              </w:r>
              <w:r w:rsidRPr="004A14A2">
                <w:rPr>
                  <w:sz w:val="18"/>
                  <w:szCs w:val="18"/>
                </w:rPr>
                <w:t>”</w:t>
              </w:r>
            </w:smartTag>
            <w:r w:rsidRPr="004A14A2">
              <w:rPr>
                <w:rFonts w:hint="eastAsia"/>
                <w:sz w:val="18"/>
                <w:szCs w:val="18"/>
              </w:rPr>
              <w:t xml:space="preserve">: </w:t>
            </w:r>
            <w:r w:rsidRPr="004A14A2">
              <w:rPr>
                <w:rFonts w:hint="eastAsia"/>
                <w:sz w:val="18"/>
                <w:szCs w:val="18"/>
              </w:rPr>
              <w:t>来自</w:t>
            </w:r>
            <w:r w:rsidRPr="004A14A2">
              <w:rPr>
                <w:sz w:val="18"/>
                <w:szCs w:val="18"/>
              </w:rPr>
              <w:t>B2b</w:t>
            </w:r>
            <w:r w:rsidRPr="004A14A2">
              <w:rPr>
                <w:rFonts w:hint="eastAsia"/>
                <w:sz w:val="18"/>
                <w:szCs w:val="18"/>
              </w:rPr>
              <w:t>的</w:t>
            </w:r>
            <w:r w:rsidRPr="004A14A2">
              <w:rPr>
                <w:sz w:val="18"/>
                <w:szCs w:val="18"/>
              </w:rPr>
              <w:t xml:space="preserve">B-CNAV1 </w:t>
            </w:r>
          </w:p>
          <w:p w:rsidR="004A14A2" w:rsidRPr="004A14A2" w:rsidRDefault="004A14A2" w:rsidP="004A14A2">
            <w:pPr>
              <w:spacing w:line="240" w:lineRule="auto"/>
              <w:rPr>
                <w:sz w:val="18"/>
                <w:szCs w:val="18"/>
              </w:rPr>
            </w:pPr>
            <w:r w:rsidRPr="004A14A2">
              <w:rPr>
                <w:rFonts w:hint="eastAsia"/>
                <w:sz w:val="18"/>
                <w:szCs w:val="18"/>
              </w:rPr>
              <w:t xml:space="preserve">  </w:t>
            </w:r>
            <w:r w:rsidRPr="004A14A2">
              <w:rPr>
                <w:sz w:val="18"/>
                <w:szCs w:val="18"/>
              </w:rPr>
              <w:t xml:space="preserve">  B</w:t>
            </w:r>
            <w:r w:rsidRPr="004A14A2">
              <w:rPr>
                <w:rFonts w:hint="eastAsia"/>
                <w:sz w:val="18"/>
                <w:szCs w:val="18"/>
              </w:rPr>
              <w:t xml:space="preserve">it </w:t>
            </w:r>
            <w:r w:rsidRPr="004A14A2">
              <w:rPr>
                <w:sz w:val="18"/>
                <w:szCs w:val="18"/>
              </w:rPr>
              <w:t>3</w:t>
            </w:r>
            <w:r w:rsidRPr="004A14A2">
              <w:rPr>
                <w:rFonts w:hint="eastAsia"/>
                <w:sz w:val="18"/>
                <w:szCs w:val="18"/>
              </w:rPr>
              <w:t xml:space="preserve"> </w:t>
            </w:r>
            <w:r w:rsidRPr="004A14A2">
              <w:rPr>
                <w:sz w:val="18"/>
                <w:szCs w:val="18"/>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4A14A2">
                <w:rPr>
                  <w:rFonts w:hint="eastAsia"/>
                  <w:sz w:val="18"/>
                  <w:szCs w:val="18"/>
                </w:rPr>
                <w:t>1</w:t>
              </w:r>
              <w:r w:rsidRPr="004A14A2">
                <w:rPr>
                  <w:sz w:val="18"/>
                  <w:szCs w:val="18"/>
                </w:rPr>
                <w:t>”</w:t>
              </w:r>
            </w:smartTag>
            <w:r w:rsidRPr="004A14A2">
              <w:rPr>
                <w:rFonts w:hint="eastAsia"/>
                <w:sz w:val="18"/>
                <w:szCs w:val="18"/>
              </w:rPr>
              <w:t xml:space="preserve">: </w:t>
            </w:r>
            <w:r w:rsidRPr="004A14A2">
              <w:rPr>
                <w:rFonts w:hint="eastAsia"/>
                <w:sz w:val="18"/>
                <w:szCs w:val="18"/>
              </w:rPr>
              <w:t>来自</w:t>
            </w:r>
            <w:r w:rsidRPr="004A14A2">
              <w:rPr>
                <w:rFonts w:hint="eastAsia"/>
                <w:sz w:val="18"/>
                <w:szCs w:val="18"/>
              </w:rPr>
              <w:t>B</w:t>
            </w:r>
            <w:r w:rsidRPr="004A14A2">
              <w:rPr>
                <w:sz w:val="18"/>
                <w:szCs w:val="18"/>
              </w:rPr>
              <w:t>1I</w:t>
            </w:r>
            <w:r w:rsidRPr="004A14A2">
              <w:rPr>
                <w:sz w:val="18"/>
                <w:szCs w:val="18"/>
              </w:rPr>
              <w:t>播发</w:t>
            </w:r>
          </w:p>
          <w:p w:rsidR="004A14A2" w:rsidRPr="004A14A2" w:rsidRDefault="004A14A2" w:rsidP="004A14A2">
            <w:pPr>
              <w:spacing w:line="240" w:lineRule="auto"/>
              <w:rPr>
                <w:sz w:val="18"/>
                <w:szCs w:val="18"/>
              </w:rPr>
            </w:pPr>
            <w:r w:rsidRPr="004A14A2">
              <w:rPr>
                <w:sz w:val="18"/>
                <w:szCs w:val="18"/>
              </w:rPr>
              <w:t xml:space="preserve">    Bit 4 </w:t>
            </w:r>
            <w:r w:rsidRPr="004A14A2">
              <w:rPr>
                <w:rFonts w:hint="eastAsia"/>
                <w:sz w:val="18"/>
                <w:szCs w:val="18"/>
              </w:rPr>
              <w:t>“</w:t>
            </w:r>
            <w:r w:rsidRPr="004A14A2">
              <w:rPr>
                <w:rFonts w:hint="eastAsia"/>
                <w:sz w:val="18"/>
                <w:szCs w:val="18"/>
              </w:rPr>
              <w:t>1</w:t>
            </w:r>
            <w:r w:rsidRPr="004A14A2">
              <w:rPr>
                <w:rFonts w:hint="eastAsia"/>
                <w:sz w:val="18"/>
                <w:szCs w:val="18"/>
              </w:rPr>
              <w:t>”</w:t>
            </w:r>
            <w:r w:rsidRPr="004A14A2">
              <w:rPr>
                <w:rFonts w:hint="eastAsia"/>
                <w:sz w:val="18"/>
                <w:szCs w:val="18"/>
              </w:rPr>
              <w:t xml:space="preserve">: </w:t>
            </w:r>
            <w:r w:rsidRPr="004A14A2">
              <w:rPr>
                <w:rFonts w:hint="eastAsia"/>
                <w:sz w:val="18"/>
                <w:szCs w:val="18"/>
              </w:rPr>
              <w:t>来自</w:t>
            </w:r>
            <w:r w:rsidRPr="004A14A2">
              <w:rPr>
                <w:rFonts w:hint="eastAsia"/>
                <w:sz w:val="18"/>
                <w:szCs w:val="18"/>
              </w:rPr>
              <w:t>B</w:t>
            </w:r>
            <w:r w:rsidRPr="004A14A2">
              <w:rPr>
                <w:sz w:val="18"/>
                <w:szCs w:val="18"/>
              </w:rPr>
              <w:t>2</w:t>
            </w:r>
            <w:r w:rsidRPr="004A14A2">
              <w:rPr>
                <w:rFonts w:hint="eastAsia"/>
                <w:sz w:val="18"/>
                <w:szCs w:val="18"/>
              </w:rPr>
              <w:t>I</w:t>
            </w:r>
            <w:r w:rsidRPr="004A14A2">
              <w:rPr>
                <w:rFonts w:hint="eastAsia"/>
                <w:sz w:val="18"/>
                <w:szCs w:val="18"/>
              </w:rPr>
              <w:t>播发</w:t>
            </w:r>
          </w:p>
          <w:p w:rsidR="004A14A2" w:rsidRPr="004A14A2" w:rsidRDefault="004A14A2" w:rsidP="004A14A2">
            <w:pPr>
              <w:spacing w:line="240" w:lineRule="auto"/>
              <w:rPr>
                <w:sz w:val="18"/>
                <w:szCs w:val="18"/>
              </w:rPr>
            </w:pPr>
            <w:r w:rsidRPr="004A14A2">
              <w:rPr>
                <w:rFonts w:hint="eastAsia"/>
                <w:sz w:val="18"/>
                <w:szCs w:val="18"/>
              </w:rPr>
              <w:t xml:space="preserve">  </w:t>
            </w:r>
            <w:r w:rsidRPr="004A14A2">
              <w:rPr>
                <w:sz w:val="18"/>
                <w:szCs w:val="18"/>
              </w:rPr>
              <w:t xml:space="preserve">  Bit 5 “1”</w:t>
            </w:r>
            <w:r w:rsidRPr="004A14A2">
              <w:rPr>
                <w:rFonts w:hint="eastAsia"/>
                <w:sz w:val="18"/>
                <w:szCs w:val="18"/>
              </w:rPr>
              <w:t xml:space="preserve">: </w:t>
            </w:r>
            <w:r w:rsidRPr="004A14A2">
              <w:rPr>
                <w:rFonts w:hint="eastAsia"/>
                <w:sz w:val="18"/>
                <w:szCs w:val="18"/>
              </w:rPr>
              <w:t>来自</w:t>
            </w:r>
            <w:r w:rsidRPr="004A14A2">
              <w:rPr>
                <w:rFonts w:hint="eastAsia"/>
                <w:sz w:val="18"/>
                <w:szCs w:val="18"/>
              </w:rPr>
              <w:t>B</w:t>
            </w:r>
            <w:r w:rsidRPr="004A14A2">
              <w:rPr>
                <w:sz w:val="18"/>
                <w:szCs w:val="18"/>
              </w:rPr>
              <w:t>3</w:t>
            </w:r>
            <w:r w:rsidRPr="004A14A2">
              <w:rPr>
                <w:rFonts w:hint="eastAsia"/>
                <w:sz w:val="18"/>
                <w:szCs w:val="18"/>
              </w:rPr>
              <w:t>I</w:t>
            </w:r>
            <w:r w:rsidRPr="004A14A2">
              <w:rPr>
                <w:rFonts w:hint="eastAsia"/>
                <w:sz w:val="18"/>
                <w:szCs w:val="18"/>
              </w:rPr>
              <w:t>播发</w:t>
            </w:r>
          </w:p>
          <w:p w:rsidR="004A14A2" w:rsidRPr="004A14A2" w:rsidRDefault="004A14A2" w:rsidP="004A14A2">
            <w:pPr>
              <w:spacing w:line="240" w:lineRule="auto"/>
              <w:rPr>
                <w:sz w:val="18"/>
                <w:szCs w:val="18"/>
              </w:rPr>
            </w:pPr>
            <w:r w:rsidRPr="004A14A2">
              <w:rPr>
                <w:rFonts w:hint="eastAsia"/>
                <w:sz w:val="18"/>
                <w:szCs w:val="18"/>
              </w:rPr>
              <w:t>-BDT</w:t>
            </w:r>
            <w:r w:rsidRPr="004A14A2">
              <w:rPr>
                <w:sz w:val="18"/>
                <w:szCs w:val="18"/>
              </w:rPr>
              <w:t xml:space="preserve"> Week</w:t>
            </w:r>
            <w:r w:rsidRPr="004A14A2">
              <w:rPr>
                <w:rFonts w:hint="eastAsia"/>
                <w:sz w:val="18"/>
                <w:szCs w:val="18"/>
              </w:rPr>
              <w:t xml:space="preserve"># </w:t>
            </w:r>
            <w:r w:rsidRPr="004A14A2">
              <w:rPr>
                <w:sz w:val="18"/>
                <w:szCs w:val="18"/>
              </w:rPr>
              <w:t>BDS</w:t>
            </w:r>
            <w:r w:rsidRPr="004A14A2">
              <w:rPr>
                <w:sz w:val="18"/>
                <w:szCs w:val="18"/>
              </w:rPr>
              <w:t>的</w:t>
            </w:r>
            <w:r w:rsidRPr="004A14A2">
              <w:rPr>
                <w:rFonts w:hint="eastAsia"/>
                <w:sz w:val="18"/>
                <w:szCs w:val="18"/>
              </w:rPr>
              <w:t>整周计数</w:t>
            </w:r>
          </w:p>
          <w:p w:rsidR="004A14A2" w:rsidRPr="004A14A2" w:rsidRDefault="004A14A2" w:rsidP="004A14A2">
            <w:pPr>
              <w:spacing w:line="240" w:lineRule="auto"/>
              <w:rPr>
                <w:sz w:val="18"/>
                <w:szCs w:val="18"/>
              </w:rPr>
            </w:pPr>
            <w:r w:rsidRPr="004A14A2">
              <w:rPr>
                <w:rFonts w:hint="eastAsia"/>
                <w:sz w:val="18"/>
                <w:szCs w:val="18"/>
              </w:rPr>
              <w:t>-A</w:t>
            </w:r>
            <w:r w:rsidRPr="004A14A2">
              <w:rPr>
                <w:sz w:val="18"/>
                <w:szCs w:val="18"/>
              </w:rPr>
              <w:t xml:space="preserve"> DOT/</w:t>
            </w:r>
            <w:r w:rsidRPr="004A14A2">
              <w:rPr>
                <w:rFonts w:hint="eastAsia"/>
                <w:sz w:val="18"/>
                <w:szCs w:val="18"/>
              </w:rPr>
              <w:t>留空</w:t>
            </w:r>
            <w:r w:rsidRPr="004A14A2">
              <w:rPr>
                <w:sz w:val="18"/>
                <w:szCs w:val="18"/>
              </w:rPr>
              <w:t xml:space="preserve">  </w:t>
            </w:r>
            <w:r w:rsidRPr="004A14A2">
              <w:rPr>
                <w:rFonts w:hint="eastAsia"/>
                <w:sz w:val="18"/>
                <w:szCs w:val="18"/>
              </w:rPr>
              <w:t>长半轴</w:t>
            </w:r>
            <w:r w:rsidRPr="004A14A2">
              <w:rPr>
                <w:sz w:val="18"/>
                <w:szCs w:val="18"/>
              </w:rPr>
              <w:t>变化率</w:t>
            </w:r>
            <w:r w:rsidRPr="004A14A2">
              <w:rPr>
                <w:sz w:val="18"/>
                <w:szCs w:val="18"/>
              </w:rPr>
              <w:t xml:space="preserve">  (meters</w:t>
            </w:r>
            <w:r w:rsidRPr="004A14A2">
              <w:rPr>
                <w:rFonts w:hint="eastAsia"/>
                <w:sz w:val="18"/>
                <w:szCs w:val="18"/>
              </w:rPr>
              <w:t>/sec</w:t>
            </w:r>
            <w:r w:rsidRPr="004A14A2">
              <w:rPr>
                <w:sz w:val="18"/>
                <w:szCs w:val="18"/>
              </w:rPr>
              <w:t>)</w:t>
            </w:r>
          </w:p>
          <w:p w:rsidR="004A14A2" w:rsidRPr="004A14A2" w:rsidRDefault="004A14A2" w:rsidP="004A14A2">
            <w:pPr>
              <w:spacing w:line="240" w:lineRule="auto"/>
              <w:ind w:firstLineChars="200" w:firstLine="360"/>
              <w:rPr>
                <w:sz w:val="18"/>
                <w:szCs w:val="18"/>
              </w:rPr>
            </w:pPr>
            <w:r w:rsidRPr="004A14A2">
              <w:rPr>
                <w:rFonts w:hint="eastAsia"/>
                <w:sz w:val="18"/>
                <w:szCs w:val="18"/>
              </w:rPr>
              <w:t>A</w:t>
            </w:r>
            <w:r w:rsidRPr="004A14A2">
              <w:rPr>
                <w:sz w:val="18"/>
                <w:szCs w:val="18"/>
              </w:rPr>
              <w:t xml:space="preserve"> DOT: </w:t>
            </w:r>
            <w:r w:rsidRPr="004A14A2">
              <w:rPr>
                <w:rFonts w:hint="eastAsia"/>
                <w:sz w:val="18"/>
                <w:szCs w:val="18"/>
              </w:rPr>
              <w:t>对应</w:t>
            </w:r>
            <w:r w:rsidRPr="004A14A2">
              <w:rPr>
                <w:sz w:val="18"/>
                <w:szCs w:val="18"/>
              </w:rPr>
              <w:t>B1C</w:t>
            </w:r>
            <w:r w:rsidRPr="004A14A2">
              <w:rPr>
                <w:rFonts w:hint="eastAsia"/>
                <w:sz w:val="18"/>
                <w:szCs w:val="18"/>
              </w:rPr>
              <w:t>、</w:t>
            </w:r>
            <w:r w:rsidRPr="004A14A2">
              <w:rPr>
                <w:sz w:val="18"/>
                <w:szCs w:val="18"/>
              </w:rPr>
              <w:t>B2a</w:t>
            </w:r>
            <w:r w:rsidRPr="004A14A2">
              <w:rPr>
                <w:sz w:val="18"/>
                <w:szCs w:val="18"/>
              </w:rPr>
              <w:t>、</w:t>
            </w:r>
            <w:r w:rsidRPr="004A14A2">
              <w:rPr>
                <w:sz w:val="18"/>
                <w:szCs w:val="18"/>
              </w:rPr>
              <w:t>B2b</w:t>
            </w:r>
            <w:r w:rsidRPr="004A14A2">
              <w:rPr>
                <w:rFonts w:hint="eastAsia"/>
                <w:sz w:val="18"/>
                <w:szCs w:val="18"/>
              </w:rPr>
              <w:t>的</w:t>
            </w:r>
            <w:r w:rsidRPr="004A14A2">
              <w:rPr>
                <w:sz w:val="18"/>
                <w:szCs w:val="18"/>
              </w:rPr>
              <w:t>导航电文</w:t>
            </w:r>
          </w:p>
          <w:p w:rsidR="004A14A2" w:rsidRPr="004A14A2" w:rsidRDefault="004A14A2" w:rsidP="004A14A2">
            <w:pPr>
              <w:spacing w:line="240" w:lineRule="auto"/>
              <w:ind w:firstLineChars="200" w:firstLine="360"/>
              <w:rPr>
                <w:sz w:val="18"/>
                <w:szCs w:val="18"/>
              </w:rPr>
            </w:pPr>
            <w:r w:rsidRPr="004A14A2">
              <w:rPr>
                <w:rFonts w:hint="eastAsia"/>
                <w:sz w:val="18"/>
                <w:szCs w:val="18"/>
              </w:rPr>
              <w:t>留空</w:t>
            </w:r>
            <w:r w:rsidRPr="004A14A2">
              <w:rPr>
                <w:sz w:val="18"/>
                <w:szCs w:val="18"/>
              </w:rPr>
              <w:t>：</w:t>
            </w:r>
            <w:r w:rsidRPr="004A14A2">
              <w:rPr>
                <w:rFonts w:hint="eastAsia"/>
                <w:sz w:val="18"/>
                <w:szCs w:val="18"/>
              </w:rPr>
              <w:t xml:space="preserve"> </w:t>
            </w:r>
            <w:r w:rsidRPr="004A14A2">
              <w:rPr>
                <w:rFonts w:hint="eastAsia"/>
                <w:sz w:val="18"/>
                <w:szCs w:val="18"/>
              </w:rPr>
              <w:t>对应</w:t>
            </w:r>
            <w:r w:rsidRPr="004A14A2">
              <w:rPr>
                <w:sz w:val="18"/>
                <w:szCs w:val="18"/>
              </w:rPr>
              <w:t>B1I</w:t>
            </w:r>
            <w:r w:rsidRPr="004A14A2">
              <w:rPr>
                <w:sz w:val="18"/>
                <w:szCs w:val="18"/>
              </w:rPr>
              <w:t>、</w:t>
            </w:r>
            <w:r w:rsidRPr="004A14A2">
              <w:rPr>
                <w:sz w:val="18"/>
                <w:szCs w:val="18"/>
              </w:rPr>
              <w:t>B2I</w:t>
            </w:r>
            <w:r w:rsidRPr="004A14A2">
              <w:rPr>
                <w:sz w:val="18"/>
                <w:szCs w:val="18"/>
              </w:rPr>
              <w:t>、</w:t>
            </w:r>
            <w:r w:rsidRPr="004A14A2">
              <w:rPr>
                <w:sz w:val="18"/>
                <w:szCs w:val="18"/>
              </w:rPr>
              <w:t>B3I</w:t>
            </w:r>
            <w:r w:rsidRPr="004A14A2">
              <w:rPr>
                <w:sz w:val="18"/>
                <w:szCs w:val="18"/>
              </w:rPr>
              <w:t>的</w:t>
            </w:r>
            <w:r w:rsidRPr="004A14A2">
              <w:rPr>
                <w:rFonts w:hint="eastAsia"/>
                <w:sz w:val="18"/>
                <w:szCs w:val="18"/>
              </w:rPr>
              <w:t>导航</w:t>
            </w:r>
            <w:r w:rsidRPr="004A14A2">
              <w:rPr>
                <w:sz w:val="18"/>
                <w:szCs w:val="18"/>
              </w:rPr>
              <w:t>电文</w:t>
            </w:r>
          </w:p>
        </w:tc>
        <w:tc>
          <w:tcPr>
            <w:tcW w:w="1815" w:type="dxa"/>
          </w:tcPr>
          <w:p w:rsidR="004A14A2" w:rsidRDefault="004A14A2" w:rsidP="004A14A2">
            <w:pPr>
              <w:spacing w:line="240" w:lineRule="auto"/>
              <w:jc w:val="center"/>
              <w:rPr>
                <w:sz w:val="18"/>
                <w:szCs w:val="18"/>
              </w:rPr>
            </w:pPr>
            <w:r>
              <w:rPr>
                <w:sz w:val="18"/>
                <w:szCs w:val="18"/>
              </w:rPr>
              <w:t>4X</w:t>
            </w:r>
            <w:r>
              <w:rPr>
                <w:sz w:val="18"/>
                <w:szCs w:val="18"/>
              </w:rPr>
              <w:t>，</w:t>
            </w:r>
            <w:r>
              <w:rPr>
                <w:sz w:val="18"/>
                <w:szCs w:val="18"/>
              </w:rPr>
              <w:t>4D19.12</w:t>
            </w:r>
          </w:p>
        </w:tc>
      </w:tr>
      <w:tr w:rsidR="004A14A2">
        <w:tc>
          <w:tcPr>
            <w:tcW w:w="3107" w:type="dxa"/>
            <w:tcBorders>
              <w:bottom w:val="single" w:sz="4" w:space="0" w:color="000000"/>
            </w:tcBorders>
            <w:vAlign w:val="center"/>
          </w:tcPr>
          <w:p w:rsidR="004A14A2" w:rsidRDefault="004A14A2" w:rsidP="004A14A2">
            <w:pPr>
              <w:spacing w:line="240" w:lineRule="auto"/>
              <w:jc w:val="center"/>
              <w:rPr>
                <w:sz w:val="18"/>
                <w:szCs w:val="18"/>
              </w:rPr>
            </w:pPr>
            <w:r>
              <w:rPr>
                <w:sz w:val="18"/>
                <w:szCs w:val="18"/>
              </w:rPr>
              <w:t>BROADCAST ORBIT – 6</w:t>
            </w:r>
          </w:p>
        </w:tc>
        <w:tc>
          <w:tcPr>
            <w:tcW w:w="4403" w:type="dxa"/>
            <w:tcBorders>
              <w:bottom w:val="single" w:sz="4" w:space="0" w:color="000000"/>
            </w:tcBorders>
            <w:shd w:val="clear" w:color="auto" w:fill="auto"/>
            <w:vAlign w:val="center"/>
          </w:tcPr>
          <w:p w:rsidR="004A14A2" w:rsidRPr="004A14A2" w:rsidRDefault="004A14A2" w:rsidP="004A14A2">
            <w:pPr>
              <w:spacing w:line="240" w:lineRule="auto"/>
              <w:ind w:left="180" w:hangingChars="100" w:hanging="180"/>
              <w:rPr>
                <w:sz w:val="18"/>
                <w:szCs w:val="18"/>
              </w:rPr>
            </w:pPr>
            <w:r w:rsidRPr="004A14A2">
              <w:rPr>
                <w:rFonts w:hint="eastAsia"/>
                <w:sz w:val="18"/>
                <w:szCs w:val="18"/>
              </w:rPr>
              <w:t>-</w:t>
            </w:r>
            <w:r w:rsidRPr="004A14A2">
              <w:rPr>
                <w:rFonts w:hint="eastAsia"/>
                <w:sz w:val="18"/>
                <w:szCs w:val="18"/>
              </w:rPr>
              <w:t>空间</w:t>
            </w:r>
            <w:r w:rsidRPr="004A14A2">
              <w:rPr>
                <w:sz w:val="18"/>
                <w:szCs w:val="18"/>
              </w:rPr>
              <w:t>信号精度</w:t>
            </w:r>
            <w:r w:rsidRPr="004A14A2">
              <w:rPr>
                <w:rFonts w:hint="eastAsia"/>
                <w:sz w:val="18"/>
                <w:szCs w:val="18"/>
              </w:rPr>
              <w:t>指数</w:t>
            </w:r>
            <w:r w:rsidRPr="004A14A2">
              <w:rPr>
                <w:sz w:val="18"/>
                <w:szCs w:val="18"/>
              </w:rPr>
              <w:t>及空间信号监测精度指数</w:t>
            </w:r>
            <w:r w:rsidRPr="004A14A2">
              <w:rPr>
                <w:rFonts w:hint="eastAsia"/>
                <w:sz w:val="18"/>
                <w:szCs w:val="18"/>
              </w:rPr>
              <w:t>/</w:t>
            </w:r>
            <w:r w:rsidRPr="004A14A2">
              <w:rPr>
                <w:sz w:val="18"/>
                <w:szCs w:val="18"/>
              </w:rPr>
              <w:t>SV accuracy</w:t>
            </w:r>
            <w:r w:rsidRPr="004A14A2">
              <w:rPr>
                <w:rFonts w:hint="eastAsia"/>
                <w:sz w:val="18"/>
                <w:szCs w:val="18"/>
              </w:rPr>
              <w:t>(FLOAT</w:t>
            </w:r>
            <w:r w:rsidRPr="004A14A2">
              <w:rPr>
                <w:sz w:val="18"/>
                <w:szCs w:val="18"/>
              </w:rPr>
              <w:sym w:font="Wingdings" w:char="F0E0"/>
            </w:r>
            <w:r w:rsidRPr="004A14A2">
              <w:rPr>
                <w:rFonts w:hint="eastAsia"/>
                <w:sz w:val="18"/>
                <w:szCs w:val="18"/>
              </w:rPr>
              <w:t>INTEGER)</w:t>
            </w:r>
          </w:p>
          <w:p w:rsidR="004A14A2" w:rsidRPr="004A14A2" w:rsidRDefault="004A14A2" w:rsidP="004A14A2">
            <w:pPr>
              <w:spacing w:line="240" w:lineRule="auto"/>
              <w:ind w:left="180" w:hangingChars="100" w:hanging="180"/>
              <w:rPr>
                <w:sz w:val="18"/>
                <w:szCs w:val="18"/>
              </w:rPr>
            </w:pPr>
            <w:r w:rsidRPr="004A14A2">
              <w:rPr>
                <w:sz w:val="18"/>
                <w:szCs w:val="18"/>
              </w:rPr>
              <w:t xml:space="preserve">   </w:t>
            </w:r>
            <w:r w:rsidRPr="004A14A2">
              <w:rPr>
                <w:rFonts w:hint="eastAsia"/>
                <w:sz w:val="18"/>
                <w:szCs w:val="18"/>
              </w:rPr>
              <w:t>空间</w:t>
            </w:r>
            <w:r w:rsidRPr="004A14A2">
              <w:rPr>
                <w:sz w:val="18"/>
                <w:szCs w:val="18"/>
              </w:rPr>
              <w:t>信号精度</w:t>
            </w:r>
            <w:r w:rsidRPr="004A14A2">
              <w:rPr>
                <w:rFonts w:hint="eastAsia"/>
                <w:sz w:val="18"/>
                <w:szCs w:val="18"/>
              </w:rPr>
              <w:t>指数</w:t>
            </w:r>
            <w:r w:rsidRPr="004A14A2">
              <w:rPr>
                <w:sz w:val="18"/>
                <w:szCs w:val="18"/>
              </w:rPr>
              <w:t>及空间信号监测精度</w:t>
            </w:r>
          </w:p>
          <w:p w:rsidR="004A14A2" w:rsidRPr="004A14A2" w:rsidRDefault="004A14A2" w:rsidP="004A14A2">
            <w:pPr>
              <w:spacing w:line="240" w:lineRule="auto"/>
              <w:ind w:leftChars="100" w:left="210" w:firstLineChars="50" w:firstLine="90"/>
              <w:rPr>
                <w:sz w:val="18"/>
                <w:szCs w:val="18"/>
              </w:rPr>
            </w:pPr>
            <w:r w:rsidRPr="004A14A2">
              <w:rPr>
                <w:sz w:val="18"/>
                <w:szCs w:val="18"/>
              </w:rPr>
              <w:t>指数</w:t>
            </w:r>
            <w:r w:rsidRPr="004A14A2">
              <w:rPr>
                <w:rFonts w:hint="eastAsia"/>
                <w:sz w:val="18"/>
                <w:szCs w:val="18"/>
              </w:rPr>
              <w:t>：对应</w:t>
            </w:r>
            <w:r w:rsidRPr="004A14A2">
              <w:rPr>
                <w:sz w:val="18"/>
                <w:szCs w:val="18"/>
              </w:rPr>
              <w:t>B1C</w:t>
            </w:r>
            <w:r w:rsidRPr="004A14A2">
              <w:rPr>
                <w:rFonts w:hint="eastAsia"/>
                <w:sz w:val="18"/>
                <w:szCs w:val="18"/>
              </w:rPr>
              <w:t>、</w:t>
            </w:r>
            <w:r w:rsidRPr="004A14A2">
              <w:rPr>
                <w:sz w:val="18"/>
                <w:szCs w:val="18"/>
              </w:rPr>
              <w:t>B2a</w:t>
            </w:r>
            <w:r w:rsidRPr="004A14A2">
              <w:rPr>
                <w:sz w:val="18"/>
                <w:szCs w:val="18"/>
              </w:rPr>
              <w:t>、</w:t>
            </w:r>
            <w:r w:rsidRPr="004A14A2">
              <w:rPr>
                <w:sz w:val="18"/>
                <w:szCs w:val="18"/>
              </w:rPr>
              <w:t>B2b</w:t>
            </w:r>
            <w:r w:rsidRPr="004A14A2">
              <w:rPr>
                <w:rFonts w:hint="eastAsia"/>
                <w:sz w:val="18"/>
                <w:szCs w:val="18"/>
              </w:rPr>
              <w:t>的</w:t>
            </w:r>
            <w:r w:rsidRPr="004A14A2">
              <w:rPr>
                <w:sz w:val="18"/>
                <w:szCs w:val="18"/>
              </w:rPr>
              <w:t>导航电文</w:t>
            </w:r>
          </w:p>
          <w:p w:rsidR="004A14A2" w:rsidRPr="004A14A2" w:rsidRDefault="004A14A2" w:rsidP="004A14A2">
            <w:pPr>
              <w:spacing w:line="240" w:lineRule="auto"/>
              <w:ind w:left="1620" w:hangingChars="900" w:hanging="1620"/>
              <w:rPr>
                <w:sz w:val="18"/>
                <w:szCs w:val="18"/>
              </w:rPr>
            </w:pPr>
            <w:r w:rsidRPr="004A14A2">
              <w:rPr>
                <w:rFonts w:hint="eastAsia"/>
                <w:sz w:val="18"/>
                <w:szCs w:val="18"/>
              </w:rPr>
              <w:t xml:space="preserve">   </w:t>
            </w:r>
            <w:r w:rsidRPr="004A14A2">
              <w:rPr>
                <w:sz w:val="18"/>
                <w:szCs w:val="18"/>
              </w:rPr>
              <w:t xml:space="preserve">   bit0-bit3: </w:t>
            </w:r>
            <w:r w:rsidRPr="004A14A2">
              <w:rPr>
                <w:rFonts w:hint="eastAsia"/>
                <w:sz w:val="18"/>
                <w:szCs w:val="18"/>
              </w:rPr>
              <w:t>SISM</w:t>
            </w:r>
            <w:r w:rsidRPr="004A14A2">
              <w:rPr>
                <w:sz w:val="18"/>
                <w:szCs w:val="18"/>
              </w:rPr>
              <w:t>AI</w:t>
            </w:r>
            <w:r w:rsidRPr="004A14A2">
              <w:rPr>
                <w:rFonts w:hint="eastAsia"/>
                <w:sz w:val="18"/>
                <w:szCs w:val="18"/>
              </w:rPr>
              <w:t>，空间</w:t>
            </w:r>
            <w:r w:rsidRPr="004A14A2">
              <w:rPr>
                <w:sz w:val="18"/>
                <w:szCs w:val="18"/>
              </w:rPr>
              <w:t>信号监测</w:t>
            </w:r>
            <w:r w:rsidRPr="004A14A2">
              <w:rPr>
                <w:rFonts w:hint="eastAsia"/>
                <w:sz w:val="18"/>
                <w:szCs w:val="18"/>
              </w:rPr>
              <w:t xml:space="preserve">    </w:t>
            </w:r>
            <w:r w:rsidRPr="004A14A2">
              <w:rPr>
                <w:sz w:val="18"/>
                <w:szCs w:val="18"/>
              </w:rPr>
              <w:t>精度</w:t>
            </w:r>
            <w:r w:rsidRPr="004A14A2">
              <w:rPr>
                <w:rFonts w:hint="eastAsia"/>
                <w:sz w:val="18"/>
                <w:szCs w:val="18"/>
              </w:rPr>
              <w:t>指数</w:t>
            </w:r>
          </w:p>
          <w:p w:rsidR="004A14A2" w:rsidRPr="004A14A2" w:rsidRDefault="004A14A2" w:rsidP="004A14A2">
            <w:pPr>
              <w:spacing w:line="240" w:lineRule="auto"/>
              <w:ind w:firstLineChars="295" w:firstLine="531"/>
              <w:rPr>
                <w:sz w:val="18"/>
                <w:szCs w:val="18"/>
              </w:rPr>
            </w:pPr>
            <w:r w:rsidRPr="004A14A2">
              <w:rPr>
                <w:sz w:val="18"/>
                <w:szCs w:val="18"/>
              </w:rPr>
              <w:t xml:space="preserve">bit4-bit8: </w:t>
            </w:r>
            <w:r w:rsidRPr="004A14A2">
              <w:rPr>
                <w:rFonts w:hint="eastAsia"/>
                <w:sz w:val="18"/>
                <w:szCs w:val="18"/>
              </w:rPr>
              <w:t>SIS</w:t>
            </w:r>
            <w:r w:rsidRPr="004A14A2">
              <w:rPr>
                <w:sz w:val="18"/>
                <w:szCs w:val="18"/>
              </w:rPr>
              <w:t>AIoe</w:t>
            </w:r>
            <w:r w:rsidRPr="004A14A2">
              <w:rPr>
                <w:rFonts w:hint="eastAsia"/>
                <w:sz w:val="18"/>
                <w:szCs w:val="18"/>
              </w:rPr>
              <w:t>，卫星</w:t>
            </w:r>
            <w:r w:rsidRPr="004A14A2">
              <w:rPr>
                <w:sz w:val="18"/>
                <w:szCs w:val="18"/>
              </w:rPr>
              <w:t>轨道的切</w:t>
            </w:r>
          </w:p>
          <w:p w:rsidR="004A14A2" w:rsidRPr="004A14A2" w:rsidRDefault="004A14A2" w:rsidP="004A14A2">
            <w:pPr>
              <w:spacing w:line="240" w:lineRule="auto"/>
              <w:ind w:leftChars="100" w:left="210" w:firstLineChars="200" w:firstLine="360"/>
              <w:rPr>
                <w:sz w:val="18"/>
                <w:szCs w:val="18"/>
              </w:rPr>
            </w:pPr>
            <w:r w:rsidRPr="004A14A2">
              <w:rPr>
                <w:sz w:val="18"/>
                <w:szCs w:val="18"/>
              </w:rPr>
              <w:t>向和</w:t>
            </w:r>
            <w:r w:rsidRPr="004A14A2">
              <w:rPr>
                <w:rFonts w:hint="eastAsia"/>
                <w:sz w:val="18"/>
                <w:szCs w:val="18"/>
              </w:rPr>
              <w:t>法向</w:t>
            </w:r>
            <w:r w:rsidRPr="004A14A2">
              <w:rPr>
                <w:sz w:val="18"/>
                <w:szCs w:val="18"/>
              </w:rPr>
              <w:t>误差精度</w:t>
            </w:r>
            <w:r w:rsidRPr="004A14A2">
              <w:rPr>
                <w:rFonts w:hint="eastAsia"/>
                <w:sz w:val="18"/>
                <w:szCs w:val="18"/>
              </w:rPr>
              <w:t>指数</w:t>
            </w:r>
          </w:p>
          <w:p w:rsidR="004A14A2" w:rsidRPr="004A14A2" w:rsidRDefault="004A14A2" w:rsidP="004A14A2">
            <w:pPr>
              <w:spacing w:line="240" w:lineRule="auto"/>
              <w:ind w:leftChars="76" w:left="160" w:firstLineChars="150" w:firstLine="270"/>
              <w:rPr>
                <w:sz w:val="18"/>
                <w:szCs w:val="18"/>
              </w:rPr>
            </w:pPr>
            <w:r w:rsidRPr="004A14A2">
              <w:rPr>
                <w:rFonts w:hint="eastAsia"/>
                <w:sz w:val="18"/>
                <w:szCs w:val="18"/>
              </w:rPr>
              <w:t>bit</w:t>
            </w:r>
            <w:r w:rsidRPr="004A14A2">
              <w:rPr>
                <w:sz w:val="18"/>
                <w:szCs w:val="18"/>
              </w:rPr>
              <w:t>9-bit19</w:t>
            </w:r>
            <w:r w:rsidRPr="004A14A2">
              <w:rPr>
                <w:rFonts w:hint="eastAsia"/>
                <w:sz w:val="18"/>
                <w:szCs w:val="18"/>
              </w:rPr>
              <w:t>:top</w:t>
            </w:r>
            <w:r w:rsidRPr="004A14A2">
              <w:rPr>
                <w:rFonts w:hint="eastAsia"/>
                <w:sz w:val="18"/>
                <w:szCs w:val="18"/>
              </w:rPr>
              <w:t>，数据</w:t>
            </w:r>
            <w:r w:rsidRPr="004A14A2">
              <w:rPr>
                <w:sz w:val="18"/>
                <w:szCs w:val="18"/>
              </w:rPr>
              <w:t>预测的周内时刻</w:t>
            </w:r>
          </w:p>
          <w:p w:rsidR="004A14A2" w:rsidRPr="004A14A2" w:rsidRDefault="004A14A2" w:rsidP="004A14A2">
            <w:pPr>
              <w:spacing w:line="240" w:lineRule="auto"/>
              <w:ind w:leftChars="200" w:left="1860" w:hangingChars="800" w:hanging="1440"/>
              <w:rPr>
                <w:sz w:val="18"/>
                <w:szCs w:val="18"/>
              </w:rPr>
            </w:pPr>
            <w:r w:rsidRPr="004A14A2">
              <w:rPr>
                <w:sz w:val="18"/>
                <w:szCs w:val="18"/>
              </w:rPr>
              <w:t>bit20-bit24</w:t>
            </w:r>
            <w:r w:rsidRPr="004A14A2">
              <w:rPr>
                <w:rFonts w:hint="eastAsia"/>
                <w:sz w:val="18"/>
                <w:szCs w:val="18"/>
              </w:rPr>
              <w:t xml:space="preserve">: </w:t>
            </w:r>
            <w:r w:rsidRPr="004A14A2">
              <w:rPr>
                <w:sz w:val="18"/>
                <w:szCs w:val="18"/>
              </w:rPr>
              <w:t>SISAIocb</w:t>
            </w:r>
            <w:r w:rsidRPr="004A14A2">
              <w:rPr>
                <w:rFonts w:hint="eastAsia"/>
                <w:sz w:val="18"/>
                <w:szCs w:val="18"/>
              </w:rPr>
              <w:t>，卫星</w:t>
            </w:r>
            <w:r w:rsidRPr="004A14A2">
              <w:rPr>
                <w:sz w:val="18"/>
                <w:szCs w:val="18"/>
              </w:rPr>
              <w:t>轨道的径向及卫星钟固定偏差精度</w:t>
            </w:r>
            <w:r w:rsidRPr="004A14A2">
              <w:rPr>
                <w:rFonts w:hint="eastAsia"/>
                <w:sz w:val="18"/>
                <w:szCs w:val="18"/>
              </w:rPr>
              <w:t>指数</w:t>
            </w:r>
          </w:p>
          <w:p w:rsidR="004A14A2" w:rsidRPr="004A14A2" w:rsidRDefault="004A14A2" w:rsidP="004A14A2">
            <w:pPr>
              <w:spacing w:line="240" w:lineRule="auto"/>
              <w:ind w:leftChars="200" w:left="2130" w:hangingChars="950" w:hanging="1710"/>
              <w:rPr>
                <w:sz w:val="18"/>
                <w:szCs w:val="18"/>
              </w:rPr>
            </w:pPr>
            <w:r w:rsidRPr="004A14A2">
              <w:rPr>
                <w:sz w:val="18"/>
                <w:szCs w:val="18"/>
              </w:rPr>
              <w:t>bit25-bit27: SISAI</w:t>
            </w:r>
            <w:r w:rsidRPr="004A14A2">
              <w:rPr>
                <w:rFonts w:hint="eastAsia"/>
                <w:sz w:val="18"/>
                <w:szCs w:val="18"/>
              </w:rPr>
              <w:t>o</w:t>
            </w:r>
            <w:r w:rsidRPr="004A14A2">
              <w:rPr>
                <w:sz w:val="18"/>
                <w:szCs w:val="18"/>
              </w:rPr>
              <w:t>c1</w:t>
            </w:r>
            <w:r w:rsidRPr="004A14A2">
              <w:rPr>
                <w:rFonts w:hint="eastAsia"/>
                <w:sz w:val="18"/>
                <w:szCs w:val="18"/>
              </w:rPr>
              <w:t>，卫星</w:t>
            </w:r>
            <w:r w:rsidRPr="004A14A2">
              <w:rPr>
                <w:sz w:val="18"/>
                <w:szCs w:val="18"/>
              </w:rPr>
              <w:t>钟频偏精度</w:t>
            </w:r>
            <w:r w:rsidRPr="004A14A2">
              <w:rPr>
                <w:rFonts w:hint="eastAsia"/>
                <w:sz w:val="18"/>
                <w:szCs w:val="18"/>
              </w:rPr>
              <w:t>指数</w:t>
            </w:r>
          </w:p>
          <w:p w:rsidR="004A14A2" w:rsidRPr="004A14A2" w:rsidRDefault="004A14A2" w:rsidP="004A14A2">
            <w:pPr>
              <w:spacing w:line="240" w:lineRule="auto"/>
              <w:ind w:left="2070" w:hangingChars="1150" w:hanging="2070"/>
              <w:rPr>
                <w:sz w:val="18"/>
                <w:szCs w:val="18"/>
              </w:rPr>
            </w:pPr>
            <w:r w:rsidRPr="004A14A2">
              <w:rPr>
                <w:sz w:val="18"/>
                <w:szCs w:val="18"/>
              </w:rPr>
              <w:lastRenderedPageBreak/>
              <w:t xml:space="preserve">     bit28-bit30: SISAI</w:t>
            </w:r>
            <w:r w:rsidRPr="004A14A2">
              <w:rPr>
                <w:rFonts w:hint="eastAsia"/>
                <w:sz w:val="18"/>
                <w:szCs w:val="18"/>
              </w:rPr>
              <w:t>o</w:t>
            </w:r>
            <w:r w:rsidRPr="004A14A2">
              <w:rPr>
                <w:sz w:val="18"/>
                <w:szCs w:val="18"/>
              </w:rPr>
              <w:t>c2</w:t>
            </w:r>
            <w:r w:rsidRPr="004A14A2">
              <w:rPr>
                <w:rFonts w:hint="eastAsia"/>
                <w:sz w:val="18"/>
                <w:szCs w:val="18"/>
              </w:rPr>
              <w:t>，卫星</w:t>
            </w:r>
            <w:r w:rsidRPr="004A14A2">
              <w:rPr>
                <w:sz w:val="18"/>
                <w:szCs w:val="18"/>
              </w:rPr>
              <w:t>钟频漂精度</w:t>
            </w:r>
            <w:r w:rsidRPr="004A14A2">
              <w:rPr>
                <w:rFonts w:hint="eastAsia"/>
                <w:sz w:val="18"/>
                <w:szCs w:val="18"/>
              </w:rPr>
              <w:t>指数</w:t>
            </w:r>
          </w:p>
          <w:p w:rsidR="004A14A2" w:rsidRPr="004A14A2" w:rsidRDefault="004A14A2" w:rsidP="004A14A2">
            <w:pPr>
              <w:spacing w:line="240" w:lineRule="auto"/>
              <w:ind w:firstLineChars="150" w:firstLine="270"/>
              <w:rPr>
                <w:sz w:val="18"/>
                <w:szCs w:val="18"/>
              </w:rPr>
            </w:pPr>
            <w:r w:rsidRPr="004A14A2">
              <w:rPr>
                <w:sz w:val="18"/>
                <w:szCs w:val="18"/>
              </w:rPr>
              <w:t>SV accuracy</w:t>
            </w:r>
            <w:r w:rsidRPr="004A14A2">
              <w:rPr>
                <w:rFonts w:hint="eastAsia"/>
                <w:sz w:val="18"/>
                <w:szCs w:val="18"/>
              </w:rPr>
              <w:t>：对应</w:t>
            </w:r>
            <w:r w:rsidRPr="004A14A2">
              <w:rPr>
                <w:sz w:val="18"/>
                <w:szCs w:val="18"/>
              </w:rPr>
              <w:t>B1I</w:t>
            </w:r>
            <w:r w:rsidRPr="004A14A2">
              <w:rPr>
                <w:sz w:val="18"/>
                <w:szCs w:val="18"/>
              </w:rPr>
              <w:t>、</w:t>
            </w:r>
            <w:r w:rsidRPr="004A14A2">
              <w:rPr>
                <w:sz w:val="18"/>
                <w:szCs w:val="18"/>
              </w:rPr>
              <w:t>B2I</w:t>
            </w:r>
            <w:r w:rsidRPr="004A14A2">
              <w:rPr>
                <w:sz w:val="18"/>
                <w:szCs w:val="18"/>
              </w:rPr>
              <w:t>、</w:t>
            </w:r>
            <w:r w:rsidRPr="004A14A2">
              <w:rPr>
                <w:sz w:val="18"/>
                <w:szCs w:val="18"/>
              </w:rPr>
              <w:t>B3I</w:t>
            </w:r>
            <w:r w:rsidRPr="004A14A2">
              <w:rPr>
                <w:sz w:val="18"/>
                <w:szCs w:val="18"/>
              </w:rPr>
              <w:t>的</w:t>
            </w:r>
          </w:p>
          <w:p w:rsidR="004A14A2" w:rsidRPr="004A14A2" w:rsidRDefault="004A14A2" w:rsidP="004A14A2">
            <w:pPr>
              <w:spacing w:line="240" w:lineRule="auto"/>
              <w:ind w:firstLineChars="800" w:firstLine="1440"/>
              <w:rPr>
                <w:sz w:val="18"/>
                <w:szCs w:val="18"/>
              </w:rPr>
            </w:pPr>
            <w:r w:rsidRPr="004A14A2">
              <w:rPr>
                <w:rFonts w:hint="eastAsia"/>
                <w:sz w:val="18"/>
                <w:szCs w:val="18"/>
              </w:rPr>
              <w:t>导航</w:t>
            </w:r>
            <w:r w:rsidRPr="004A14A2">
              <w:rPr>
                <w:sz w:val="18"/>
                <w:szCs w:val="18"/>
              </w:rPr>
              <w:t>电文</w:t>
            </w:r>
            <w:r w:rsidRPr="004A14A2">
              <w:rPr>
                <w:rFonts w:hint="eastAsia"/>
                <w:sz w:val="18"/>
                <w:szCs w:val="18"/>
              </w:rPr>
              <w:t>的</w:t>
            </w:r>
            <w:r w:rsidRPr="004A14A2">
              <w:rPr>
                <w:sz w:val="18"/>
                <w:szCs w:val="18"/>
              </w:rPr>
              <w:t>URAI</w:t>
            </w:r>
          </w:p>
          <w:p w:rsidR="004A14A2" w:rsidRPr="004A14A2" w:rsidRDefault="004A14A2" w:rsidP="004A14A2">
            <w:pPr>
              <w:spacing w:line="240" w:lineRule="auto"/>
              <w:rPr>
                <w:sz w:val="18"/>
                <w:szCs w:val="18"/>
              </w:rPr>
            </w:pPr>
            <w:r w:rsidRPr="004A14A2">
              <w:rPr>
                <w:rFonts w:hint="eastAsia"/>
                <w:sz w:val="18"/>
                <w:szCs w:val="18"/>
              </w:rPr>
              <w:t>-</w:t>
            </w:r>
            <w:r w:rsidRPr="004A14A2">
              <w:rPr>
                <w:sz w:val="18"/>
                <w:szCs w:val="18"/>
              </w:rPr>
              <w:t>HS</w:t>
            </w:r>
            <w:r w:rsidRPr="004A14A2">
              <w:rPr>
                <w:rFonts w:hint="eastAsia"/>
                <w:sz w:val="18"/>
                <w:szCs w:val="18"/>
              </w:rPr>
              <w:t>/</w:t>
            </w:r>
            <w:r w:rsidRPr="004A14A2">
              <w:rPr>
                <w:sz w:val="18"/>
                <w:szCs w:val="18"/>
              </w:rPr>
              <w:t>SatH1</w:t>
            </w:r>
            <w:r w:rsidRPr="004A14A2">
              <w:rPr>
                <w:rFonts w:hint="eastAsia"/>
                <w:sz w:val="18"/>
                <w:szCs w:val="18"/>
              </w:rPr>
              <w:t>卫星</w:t>
            </w:r>
            <w:r w:rsidRPr="004A14A2">
              <w:rPr>
                <w:sz w:val="18"/>
                <w:szCs w:val="18"/>
              </w:rPr>
              <w:t>健康状态</w:t>
            </w:r>
            <w:r w:rsidRPr="004A14A2">
              <w:rPr>
                <w:rFonts w:hint="eastAsia"/>
                <w:sz w:val="18"/>
                <w:szCs w:val="18"/>
              </w:rPr>
              <w:t>:(FLOAT</w:t>
            </w:r>
            <w:r w:rsidRPr="004A14A2">
              <w:rPr>
                <w:sz w:val="18"/>
                <w:szCs w:val="18"/>
              </w:rPr>
              <w:sym w:font="Wingdings" w:char="F0E0"/>
            </w:r>
            <w:r w:rsidRPr="004A14A2">
              <w:rPr>
                <w:rFonts w:hint="eastAsia"/>
                <w:sz w:val="18"/>
                <w:szCs w:val="18"/>
              </w:rPr>
              <w:t>INTEGER)</w:t>
            </w:r>
          </w:p>
          <w:p w:rsidR="004A14A2" w:rsidRPr="004A14A2" w:rsidRDefault="004A14A2" w:rsidP="004A14A2">
            <w:pPr>
              <w:spacing w:line="240" w:lineRule="auto"/>
              <w:rPr>
                <w:sz w:val="18"/>
                <w:szCs w:val="18"/>
              </w:rPr>
            </w:pPr>
            <w:r w:rsidRPr="004A14A2">
              <w:rPr>
                <w:rFonts w:hint="eastAsia"/>
                <w:sz w:val="18"/>
                <w:szCs w:val="18"/>
              </w:rPr>
              <w:t>-T</w:t>
            </w:r>
            <w:r w:rsidRPr="004A14A2">
              <w:rPr>
                <w:sz w:val="18"/>
                <w:szCs w:val="18"/>
              </w:rPr>
              <w:t>GD</w:t>
            </w:r>
            <w:r w:rsidRPr="004A14A2">
              <w:rPr>
                <w:rFonts w:hint="eastAsia"/>
                <w:sz w:val="18"/>
                <w:szCs w:val="18"/>
              </w:rPr>
              <w:t>/</w:t>
            </w:r>
            <w:r w:rsidRPr="004A14A2">
              <w:rPr>
                <w:sz w:val="18"/>
                <w:szCs w:val="18"/>
              </w:rPr>
              <w:t xml:space="preserve">TGD1                     </w:t>
            </w:r>
            <w:r w:rsidRPr="004A14A2">
              <w:rPr>
                <w:rFonts w:hint="eastAsia"/>
                <w:sz w:val="18"/>
                <w:szCs w:val="18"/>
              </w:rPr>
              <w:t>(</w:t>
            </w:r>
            <w:r w:rsidRPr="004A14A2">
              <w:rPr>
                <w:sz w:val="18"/>
                <w:szCs w:val="18"/>
              </w:rPr>
              <w:t>seconds</w:t>
            </w:r>
            <w:r w:rsidRPr="004A14A2">
              <w:rPr>
                <w:rFonts w:hint="eastAsia"/>
                <w:sz w:val="18"/>
                <w:szCs w:val="18"/>
              </w:rPr>
              <w:t>)</w:t>
            </w:r>
          </w:p>
          <w:p w:rsidR="004A14A2" w:rsidRPr="004A14A2" w:rsidRDefault="004A14A2" w:rsidP="004A14A2">
            <w:pPr>
              <w:spacing w:line="240" w:lineRule="auto"/>
              <w:ind w:firstLineChars="150" w:firstLine="270"/>
              <w:rPr>
                <w:sz w:val="18"/>
                <w:szCs w:val="18"/>
              </w:rPr>
            </w:pPr>
            <w:r w:rsidRPr="004A14A2">
              <w:rPr>
                <w:rFonts w:hint="eastAsia"/>
                <w:sz w:val="18"/>
                <w:szCs w:val="18"/>
              </w:rPr>
              <w:t>T</w:t>
            </w:r>
            <w:r w:rsidRPr="004A14A2">
              <w:rPr>
                <w:sz w:val="18"/>
                <w:szCs w:val="18"/>
              </w:rPr>
              <w:t xml:space="preserve">GD: </w:t>
            </w:r>
            <w:r w:rsidRPr="004A14A2">
              <w:rPr>
                <w:rFonts w:hint="eastAsia"/>
                <w:sz w:val="18"/>
                <w:szCs w:val="18"/>
              </w:rPr>
              <w:t>对应</w:t>
            </w:r>
            <w:r w:rsidRPr="004A14A2">
              <w:rPr>
                <w:sz w:val="18"/>
                <w:szCs w:val="18"/>
              </w:rPr>
              <w:t>B1C</w:t>
            </w:r>
            <w:r w:rsidRPr="004A14A2">
              <w:rPr>
                <w:rFonts w:hint="eastAsia"/>
                <w:sz w:val="18"/>
                <w:szCs w:val="18"/>
              </w:rPr>
              <w:t>、</w:t>
            </w:r>
            <w:r w:rsidRPr="004A14A2">
              <w:rPr>
                <w:sz w:val="18"/>
                <w:szCs w:val="18"/>
              </w:rPr>
              <w:t>B2a</w:t>
            </w:r>
            <w:r w:rsidRPr="004A14A2">
              <w:rPr>
                <w:sz w:val="18"/>
                <w:szCs w:val="18"/>
              </w:rPr>
              <w:t>、</w:t>
            </w:r>
            <w:r w:rsidRPr="004A14A2">
              <w:rPr>
                <w:sz w:val="18"/>
                <w:szCs w:val="18"/>
              </w:rPr>
              <w:t>B2b</w:t>
            </w:r>
            <w:r w:rsidRPr="004A14A2">
              <w:rPr>
                <w:rFonts w:hint="eastAsia"/>
                <w:sz w:val="18"/>
                <w:szCs w:val="18"/>
              </w:rPr>
              <w:t>的</w:t>
            </w:r>
            <w:r w:rsidRPr="004A14A2">
              <w:rPr>
                <w:sz w:val="18"/>
                <w:szCs w:val="18"/>
              </w:rPr>
              <w:t>导航电文</w:t>
            </w:r>
          </w:p>
          <w:p w:rsidR="004A14A2" w:rsidRPr="004A14A2" w:rsidRDefault="004A14A2" w:rsidP="004A14A2">
            <w:pPr>
              <w:spacing w:line="240" w:lineRule="auto"/>
              <w:rPr>
                <w:sz w:val="18"/>
                <w:szCs w:val="18"/>
              </w:rPr>
            </w:pPr>
            <w:r w:rsidRPr="004A14A2">
              <w:rPr>
                <w:sz w:val="18"/>
                <w:szCs w:val="18"/>
              </w:rPr>
              <w:t xml:space="preserve">      </w:t>
            </w:r>
            <w:r w:rsidRPr="004A14A2">
              <w:rPr>
                <w:rFonts w:hint="eastAsia"/>
                <w:sz w:val="18"/>
                <w:szCs w:val="18"/>
              </w:rPr>
              <w:t>导航</w:t>
            </w:r>
            <w:r w:rsidRPr="004A14A2">
              <w:rPr>
                <w:sz w:val="18"/>
                <w:szCs w:val="18"/>
              </w:rPr>
              <w:t>电文来自</w:t>
            </w:r>
            <w:r w:rsidRPr="004A14A2">
              <w:rPr>
                <w:sz w:val="18"/>
                <w:szCs w:val="18"/>
              </w:rPr>
              <w:t>B1C</w:t>
            </w:r>
            <w:r w:rsidRPr="004A14A2">
              <w:rPr>
                <w:rFonts w:hint="eastAsia"/>
                <w:sz w:val="18"/>
                <w:szCs w:val="18"/>
              </w:rPr>
              <w:t>,</w:t>
            </w:r>
            <w:r w:rsidRPr="004A14A2">
              <w:rPr>
                <w:rFonts w:hint="eastAsia"/>
                <w:sz w:val="18"/>
                <w:szCs w:val="18"/>
              </w:rPr>
              <w:t>此</w:t>
            </w:r>
            <w:r w:rsidRPr="004A14A2">
              <w:rPr>
                <w:sz w:val="18"/>
                <w:szCs w:val="18"/>
              </w:rPr>
              <w:t>字段</w:t>
            </w:r>
            <w:r w:rsidRPr="004A14A2">
              <w:rPr>
                <w:sz w:val="18"/>
                <w:szCs w:val="18"/>
              </w:rPr>
              <w:t>TGD_B1Cp</w:t>
            </w:r>
          </w:p>
          <w:p w:rsidR="004A14A2" w:rsidRPr="004A14A2" w:rsidRDefault="004A14A2" w:rsidP="004A14A2">
            <w:pPr>
              <w:spacing w:line="240" w:lineRule="auto"/>
              <w:ind w:firstLineChars="300" w:firstLine="540"/>
              <w:rPr>
                <w:sz w:val="18"/>
                <w:szCs w:val="18"/>
              </w:rPr>
            </w:pPr>
            <w:r w:rsidRPr="004A14A2">
              <w:rPr>
                <w:rFonts w:hint="eastAsia"/>
                <w:sz w:val="18"/>
                <w:szCs w:val="18"/>
              </w:rPr>
              <w:t>导航电文</w:t>
            </w:r>
            <w:r w:rsidRPr="004A14A2">
              <w:rPr>
                <w:sz w:val="18"/>
                <w:szCs w:val="18"/>
              </w:rPr>
              <w:t>来自</w:t>
            </w:r>
            <w:r w:rsidRPr="004A14A2">
              <w:rPr>
                <w:sz w:val="18"/>
                <w:szCs w:val="18"/>
              </w:rPr>
              <w:t>B2a,</w:t>
            </w:r>
            <w:r w:rsidRPr="004A14A2">
              <w:rPr>
                <w:rFonts w:hint="eastAsia"/>
                <w:sz w:val="18"/>
                <w:szCs w:val="18"/>
              </w:rPr>
              <w:t>此</w:t>
            </w:r>
            <w:r w:rsidRPr="004A14A2">
              <w:rPr>
                <w:sz w:val="18"/>
                <w:szCs w:val="18"/>
              </w:rPr>
              <w:t>字段为</w:t>
            </w:r>
            <w:r w:rsidRPr="004A14A2">
              <w:rPr>
                <w:sz w:val="18"/>
                <w:szCs w:val="18"/>
              </w:rPr>
              <w:t>TGD_B2ap</w:t>
            </w:r>
          </w:p>
          <w:p w:rsidR="004A14A2" w:rsidRPr="004A14A2" w:rsidRDefault="004A14A2" w:rsidP="004A14A2">
            <w:pPr>
              <w:spacing w:line="240" w:lineRule="auto"/>
              <w:rPr>
                <w:sz w:val="18"/>
                <w:szCs w:val="18"/>
              </w:rPr>
            </w:pPr>
            <w:r w:rsidRPr="004A14A2">
              <w:rPr>
                <w:sz w:val="18"/>
                <w:szCs w:val="18"/>
              </w:rPr>
              <w:t xml:space="preserve">      </w:t>
            </w:r>
            <w:r w:rsidRPr="004A14A2">
              <w:rPr>
                <w:rFonts w:hint="eastAsia"/>
                <w:sz w:val="18"/>
                <w:szCs w:val="18"/>
              </w:rPr>
              <w:t>导航电文</w:t>
            </w:r>
            <w:r w:rsidRPr="004A14A2">
              <w:rPr>
                <w:sz w:val="18"/>
                <w:szCs w:val="18"/>
              </w:rPr>
              <w:t>来自</w:t>
            </w:r>
            <w:r w:rsidRPr="004A14A2">
              <w:rPr>
                <w:sz w:val="18"/>
                <w:szCs w:val="18"/>
              </w:rPr>
              <w:t>B2b,</w:t>
            </w:r>
            <w:r w:rsidRPr="004A14A2">
              <w:rPr>
                <w:rFonts w:hint="eastAsia"/>
                <w:sz w:val="18"/>
                <w:szCs w:val="18"/>
              </w:rPr>
              <w:t>此</w:t>
            </w:r>
            <w:r w:rsidRPr="004A14A2">
              <w:rPr>
                <w:sz w:val="18"/>
                <w:szCs w:val="18"/>
              </w:rPr>
              <w:t>字段为</w:t>
            </w:r>
            <w:r w:rsidRPr="004A14A2">
              <w:rPr>
                <w:sz w:val="18"/>
                <w:szCs w:val="18"/>
              </w:rPr>
              <w:t>TGD_B2bp</w:t>
            </w:r>
          </w:p>
          <w:p w:rsidR="004A14A2" w:rsidRPr="004A14A2" w:rsidRDefault="004A14A2" w:rsidP="004A14A2">
            <w:pPr>
              <w:spacing w:line="240" w:lineRule="auto"/>
              <w:rPr>
                <w:sz w:val="18"/>
                <w:szCs w:val="18"/>
              </w:rPr>
            </w:pPr>
            <w:r w:rsidRPr="004A14A2">
              <w:rPr>
                <w:sz w:val="18"/>
                <w:szCs w:val="18"/>
              </w:rPr>
              <w:t xml:space="preserve">   TGD1: </w:t>
            </w:r>
            <w:r w:rsidRPr="004A14A2">
              <w:rPr>
                <w:rFonts w:hint="eastAsia"/>
                <w:sz w:val="18"/>
                <w:szCs w:val="18"/>
              </w:rPr>
              <w:t>对应</w:t>
            </w:r>
            <w:r w:rsidRPr="004A14A2">
              <w:rPr>
                <w:sz w:val="18"/>
                <w:szCs w:val="18"/>
              </w:rPr>
              <w:t>B1I</w:t>
            </w:r>
            <w:r w:rsidRPr="004A14A2">
              <w:rPr>
                <w:rFonts w:hint="eastAsia"/>
                <w:sz w:val="18"/>
                <w:szCs w:val="18"/>
              </w:rPr>
              <w:t>、</w:t>
            </w:r>
            <w:r w:rsidRPr="004A14A2">
              <w:rPr>
                <w:sz w:val="18"/>
                <w:szCs w:val="18"/>
              </w:rPr>
              <w:t>B2I</w:t>
            </w:r>
            <w:r w:rsidRPr="004A14A2">
              <w:rPr>
                <w:sz w:val="18"/>
                <w:szCs w:val="18"/>
              </w:rPr>
              <w:t>、</w:t>
            </w:r>
            <w:r w:rsidRPr="004A14A2">
              <w:rPr>
                <w:sz w:val="18"/>
                <w:szCs w:val="18"/>
              </w:rPr>
              <w:t>B3I</w:t>
            </w:r>
            <w:r w:rsidRPr="004A14A2">
              <w:rPr>
                <w:sz w:val="18"/>
                <w:szCs w:val="18"/>
              </w:rPr>
              <w:t>的导航电文</w:t>
            </w:r>
            <w:r w:rsidRPr="004A14A2">
              <w:rPr>
                <w:rFonts w:hint="eastAsia"/>
                <w:sz w:val="18"/>
                <w:szCs w:val="18"/>
              </w:rPr>
              <w:t>的</w:t>
            </w:r>
          </w:p>
          <w:p w:rsidR="004A14A2" w:rsidRPr="004A14A2" w:rsidRDefault="004A14A2" w:rsidP="004A14A2">
            <w:pPr>
              <w:spacing w:line="240" w:lineRule="auto"/>
              <w:ind w:firstLineChars="450" w:firstLine="810"/>
              <w:rPr>
                <w:sz w:val="18"/>
                <w:szCs w:val="18"/>
              </w:rPr>
            </w:pPr>
            <w:r w:rsidRPr="004A14A2">
              <w:rPr>
                <w:sz w:val="18"/>
                <w:szCs w:val="18"/>
              </w:rPr>
              <w:t>TGD1</w:t>
            </w:r>
            <w:r w:rsidRPr="004A14A2">
              <w:rPr>
                <w:rFonts w:hint="eastAsia"/>
                <w:sz w:val="18"/>
                <w:szCs w:val="18"/>
              </w:rPr>
              <w:t>（</w:t>
            </w:r>
            <w:r w:rsidRPr="004A14A2">
              <w:rPr>
                <w:rFonts w:hint="eastAsia"/>
                <w:sz w:val="18"/>
                <w:szCs w:val="18"/>
              </w:rPr>
              <w:t>B</w:t>
            </w:r>
            <w:r w:rsidRPr="004A14A2">
              <w:rPr>
                <w:sz w:val="18"/>
                <w:szCs w:val="18"/>
              </w:rPr>
              <w:t>1</w:t>
            </w:r>
            <w:r w:rsidRPr="004A14A2">
              <w:rPr>
                <w:rFonts w:hint="eastAsia"/>
                <w:sz w:val="18"/>
                <w:szCs w:val="18"/>
              </w:rPr>
              <w:t>/B3</w:t>
            </w:r>
            <w:r w:rsidRPr="004A14A2">
              <w:rPr>
                <w:sz w:val="18"/>
                <w:szCs w:val="18"/>
              </w:rPr>
              <w:t>）</w:t>
            </w:r>
          </w:p>
          <w:p w:rsidR="004A14A2" w:rsidRPr="004A14A2" w:rsidRDefault="004A14A2" w:rsidP="004A14A2">
            <w:pPr>
              <w:spacing w:line="240" w:lineRule="auto"/>
              <w:rPr>
                <w:sz w:val="18"/>
                <w:szCs w:val="18"/>
              </w:rPr>
            </w:pPr>
            <w:r w:rsidRPr="004A14A2">
              <w:rPr>
                <w:rFonts w:hint="eastAsia"/>
                <w:sz w:val="18"/>
                <w:szCs w:val="18"/>
              </w:rPr>
              <w:t>-</w:t>
            </w:r>
            <w:r w:rsidRPr="004A14A2">
              <w:rPr>
                <w:sz w:val="18"/>
                <w:szCs w:val="18"/>
              </w:rPr>
              <w:t>ISC</w:t>
            </w:r>
            <w:r w:rsidRPr="004A14A2">
              <w:rPr>
                <w:rFonts w:hint="eastAsia"/>
                <w:sz w:val="18"/>
                <w:szCs w:val="18"/>
              </w:rPr>
              <w:t>/</w:t>
            </w:r>
            <w:r w:rsidRPr="004A14A2">
              <w:rPr>
                <w:sz w:val="18"/>
                <w:szCs w:val="18"/>
              </w:rPr>
              <w:t xml:space="preserve">TGD2       </w:t>
            </w:r>
            <w:r w:rsidRPr="004A14A2">
              <w:rPr>
                <w:rFonts w:hint="eastAsia"/>
                <w:sz w:val="18"/>
                <w:szCs w:val="18"/>
              </w:rPr>
              <w:t xml:space="preserve">             </w:t>
            </w:r>
            <w:r w:rsidRPr="004A14A2">
              <w:rPr>
                <w:sz w:val="18"/>
                <w:szCs w:val="18"/>
              </w:rPr>
              <w:t>(seconds)</w:t>
            </w:r>
          </w:p>
          <w:p w:rsidR="004A14A2" w:rsidRPr="004A14A2" w:rsidRDefault="004A14A2" w:rsidP="004A14A2">
            <w:pPr>
              <w:spacing w:line="240" w:lineRule="auto"/>
              <w:ind w:firstLineChars="150" w:firstLine="270"/>
              <w:rPr>
                <w:sz w:val="18"/>
                <w:szCs w:val="18"/>
              </w:rPr>
            </w:pPr>
            <w:r w:rsidRPr="004A14A2">
              <w:rPr>
                <w:sz w:val="18"/>
                <w:szCs w:val="18"/>
              </w:rPr>
              <w:t>ISC</w:t>
            </w:r>
            <w:r w:rsidRPr="004A14A2">
              <w:rPr>
                <w:rFonts w:hint="eastAsia"/>
                <w:sz w:val="18"/>
                <w:szCs w:val="18"/>
              </w:rPr>
              <w:t>：对应</w:t>
            </w:r>
            <w:r w:rsidRPr="004A14A2">
              <w:rPr>
                <w:sz w:val="18"/>
                <w:szCs w:val="18"/>
              </w:rPr>
              <w:t>B1C</w:t>
            </w:r>
            <w:r w:rsidRPr="004A14A2">
              <w:rPr>
                <w:rFonts w:hint="eastAsia"/>
                <w:sz w:val="18"/>
                <w:szCs w:val="18"/>
              </w:rPr>
              <w:t>、</w:t>
            </w:r>
            <w:r w:rsidRPr="004A14A2">
              <w:rPr>
                <w:sz w:val="18"/>
                <w:szCs w:val="18"/>
              </w:rPr>
              <w:t>B2a</w:t>
            </w:r>
            <w:r w:rsidRPr="004A14A2">
              <w:rPr>
                <w:sz w:val="18"/>
                <w:szCs w:val="18"/>
              </w:rPr>
              <w:t>、</w:t>
            </w:r>
            <w:r w:rsidRPr="004A14A2">
              <w:rPr>
                <w:sz w:val="18"/>
                <w:szCs w:val="18"/>
              </w:rPr>
              <w:t>B2b</w:t>
            </w:r>
            <w:r w:rsidRPr="004A14A2">
              <w:rPr>
                <w:rFonts w:hint="eastAsia"/>
                <w:sz w:val="18"/>
                <w:szCs w:val="18"/>
              </w:rPr>
              <w:t>的</w:t>
            </w:r>
            <w:r w:rsidRPr="004A14A2">
              <w:rPr>
                <w:sz w:val="18"/>
                <w:szCs w:val="18"/>
              </w:rPr>
              <w:t>导航电文</w:t>
            </w:r>
          </w:p>
          <w:p w:rsidR="004A14A2" w:rsidRPr="004A14A2" w:rsidRDefault="004A14A2" w:rsidP="004A14A2">
            <w:pPr>
              <w:spacing w:line="240" w:lineRule="auto"/>
              <w:ind w:left="540" w:hangingChars="300" w:hanging="540"/>
              <w:rPr>
                <w:sz w:val="18"/>
                <w:szCs w:val="18"/>
              </w:rPr>
            </w:pPr>
            <w:r w:rsidRPr="004A14A2">
              <w:rPr>
                <w:sz w:val="18"/>
                <w:szCs w:val="18"/>
              </w:rPr>
              <w:t xml:space="preserve">      </w:t>
            </w:r>
            <w:r w:rsidRPr="004A14A2">
              <w:rPr>
                <w:rFonts w:hint="eastAsia"/>
                <w:sz w:val="18"/>
                <w:szCs w:val="18"/>
              </w:rPr>
              <w:t>导航</w:t>
            </w:r>
            <w:r w:rsidRPr="004A14A2">
              <w:rPr>
                <w:sz w:val="18"/>
                <w:szCs w:val="18"/>
              </w:rPr>
              <w:t>电文来自</w:t>
            </w:r>
            <w:r w:rsidRPr="004A14A2">
              <w:rPr>
                <w:sz w:val="18"/>
                <w:szCs w:val="18"/>
              </w:rPr>
              <w:t>B1C,</w:t>
            </w:r>
            <w:r w:rsidRPr="004A14A2">
              <w:rPr>
                <w:rFonts w:hint="eastAsia"/>
                <w:sz w:val="18"/>
                <w:szCs w:val="18"/>
              </w:rPr>
              <w:t>此</w:t>
            </w:r>
            <w:r w:rsidRPr="004A14A2">
              <w:rPr>
                <w:sz w:val="18"/>
                <w:szCs w:val="18"/>
              </w:rPr>
              <w:t>字段</w:t>
            </w:r>
            <w:r w:rsidRPr="004A14A2">
              <w:rPr>
                <w:rFonts w:hint="eastAsia"/>
                <w:sz w:val="18"/>
                <w:szCs w:val="18"/>
              </w:rPr>
              <w:t>为</w:t>
            </w:r>
            <w:r w:rsidRPr="004A14A2">
              <w:rPr>
                <w:sz w:val="18"/>
                <w:szCs w:val="18"/>
              </w:rPr>
              <w:t xml:space="preserve">ISC_B1Cd  </w:t>
            </w:r>
            <w:r w:rsidRPr="004A14A2">
              <w:rPr>
                <w:rFonts w:hint="eastAsia"/>
                <w:sz w:val="18"/>
                <w:szCs w:val="18"/>
              </w:rPr>
              <w:t>导航电文</w:t>
            </w:r>
            <w:r w:rsidRPr="004A14A2">
              <w:rPr>
                <w:sz w:val="18"/>
                <w:szCs w:val="18"/>
              </w:rPr>
              <w:t>来自</w:t>
            </w:r>
            <w:r w:rsidRPr="004A14A2">
              <w:rPr>
                <w:sz w:val="18"/>
                <w:szCs w:val="18"/>
              </w:rPr>
              <w:t>B2a,</w:t>
            </w:r>
            <w:r w:rsidRPr="004A14A2">
              <w:rPr>
                <w:rFonts w:hint="eastAsia"/>
                <w:sz w:val="18"/>
                <w:szCs w:val="18"/>
              </w:rPr>
              <w:t>此</w:t>
            </w:r>
            <w:r w:rsidRPr="004A14A2">
              <w:rPr>
                <w:sz w:val="18"/>
                <w:szCs w:val="18"/>
              </w:rPr>
              <w:t>字段为</w:t>
            </w:r>
            <w:r w:rsidRPr="004A14A2">
              <w:rPr>
                <w:sz w:val="18"/>
                <w:szCs w:val="18"/>
              </w:rPr>
              <w:t>ISC_B2ad</w:t>
            </w:r>
          </w:p>
          <w:p w:rsidR="004A14A2" w:rsidRPr="004A14A2" w:rsidRDefault="004A14A2" w:rsidP="004A14A2">
            <w:pPr>
              <w:spacing w:line="240" w:lineRule="auto"/>
              <w:rPr>
                <w:sz w:val="18"/>
                <w:szCs w:val="18"/>
              </w:rPr>
            </w:pPr>
            <w:r w:rsidRPr="004A14A2">
              <w:rPr>
                <w:sz w:val="18"/>
                <w:szCs w:val="18"/>
              </w:rPr>
              <w:t xml:space="preserve">      </w:t>
            </w:r>
            <w:r w:rsidRPr="004A14A2">
              <w:rPr>
                <w:rFonts w:hint="eastAsia"/>
                <w:sz w:val="18"/>
                <w:szCs w:val="18"/>
              </w:rPr>
              <w:t>导航电文</w:t>
            </w:r>
            <w:r w:rsidRPr="004A14A2">
              <w:rPr>
                <w:sz w:val="18"/>
                <w:szCs w:val="18"/>
              </w:rPr>
              <w:t>来自</w:t>
            </w:r>
            <w:r w:rsidRPr="004A14A2">
              <w:rPr>
                <w:sz w:val="18"/>
                <w:szCs w:val="18"/>
              </w:rPr>
              <w:t>B2b,</w:t>
            </w:r>
            <w:r w:rsidRPr="004A14A2">
              <w:rPr>
                <w:rFonts w:hint="eastAsia"/>
                <w:sz w:val="18"/>
                <w:szCs w:val="18"/>
              </w:rPr>
              <w:t>此</w:t>
            </w:r>
            <w:r w:rsidRPr="004A14A2">
              <w:rPr>
                <w:sz w:val="18"/>
                <w:szCs w:val="18"/>
              </w:rPr>
              <w:t>字段为</w:t>
            </w:r>
            <w:r w:rsidRPr="004A14A2">
              <w:rPr>
                <w:sz w:val="18"/>
                <w:szCs w:val="18"/>
              </w:rPr>
              <w:t>ISC_B2bd</w:t>
            </w:r>
          </w:p>
          <w:p w:rsidR="004A14A2" w:rsidRPr="004A14A2" w:rsidRDefault="004A14A2" w:rsidP="004A14A2">
            <w:pPr>
              <w:spacing w:line="240" w:lineRule="auto"/>
              <w:rPr>
                <w:sz w:val="18"/>
                <w:szCs w:val="18"/>
              </w:rPr>
            </w:pPr>
            <w:r w:rsidRPr="004A14A2">
              <w:rPr>
                <w:rFonts w:hint="eastAsia"/>
                <w:sz w:val="18"/>
                <w:szCs w:val="18"/>
              </w:rPr>
              <w:t xml:space="preserve">   TGD2</w:t>
            </w:r>
            <w:r w:rsidRPr="004A14A2">
              <w:rPr>
                <w:rFonts w:hint="eastAsia"/>
                <w:sz w:val="18"/>
                <w:szCs w:val="18"/>
              </w:rPr>
              <w:t>：对应</w:t>
            </w:r>
            <w:r w:rsidRPr="004A14A2">
              <w:rPr>
                <w:sz w:val="18"/>
                <w:szCs w:val="18"/>
              </w:rPr>
              <w:t>B1I</w:t>
            </w:r>
            <w:r w:rsidRPr="004A14A2">
              <w:rPr>
                <w:rFonts w:hint="eastAsia"/>
                <w:sz w:val="18"/>
                <w:szCs w:val="18"/>
              </w:rPr>
              <w:t>、</w:t>
            </w:r>
            <w:r w:rsidRPr="004A14A2">
              <w:rPr>
                <w:sz w:val="18"/>
                <w:szCs w:val="18"/>
              </w:rPr>
              <w:t>B2I</w:t>
            </w:r>
            <w:r w:rsidRPr="004A14A2">
              <w:rPr>
                <w:sz w:val="18"/>
                <w:szCs w:val="18"/>
              </w:rPr>
              <w:t>、</w:t>
            </w:r>
            <w:r w:rsidRPr="004A14A2">
              <w:rPr>
                <w:sz w:val="18"/>
                <w:szCs w:val="18"/>
              </w:rPr>
              <w:t>B3I</w:t>
            </w:r>
            <w:r w:rsidRPr="004A14A2">
              <w:rPr>
                <w:sz w:val="18"/>
                <w:szCs w:val="18"/>
              </w:rPr>
              <w:t>的导航电文</w:t>
            </w:r>
            <w:r w:rsidRPr="004A14A2">
              <w:rPr>
                <w:rFonts w:hint="eastAsia"/>
                <w:sz w:val="18"/>
                <w:szCs w:val="18"/>
              </w:rPr>
              <w:t>的</w:t>
            </w:r>
          </w:p>
          <w:p w:rsidR="004A14A2" w:rsidRPr="004A14A2" w:rsidRDefault="004A14A2" w:rsidP="004A14A2">
            <w:pPr>
              <w:spacing w:line="240" w:lineRule="auto"/>
              <w:ind w:firstLineChars="500" w:firstLine="900"/>
              <w:rPr>
                <w:sz w:val="18"/>
                <w:szCs w:val="18"/>
              </w:rPr>
            </w:pPr>
            <w:r w:rsidRPr="004A14A2">
              <w:rPr>
                <w:sz w:val="18"/>
                <w:szCs w:val="18"/>
              </w:rPr>
              <w:t>TGD1</w:t>
            </w:r>
            <w:r w:rsidRPr="004A14A2">
              <w:rPr>
                <w:rFonts w:hint="eastAsia"/>
                <w:sz w:val="18"/>
                <w:szCs w:val="18"/>
              </w:rPr>
              <w:t>（</w:t>
            </w:r>
            <w:r w:rsidRPr="004A14A2">
              <w:rPr>
                <w:rFonts w:hint="eastAsia"/>
                <w:sz w:val="18"/>
                <w:szCs w:val="18"/>
              </w:rPr>
              <w:t>B</w:t>
            </w:r>
            <w:r w:rsidRPr="004A14A2">
              <w:rPr>
                <w:sz w:val="18"/>
                <w:szCs w:val="18"/>
              </w:rPr>
              <w:t>2</w:t>
            </w:r>
            <w:r w:rsidRPr="004A14A2">
              <w:rPr>
                <w:rFonts w:hint="eastAsia"/>
                <w:sz w:val="18"/>
                <w:szCs w:val="18"/>
              </w:rPr>
              <w:t>/B3</w:t>
            </w:r>
            <w:r w:rsidRPr="004A14A2">
              <w:rPr>
                <w:sz w:val="18"/>
                <w:szCs w:val="18"/>
              </w:rPr>
              <w:t>）</w:t>
            </w:r>
          </w:p>
        </w:tc>
        <w:tc>
          <w:tcPr>
            <w:tcW w:w="1815" w:type="dxa"/>
            <w:tcBorders>
              <w:bottom w:val="single" w:sz="4" w:space="0" w:color="000000"/>
            </w:tcBorders>
          </w:tcPr>
          <w:p w:rsidR="004A14A2" w:rsidRDefault="004A14A2" w:rsidP="004A14A2">
            <w:pPr>
              <w:spacing w:line="240" w:lineRule="auto"/>
              <w:jc w:val="center"/>
              <w:rPr>
                <w:sz w:val="18"/>
                <w:szCs w:val="18"/>
              </w:rPr>
            </w:pPr>
            <w:r>
              <w:rPr>
                <w:sz w:val="18"/>
                <w:szCs w:val="18"/>
              </w:rPr>
              <w:lastRenderedPageBreak/>
              <w:t>4X</w:t>
            </w:r>
            <w:r>
              <w:rPr>
                <w:sz w:val="18"/>
                <w:szCs w:val="18"/>
              </w:rPr>
              <w:t>，</w:t>
            </w:r>
            <w:r>
              <w:rPr>
                <w:sz w:val="18"/>
                <w:szCs w:val="18"/>
              </w:rPr>
              <w:t>4D19.12</w:t>
            </w:r>
          </w:p>
        </w:tc>
      </w:tr>
      <w:tr w:rsidR="004A14A2">
        <w:tc>
          <w:tcPr>
            <w:tcW w:w="3107" w:type="dxa"/>
            <w:tcBorders>
              <w:top w:val="single" w:sz="4" w:space="0" w:color="000000"/>
              <w:bottom w:val="double" w:sz="4" w:space="0" w:color="000000"/>
            </w:tcBorders>
            <w:vAlign w:val="center"/>
          </w:tcPr>
          <w:p w:rsidR="004A14A2" w:rsidRDefault="004A14A2" w:rsidP="004A14A2">
            <w:pPr>
              <w:spacing w:line="240" w:lineRule="auto"/>
              <w:jc w:val="center"/>
              <w:rPr>
                <w:sz w:val="18"/>
                <w:szCs w:val="18"/>
              </w:rPr>
            </w:pPr>
            <w:r>
              <w:rPr>
                <w:sz w:val="18"/>
                <w:szCs w:val="18"/>
              </w:rPr>
              <w:lastRenderedPageBreak/>
              <w:t>BROADCAST ORBIT – 7</w:t>
            </w:r>
          </w:p>
        </w:tc>
        <w:tc>
          <w:tcPr>
            <w:tcW w:w="4403" w:type="dxa"/>
            <w:tcBorders>
              <w:top w:val="single" w:sz="4" w:space="0" w:color="000000"/>
              <w:bottom w:val="double" w:sz="4" w:space="0" w:color="000000"/>
            </w:tcBorders>
            <w:vAlign w:val="center"/>
          </w:tcPr>
          <w:p w:rsidR="004A14A2" w:rsidRPr="004A14A2" w:rsidRDefault="004A14A2" w:rsidP="004A14A2">
            <w:pPr>
              <w:spacing w:line="240" w:lineRule="auto"/>
              <w:rPr>
                <w:sz w:val="18"/>
                <w:szCs w:val="18"/>
              </w:rPr>
            </w:pPr>
            <w:r w:rsidRPr="004A14A2">
              <w:rPr>
                <w:rFonts w:hint="eastAsia"/>
                <w:sz w:val="18"/>
                <w:szCs w:val="18"/>
              </w:rPr>
              <w:t>-</w:t>
            </w:r>
            <w:r w:rsidRPr="004A14A2">
              <w:rPr>
                <w:rFonts w:hint="eastAsia"/>
                <w:sz w:val="18"/>
                <w:szCs w:val="18"/>
              </w:rPr>
              <w:t>信息的发射时间（</w:t>
            </w:r>
            <w:r w:rsidRPr="004A14A2">
              <w:rPr>
                <w:rFonts w:hint="eastAsia"/>
                <w:sz w:val="18"/>
                <w:szCs w:val="18"/>
              </w:rPr>
              <w:t>BDT</w:t>
            </w:r>
            <w:r w:rsidRPr="004A14A2">
              <w:rPr>
                <w:rFonts w:hint="eastAsia"/>
                <w:sz w:val="18"/>
                <w:szCs w:val="18"/>
              </w:rPr>
              <w:t>的周内秒）</w:t>
            </w:r>
            <w:r w:rsidRPr="004A14A2">
              <w:rPr>
                <w:rFonts w:hint="eastAsia"/>
                <w:sz w:val="18"/>
                <w:szCs w:val="18"/>
              </w:rPr>
              <w:t>**</w:t>
            </w:r>
            <w:r w:rsidRPr="004A14A2">
              <w:rPr>
                <w:rFonts w:hint="eastAsia"/>
                <w:sz w:val="18"/>
                <w:szCs w:val="18"/>
              </w:rPr>
              <w:t>）</w:t>
            </w:r>
          </w:p>
          <w:p w:rsidR="004A14A2" w:rsidRPr="004A14A2" w:rsidRDefault="004A14A2" w:rsidP="004A14A2">
            <w:pPr>
              <w:spacing w:line="240" w:lineRule="auto"/>
              <w:ind w:firstLine="420"/>
              <w:rPr>
                <w:sz w:val="18"/>
                <w:szCs w:val="18"/>
              </w:rPr>
            </w:pPr>
            <w:r w:rsidRPr="004A14A2">
              <w:rPr>
                <w:rFonts w:hint="eastAsia"/>
                <w:sz w:val="18"/>
                <w:szCs w:val="18"/>
              </w:rPr>
              <w:t>对于</w:t>
            </w:r>
            <w:r w:rsidRPr="004A14A2">
              <w:rPr>
                <w:sz w:val="18"/>
                <w:szCs w:val="18"/>
              </w:rPr>
              <w:t>B-CNAV1</w:t>
            </w:r>
            <w:r w:rsidRPr="004A14A2">
              <w:rPr>
                <w:rFonts w:hint="eastAsia"/>
                <w:sz w:val="18"/>
                <w:szCs w:val="18"/>
              </w:rPr>
              <w:t>电文，此字段</w:t>
            </w:r>
            <w:r w:rsidRPr="004A14A2">
              <w:rPr>
                <w:sz w:val="18"/>
                <w:szCs w:val="18"/>
              </w:rPr>
              <w:t>由</w:t>
            </w:r>
            <w:r w:rsidRPr="004A14A2">
              <w:rPr>
                <w:rFonts w:hint="eastAsia"/>
                <w:sz w:val="18"/>
                <w:szCs w:val="18"/>
              </w:rPr>
              <w:t>子帧</w:t>
            </w:r>
            <w:r w:rsidRPr="004A14A2">
              <w:rPr>
                <w:rFonts w:hint="eastAsia"/>
                <w:sz w:val="18"/>
                <w:szCs w:val="18"/>
              </w:rPr>
              <w:t>1</w:t>
            </w:r>
            <w:r w:rsidRPr="004A14A2">
              <w:rPr>
                <w:rFonts w:hint="eastAsia"/>
                <w:sz w:val="18"/>
                <w:szCs w:val="18"/>
              </w:rPr>
              <w:t>播</w:t>
            </w:r>
          </w:p>
          <w:p w:rsidR="004A14A2" w:rsidRPr="004A14A2" w:rsidRDefault="004A14A2" w:rsidP="004A14A2">
            <w:pPr>
              <w:spacing w:line="240" w:lineRule="auto"/>
              <w:ind w:firstLine="420"/>
              <w:rPr>
                <w:sz w:val="18"/>
                <w:szCs w:val="18"/>
              </w:rPr>
            </w:pPr>
            <w:r w:rsidRPr="004A14A2">
              <w:rPr>
                <w:rFonts w:hint="eastAsia"/>
                <w:sz w:val="18"/>
                <w:szCs w:val="18"/>
              </w:rPr>
              <w:t>发</w:t>
            </w:r>
            <w:r w:rsidRPr="004A14A2">
              <w:rPr>
                <w:sz w:val="18"/>
                <w:szCs w:val="18"/>
              </w:rPr>
              <w:t>的</w:t>
            </w:r>
            <w:r w:rsidRPr="004A14A2">
              <w:rPr>
                <w:sz w:val="18"/>
                <w:szCs w:val="18"/>
              </w:rPr>
              <w:t>HOW</w:t>
            </w:r>
            <w:r w:rsidRPr="004A14A2">
              <w:rPr>
                <w:sz w:val="18"/>
                <w:szCs w:val="18"/>
              </w:rPr>
              <w:t>（</w:t>
            </w:r>
            <w:r w:rsidRPr="004A14A2">
              <w:rPr>
                <w:rFonts w:hint="eastAsia"/>
                <w:sz w:val="18"/>
                <w:szCs w:val="18"/>
              </w:rPr>
              <w:t>周内</w:t>
            </w:r>
            <w:r w:rsidRPr="004A14A2">
              <w:rPr>
                <w:sz w:val="18"/>
                <w:szCs w:val="18"/>
              </w:rPr>
              <w:t>小时计数）</w:t>
            </w:r>
            <w:r w:rsidRPr="004A14A2">
              <w:rPr>
                <w:rFonts w:hint="eastAsia"/>
                <w:sz w:val="18"/>
                <w:szCs w:val="18"/>
              </w:rPr>
              <w:t>和</w:t>
            </w:r>
            <w:r w:rsidRPr="004A14A2">
              <w:rPr>
                <w:sz w:val="18"/>
                <w:szCs w:val="18"/>
              </w:rPr>
              <w:t>SOH</w:t>
            </w:r>
            <w:r w:rsidRPr="004A14A2">
              <w:rPr>
                <w:sz w:val="18"/>
                <w:szCs w:val="18"/>
              </w:rPr>
              <w:t>（</w:t>
            </w:r>
            <w:r w:rsidRPr="004A14A2">
              <w:rPr>
                <w:rFonts w:hint="eastAsia"/>
                <w:sz w:val="18"/>
                <w:szCs w:val="18"/>
              </w:rPr>
              <w:t>小时</w:t>
            </w:r>
          </w:p>
          <w:p w:rsidR="004A14A2" w:rsidRPr="004A14A2" w:rsidRDefault="004A14A2" w:rsidP="004A14A2">
            <w:pPr>
              <w:spacing w:line="240" w:lineRule="auto"/>
              <w:ind w:firstLine="420"/>
              <w:rPr>
                <w:sz w:val="18"/>
                <w:szCs w:val="18"/>
              </w:rPr>
            </w:pPr>
            <w:r w:rsidRPr="004A14A2">
              <w:rPr>
                <w:sz w:val="18"/>
                <w:szCs w:val="18"/>
              </w:rPr>
              <w:t>内秒计数）</w:t>
            </w:r>
            <w:r w:rsidRPr="004A14A2">
              <w:rPr>
                <w:rFonts w:hint="eastAsia"/>
                <w:sz w:val="18"/>
                <w:szCs w:val="18"/>
              </w:rPr>
              <w:t>计算</w:t>
            </w:r>
            <w:r w:rsidRPr="004A14A2">
              <w:rPr>
                <w:sz w:val="18"/>
                <w:szCs w:val="18"/>
              </w:rPr>
              <w:t>而来，</w:t>
            </w:r>
            <w:r w:rsidRPr="004A14A2">
              <w:rPr>
                <w:rFonts w:hint="eastAsia"/>
                <w:sz w:val="18"/>
                <w:szCs w:val="18"/>
              </w:rPr>
              <w:t>即</w:t>
            </w:r>
            <w:r w:rsidRPr="004A14A2">
              <w:rPr>
                <w:sz w:val="18"/>
                <w:szCs w:val="18"/>
              </w:rPr>
              <w:t>HOW*3600+SOH</w:t>
            </w:r>
          </w:p>
          <w:p w:rsidR="004A14A2" w:rsidRPr="004A14A2" w:rsidRDefault="004A14A2" w:rsidP="004A14A2">
            <w:pPr>
              <w:spacing w:line="240" w:lineRule="auto"/>
              <w:ind w:firstLine="420"/>
              <w:rPr>
                <w:sz w:val="18"/>
                <w:szCs w:val="18"/>
              </w:rPr>
            </w:pPr>
          </w:p>
          <w:p w:rsidR="004A14A2" w:rsidRPr="004A14A2" w:rsidRDefault="004A14A2" w:rsidP="004A14A2">
            <w:pPr>
              <w:spacing w:line="240" w:lineRule="auto"/>
              <w:ind w:firstLine="420"/>
              <w:rPr>
                <w:sz w:val="18"/>
                <w:szCs w:val="18"/>
              </w:rPr>
            </w:pPr>
            <w:r w:rsidRPr="004A14A2">
              <w:rPr>
                <w:rFonts w:hint="eastAsia"/>
                <w:sz w:val="18"/>
                <w:szCs w:val="18"/>
              </w:rPr>
              <w:t>对于</w:t>
            </w:r>
            <w:r w:rsidRPr="004A14A2">
              <w:rPr>
                <w:rFonts w:hint="eastAsia"/>
                <w:sz w:val="18"/>
                <w:szCs w:val="18"/>
              </w:rPr>
              <w:t>B</w:t>
            </w:r>
            <w:r w:rsidRPr="004A14A2">
              <w:rPr>
                <w:sz w:val="18"/>
                <w:szCs w:val="18"/>
              </w:rPr>
              <w:t>-CNAV2</w:t>
            </w:r>
            <w:r w:rsidRPr="004A14A2">
              <w:rPr>
                <w:rFonts w:hint="eastAsia"/>
                <w:sz w:val="18"/>
                <w:szCs w:val="18"/>
              </w:rPr>
              <w:t>电文</w:t>
            </w:r>
            <w:r w:rsidRPr="004A14A2">
              <w:rPr>
                <w:sz w:val="18"/>
                <w:szCs w:val="18"/>
              </w:rPr>
              <w:t>，</w:t>
            </w:r>
            <w:r w:rsidRPr="004A14A2">
              <w:rPr>
                <w:rFonts w:hint="eastAsia"/>
                <w:sz w:val="18"/>
                <w:szCs w:val="18"/>
              </w:rPr>
              <w:t>此</w:t>
            </w:r>
            <w:r w:rsidRPr="004A14A2">
              <w:rPr>
                <w:sz w:val="18"/>
                <w:szCs w:val="18"/>
              </w:rPr>
              <w:t>字段</w:t>
            </w:r>
            <w:r w:rsidRPr="004A14A2">
              <w:rPr>
                <w:rFonts w:hint="eastAsia"/>
                <w:sz w:val="18"/>
                <w:szCs w:val="18"/>
              </w:rPr>
              <w:t>为</w:t>
            </w:r>
            <w:r w:rsidRPr="004A14A2">
              <w:rPr>
                <w:rFonts w:hint="eastAsia"/>
                <w:sz w:val="18"/>
                <w:szCs w:val="18"/>
              </w:rPr>
              <w:t>B</w:t>
            </w:r>
            <w:r w:rsidRPr="004A14A2">
              <w:rPr>
                <w:sz w:val="18"/>
                <w:szCs w:val="18"/>
              </w:rPr>
              <w:t>-CNAV2</w:t>
            </w:r>
          </w:p>
          <w:p w:rsidR="004A14A2" w:rsidRPr="004A14A2" w:rsidRDefault="004A14A2" w:rsidP="004A14A2">
            <w:pPr>
              <w:spacing w:line="240" w:lineRule="auto"/>
              <w:ind w:firstLine="420"/>
              <w:rPr>
                <w:sz w:val="18"/>
                <w:szCs w:val="18"/>
              </w:rPr>
            </w:pPr>
            <w:r w:rsidRPr="004A14A2">
              <w:rPr>
                <w:rFonts w:hint="eastAsia"/>
                <w:sz w:val="18"/>
                <w:szCs w:val="18"/>
              </w:rPr>
              <w:t>信息类型</w:t>
            </w:r>
            <w:r w:rsidRPr="004A14A2">
              <w:rPr>
                <w:rFonts w:hint="eastAsia"/>
                <w:sz w:val="18"/>
                <w:szCs w:val="18"/>
              </w:rPr>
              <w:t>10</w:t>
            </w:r>
            <w:r w:rsidRPr="004A14A2">
              <w:rPr>
                <w:rFonts w:hint="eastAsia"/>
                <w:sz w:val="18"/>
                <w:szCs w:val="18"/>
              </w:rPr>
              <w:t>中</w:t>
            </w:r>
            <w:r w:rsidRPr="004A14A2">
              <w:rPr>
                <w:sz w:val="18"/>
                <w:szCs w:val="18"/>
              </w:rPr>
              <w:t>播发</w:t>
            </w:r>
            <w:r w:rsidRPr="004A14A2">
              <w:rPr>
                <w:rFonts w:hint="eastAsia"/>
                <w:sz w:val="18"/>
                <w:szCs w:val="18"/>
              </w:rPr>
              <w:t>的</w:t>
            </w:r>
            <w:r w:rsidRPr="004A14A2">
              <w:rPr>
                <w:rFonts w:hint="eastAsia"/>
                <w:sz w:val="18"/>
                <w:szCs w:val="18"/>
              </w:rPr>
              <w:t>SOW</w:t>
            </w:r>
          </w:p>
          <w:p w:rsidR="004A14A2" w:rsidRPr="004A14A2" w:rsidRDefault="004A14A2" w:rsidP="004A14A2">
            <w:pPr>
              <w:spacing w:line="240" w:lineRule="auto"/>
              <w:ind w:firstLine="420"/>
              <w:rPr>
                <w:sz w:val="18"/>
                <w:szCs w:val="18"/>
              </w:rPr>
            </w:pPr>
          </w:p>
          <w:p w:rsidR="004A14A2" w:rsidRPr="004A14A2" w:rsidRDefault="004A14A2" w:rsidP="004A14A2">
            <w:pPr>
              <w:spacing w:line="240" w:lineRule="auto"/>
              <w:ind w:firstLine="420"/>
              <w:rPr>
                <w:sz w:val="18"/>
                <w:szCs w:val="18"/>
              </w:rPr>
            </w:pPr>
            <w:r w:rsidRPr="004A14A2">
              <w:rPr>
                <w:rFonts w:hint="eastAsia"/>
                <w:sz w:val="18"/>
                <w:szCs w:val="18"/>
              </w:rPr>
              <w:t>对于</w:t>
            </w:r>
            <w:r w:rsidRPr="004A14A2">
              <w:rPr>
                <w:sz w:val="18"/>
                <w:szCs w:val="18"/>
              </w:rPr>
              <w:t>B1I</w:t>
            </w:r>
            <w:r w:rsidRPr="004A14A2">
              <w:rPr>
                <w:rFonts w:hint="eastAsia"/>
                <w:sz w:val="18"/>
                <w:szCs w:val="18"/>
              </w:rPr>
              <w:t>、</w:t>
            </w:r>
            <w:r w:rsidRPr="004A14A2">
              <w:rPr>
                <w:sz w:val="18"/>
                <w:szCs w:val="18"/>
              </w:rPr>
              <w:t>B2I</w:t>
            </w:r>
            <w:r w:rsidRPr="004A14A2">
              <w:rPr>
                <w:sz w:val="18"/>
                <w:szCs w:val="18"/>
              </w:rPr>
              <w:t>、</w:t>
            </w:r>
            <w:r w:rsidRPr="004A14A2">
              <w:rPr>
                <w:sz w:val="18"/>
                <w:szCs w:val="18"/>
              </w:rPr>
              <w:t>B3I</w:t>
            </w:r>
            <w:r w:rsidRPr="004A14A2">
              <w:rPr>
                <w:sz w:val="18"/>
                <w:szCs w:val="18"/>
              </w:rPr>
              <w:t>的导航电文</w:t>
            </w:r>
            <w:r w:rsidRPr="004A14A2">
              <w:rPr>
                <w:rFonts w:hint="eastAsia"/>
                <w:sz w:val="18"/>
                <w:szCs w:val="18"/>
              </w:rPr>
              <w:t>，</w:t>
            </w:r>
            <w:r w:rsidRPr="004A14A2">
              <w:rPr>
                <w:sz w:val="18"/>
                <w:szCs w:val="18"/>
              </w:rPr>
              <w:t>此字</w:t>
            </w:r>
          </w:p>
          <w:p w:rsidR="004A14A2" w:rsidRPr="004A14A2" w:rsidRDefault="004A14A2" w:rsidP="004A14A2">
            <w:pPr>
              <w:spacing w:line="240" w:lineRule="auto"/>
              <w:ind w:firstLine="420"/>
              <w:rPr>
                <w:sz w:val="18"/>
                <w:szCs w:val="18"/>
              </w:rPr>
            </w:pPr>
            <w:r w:rsidRPr="004A14A2">
              <w:rPr>
                <w:rFonts w:hint="eastAsia"/>
                <w:sz w:val="18"/>
                <w:szCs w:val="18"/>
              </w:rPr>
              <w:t>段为</w:t>
            </w:r>
            <w:r w:rsidRPr="004A14A2">
              <w:rPr>
                <w:sz w:val="18"/>
                <w:szCs w:val="18"/>
              </w:rPr>
              <w:t>D1</w:t>
            </w:r>
            <w:r w:rsidRPr="004A14A2">
              <w:rPr>
                <w:rFonts w:hint="eastAsia"/>
                <w:sz w:val="18"/>
                <w:szCs w:val="18"/>
              </w:rPr>
              <w:t>或</w:t>
            </w:r>
            <w:r w:rsidRPr="004A14A2">
              <w:rPr>
                <w:sz w:val="18"/>
                <w:szCs w:val="18"/>
              </w:rPr>
              <w:t>D2</w:t>
            </w:r>
            <w:r w:rsidRPr="004A14A2">
              <w:rPr>
                <w:rFonts w:hint="eastAsia"/>
                <w:sz w:val="18"/>
                <w:szCs w:val="18"/>
              </w:rPr>
              <w:t>导航</w:t>
            </w:r>
            <w:r w:rsidRPr="004A14A2">
              <w:rPr>
                <w:sz w:val="18"/>
                <w:szCs w:val="18"/>
              </w:rPr>
              <w:t>电文子帧</w:t>
            </w:r>
            <w:r w:rsidRPr="004A14A2">
              <w:rPr>
                <w:rFonts w:hint="eastAsia"/>
                <w:sz w:val="18"/>
                <w:szCs w:val="18"/>
              </w:rPr>
              <w:t>1</w:t>
            </w:r>
            <w:r w:rsidRPr="004A14A2">
              <w:rPr>
                <w:rFonts w:hint="eastAsia"/>
                <w:sz w:val="18"/>
                <w:szCs w:val="18"/>
              </w:rPr>
              <w:t>中播发</w:t>
            </w:r>
            <w:r w:rsidRPr="004A14A2">
              <w:rPr>
                <w:sz w:val="18"/>
                <w:szCs w:val="18"/>
              </w:rPr>
              <w:t>的</w:t>
            </w:r>
          </w:p>
          <w:p w:rsidR="004A14A2" w:rsidRPr="004A14A2" w:rsidRDefault="004A14A2" w:rsidP="004A14A2">
            <w:pPr>
              <w:spacing w:line="240" w:lineRule="auto"/>
              <w:ind w:firstLine="420"/>
              <w:rPr>
                <w:sz w:val="18"/>
                <w:szCs w:val="18"/>
              </w:rPr>
            </w:pPr>
            <w:r w:rsidRPr="004A14A2">
              <w:rPr>
                <w:sz w:val="18"/>
                <w:szCs w:val="18"/>
              </w:rPr>
              <w:t>SOW</w:t>
            </w:r>
          </w:p>
          <w:p w:rsidR="004A14A2" w:rsidRPr="004A14A2" w:rsidRDefault="004A14A2" w:rsidP="004A14A2">
            <w:pPr>
              <w:spacing w:line="240" w:lineRule="auto"/>
              <w:rPr>
                <w:sz w:val="18"/>
                <w:szCs w:val="18"/>
              </w:rPr>
            </w:pPr>
            <w:r w:rsidRPr="004A14A2">
              <w:rPr>
                <w:rFonts w:hint="eastAsia"/>
                <w:sz w:val="18"/>
                <w:szCs w:val="18"/>
              </w:rPr>
              <w:t>-IODC</w:t>
            </w:r>
            <w:r w:rsidRPr="004A14A2">
              <w:rPr>
                <w:sz w:val="18"/>
                <w:szCs w:val="18"/>
              </w:rPr>
              <w:t>/</w:t>
            </w:r>
            <w:r w:rsidRPr="004A14A2">
              <w:rPr>
                <w:rFonts w:hint="eastAsia"/>
                <w:sz w:val="18"/>
                <w:szCs w:val="18"/>
              </w:rPr>
              <w:t>AODC:</w:t>
            </w:r>
            <w:r w:rsidRPr="004A14A2">
              <w:rPr>
                <w:rFonts w:hint="eastAsia"/>
                <w:sz w:val="18"/>
                <w:szCs w:val="18"/>
              </w:rPr>
              <w:t>钟差</w:t>
            </w:r>
            <w:r w:rsidRPr="004A14A2">
              <w:rPr>
                <w:sz w:val="18"/>
                <w:szCs w:val="18"/>
              </w:rPr>
              <w:t>参数版本号</w:t>
            </w:r>
            <w:r w:rsidRPr="004A14A2">
              <w:rPr>
                <w:rFonts w:hint="eastAsia"/>
                <w:sz w:val="18"/>
                <w:szCs w:val="18"/>
              </w:rPr>
              <w:t>/</w:t>
            </w:r>
            <w:r w:rsidRPr="004A14A2">
              <w:rPr>
                <w:rFonts w:hint="eastAsia"/>
                <w:sz w:val="18"/>
                <w:szCs w:val="18"/>
              </w:rPr>
              <w:t>时钟数据龄期</w:t>
            </w:r>
          </w:p>
          <w:p w:rsidR="004A14A2" w:rsidRPr="004A14A2" w:rsidRDefault="004A14A2" w:rsidP="004A14A2">
            <w:pPr>
              <w:spacing w:line="240" w:lineRule="auto"/>
              <w:rPr>
                <w:sz w:val="18"/>
                <w:szCs w:val="18"/>
              </w:rPr>
            </w:pPr>
            <w:r w:rsidRPr="004A14A2">
              <w:rPr>
                <w:rFonts w:hint="eastAsia"/>
                <w:sz w:val="18"/>
                <w:szCs w:val="18"/>
              </w:rPr>
              <w:t xml:space="preserve"> </w:t>
            </w:r>
            <w:r w:rsidRPr="004A14A2">
              <w:rPr>
                <w:sz w:val="18"/>
                <w:szCs w:val="18"/>
              </w:rPr>
              <w:t xml:space="preserve"> IODC:</w:t>
            </w:r>
            <w:r w:rsidRPr="004A14A2">
              <w:rPr>
                <w:rFonts w:hint="eastAsia"/>
                <w:sz w:val="18"/>
                <w:szCs w:val="18"/>
              </w:rPr>
              <w:t>对应</w:t>
            </w:r>
            <w:r w:rsidRPr="004A14A2">
              <w:rPr>
                <w:sz w:val="18"/>
                <w:szCs w:val="18"/>
              </w:rPr>
              <w:t>B1C</w:t>
            </w:r>
            <w:r w:rsidRPr="004A14A2">
              <w:rPr>
                <w:rFonts w:hint="eastAsia"/>
                <w:sz w:val="18"/>
                <w:szCs w:val="18"/>
              </w:rPr>
              <w:t>、</w:t>
            </w:r>
            <w:r w:rsidRPr="004A14A2">
              <w:rPr>
                <w:sz w:val="18"/>
                <w:szCs w:val="18"/>
              </w:rPr>
              <w:t>B2a</w:t>
            </w:r>
            <w:r w:rsidRPr="004A14A2">
              <w:rPr>
                <w:sz w:val="18"/>
                <w:szCs w:val="18"/>
              </w:rPr>
              <w:t>、</w:t>
            </w:r>
            <w:r w:rsidRPr="004A14A2">
              <w:rPr>
                <w:sz w:val="18"/>
                <w:szCs w:val="18"/>
              </w:rPr>
              <w:t>B2b</w:t>
            </w:r>
            <w:r w:rsidRPr="004A14A2">
              <w:rPr>
                <w:rFonts w:hint="eastAsia"/>
                <w:sz w:val="18"/>
                <w:szCs w:val="18"/>
              </w:rPr>
              <w:t>的</w:t>
            </w:r>
            <w:r w:rsidRPr="004A14A2">
              <w:rPr>
                <w:sz w:val="18"/>
                <w:szCs w:val="18"/>
              </w:rPr>
              <w:t>导航电文</w:t>
            </w:r>
          </w:p>
          <w:p w:rsidR="004A14A2" w:rsidRPr="004A14A2" w:rsidRDefault="004A14A2" w:rsidP="004A14A2">
            <w:pPr>
              <w:spacing w:line="240" w:lineRule="auto"/>
              <w:ind w:firstLineChars="100" w:firstLine="180"/>
              <w:rPr>
                <w:sz w:val="18"/>
                <w:szCs w:val="18"/>
              </w:rPr>
            </w:pPr>
            <w:r w:rsidRPr="004A14A2">
              <w:rPr>
                <w:sz w:val="18"/>
                <w:szCs w:val="18"/>
              </w:rPr>
              <w:t>AODC:</w:t>
            </w:r>
            <w:r w:rsidRPr="004A14A2">
              <w:rPr>
                <w:rFonts w:hint="eastAsia"/>
                <w:sz w:val="18"/>
                <w:szCs w:val="18"/>
              </w:rPr>
              <w:t>对应</w:t>
            </w:r>
            <w:r w:rsidRPr="004A14A2">
              <w:rPr>
                <w:sz w:val="18"/>
                <w:szCs w:val="18"/>
              </w:rPr>
              <w:t>B1I</w:t>
            </w:r>
            <w:r w:rsidRPr="004A14A2">
              <w:rPr>
                <w:rFonts w:hint="eastAsia"/>
                <w:sz w:val="18"/>
                <w:szCs w:val="18"/>
              </w:rPr>
              <w:t>、</w:t>
            </w:r>
            <w:r w:rsidRPr="004A14A2">
              <w:rPr>
                <w:sz w:val="18"/>
                <w:szCs w:val="18"/>
              </w:rPr>
              <w:t>B2I</w:t>
            </w:r>
            <w:r w:rsidRPr="004A14A2">
              <w:rPr>
                <w:sz w:val="18"/>
                <w:szCs w:val="18"/>
              </w:rPr>
              <w:t>、</w:t>
            </w:r>
            <w:r w:rsidRPr="004A14A2">
              <w:rPr>
                <w:sz w:val="18"/>
                <w:szCs w:val="18"/>
              </w:rPr>
              <w:t>B3I</w:t>
            </w:r>
            <w:r w:rsidRPr="004A14A2">
              <w:rPr>
                <w:sz w:val="18"/>
                <w:szCs w:val="18"/>
              </w:rPr>
              <w:t>的导航电文</w:t>
            </w:r>
          </w:p>
          <w:p w:rsidR="004A14A2" w:rsidRPr="004A14A2" w:rsidRDefault="004A14A2" w:rsidP="004A14A2">
            <w:pPr>
              <w:spacing w:line="240" w:lineRule="auto"/>
              <w:ind w:left="1260" w:hangingChars="700" w:hanging="1260"/>
              <w:rPr>
                <w:sz w:val="18"/>
                <w:szCs w:val="18"/>
              </w:rPr>
            </w:pPr>
            <w:r w:rsidRPr="004A14A2">
              <w:rPr>
                <w:rFonts w:hint="eastAsia"/>
                <w:sz w:val="18"/>
                <w:szCs w:val="18"/>
              </w:rPr>
              <w:t>-Delta n</w:t>
            </w:r>
            <w:r w:rsidRPr="004A14A2">
              <w:rPr>
                <w:sz w:val="18"/>
                <w:szCs w:val="18"/>
              </w:rPr>
              <w:t>0 DOT</w:t>
            </w:r>
            <w:r w:rsidRPr="004A14A2">
              <w:rPr>
                <w:rFonts w:hint="eastAsia"/>
                <w:sz w:val="18"/>
                <w:szCs w:val="18"/>
              </w:rPr>
              <w:t xml:space="preserve"> </w:t>
            </w:r>
            <w:r w:rsidRPr="004A14A2">
              <w:rPr>
                <w:rFonts w:hint="eastAsia"/>
                <w:sz w:val="18"/>
                <w:szCs w:val="18"/>
              </w:rPr>
              <w:t>参考</w:t>
            </w:r>
            <w:r w:rsidRPr="004A14A2">
              <w:rPr>
                <w:sz w:val="18"/>
                <w:szCs w:val="18"/>
              </w:rPr>
              <w:t>时刻卫星平均角速度与计算值之差的变化率</w:t>
            </w:r>
          </w:p>
          <w:p w:rsidR="004A14A2" w:rsidRPr="004A14A2" w:rsidRDefault="004A14A2" w:rsidP="004A14A2">
            <w:pPr>
              <w:spacing w:line="240" w:lineRule="auto"/>
              <w:ind w:leftChars="600" w:left="1260"/>
              <w:rPr>
                <w:sz w:val="18"/>
                <w:szCs w:val="18"/>
              </w:rPr>
            </w:pPr>
            <w:r w:rsidRPr="004A14A2">
              <w:rPr>
                <w:sz w:val="18"/>
                <w:szCs w:val="18"/>
              </w:rPr>
              <w:t xml:space="preserve">         </w:t>
            </w:r>
            <w:r w:rsidRPr="004A14A2">
              <w:rPr>
                <w:rFonts w:hint="eastAsia"/>
                <w:sz w:val="18"/>
                <w:szCs w:val="18"/>
              </w:rPr>
              <w:t>(</w:t>
            </w:r>
            <w:r w:rsidRPr="004A14A2">
              <w:rPr>
                <w:sz w:val="18"/>
                <w:szCs w:val="18"/>
              </w:rPr>
              <w:t>radians</w:t>
            </w:r>
            <w:r w:rsidRPr="004A14A2">
              <w:rPr>
                <w:rFonts w:hint="eastAsia"/>
                <w:sz w:val="18"/>
                <w:szCs w:val="18"/>
              </w:rPr>
              <w:t>/sec</w:t>
            </w:r>
            <w:r w:rsidRPr="004A14A2">
              <w:rPr>
                <w:sz w:val="18"/>
                <w:szCs w:val="18"/>
              </w:rPr>
              <w:t>2</w:t>
            </w:r>
            <w:r w:rsidRPr="004A14A2">
              <w:rPr>
                <w:rFonts w:hint="eastAsia"/>
                <w:sz w:val="18"/>
                <w:szCs w:val="18"/>
              </w:rPr>
              <w:t>)</w:t>
            </w:r>
          </w:p>
          <w:p w:rsidR="004A14A2" w:rsidRPr="004A14A2" w:rsidRDefault="004A14A2" w:rsidP="004A14A2">
            <w:pPr>
              <w:spacing w:line="240" w:lineRule="auto"/>
              <w:rPr>
                <w:sz w:val="18"/>
                <w:szCs w:val="18"/>
              </w:rPr>
            </w:pPr>
            <w:r w:rsidRPr="004A14A2">
              <w:rPr>
                <w:sz w:val="18"/>
                <w:szCs w:val="18"/>
              </w:rPr>
              <w:t>-SatType/</w:t>
            </w:r>
            <w:r w:rsidRPr="004A14A2">
              <w:rPr>
                <w:rFonts w:hint="eastAsia"/>
                <w:sz w:val="18"/>
                <w:szCs w:val="18"/>
              </w:rPr>
              <w:t>留空</w:t>
            </w:r>
            <w:r w:rsidRPr="004A14A2">
              <w:rPr>
                <w:rFonts w:hint="eastAsia"/>
                <w:sz w:val="18"/>
                <w:szCs w:val="18"/>
              </w:rPr>
              <w:t xml:space="preserve"> </w:t>
            </w:r>
            <w:r w:rsidRPr="004A14A2">
              <w:rPr>
                <w:rFonts w:hint="eastAsia"/>
                <w:sz w:val="18"/>
                <w:szCs w:val="18"/>
              </w:rPr>
              <w:t>卫星</w:t>
            </w:r>
            <w:r w:rsidRPr="004A14A2">
              <w:rPr>
                <w:sz w:val="18"/>
                <w:szCs w:val="18"/>
              </w:rPr>
              <w:t>轨道类型</w:t>
            </w:r>
          </w:p>
          <w:p w:rsidR="004A14A2" w:rsidRPr="004A14A2" w:rsidRDefault="004A14A2" w:rsidP="004A14A2">
            <w:pPr>
              <w:spacing w:line="240" w:lineRule="auto"/>
              <w:ind w:leftChars="100" w:left="210" w:firstLineChars="100" w:firstLine="180"/>
              <w:rPr>
                <w:sz w:val="18"/>
                <w:szCs w:val="18"/>
              </w:rPr>
            </w:pPr>
            <w:r w:rsidRPr="004A14A2">
              <w:rPr>
                <w:sz w:val="18"/>
                <w:szCs w:val="18"/>
              </w:rPr>
              <w:t>SatType</w:t>
            </w:r>
            <w:r w:rsidRPr="004A14A2">
              <w:rPr>
                <w:rFonts w:hint="eastAsia"/>
                <w:sz w:val="18"/>
                <w:szCs w:val="18"/>
              </w:rPr>
              <w:t xml:space="preserve">: </w:t>
            </w:r>
            <w:r w:rsidRPr="004A14A2">
              <w:rPr>
                <w:rFonts w:hint="eastAsia"/>
                <w:sz w:val="18"/>
                <w:szCs w:val="18"/>
              </w:rPr>
              <w:t>对应</w:t>
            </w:r>
            <w:r w:rsidRPr="004A14A2">
              <w:rPr>
                <w:sz w:val="18"/>
                <w:szCs w:val="18"/>
              </w:rPr>
              <w:t>B1C</w:t>
            </w:r>
            <w:r w:rsidRPr="004A14A2">
              <w:rPr>
                <w:rFonts w:hint="eastAsia"/>
                <w:sz w:val="18"/>
                <w:szCs w:val="18"/>
              </w:rPr>
              <w:t>、</w:t>
            </w:r>
            <w:r w:rsidRPr="004A14A2">
              <w:rPr>
                <w:sz w:val="18"/>
                <w:szCs w:val="18"/>
              </w:rPr>
              <w:t>B2a</w:t>
            </w:r>
            <w:r w:rsidRPr="004A14A2">
              <w:rPr>
                <w:sz w:val="18"/>
                <w:szCs w:val="18"/>
              </w:rPr>
              <w:t>、</w:t>
            </w:r>
            <w:r w:rsidRPr="004A14A2">
              <w:rPr>
                <w:sz w:val="18"/>
                <w:szCs w:val="18"/>
              </w:rPr>
              <w:t>B2b</w:t>
            </w:r>
            <w:r w:rsidRPr="004A14A2">
              <w:rPr>
                <w:rFonts w:hint="eastAsia"/>
                <w:sz w:val="18"/>
                <w:szCs w:val="18"/>
              </w:rPr>
              <w:t>的</w:t>
            </w:r>
            <w:r w:rsidRPr="004A14A2">
              <w:rPr>
                <w:sz w:val="18"/>
                <w:szCs w:val="18"/>
              </w:rPr>
              <w:t>导航电</w:t>
            </w:r>
          </w:p>
          <w:p w:rsidR="004A14A2" w:rsidRPr="004A14A2" w:rsidRDefault="004A14A2" w:rsidP="004A14A2">
            <w:pPr>
              <w:spacing w:line="240" w:lineRule="auto"/>
              <w:ind w:leftChars="100" w:left="210" w:firstLineChars="550" w:firstLine="990"/>
              <w:rPr>
                <w:sz w:val="18"/>
                <w:szCs w:val="18"/>
              </w:rPr>
            </w:pPr>
            <w:r w:rsidRPr="004A14A2">
              <w:rPr>
                <w:rFonts w:hint="eastAsia"/>
                <w:sz w:val="18"/>
                <w:szCs w:val="18"/>
              </w:rPr>
              <w:t>文</w:t>
            </w:r>
            <w:r w:rsidRPr="004A14A2">
              <w:rPr>
                <w:rFonts w:hint="eastAsia"/>
                <w:sz w:val="18"/>
                <w:szCs w:val="18"/>
              </w:rPr>
              <w:t>,1:GEO</w:t>
            </w:r>
            <w:r w:rsidRPr="004A14A2">
              <w:rPr>
                <w:sz w:val="18"/>
                <w:szCs w:val="18"/>
              </w:rPr>
              <w:t>,2:IGSO,3:MEO</w:t>
            </w:r>
          </w:p>
          <w:p w:rsidR="004A14A2" w:rsidRPr="004A14A2" w:rsidRDefault="004A14A2" w:rsidP="004A14A2">
            <w:pPr>
              <w:spacing w:line="240" w:lineRule="auto"/>
              <w:ind w:leftChars="50" w:left="105" w:firstLineChars="150" w:firstLine="270"/>
              <w:rPr>
                <w:sz w:val="18"/>
                <w:szCs w:val="18"/>
              </w:rPr>
            </w:pPr>
            <w:r w:rsidRPr="004A14A2">
              <w:rPr>
                <w:rFonts w:hint="eastAsia"/>
                <w:sz w:val="18"/>
                <w:szCs w:val="18"/>
              </w:rPr>
              <w:t>留空</w:t>
            </w:r>
            <w:r w:rsidRPr="004A14A2">
              <w:rPr>
                <w:sz w:val="18"/>
                <w:szCs w:val="18"/>
              </w:rPr>
              <w:t>：</w:t>
            </w:r>
            <w:r w:rsidRPr="004A14A2">
              <w:rPr>
                <w:rFonts w:hint="eastAsia"/>
                <w:sz w:val="18"/>
                <w:szCs w:val="18"/>
              </w:rPr>
              <w:t xml:space="preserve"> </w:t>
            </w:r>
            <w:r w:rsidRPr="004A14A2">
              <w:rPr>
                <w:rFonts w:hint="eastAsia"/>
                <w:sz w:val="18"/>
                <w:szCs w:val="18"/>
              </w:rPr>
              <w:t>对应</w:t>
            </w:r>
            <w:r w:rsidRPr="004A14A2">
              <w:rPr>
                <w:sz w:val="18"/>
                <w:szCs w:val="18"/>
              </w:rPr>
              <w:t>B1I</w:t>
            </w:r>
            <w:r w:rsidRPr="004A14A2">
              <w:rPr>
                <w:sz w:val="18"/>
                <w:szCs w:val="18"/>
              </w:rPr>
              <w:t>、</w:t>
            </w:r>
            <w:r w:rsidRPr="004A14A2">
              <w:rPr>
                <w:sz w:val="18"/>
                <w:szCs w:val="18"/>
              </w:rPr>
              <w:t>B2I</w:t>
            </w:r>
            <w:r w:rsidRPr="004A14A2">
              <w:rPr>
                <w:sz w:val="18"/>
                <w:szCs w:val="18"/>
              </w:rPr>
              <w:t>、</w:t>
            </w:r>
            <w:r w:rsidRPr="004A14A2">
              <w:rPr>
                <w:sz w:val="18"/>
                <w:szCs w:val="18"/>
              </w:rPr>
              <w:t>B3I</w:t>
            </w:r>
            <w:r w:rsidRPr="004A14A2">
              <w:rPr>
                <w:sz w:val="18"/>
                <w:szCs w:val="18"/>
              </w:rPr>
              <w:t>的</w:t>
            </w:r>
            <w:r w:rsidRPr="004A14A2">
              <w:rPr>
                <w:rFonts w:hint="eastAsia"/>
                <w:sz w:val="18"/>
                <w:szCs w:val="18"/>
              </w:rPr>
              <w:t>导航</w:t>
            </w:r>
            <w:r w:rsidRPr="004A14A2">
              <w:rPr>
                <w:sz w:val="18"/>
                <w:szCs w:val="18"/>
              </w:rPr>
              <w:t>电文</w:t>
            </w:r>
          </w:p>
        </w:tc>
        <w:tc>
          <w:tcPr>
            <w:tcW w:w="1815" w:type="dxa"/>
            <w:tcBorders>
              <w:top w:val="single" w:sz="4" w:space="0" w:color="000000"/>
              <w:bottom w:val="double" w:sz="4" w:space="0" w:color="000000"/>
            </w:tcBorders>
          </w:tcPr>
          <w:p w:rsidR="004A14A2" w:rsidRDefault="004A14A2" w:rsidP="004A14A2">
            <w:pPr>
              <w:spacing w:line="240" w:lineRule="auto"/>
              <w:jc w:val="center"/>
              <w:rPr>
                <w:sz w:val="18"/>
                <w:szCs w:val="18"/>
              </w:rPr>
            </w:pPr>
            <w:r>
              <w:rPr>
                <w:sz w:val="18"/>
                <w:szCs w:val="18"/>
              </w:rPr>
              <w:t>4X</w:t>
            </w:r>
            <w:r>
              <w:rPr>
                <w:sz w:val="18"/>
                <w:szCs w:val="18"/>
              </w:rPr>
              <w:t>，</w:t>
            </w:r>
            <w:r>
              <w:rPr>
                <w:sz w:val="18"/>
                <w:szCs w:val="18"/>
              </w:rPr>
              <w:t>4D19.12</w:t>
            </w:r>
          </w:p>
        </w:tc>
      </w:tr>
      <w:tr w:rsidR="00576439">
        <w:tc>
          <w:tcPr>
            <w:tcW w:w="9325" w:type="dxa"/>
            <w:gridSpan w:val="3"/>
            <w:tcBorders>
              <w:top w:val="double" w:sz="4" w:space="0" w:color="000000"/>
            </w:tcBorders>
            <w:vAlign w:val="center"/>
          </w:tcPr>
          <w:p w:rsidR="00576439" w:rsidRDefault="003235EC">
            <w:pPr>
              <w:spacing w:line="240" w:lineRule="auto"/>
              <w:jc w:val="left"/>
              <w:rPr>
                <w:sz w:val="18"/>
                <w:szCs w:val="18"/>
              </w:rPr>
            </w:pPr>
            <w:r>
              <w:rPr>
                <w:sz w:val="18"/>
                <w:szCs w:val="18"/>
              </w:rPr>
              <w:t>备注：</w:t>
            </w:r>
          </w:p>
          <w:p w:rsidR="00576439" w:rsidRDefault="003235EC">
            <w:pPr>
              <w:numPr>
                <w:ilvl w:val="0"/>
                <w:numId w:val="13"/>
              </w:numPr>
              <w:spacing w:line="276" w:lineRule="auto"/>
              <w:jc w:val="left"/>
              <w:rPr>
                <w:sz w:val="18"/>
                <w:szCs w:val="18"/>
              </w:rPr>
            </w:pPr>
            <w:r>
              <w:rPr>
                <w:sz w:val="18"/>
                <w:szCs w:val="18"/>
              </w:rPr>
              <w:t>为了适用不同的编译器，浮点数指数和尾数之间可以使用字母</w:t>
            </w:r>
            <w:r>
              <w:rPr>
                <w:sz w:val="18"/>
                <w:szCs w:val="18"/>
              </w:rPr>
              <w:t>E</w:t>
            </w:r>
            <w:r>
              <w:rPr>
                <w:sz w:val="18"/>
                <w:szCs w:val="18"/>
              </w:rPr>
              <w:t>，</w:t>
            </w:r>
            <w:r>
              <w:rPr>
                <w:sz w:val="18"/>
                <w:szCs w:val="18"/>
              </w:rPr>
              <w:t>e</w:t>
            </w:r>
            <w:r>
              <w:rPr>
                <w:sz w:val="18"/>
                <w:szCs w:val="18"/>
              </w:rPr>
              <w:t>，</w:t>
            </w:r>
            <w:r>
              <w:rPr>
                <w:sz w:val="18"/>
                <w:szCs w:val="18"/>
              </w:rPr>
              <w:t>D</w:t>
            </w:r>
            <w:r>
              <w:rPr>
                <w:sz w:val="18"/>
                <w:szCs w:val="18"/>
              </w:rPr>
              <w:t>。但占两位的指数是必须满足的；</w:t>
            </w:r>
          </w:p>
          <w:p w:rsidR="00576439" w:rsidRDefault="003235EC">
            <w:pPr>
              <w:numPr>
                <w:ilvl w:val="0"/>
                <w:numId w:val="13"/>
              </w:numPr>
              <w:spacing w:line="276" w:lineRule="auto"/>
              <w:jc w:val="left"/>
              <w:rPr>
                <w:sz w:val="18"/>
                <w:szCs w:val="18"/>
              </w:rPr>
            </w:pPr>
            <w:r>
              <w:rPr>
                <w:sz w:val="18"/>
                <w:szCs w:val="18"/>
              </w:rPr>
              <w:t>信息发射时间需根据</w:t>
            </w:r>
            <w:r>
              <w:rPr>
                <w:sz w:val="18"/>
                <w:szCs w:val="18"/>
              </w:rPr>
              <w:t xml:space="preserve"> BROADCAST ORBIT – 5</w:t>
            </w:r>
            <w:r>
              <w:rPr>
                <w:sz w:val="18"/>
                <w:szCs w:val="18"/>
              </w:rPr>
              <w:t>中的周数，加、减</w:t>
            </w:r>
            <w:r>
              <w:rPr>
                <w:sz w:val="18"/>
                <w:szCs w:val="18"/>
              </w:rPr>
              <w:t>604800</w:t>
            </w:r>
            <w:r>
              <w:rPr>
                <w:sz w:val="18"/>
                <w:szCs w:val="18"/>
              </w:rPr>
              <w:t>。若此项未知，则置为</w:t>
            </w:r>
            <w:r>
              <w:rPr>
                <w:sz w:val="18"/>
                <w:szCs w:val="18"/>
              </w:rPr>
              <w:t>0.9999E9</w:t>
            </w:r>
            <w:r>
              <w:rPr>
                <w:sz w:val="18"/>
                <w:szCs w:val="18"/>
              </w:rPr>
              <w:t>；</w:t>
            </w:r>
          </w:p>
          <w:p w:rsidR="00576439" w:rsidRDefault="003235EC">
            <w:pPr>
              <w:numPr>
                <w:ilvl w:val="0"/>
                <w:numId w:val="13"/>
              </w:numPr>
              <w:spacing w:line="276" w:lineRule="auto"/>
              <w:jc w:val="left"/>
              <w:rPr>
                <w:sz w:val="18"/>
                <w:szCs w:val="18"/>
              </w:rPr>
            </w:pPr>
            <w:r>
              <w:rPr>
                <w:sz w:val="18"/>
                <w:szCs w:val="18"/>
              </w:rPr>
              <w:t>以</w:t>
            </w:r>
            <w:r>
              <w:rPr>
                <w:sz w:val="18"/>
                <w:szCs w:val="18"/>
              </w:rPr>
              <w:t>semi-circles</w:t>
            </w:r>
            <w:r>
              <w:rPr>
                <w:sz w:val="18"/>
                <w:szCs w:val="18"/>
              </w:rPr>
              <w:t>和</w:t>
            </w:r>
            <w:r>
              <w:rPr>
                <w:sz w:val="18"/>
                <w:szCs w:val="18"/>
              </w:rPr>
              <w:t>semi-circles/sec</w:t>
            </w:r>
            <w:r>
              <w:rPr>
                <w:sz w:val="18"/>
                <w:szCs w:val="18"/>
              </w:rPr>
              <w:t>为单位的角及其倒数需转化为</w:t>
            </w:r>
            <w:r>
              <w:rPr>
                <w:sz w:val="18"/>
                <w:szCs w:val="18"/>
              </w:rPr>
              <w:t>radians</w:t>
            </w:r>
            <w:r>
              <w:rPr>
                <w:sz w:val="18"/>
                <w:szCs w:val="18"/>
              </w:rPr>
              <w:t>；</w:t>
            </w:r>
          </w:p>
          <w:p w:rsidR="00576439" w:rsidRDefault="003235EC">
            <w:pPr>
              <w:numPr>
                <w:ilvl w:val="0"/>
                <w:numId w:val="13"/>
              </w:numPr>
              <w:spacing w:line="276" w:lineRule="auto"/>
              <w:jc w:val="left"/>
              <w:rPr>
                <w:sz w:val="18"/>
                <w:szCs w:val="18"/>
              </w:rPr>
            </w:pPr>
            <w:r>
              <w:rPr>
                <w:sz w:val="18"/>
                <w:szCs w:val="18"/>
              </w:rPr>
              <w:t>对于</w:t>
            </w:r>
            <w:r>
              <w:rPr>
                <w:sz w:val="18"/>
                <w:szCs w:val="18"/>
              </w:rPr>
              <w:t>BDS</w:t>
            </w:r>
            <w:r>
              <w:rPr>
                <w:sz w:val="18"/>
                <w:szCs w:val="18"/>
              </w:rPr>
              <w:t>卫星，</w:t>
            </w:r>
            <w:r>
              <w:rPr>
                <w:sz w:val="18"/>
                <w:szCs w:val="18"/>
              </w:rPr>
              <w:t>Aref=27906100m</w:t>
            </w:r>
            <w:r>
              <w:rPr>
                <w:sz w:val="18"/>
                <w:szCs w:val="18"/>
              </w:rPr>
              <w:t>（</w:t>
            </w:r>
            <w:r>
              <w:rPr>
                <w:sz w:val="18"/>
                <w:szCs w:val="18"/>
              </w:rPr>
              <w:t>MEO</w:t>
            </w:r>
            <w:r>
              <w:rPr>
                <w:sz w:val="18"/>
                <w:szCs w:val="18"/>
              </w:rPr>
              <w:t>），</w:t>
            </w:r>
            <w:r>
              <w:rPr>
                <w:sz w:val="18"/>
                <w:szCs w:val="18"/>
              </w:rPr>
              <w:t>Aref=42162200m</w:t>
            </w:r>
            <w:r>
              <w:rPr>
                <w:sz w:val="18"/>
                <w:szCs w:val="18"/>
              </w:rPr>
              <w:t>（</w:t>
            </w:r>
            <w:r>
              <w:rPr>
                <w:sz w:val="18"/>
                <w:szCs w:val="18"/>
              </w:rPr>
              <w:t>IGSO/GEO</w:t>
            </w:r>
            <w:r>
              <w:rPr>
                <w:sz w:val="18"/>
                <w:szCs w:val="18"/>
              </w:rPr>
              <w:t>）</w:t>
            </w:r>
            <w:r>
              <w:rPr>
                <w:sz w:val="18"/>
                <w:szCs w:val="18"/>
              </w:rPr>
              <w:t>, ΩrefDOT</w:t>
            </w:r>
            <w:r>
              <w:rPr>
                <w:sz w:val="18"/>
                <w:szCs w:val="18"/>
              </w:rPr>
              <w:t>（变化率）</w:t>
            </w:r>
            <w:r>
              <w:rPr>
                <w:sz w:val="18"/>
                <w:szCs w:val="18"/>
              </w:rPr>
              <w:t>=2.6-31×10-9rad/s.</w:t>
            </w:r>
          </w:p>
          <w:p w:rsidR="00576439" w:rsidRDefault="003235EC">
            <w:pPr>
              <w:numPr>
                <w:ilvl w:val="0"/>
                <w:numId w:val="13"/>
              </w:numPr>
              <w:spacing w:line="276" w:lineRule="auto"/>
              <w:jc w:val="left"/>
              <w:rPr>
                <w:sz w:val="18"/>
                <w:szCs w:val="18"/>
              </w:rPr>
            </w:pPr>
            <w:r>
              <w:rPr>
                <w:sz w:val="18"/>
                <w:szCs w:val="18"/>
              </w:rPr>
              <w:t>民用信号以</w:t>
            </w:r>
            <w:r>
              <w:rPr>
                <w:sz w:val="18"/>
                <w:szCs w:val="18"/>
              </w:rPr>
              <w:t>B1Cp</w:t>
            </w:r>
            <w:r>
              <w:rPr>
                <w:sz w:val="18"/>
                <w:szCs w:val="18"/>
              </w:rPr>
              <w:t>为基准，民用信号对应的钟差</w:t>
            </w:r>
            <w:r>
              <w:rPr>
                <w:sz w:val="18"/>
                <w:szCs w:val="18"/>
              </w:rPr>
              <w:t>a0</w:t>
            </w:r>
            <w:r>
              <w:rPr>
                <w:sz w:val="18"/>
                <w:szCs w:val="18"/>
              </w:rPr>
              <w:t>包含了</w:t>
            </w:r>
            <w:r>
              <w:rPr>
                <w:sz w:val="18"/>
                <w:szCs w:val="18"/>
              </w:rPr>
              <w:t>B1Cp</w:t>
            </w:r>
            <w:r>
              <w:rPr>
                <w:sz w:val="18"/>
                <w:szCs w:val="18"/>
              </w:rPr>
              <w:t>的群时延。</w:t>
            </w:r>
          </w:p>
          <w:p w:rsidR="00576439" w:rsidRDefault="003235EC">
            <w:pPr>
              <w:numPr>
                <w:ilvl w:val="0"/>
                <w:numId w:val="13"/>
              </w:numPr>
              <w:spacing w:line="276" w:lineRule="auto"/>
              <w:jc w:val="left"/>
              <w:rPr>
                <w:sz w:val="18"/>
                <w:szCs w:val="18"/>
              </w:rPr>
            </w:pPr>
            <w:r>
              <w:rPr>
                <w:sz w:val="18"/>
                <w:szCs w:val="18"/>
              </w:rPr>
              <w:t>一期卫星（老卫星）播发导航电文和试验星（新卫星）播发的导航电文通过卫星号区分；试验卫星（新卫星）上新信号和老信号播发的导航电文通过此字段的</w:t>
            </w:r>
            <w:r>
              <w:rPr>
                <w:sz w:val="18"/>
                <w:szCs w:val="18"/>
              </w:rPr>
              <w:t>bit</w:t>
            </w:r>
            <w:r>
              <w:rPr>
                <w:sz w:val="18"/>
                <w:szCs w:val="18"/>
              </w:rPr>
              <w:t>标识位进行区分；同一颗卫星同一时刻所有信号</w:t>
            </w:r>
            <w:r>
              <w:rPr>
                <w:sz w:val="18"/>
                <w:szCs w:val="18"/>
              </w:rPr>
              <w:t>B1C</w:t>
            </w:r>
            <w:r>
              <w:rPr>
                <w:sz w:val="18"/>
                <w:szCs w:val="18"/>
              </w:rPr>
              <w:t>、</w:t>
            </w:r>
            <w:r>
              <w:rPr>
                <w:sz w:val="18"/>
                <w:szCs w:val="18"/>
              </w:rPr>
              <w:t>B2a</w:t>
            </w:r>
            <w:r>
              <w:rPr>
                <w:sz w:val="18"/>
                <w:szCs w:val="18"/>
              </w:rPr>
              <w:t>、</w:t>
            </w:r>
            <w:r>
              <w:rPr>
                <w:sz w:val="18"/>
                <w:szCs w:val="18"/>
              </w:rPr>
              <w:t>B2b</w:t>
            </w:r>
            <w:r>
              <w:rPr>
                <w:sz w:val="18"/>
                <w:szCs w:val="18"/>
              </w:rPr>
              <w:t>、</w:t>
            </w:r>
            <w:r>
              <w:rPr>
                <w:sz w:val="18"/>
                <w:szCs w:val="18"/>
              </w:rPr>
              <w:t>B3C</w:t>
            </w:r>
            <w:r>
              <w:rPr>
                <w:sz w:val="18"/>
                <w:szCs w:val="18"/>
              </w:rPr>
              <w:t>的导航电文均要记录，因为不同频点的频间偏差（</w:t>
            </w:r>
            <w:r>
              <w:rPr>
                <w:sz w:val="18"/>
                <w:szCs w:val="18"/>
              </w:rPr>
              <w:t>-TGD</w:t>
            </w:r>
            <w:r>
              <w:rPr>
                <w:sz w:val="18"/>
                <w:szCs w:val="18"/>
              </w:rPr>
              <w:t>）和频内频内偏差（</w:t>
            </w:r>
            <w:r>
              <w:rPr>
                <w:sz w:val="18"/>
                <w:szCs w:val="18"/>
              </w:rPr>
              <w:t>-ISC</w:t>
            </w:r>
            <w:r>
              <w:rPr>
                <w:sz w:val="18"/>
                <w:szCs w:val="18"/>
              </w:rPr>
              <w:t>）不同；所有导航电文均记录在同一个文件中。</w:t>
            </w:r>
          </w:p>
        </w:tc>
      </w:tr>
    </w:tbl>
    <w:p w:rsidR="00576439" w:rsidRDefault="003235EC">
      <w:pPr>
        <w:pStyle w:val="affd"/>
        <w:spacing w:before="120" w:after="120" w:line="400" w:lineRule="exact"/>
        <w:ind w:rightChars="0" w:right="0"/>
        <w:rPr>
          <w:rFonts w:ascii="Times New Roman"/>
        </w:rPr>
      </w:pPr>
      <w:bookmarkStart w:id="214" w:name="_Toc239223596"/>
      <w:bookmarkStart w:id="215" w:name="_Toc386206783"/>
      <w:bookmarkStart w:id="216" w:name="_Toc241398389"/>
      <w:bookmarkStart w:id="217" w:name="_Toc250385282"/>
      <w:bookmarkStart w:id="218" w:name="_Toc515350602"/>
      <w:r>
        <w:rPr>
          <w:rFonts w:ascii="Times New Roman"/>
        </w:rPr>
        <w:t xml:space="preserve">8.2.3  </w:t>
      </w:r>
      <w:bookmarkEnd w:id="214"/>
      <w:bookmarkEnd w:id="215"/>
      <w:bookmarkEnd w:id="216"/>
      <w:bookmarkEnd w:id="217"/>
      <w:r>
        <w:rPr>
          <w:rFonts w:ascii="Times New Roman" w:hint="eastAsia"/>
        </w:rPr>
        <w:t>参数说明</w:t>
      </w:r>
      <w:bookmarkEnd w:id="218"/>
    </w:p>
    <w:p w:rsidR="00576439" w:rsidRDefault="003235EC">
      <w:pPr>
        <w:pStyle w:val="17"/>
        <w:spacing w:line="400" w:lineRule="exact"/>
      </w:pPr>
      <w:r>
        <w:t>各卫星系统的导航电文中常用的参数见</w:t>
      </w:r>
      <w:r>
        <w:fldChar w:fldCharType="begin"/>
      </w:r>
      <w:r>
        <w:instrText xml:space="preserve"> REF _Ref490569452 \h  \* MERGEFORMAT </w:instrText>
      </w:r>
      <w:r>
        <w:fldChar w:fldCharType="separate"/>
      </w:r>
      <w:r w:rsidR="00141073" w:rsidRPr="00141073">
        <w:t>表</w:t>
      </w:r>
      <w:r w:rsidR="00141073" w:rsidRPr="00141073">
        <w:t xml:space="preserve"> 14</w:t>
      </w:r>
      <w:r>
        <w:fldChar w:fldCharType="end"/>
      </w:r>
      <w:r>
        <w:t>。</w:t>
      </w:r>
    </w:p>
    <w:p w:rsidR="00576439" w:rsidRDefault="003235EC">
      <w:pPr>
        <w:pStyle w:val="a8"/>
        <w:ind w:firstLine="420"/>
        <w:jc w:val="center"/>
        <w:rPr>
          <w:rFonts w:eastAsia="黑体"/>
          <w:b w:val="0"/>
          <w:bCs w:val="0"/>
          <w:sz w:val="21"/>
          <w:lang w:val="en-US" w:eastAsia="zh-CN"/>
        </w:rPr>
      </w:pPr>
      <w:bookmarkStart w:id="219" w:name="_Ref490569452"/>
      <w:r>
        <w:rPr>
          <w:rFonts w:eastAsia="黑体"/>
          <w:b w:val="0"/>
          <w:bCs w:val="0"/>
          <w:sz w:val="21"/>
          <w:lang w:val="en-US" w:eastAsia="zh-CN"/>
        </w:rPr>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sidR="00141073">
        <w:rPr>
          <w:rFonts w:eastAsia="黑体"/>
          <w:b w:val="0"/>
          <w:bCs w:val="0"/>
          <w:noProof/>
          <w:sz w:val="21"/>
          <w:lang w:val="en-US" w:eastAsia="zh-CN"/>
        </w:rPr>
        <w:t>14</w:t>
      </w:r>
      <w:r>
        <w:rPr>
          <w:rFonts w:eastAsia="黑体"/>
          <w:b w:val="0"/>
          <w:bCs w:val="0"/>
          <w:sz w:val="21"/>
          <w:lang w:val="en-US" w:eastAsia="zh-CN"/>
        </w:rPr>
        <w:fldChar w:fldCharType="end"/>
      </w:r>
      <w:bookmarkEnd w:id="219"/>
      <w:r>
        <w:rPr>
          <w:rFonts w:eastAsia="黑体"/>
          <w:b w:val="0"/>
          <w:bCs w:val="0"/>
          <w:sz w:val="21"/>
          <w:lang w:val="en-US" w:eastAsia="zh-CN"/>
        </w:rPr>
        <w:t xml:space="preserve"> </w:t>
      </w:r>
      <w:r>
        <w:rPr>
          <w:rFonts w:eastAsia="黑体"/>
          <w:b w:val="0"/>
          <w:bCs w:val="0"/>
          <w:sz w:val="21"/>
          <w:lang w:val="en-US" w:eastAsia="zh-CN"/>
        </w:rPr>
        <w:t>导航电文常用参数</w:t>
      </w:r>
    </w:p>
    <w:tbl>
      <w:tblPr>
        <w:tblW w:w="935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699"/>
        <w:gridCol w:w="4607"/>
        <w:gridCol w:w="2051"/>
      </w:tblGrid>
      <w:tr w:rsidR="00576439">
        <w:trPr>
          <w:trHeight w:val="386"/>
          <w:jc w:val="center"/>
        </w:trPr>
        <w:tc>
          <w:tcPr>
            <w:tcW w:w="2699" w:type="dxa"/>
            <w:tcBorders>
              <w:top w:val="single" w:sz="12" w:space="0" w:color="000000"/>
              <w:bottom w:val="double" w:sz="4" w:space="0" w:color="000000"/>
            </w:tcBorders>
          </w:tcPr>
          <w:p w:rsidR="00576439" w:rsidRDefault="003235EC">
            <w:pPr>
              <w:jc w:val="center"/>
              <w:rPr>
                <w:b/>
                <w:sz w:val="18"/>
                <w:szCs w:val="18"/>
              </w:rPr>
            </w:pPr>
            <w:r>
              <w:rPr>
                <w:b/>
                <w:sz w:val="18"/>
                <w:szCs w:val="18"/>
              </w:rPr>
              <w:lastRenderedPageBreak/>
              <w:t>参数</w:t>
            </w:r>
          </w:p>
        </w:tc>
        <w:tc>
          <w:tcPr>
            <w:tcW w:w="4607" w:type="dxa"/>
            <w:tcBorders>
              <w:top w:val="single" w:sz="12" w:space="0" w:color="000000"/>
              <w:bottom w:val="double" w:sz="4" w:space="0" w:color="000000"/>
            </w:tcBorders>
          </w:tcPr>
          <w:p w:rsidR="00576439" w:rsidRDefault="003235EC">
            <w:pPr>
              <w:jc w:val="center"/>
              <w:rPr>
                <w:b/>
                <w:sz w:val="18"/>
                <w:szCs w:val="18"/>
              </w:rPr>
            </w:pPr>
            <w:r>
              <w:rPr>
                <w:b/>
                <w:sz w:val="18"/>
                <w:szCs w:val="18"/>
              </w:rPr>
              <w:t>说明</w:t>
            </w:r>
          </w:p>
        </w:tc>
        <w:tc>
          <w:tcPr>
            <w:tcW w:w="2051" w:type="dxa"/>
            <w:tcBorders>
              <w:top w:val="single" w:sz="12" w:space="0" w:color="000000"/>
              <w:bottom w:val="double" w:sz="4" w:space="0" w:color="000000"/>
            </w:tcBorders>
          </w:tcPr>
          <w:p w:rsidR="00576439" w:rsidRDefault="003235EC">
            <w:pPr>
              <w:jc w:val="center"/>
              <w:rPr>
                <w:b/>
                <w:sz w:val="18"/>
                <w:szCs w:val="18"/>
              </w:rPr>
            </w:pPr>
            <w:r>
              <w:rPr>
                <w:b/>
                <w:sz w:val="18"/>
                <w:szCs w:val="18"/>
              </w:rPr>
              <w:t>单位</w:t>
            </w:r>
          </w:p>
        </w:tc>
      </w:tr>
      <w:tr w:rsidR="00576439">
        <w:trPr>
          <w:trHeight w:val="408"/>
          <w:jc w:val="center"/>
        </w:trPr>
        <w:tc>
          <w:tcPr>
            <w:tcW w:w="2699" w:type="dxa"/>
            <w:tcBorders>
              <w:top w:val="double" w:sz="4" w:space="0" w:color="000000"/>
            </w:tcBorders>
          </w:tcPr>
          <w:p w:rsidR="00576439" w:rsidRDefault="003235EC">
            <w:pPr>
              <w:jc w:val="center"/>
              <w:rPr>
                <w:i/>
                <w:sz w:val="18"/>
                <w:szCs w:val="18"/>
              </w:rPr>
            </w:pPr>
            <w:r>
              <w:rPr>
                <w:i/>
                <w:sz w:val="18"/>
                <w:szCs w:val="18"/>
              </w:rPr>
              <w:t>Toc</w:t>
            </w:r>
          </w:p>
        </w:tc>
        <w:tc>
          <w:tcPr>
            <w:tcW w:w="4607" w:type="dxa"/>
            <w:tcBorders>
              <w:top w:val="double" w:sz="4" w:space="0" w:color="000000"/>
            </w:tcBorders>
          </w:tcPr>
          <w:p w:rsidR="00576439" w:rsidRDefault="003235EC">
            <w:pPr>
              <w:jc w:val="center"/>
              <w:rPr>
                <w:sz w:val="18"/>
                <w:szCs w:val="18"/>
              </w:rPr>
            </w:pPr>
            <w:r>
              <w:rPr>
                <w:sz w:val="18"/>
                <w:szCs w:val="18"/>
              </w:rPr>
              <w:t>卫星钟参考时刻</w:t>
            </w:r>
          </w:p>
        </w:tc>
        <w:tc>
          <w:tcPr>
            <w:tcW w:w="2051" w:type="dxa"/>
            <w:tcBorders>
              <w:top w:val="double" w:sz="4" w:space="0" w:color="000000"/>
            </w:tcBorders>
          </w:tcPr>
          <w:p w:rsidR="00576439" w:rsidRDefault="003235EC">
            <w:pPr>
              <w:jc w:val="center"/>
              <w:rPr>
                <w:sz w:val="18"/>
                <w:szCs w:val="18"/>
              </w:rPr>
            </w:pPr>
            <w:r>
              <w:rPr>
                <w:sz w:val="18"/>
                <w:szCs w:val="18"/>
              </w:rPr>
              <w:t>s</w:t>
            </w:r>
          </w:p>
        </w:tc>
      </w:tr>
      <w:tr w:rsidR="00576439">
        <w:trPr>
          <w:trHeight w:val="386"/>
          <w:jc w:val="center"/>
        </w:trPr>
        <w:tc>
          <w:tcPr>
            <w:tcW w:w="2699" w:type="dxa"/>
          </w:tcPr>
          <w:p w:rsidR="00576439" w:rsidRDefault="003235EC">
            <w:pPr>
              <w:jc w:val="center"/>
              <w:rPr>
                <w:i/>
                <w:sz w:val="18"/>
                <w:szCs w:val="18"/>
              </w:rPr>
            </w:pPr>
            <w:r>
              <w:rPr>
                <w:i/>
                <w:sz w:val="18"/>
                <w:szCs w:val="18"/>
              </w:rPr>
              <w:t>A</w:t>
            </w:r>
            <w:r>
              <w:rPr>
                <w:sz w:val="18"/>
                <w:szCs w:val="18"/>
              </w:rPr>
              <w:t>0</w:t>
            </w:r>
          </w:p>
        </w:tc>
        <w:tc>
          <w:tcPr>
            <w:tcW w:w="4607" w:type="dxa"/>
          </w:tcPr>
          <w:p w:rsidR="00576439" w:rsidRDefault="003235EC">
            <w:pPr>
              <w:jc w:val="center"/>
              <w:rPr>
                <w:sz w:val="18"/>
                <w:szCs w:val="18"/>
              </w:rPr>
            </w:pPr>
            <w:r>
              <w:rPr>
                <w:sz w:val="18"/>
                <w:szCs w:val="18"/>
              </w:rPr>
              <w:t>钟差</w:t>
            </w:r>
          </w:p>
        </w:tc>
        <w:tc>
          <w:tcPr>
            <w:tcW w:w="2051" w:type="dxa"/>
          </w:tcPr>
          <w:p w:rsidR="00576439" w:rsidRDefault="003235EC">
            <w:pPr>
              <w:jc w:val="center"/>
              <w:rPr>
                <w:sz w:val="18"/>
                <w:szCs w:val="18"/>
              </w:rPr>
            </w:pPr>
            <w:r>
              <w:rPr>
                <w:sz w:val="18"/>
                <w:szCs w:val="18"/>
              </w:rPr>
              <w:t>s</w:t>
            </w:r>
          </w:p>
        </w:tc>
      </w:tr>
      <w:tr w:rsidR="00576439">
        <w:trPr>
          <w:trHeight w:val="408"/>
          <w:jc w:val="center"/>
        </w:trPr>
        <w:tc>
          <w:tcPr>
            <w:tcW w:w="2699" w:type="dxa"/>
          </w:tcPr>
          <w:p w:rsidR="00576439" w:rsidRDefault="003235EC">
            <w:pPr>
              <w:jc w:val="center"/>
              <w:rPr>
                <w:i/>
                <w:sz w:val="18"/>
                <w:szCs w:val="18"/>
              </w:rPr>
            </w:pPr>
            <w:r>
              <w:rPr>
                <w:i/>
                <w:sz w:val="18"/>
                <w:szCs w:val="18"/>
              </w:rPr>
              <w:t>A</w:t>
            </w:r>
            <w:r>
              <w:rPr>
                <w:sz w:val="18"/>
                <w:szCs w:val="18"/>
              </w:rPr>
              <w:t>1</w:t>
            </w:r>
          </w:p>
        </w:tc>
        <w:tc>
          <w:tcPr>
            <w:tcW w:w="4607" w:type="dxa"/>
          </w:tcPr>
          <w:p w:rsidR="00576439" w:rsidRDefault="003235EC">
            <w:pPr>
              <w:jc w:val="center"/>
              <w:rPr>
                <w:sz w:val="18"/>
                <w:szCs w:val="18"/>
              </w:rPr>
            </w:pPr>
            <w:r>
              <w:rPr>
                <w:sz w:val="18"/>
                <w:szCs w:val="18"/>
              </w:rPr>
              <w:t>钟漂（速）</w:t>
            </w:r>
          </w:p>
        </w:tc>
        <w:tc>
          <w:tcPr>
            <w:tcW w:w="2051" w:type="dxa"/>
          </w:tcPr>
          <w:p w:rsidR="00576439" w:rsidRDefault="003235EC">
            <w:pPr>
              <w:jc w:val="center"/>
              <w:rPr>
                <w:sz w:val="18"/>
                <w:szCs w:val="18"/>
              </w:rPr>
            </w:pPr>
            <w:r>
              <w:rPr>
                <w:sz w:val="18"/>
                <w:szCs w:val="18"/>
              </w:rPr>
              <w:t>s/s</w:t>
            </w:r>
          </w:p>
        </w:tc>
      </w:tr>
      <w:tr w:rsidR="00576439">
        <w:trPr>
          <w:trHeight w:val="386"/>
          <w:jc w:val="center"/>
        </w:trPr>
        <w:tc>
          <w:tcPr>
            <w:tcW w:w="2699" w:type="dxa"/>
          </w:tcPr>
          <w:p w:rsidR="00576439" w:rsidRDefault="003235EC">
            <w:pPr>
              <w:jc w:val="center"/>
              <w:rPr>
                <w:i/>
                <w:sz w:val="18"/>
                <w:szCs w:val="18"/>
              </w:rPr>
            </w:pPr>
            <w:r>
              <w:rPr>
                <w:i/>
                <w:sz w:val="18"/>
                <w:szCs w:val="18"/>
              </w:rPr>
              <w:t>IODC</w:t>
            </w:r>
          </w:p>
        </w:tc>
        <w:tc>
          <w:tcPr>
            <w:tcW w:w="4607" w:type="dxa"/>
          </w:tcPr>
          <w:p w:rsidR="00576439" w:rsidRDefault="003235EC">
            <w:pPr>
              <w:jc w:val="center"/>
              <w:rPr>
                <w:sz w:val="18"/>
                <w:szCs w:val="18"/>
              </w:rPr>
            </w:pPr>
            <w:r>
              <w:rPr>
                <w:sz w:val="18"/>
                <w:szCs w:val="18"/>
              </w:rPr>
              <w:t>时钟数据期号</w:t>
            </w:r>
          </w:p>
        </w:tc>
        <w:tc>
          <w:tcPr>
            <w:tcW w:w="2051" w:type="dxa"/>
          </w:tcPr>
          <w:p w:rsidR="00576439" w:rsidRDefault="003235EC">
            <w:pPr>
              <w:jc w:val="center"/>
              <w:rPr>
                <w:sz w:val="18"/>
                <w:szCs w:val="18"/>
              </w:rPr>
            </w:pPr>
            <w:r>
              <w:rPr>
                <w:sz w:val="18"/>
                <w:szCs w:val="18"/>
              </w:rPr>
              <w:t>无量纲</w:t>
            </w:r>
          </w:p>
        </w:tc>
      </w:tr>
      <w:tr w:rsidR="00576439">
        <w:trPr>
          <w:trHeight w:val="386"/>
          <w:jc w:val="center"/>
        </w:trPr>
        <w:tc>
          <w:tcPr>
            <w:tcW w:w="2699" w:type="dxa"/>
          </w:tcPr>
          <w:p w:rsidR="00576439" w:rsidRDefault="003235EC">
            <w:pPr>
              <w:jc w:val="center"/>
              <w:rPr>
                <w:i/>
                <w:sz w:val="18"/>
                <w:szCs w:val="18"/>
              </w:rPr>
            </w:pPr>
            <w:r>
              <w:rPr>
                <w:i/>
                <w:sz w:val="18"/>
                <w:szCs w:val="18"/>
              </w:rPr>
              <w:t>IODN</w:t>
            </w:r>
          </w:p>
        </w:tc>
        <w:tc>
          <w:tcPr>
            <w:tcW w:w="4607" w:type="dxa"/>
          </w:tcPr>
          <w:p w:rsidR="00576439" w:rsidRDefault="003235EC">
            <w:pPr>
              <w:jc w:val="center"/>
              <w:rPr>
                <w:sz w:val="18"/>
                <w:szCs w:val="18"/>
              </w:rPr>
            </w:pPr>
            <w:r>
              <w:rPr>
                <w:sz w:val="18"/>
                <w:szCs w:val="18"/>
              </w:rPr>
              <w:t>导航数据期号</w:t>
            </w:r>
          </w:p>
        </w:tc>
        <w:tc>
          <w:tcPr>
            <w:tcW w:w="2051" w:type="dxa"/>
          </w:tcPr>
          <w:p w:rsidR="00576439" w:rsidRDefault="003235EC">
            <w:pPr>
              <w:jc w:val="center"/>
              <w:rPr>
                <w:sz w:val="18"/>
                <w:szCs w:val="18"/>
              </w:rPr>
            </w:pPr>
            <w:r>
              <w:rPr>
                <w:sz w:val="18"/>
                <w:szCs w:val="18"/>
              </w:rPr>
              <w:t>无量纲</w:t>
            </w:r>
          </w:p>
        </w:tc>
      </w:tr>
      <w:tr w:rsidR="00576439">
        <w:trPr>
          <w:trHeight w:val="408"/>
          <w:jc w:val="center"/>
        </w:trPr>
        <w:tc>
          <w:tcPr>
            <w:tcW w:w="2699" w:type="dxa"/>
          </w:tcPr>
          <w:p w:rsidR="00576439" w:rsidRDefault="003235EC">
            <w:pPr>
              <w:jc w:val="center"/>
              <w:rPr>
                <w:i/>
                <w:sz w:val="18"/>
                <w:szCs w:val="18"/>
              </w:rPr>
            </w:pPr>
            <w:r>
              <w:rPr>
                <w:i/>
                <w:sz w:val="18"/>
                <w:szCs w:val="18"/>
              </w:rPr>
              <w:t>Toe</w:t>
            </w:r>
            <w:r>
              <w:rPr>
                <w:rStyle w:val="af5"/>
                <w:rFonts w:ascii="Times New Roman"/>
              </w:rPr>
              <w:t>a</w:t>
            </w:r>
          </w:p>
        </w:tc>
        <w:tc>
          <w:tcPr>
            <w:tcW w:w="4607" w:type="dxa"/>
          </w:tcPr>
          <w:p w:rsidR="00576439" w:rsidRDefault="003235EC">
            <w:pPr>
              <w:jc w:val="center"/>
              <w:rPr>
                <w:sz w:val="18"/>
                <w:szCs w:val="18"/>
              </w:rPr>
            </w:pPr>
            <w:r>
              <w:rPr>
                <w:sz w:val="18"/>
                <w:szCs w:val="18"/>
              </w:rPr>
              <w:t>星历参考时刻（周内秒）</w:t>
            </w:r>
          </w:p>
        </w:tc>
        <w:tc>
          <w:tcPr>
            <w:tcW w:w="2051" w:type="dxa"/>
          </w:tcPr>
          <w:p w:rsidR="00576439" w:rsidRDefault="003235EC">
            <w:pPr>
              <w:jc w:val="center"/>
              <w:rPr>
                <w:sz w:val="18"/>
                <w:szCs w:val="18"/>
              </w:rPr>
            </w:pPr>
            <w:r>
              <w:rPr>
                <w:sz w:val="18"/>
                <w:szCs w:val="18"/>
              </w:rPr>
              <w:t>s</w:t>
            </w:r>
          </w:p>
        </w:tc>
      </w:tr>
      <w:tr w:rsidR="00576439">
        <w:trPr>
          <w:trHeight w:val="386"/>
          <w:jc w:val="center"/>
        </w:trPr>
        <w:tc>
          <w:tcPr>
            <w:tcW w:w="2699" w:type="dxa"/>
          </w:tcPr>
          <w:p w:rsidR="00576439" w:rsidRDefault="003235EC">
            <w:pPr>
              <w:jc w:val="center"/>
              <w:rPr>
                <w:i/>
                <w:sz w:val="18"/>
                <w:szCs w:val="18"/>
              </w:rPr>
            </w:pPr>
            <w:r>
              <w:rPr>
                <w:i/>
                <w:sz w:val="18"/>
                <w:szCs w:val="18"/>
              </w:rPr>
              <w:t>a</w:t>
            </w:r>
          </w:p>
        </w:tc>
        <w:tc>
          <w:tcPr>
            <w:tcW w:w="4607" w:type="dxa"/>
          </w:tcPr>
          <w:p w:rsidR="00576439" w:rsidRDefault="003235EC">
            <w:pPr>
              <w:jc w:val="center"/>
              <w:rPr>
                <w:sz w:val="18"/>
                <w:szCs w:val="18"/>
              </w:rPr>
            </w:pPr>
            <w:r>
              <w:rPr>
                <w:sz w:val="18"/>
                <w:szCs w:val="18"/>
              </w:rPr>
              <w:t>卫星轨道长半轴</w:t>
            </w:r>
          </w:p>
        </w:tc>
        <w:tc>
          <w:tcPr>
            <w:tcW w:w="2051" w:type="dxa"/>
          </w:tcPr>
          <w:p w:rsidR="00576439" w:rsidRDefault="003235EC">
            <w:pPr>
              <w:jc w:val="center"/>
              <w:rPr>
                <w:sz w:val="18"/>
                <w:szCs w:val="18"/>
              </w:rPr>
            </w:pPr>
            <w:r>
              <w:rPr>
                <w:sz w:val="18"/>
                <w:szCs w:val="18"/>
              </w:rPr>
              <w:t>m</w:t>
            </w:r>
          </w:p>
        </w:tc>
      </w:tr>
      <w:tr w:rsidR="00576439">
        <w:trPr>
          <w:trHeight w:val="408"/>
          <w:jc w:val="center"/>
        </w:trPr>
        <w:tc>
          <w:tcPr>
            <w:tcW w:w="2699" w:type="dxa"/>
          </w:tcPr>
          <w:p w:rsidR="00576439" w:rsidRDefault="003235EC">
            <w:pPr>
              <w:jc w:val="center"/>
              <w:rPr>
                <w:i/>
                <w:sz w:val="18"/>
                <w:szCs w:val="18"/>
              </w:rPr>
            </w:pPr>
            <w:r>
              <w:rPr>
                <w:i/>
                <w:sz w:val="18"/>
                <w:szCs w:val="18"/>
              </w:rPr>
              <w:t>e</w:t>
            </w:r>
          </w:p>
        </w:tc>
        <w:tc>
          <w:tcPr>
            <w:tcW w:w="4607" w:type="dxa"/>
          </w:tcPr>
          <w:p w:rsidR="00576439" w:rsidRDefault="003235EC">
            <w:pPr>
              <w:jc w:val="center"/>
              <w:rPr>
                <w:sz w:val="18"/>
                <w:szCs w:val="18"/>
              </w:rPr>
            </w:pPr>
            <w:r>
              <w:rPr>
                <w:sz w:val="18"/>
                <w:szCs w:val="18"/>
              </w:rPr>
              <w:t>轨道偏心率</w:t>
            </w:r>
          </w:p>
        </w:tc>
        <w:tc>
          <w:tcPr>
            <w:tcW w:w="2051" w:type="dxa"/>
          </w:tcPr>
          <w:p w:rsidR="00576439" w:rsidRDefault="003235EC">
            <w:pPr>
              <w:jc w:val="center"/>
              <w:rPr>
                <w:sz w:val="18"/>
                <w:szCs w:val="18"/>
              </w:rPr>
            </w:pPr>
            <w:r>
              <w:rPr>
                <w:sz w:val="18"/>
                <w:szCs w:val="18"/>
              </w:rPr>
              <w:t>无量纲</w:t>
            </w:r>
          </w:p>
        </w:tc>
      </w:tr>
      <w:tr w:rsidR="00576439">
        <w:trPr>
          <w:trHeight w:val="386"/>
          <w:jc w:val="center"/>
        </w:trPr>
        <w:tc>
          <w:tcPr>
            <w:tcW w:w="2699" w:type="dxa"/>
          </w:tcPr>
          <w:p w:rsidR="00576439" w:rsidRDefault="003235EC">
            <w:pPr>
              <w:jc w:val="center"/>
              <w:rPr>
                <w:i/>
                <w:sz w:val="18"/>
                <w:szCs w:val="18"/>
              </w:rPr>
            </w:pPr>
            <w:r>
              <w:rPr>
                <w:i/>
                <w:sz w:val="18"/>
                <w:szCs w:val="18"/>
              </w:rPr>
              <w:t>i</w:t>
            </w:r>
            <w:r>
              <w:rPr>
                <w:sz w:val="18"/>
                <w:szCs w:val="18"/>
                <w:vertAlign w:val="subscript"/>
              </w:rPr>
              <w:t>0</w:t>
            </w:r>
          </w:p>
        </w:tc>
        <w:tc>
          <w:tcPr>
            <w:tcW w:w="4607" w:type="dxa"/>
          </w:tcPr>
          <w:p w:rsidR="00576439" w:rsidRDefault="003235EC">
            <w:pPr>
              <w:jc w:val="center"/>
              <w:rPr>
                <w:sz w:val="18"/>
                <w:szCs w:val="18"/>
              </w:rPr>
            </w:pPr>
            <w:r>
              <w:rPr>
                <w:sz w:val="18"/>
                <w:szCs w:val="18"/>
              </w:rPr>
              <w:t>TOE</w:t>
            </w:r>
            <w:r>
              <w:rPr>
                <w:sz w:val="18"/>
                <w:szCs w:val="18"/>
              </w:rPr>
              <w:t>时刻的卫星轨道倾角</w:t>
            </w:r>
          </w:p>
        </w:tc>
        <w:tc>
          <w:tcPr>
            <w:tcW w:w="2051" w:type="dxa"/>
          </w:tcPr>
          <w:p w:rsidR="00576439" w:rsidRDefault="003235EC">
            <w:pPr>
              <w:jc w:val="center"/>
              <w:rPr>
                <w:sz w:val="18"/>
                <w:szCs w:val="18"/>
              </w:rPr>
            </w:pPr>
            <w:r>
              <w:rPr>
                <w:sz w:val="18"/>
                <w:szCs w:val="18"/>
              </w:rPr>
              <w:t>rad</w:t>
            </w:r>
          </w:p>
        </w:tc>
      </w:tr>
      <w:tr w:rsidR="00576439">
        <w:trPr>
          <w:trHeight w:val="386"/>
          <w:jc w:val="center"/>
        </w:trPr>
        <w:tc>
          <w:tcPr>
            <w:tcW w:w="2699" w:type="dxa"/>
          </w:tcPr>
          <w:p w:rsidR="00576439" w:rsidRDefault="003235EC">
            <w:pPr>
              <w:jc w:val="center"/>
              <w:rPr>
                <w:i/>
                <w:sz w:val="18"/>
                <w:szCs w:val="18"/>
              </w:rPr>
            </w:pPr>
            <w:r>
              <w:rPr>
                <w:i/>
                <w:sz w:val="18"/>
                <w:szCs w:val="18"/>
              </w:rPr>
              <w:t>Ω</w:t>
            </w:r>
            <w:r>
              <w:rPr>
                <w:sz w:val="18"/>
                <w:szCs w:val="18"/>
                <w:vertAlign w:val="subscript"/>
              </w:rPr>
              <w:t>0</w:t>
            </w:r>
          </w:p>
        </w:tc>
        <w:tc>
          <w:tcPr>
            <w:tcW w:w="4607" w:type="dxa"/>
          </w:tcPr>
          <w:p w:rsidR="00576439" w:rsidRDefault="003235EC">
            <w:pPr>
              <w:jc w:val="center"/>
              <w:rPr>
                <w:sz w:val="18"/>
                <w:szCs w:val="18"/>
              </w:rPr>
            </w:pPr>
            <w:r>
              <w:rPr>
                <w:sz w:val="18"/>
                <w:szCs w:val="18"/>
              </w:rPr>
              <w:t>TOE</w:t>
            </w:r>
            <w:r>
              <w:rPr>
                <w:sz w:val="18"/>
                <w:szCs w:val="18"/>
              </w:rPr>
              <w:t>时刻的卫星轨道升交点赤径</w:t>
            </w:r>
          </w:p>
        </w:tc>
        <w:tc>
          <w:tcPr>
            <w:tcW w:w="2051" w:type="dxa"/>
          </w:tcPr>
          <w:p w:rsidR="00576439" w:rsidRDefault="003235EC">
            <w:pPr>
              <w:jc w:val="center"/>
              <w:rPr>
                <w:sz w:val="18"/>
                <w:szCs w:val="18"/>
              </w:rPr>
            </w:pPr>
            <w:r>
              <w:rPr>
                <w:sz w:val="18"/>
                <w:szCs w:val="18"/>
              </w:rPr>
              <w:t>rad</w:t>
            </w:r>
          </w:p>
        </w:tc>
      </w:tr>
      <w:tr w:rsidR="00576439">
        <w:trPr>
          <w:trHeight w:val="408"/>
          <w:jc w:val="center"/>
        </w:trPr>
        <w:tc>
          <w:tcPr>
            <w:tcW w:w="2699" w:type="dxa"/>
          </w:tcPr>
          <w:p w:rsidR="00576439" w:rsidRDefault="003235EC">
            <w:pPr>
              <w:jc w:val="center"/>
              <w:rPr>
                <w:i/>
                <w:sz w:val="18"/>
                <w:szCs w:val="18"/>
              </w:rPr>
            </w:pPr>
            <w:r>
              <w:rPr>
                <w:sz w:val="18"/>
                <w:szCs w:val="18"/>
              </w:rPr>
              <w:t>omega</w:t>
            </w:r>
          </w:p>
        </w:tc>
        <w:tc>
          <w:tcPr>
            <w:tcW w:w="4607" w:type="dxa"/>
          </w:tcPr>
          <w:p w:rsidR="00576439" w:rsidRDefault="003235EC">
            <w:pPr>
              <w:jc w:val="center"/>
              <w:rPr>
                <w:sz w:val="18"/>
                <w:szCs w:val="18"/>
              </w:rPr>
            </w:pPr>
            <w:r>
              <w:rPr>
                <w:sz w:val="18"/>
                <w:szCs w:val="18"/>
              </w:rPr>
              <w:t>TOE</w:t>
            </w:r>
            <w:r>
              <w:rPr>
                <w:sz w:val="18"/>
                <w:szCs w:val="18"/>
              </w:rPr>
              <w:t>时刻的卫星轨道近地点角距</w:t>
            </w:r>
          </w:p>
        </w:tc>
        <w:tc>
          <w:tcPr>
            <w:tcW w:w="2051" w:type="dxa"/>
          </w:tcPr>
          <w:p w:rsidR="00576439" w:rsidRDefault="003235EC">
            <w:pPr>
              <w:jc w:val="center"/>
              <w:rPr>
                <w:sz w:val="18"/>
                <w:szCs w:val="18"/>
              </w:rPr>
            </w:pPr>
            <w:r>
              <w:rPr>
                <w:sz w:val="18"/>
                <w:szCs w:val="18"/>
              </w:rPr>
              <w:t>rad</w:t>
            </w:r>
          </w:p>
        </w:tc>
      </w:tr>
      <w:tr w:rsidR="00576439">
        <w:trPr>
          <w:trHeight w:val="386"/>
          <w:jc w:val="center"/>
        </w:trPr>
        <w:tc>
          <w:tcPr>
            <w:tcW w:w="2699" w:type="dxa"/>
          </w:tcPr>
          <w:p w:rsidR="00576439" w:rsidRDefault="003235EC">
            <w:pPr>
              <w:jc w:val="center"/>
              <w:rPr>
                <w:i/>
                <w:sz w:val="18"/>
                <w:szCs w:val="18"/>
              </w:rPr>
            </w:pPr>
            <w:r>
              <w:rPr>
                <w:i/>
                <w:sz w:val="18"/>
                <w:szCs w:val="18"/>
              </w:rPr>
              <w:t>M</w:t>
            </w:r>
            <w:r>
              <w:rPr>
                <w:sz w:val="18"/>
                <w:szCs w:val="18"/>
                <w:vertAlign w:val="subscript"/>
              </w:rPr>
              <w:t>0</w:t>
            </w:r>
          </w:p>
        </w:tc>
        <w:tc>
          <w:tcPr>
            <w:tcW w:w="4607" w:type="dxa"/>
          </w:tcPr>
          <w:p w:rsidR="00576439" w:rsidRDefault="003235EC">
            <w:pPr>
              <w:jc w:val="center"/>
              <w:rPr>
                <w:sz w:val="18"/>
                <w:szCs w:val="18"/>
              </w:rPr>
            </w:pPr>
            <w:r>
              <w:rPr>
                <w:sz w:val="18"/>
                <w:szCs w:val="18"/>
              </w:rPr>
              <w:t>TOE</w:t>
            </w:r>
            <w:r>
              <w:rPr>
                <w:sz w:val="18"/>
                <w:szCs w:val="18"/>
              </w:rPr>
              <w:t>时刻的卫星轨道平近点角</w:t>
            </w:r>
          </w:p>
        </w:tc>
        <w:tc>
          <w:tcPr>
            <w:tcW w:w="2051" w:type="dxa"/>
          </w:tcPr>
          <w:p w:rsidR="00576439" w:rsidRDefault="003235EC">
            <w:pPr>
              <w:jc w:val="center"/>
              <w:rPr>
                <w:sz w:val="18"/>
                <w:szCs w:val="18"/>
              </w:rPr>
            </w:pPr>
            <w:r>
              <w:rPr>
                <w:sz w:val="18"/>
                <w:szCs w:val="18"/>
              </w:rPr>
              <w:t>rad</w:t>
            </w:r>
          </w:p>
        </w:tc>
      </w:tr>
      <w:tr w:rsidR="00576439">
        <w:trPr>
          <w:trHeight w:val="408"/>
          <w:jc w:val="center"/>
        </w:trPr>
        <w:tc>
          <w:tcPr>
            <w:tcW w:w="2699" w:type="dxa"/>
          </w:tcPr>
          <w:p w:rsidR="00576439" w:rsidRDefault="003235EC">
            <w:pPr>
              <w:jc w:val="center"/>
              <w:rPr>
                <w:i/>
                <w:sz w:val="18"/>
                <w:szCs w:val="18"/>
              </w:rPr>
            </w:pPr>
            <w:r>
              <w:rPr>
                <w:sz w:val="18"/>
                <w:szCs w:val="18"/>
              </w:rPr>
              <w:t xml:space="preserve">Delta </w:t>
            </w:r>
            <w:r>
              <w:rPr>
                <w:i/>
                <w:sz w:val="18"/>
                <w:szCs w:val="18"/>
              </w:rPr>
              <w:t>n</w:t>
            </w:r>
          </w:p>
        </w:tc>
        <w:tc>
          <w:tcPr>
            <w:tcW w:w="4607" w:type="dxa"/>
          </w:tcPr>
          <w:p w:rsidR="00576439" w:rsidRDefault="003235EC">
            <w:pPr>
              <w:jc w:val="center"/>
              <w:rPr>
                <w:sz w:val="18"/>
                <w:szCs w:val="18"/>
              </w:rPr>
            </w:pPr>
            <w:r>
              <w:rPr>
                <w:sz w:val="18"/>
                <w:szCs w:val="18"/>
              </w:rPr>
              <w:t>平近点角速度改正值</w:t>
            </w:r>
          </w:p>
        </w:tc>
        <w:tc>
          <w:tcPr>
            <w:tcW w:w="2051" w:type="dxa"/>
          </w:tcPr>
          <w:p w:rsidR="00576439" w:rsidRDefault="003235EC">
            <w:pPr>
              <w:jc w:val="center"/>
              <w:rPr>
                <w:sz w:val="18"/>
                <w:szCs w:val="18"/>
              </w:rPr>
            </w:pPr>
            <w:r>
              <w:rPr>
                <w:sz w:val="18"/>
                <w:szCs w:val="18"/>
              </w:rPr>
              <w:t>rad/s</w:t>
            </w:r>
          </w:p>
        </w:tc>
      </w:tr>
      <w:tr w:rsidR="00576439">
        <w:trPr>
          <w:trHeight w:val="386"/>
          <w:jc w:val="center"/>
        </w:trPr>
        <w:tc>
          <w:tcPr>
            <w:tcW w:w="2699" w:type="dxa"/>
          </w:tcPr>
          <w:p w:rsidR="00576439" w:rsidRDefault="003235EC">
            <w:pPr>
              <w:jc w:val="center"/>
              <w:rPr>
                <w:i/>
                <w:sz w:val="18"/>
                <w:szCs w:val="18"/>
              </w:rPr>
            </w:pPr>
            <w:r>
              <w:rPr>
                <w:i/>
                <w:position w:val="-4"/>
                <w:sz w:val="18"/>
                <w:szCs w:val="18"/>
              </w:rPr>
              <w:object w:dxaOrig="301" w:dyaOrig="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v:imagedata r:id="rId46" o:title=""/>
                </v:shape>
                <o:OLEObject Type="Embed" ProgID="Equation.3" ShapeID="_x0000_i1025" DrawAspect="Content" ObjectID="_1589097107" r:id="rId47"/>
              </w:object>
            </w:r>
          </w:p>
        </w:tc>
        <w:tc>
          <w:tcPr>
            <w:tcW w:w="4607" w:type="dxa"/>
          </w:tcPr>
          <w:p w:rsidR="00576439" w:rsidRDefault="003235EC">
            <w:pPr>
              <w:jc w:val="center"/>
              <w:rPr>
                <w:sz w:val="18"/>
                <w:szCs w:val="18"/>
              </w:rPr>
            </w:pPr>
            <w:r>
              <w:rPr>
                <w:sz w:val="18"/>
                <w:szCs w:val="18"/>
              </w:rPr>
              <w:t>升交点赤径变化率</w:t>
            </w:r>
          </w:p>
        </w:tc>
        <w:tc>
          <w:tcPr>
            <w:tcW w:w="2051" w:type="dxa"/>
          </w:tcPr>
          <w:p w:rsidR="00576439" w:rsidRDefault="003235EC">
            <w:pPr>
              <w:jc w:val="center"/>
              <w:rPr>
                <w:sz w:val="18"/>
                <w:szCs w:val="18"/>
              </w:rPr>
            </w:pPr>
            <w:r>
              <w:rPr>
                <w:sz w:val="18"/>
                <w:szCs w:val="18"/>
              </w:rPr>
              <w:t>rad/s</w:t>
            </w:r>
          </w:p>
        </w:tc>
      </w:tr>
      <w:tr w:rsidR="00576439">
        <w:trPr>
          <w:trHeight w:val="386"/>
          <w:jc w:val="center"/>
        </w:trPr>
        <w:tc>
          <w:tcPr>
            <w:tcW w:w="2699" w:type="dxa"/>
          </w:tcPr>
          <w:p w:rsidR="00576439" w:rsidRDefault="003235EC">
            <w:pPr>
              <w:jc w:val="center"/>
              <w:rPr>
                <w:i/>
                <w:sz w:val="18"/>
                <w:szCs w:val="18"/>
              </w:rPr>
            </w:pPr>
            <w:r>
              <w:rPr>
                <w:i/>
                <w:position w:val="-4"/>
                <w:sz w:val="18"/>
                <w:szCs w:val="18"/>
              </w:rPr>
              <w:object w:dxaOrig="215" w:dyaOrig="301">
                <v:shape id="_x0000_i1026" type="#_x0000_t75" style="width:11.2pt;height:14.95pt" o:ole="">
                  <v:imagedata r:id="rId48" o:title=""/>
                </v:shape>
                <o:OLEObject Type="Embed" ProgID="Equation.3" ShapeID="_x0000_i1026" DrawAspect="Content" ObjectID="_1589097108" r:id="rId49"/>
              </w:object>
            </w:r>
          </w:p>
        </w:tc>
        <w:tc>
          <w:tcPr>
            <w:tcW w:w="4607" w:type="dxa"/>
          </w:tcPr>
          <w:p w:rsidR="00576439" w:rsidRDefault="003235EC">
            <w:pPr>
              <w:jc w:val="center"/>
              <w:rPr>
                <w:sz w:val="18"/>
                <w:szCs w:val="18"/>
              </w:rPr>
            </w:pPr>
            <w:r>
              <w:rPr>
                <w:sz w:val="18"/>
                <w:szCs w:val="18"/>
              </w:rPr>
              <w:t>轨道倾角变化率</w:t>
            </w:r>
          </w:p>
        </w:tc>
        <w:tc>
          <w:tcPr>
            <w:tcW w:w="2051" w:type="dxa"/>
          </w:tcPr>
          <w:p w:rsidR="00576439" w:rsidRDefault="003235EC">
            <w:pPr>
              <w:jc w:val="center"/>
              <w:rPr>
                <w:sz w:val="18"/>
                <w:szCs w:val="18"/>
              </w:rPr>
            </w:pPr>
            <w:r>
              <w:rPr>
                <w:sz w:val="18"/>
                <w:szCs w:val="18"/>
              </w:rPr>
              <w:t>rad/s</w:t>
            </w:r>
          </w:p>
        </w:tc>
      </w:tr>
      <w:tr w:rsidR="00576439">
        <w:trPr>
          <w:trHeight w:val="408"/>
          <w:jc w:val="center"/>
        </w:trPr>
        <w:tc>
          <w:tcPr>
            <w:tcW w:w="2699" w:type="dxa"/>
          </w:tcPr>
          <w:p w:rsidR="00576439" w:rsidRDefault="003235EC">
            <w:pPr>
              <w:jc w:val="center"/>
              <w:rPr>
                <w:i/>
                <w:sz w:val="18"/>
                <w:szCs w:val="18"/>
              </w:rPr>
            </w:pPr>
            <w:r>
              <w:rPr>
                <w:i/>
                <w:sz w:val="18"/>
                <w:szCs w:val="18"/>
              </w:rPr>
              <w:t>C</w:t>
            </w:r>
            <w:r>
              <w:rPr>
                <w:sz w:val="18"/>
                <w:szCs w:val="18"/>
              </w:rPr>
              <w:t>us</w:t>
            </w:r>
            <w:r>
              <w:rPr>
                <w:i/>
                <w:sz w:val="18"/>
                <w:szCs w:val="18"/>
              </w:rPr>
              <w:t>，</w:t>
            </w:r>
            <w:r>
              <w:rPr>
                <w:i/>
                <w:sz w:val="18"/>
                <w:szCs w:val="18"/>
              </w:rPr>
              <w:t>C</w:t>
            </w:r>
            <w:r>
              <w:rPr>
                <w:sz w:val="18"/>
                <w:szCs w:val="18"/>
              </w:rPr>
              <w:t>uc</w:t>
            </w:r>
          </w:p>
        </w:tc>
        <w:tc>
          <w:tcPr>
            <w:tcW w:w="4607" w:type="dxa"/>
          </w:tcPr>
          <w:p w:rsidR="00576439" w:rsidRDefault="003235EC">
            <w:pPr>
              <w:jc w:val="center"/>
              <w:rPr>
                <w:sz w:val="18"/>
                <w:szCs w:val="18"/>
              </w:rPr>
            </w:pPr>
            <w:r>
              <w:rPr>
                <w:sz w:val="18"/>
                <w:szCs w:val="18"/>
              </w:rPr>
              <w:t>纬度幅角的正弦和余弦调和项改正的振幅</w:t>
            </w:r>
          </w:p>
        </w:tc>
        <w:tc>
          <w:tcPr>
            <w:tcW w:w="2051" w:type="dxa"/>
          </w:tcPr>
          <w:p w:rsidR="00576439" w:rsidRDefault="003235EC">
            <w:pPr>
              <w:jc w:val="center"/>
              <w:rPr>
                <w:sz w:val="18"/>
                <w:szCs w:val="18"/>
              </w:rPr>
            </w:pPr>
            <w:r>
              <w:rPr>
                <w:sz w:val="18"/>
                <w:szCs w:val="18"/>
              </w:rPr>
              <w:t>rad</w:t>
            </w:r>
          </w:p>
        </w:tc>
      </w:tr>
      <w:tr w:rsidR="00576439">
        <w:trPr>
          <w:trHeight w:val="386"/>
          <w:jc w:val="center"/>
        </w:trPr>
        <w:tc>
          <w:tcPr>
            <w:tcW w:w="2699" w:type="dxa"/>
          </w:tcPr>
          <w:p w:rsidR="00576439" w:rsidRDefault="003235EC">
            <w:pPr>
              <w:jc w:val="center"/>
              <w:rPr>
                <w:i/>
                <w:sz w:val="18"/>
                <w:szCs w:val="18"/>
              </w:rPr>
            </w:pPr>
            <w:r>
              <w:rPr>
                <w:i/>
                <w:sz w:val="18"/>
                <w:szCs w:val="18"/>
              </w:rPr>
              <w:t>C</w:t>
            </w:r>
            <w:r>
              <w:rPr>
                <w:sz w:val="18"/>
                <w:szCs w:val="18"/>
              </w:rPr>
              <w:t>is</w:t>
            </w:r>
            <w:r>
              <w:rPr>
                <w:i/>
                <w:sz w:val="18"/>
                <w:szCs w:val="18"/>
              </w:rPr>
              <w:t>，</w:t>
            </w:r>
            <w:r>
              <w:rPr>
                <w:i/>
                <w:sz w:val="18"/>
                <w:szCs w:val="18"/>
              </w:rPr>
              <w:t>C</w:t>
            </w:r>
            <w:r>
              <w:rPr>
                <w:sz w:val="18"/>
                <w:szCs w:val="18"/>
              </w:rPr>
              <w:t>ic</w:t>
            </w:r>
          </w:p>
        </w:tc>
        <w:tc>
          <w:tcPr>
            <w:tcW w:w="4607" w:type="dxa"/>
          </w:tcPr>
          <w:p w:rsidR="00576439" w:rsidRDefault="003235EC">
            <w:pPr>
              <w:jc w:val="center"/>
              <w:rPr>
                <w:sz w:val="18"/>
                <w:szCs w:val="18"/>
              </w:rPr>
            </w:pPr>
            <w:r>
              <w:rPr>
                <w:sz w:val="18"/>
                <w:szCs w:val="18"/>
              </w:rPr>
              <w:t>轨道倾角的正弦和余弦调和项改正的振幅</w:t>
            </w:r>
          </w:p>
        </w:tc>
        <w:tc>
          <w:tcPr>
            <w:tcW w:w="2051" w:type="dxa"/>
          </w:tcPr>
          <w:p w:rsidR="00576439" w:rsidRDefault="003235EC">
            <w:pPr>
              <w:jc w:val="center"/>
              <w:rPr>
                <w:sz w:val="18"/>
                <w:szCs w:val="18"/>
              </w:rPr>
            </w:pPr>
            <w:r>
              <w:rPr>
                <w:sz w:val="18"/>
                <w:szCs w:val="18"/>
              </w:rPr>
              <w:t>rad</w:t>
            </w:r>
          </w:p>
        </w:tc>
      </w:tr>
      <w:tr w:rsidR="00576439">
        <w:trPr>
          <w:trHeight w:val="408"/>
          <w:jc w:val="center"/>
        </w:trPr>
        <w:tc>
          <w:tcPr>
            <w:tcW w:w="2699" w:type="dxa"/>
          </w:tcPr>
          <w:p w:rsidR="00576439" w:rsidRDefault="003235EC">
            <w:pPr>
              <w:jc w:val="center"/>
              <w:rPr>
                <w:i/>
                <w:sz w:val="18"/>
                <w:szCs w:val="18"/>
              </w:rPr>
            </w:pPr>
            <w:r>
              <w:rPr>
                <w:i/>
                <w:sz w:val="18"/>
                <w:szCs w:val="18"/>
              </w:rPr>
              <w:t>C</w:t>
            </w:r>
            <w:r>
              <w:rPr>
                <w:sz w:val="18"/>
                <w:szCs w:val="18"/>
              </w:rPr>
              <w:t>rs</w:t>
            </w:r>
            <w:r>
              <w:rPr>
                <w:i/>
                <w:sz w:val="18"/>
                <w:szCs w:val="18"/>
              </w:rPr>
              <w:t>，</w:t>
            </w:r>
            <w:r>
              <w:rPr>
                <w:i/>
                <w:sz w:val="18"/>
                <w:szCs w:val="18"/>
              </w:rPr>
              <w:t>C</w:t>
            </w:r>
            <w:r>
              <w:rPr>
                <w:sz w:val="18"/>
                <w:szCs w:val="18"/>
              </w:rPr>
              <w:t>rc</w:t>
            </w:r>
          </w:p>
        </w:tc>
        <w:tc>
          <w:tcPr>
            <w:tcW w:w="4607" w:type="dxa"/>
          </w:tcPr>
          <w:p w:rsidR="00576439" w:rsidRDefault="003235EC">
            <w:pPr>
              <w:jc w:val="center"/>
              <w:rPr>
                <w:sz w:val="18"/>
                <w:szCs w:val="18"/>
              </w:rPr>
            </w:pPr>
            <w:r>
              <w:rPr>
                <w:sz w:val="18"/>
                <w:szCs w:val="18"/>
              </w:rPr>
              <w:t>轨道半径的正弦和余弦调和项改正的振幅</w:t>
            </w:r>
          </w:p>
        </w:tc>
        <w:tc>
          <w:tcPr>
            <w:tcW w:w="2051" w:type="dxa"/>
          </w:tcPr>
          <w:p w:rsidR="00576439" w:rsidRDefault="003235EC">
            <w:pPr>
              <w:jc w:val="center"/>
              <w:rPr>
                <w:sz w:val="18"/>
                <w:szCs w:val="18"/>
              </w:rPr>
            </w:pPr>
            <w:r>
              <w:rPr>
                <w:sz w:val="18"/>
                <w:szCs w:val="18"/>
              </w:rPr>
              <w:t>m</w:t>
            </w:r>
          </w:p>
        </w:tc>
      </w:tr>
      <w:tr w:rsidR="00576439">
        <w:trPr>
          <w:trHeight w:val="386"/>
          <w:jc w:val="center"/>
        </w:trPr>
        <w:tc>
          <w:tcPr>
            <w:tcW w:w="2699" w:type="dxa"/>
          </w:tcPr>
          <w:p w:rsidR="00576439" w:rsidRDefault="003235EC">
            <w:pPr>
              <w:jc w:val="center"/>
              <w:rPr>
                <w:i/>
                <w:sz w:val="18"/>
                <w:szCs w:val="18"/>
              </w:rPr>
            </w:pPr>
            <w:r>
              <w:rPr>
                <w:i/>
                <w:sz w:val="18"/>
                <w:szCs w:val="18"/>
              </w:rPr>
              <w:t>IODE</w:t>
            </w:r>
          </w:p>
        </w:tc>
        <w:tc>
          <w:tcPr>
            <w:tcW w:w="4607" w:type="dxa"/>
          </w:tcPr>
          <w:p w:rsidR="00576439" w:rsidRDefault="003235EC">
            <w:pPr>
              <w:jc w:val="center"/>
              <w:rPr>
                <w:sz w:val="18"/>
                <w:szCs w:val="18"/>
              </w:rPr>
            </w:pPr>
            <w:r>
              <w:rPr>
                <w:sz w:val="18"/>
                <w:szCs w:val="18"/>
              </w:rPr>
              <w:t>星历数据期号</w:t>
            </w:r>
          </w:p>
        </w:tc>
        <w:tc>
          <w:tcPr>
            <w:tcW w:w="2051" w:type="dxa"/>
          </w:tcPr>
          <w:p w:rsidR="00576439" w:rsidRDefault="003235EC">
            <w:pPr>
              <w:jc w:val="center"/>
              <w:rPr>
                <w:sz w:val="18"/>
                <w:szCs w:val="18"/>
              </w:rPr>
            </w:pPr>
            <w:r>
              <w:rPr>
                <w:sz w:val="18"/>
                <w:szCs w:val="18"/>
              </w:rPr>
              <w:t>无量纲</w:t>
            </w:r>
          </w:p>
        </w:tc>
      </w:tr>
      <w:tr w:rsidR="00576439">
        <w:trPr>
          <w:trHeight w:val="386"/>
          <w:jc w:val="center"/>
        </w:trPr>
        <w:tc>
          <w:tcPr>
            <w:tcW w:w="2699" w:type="dxa"/>
          </w:tcPr>
          <w:p w:rsidR="00576439" w:rsidRDefault="003235EC">
            <w:pPr>
              <w:jc w:val="center"/>
              <w:rPr>
                <w:i/>
                <w:sz w:val="18"/>
                <w:szCs w:val="18"/>
              </w:rPr>
            </w:pPr>
            <w:r>
              <w:rPr>
                <w:i/>
                <w:sz w:val="18"/>
                <w:szCs w:val="18"/>
              </w:rPr>
              <w:t>AODC</w:t>
            </w:r>
          </w:p>
        </w:tc>
        <w:tc>
          <w:tcPr>
            <w:tcW w:w="4607" w:type="dxa"/>
          </w:tcPr>
          <w:p w:rsidR="00576439" w:rsidRDefault="003235EC">
            <w:pPr>
              <w:jc w:val="center"/>
              <w:rPr>
                <w:sz w:val="18"/>
                <w:szCs w:val="18"/>
              </w:rPr>
            </w:pPr>
            <w:r>
              <w:rPr>
                <w:sz w:val="18"/>
                <w:szCs w:val="18"/>
              </w:rPr>
              <w:t>时钟数据龄期（</w:t>
            </w:r>
            <w:r>
              <w:rPr>
                <w:sz w:val="18"/>
                <w:szCs w:val="18"/>
              </w:rPr>
              <w:t>Age of Data, Clock</w:t>
            </w:r>
            <w:r>
              <w:rPr>
                <w:sz w:val="18"/>
                <w:szCs w:val="18"/>
              </w:rPr>
              <w:t>）</w:t>
            </w:r>
          </w:p>
        </w:tc>
        <w:tc>
          <w:tcPr>
            <w:tcW w:w="2051" w:type="dxa"/>
          </w:tcPr>
          <w:p w:rsidR="00576439" w:rsidRDefault="003235EC">
            <w:pPr>
              <w:jc w:val="center"/>
              <w:rPr>
                <w:sz w:val="18"/>
                <w:szCs w:val="18"/>
              </w:rPr>
            </w:pPr>
            <w:r>
              <w:rPr>
                <w:sz w:val="18"/>
                <w:szCs w:val="18"/>
              </w:rPr>
              <w:t>无量纲</w:t>
            </w:r>
          </w:p>
        </w:tc>
      </w:tr>
      <w:tr w:rsidR="00576439">
        <w:trPr>
          <w:trHeight w:val="408"/>
          <w:jc w:val="center"/>
        </w:trPr>
        <w:tc>
          <w:tcPr>
            <w:tcW w:w="2699" w:type="dxa"/>
          </w:tcPr>
          <w:p w:rsidR="00576439" w:rsidRDefault="003235EC">
            <w:pPr>
              <w:jc w:val="center"/>
              <w:rPr>
                <w:i/>
                <w:sz w:val="18"/>
                <w:szCs w:val="18"/>
              </w:rPr>
            </w:pPr>
            <w:r>
              <w:rPr>
                <w:i/>
                <w:sz w:val="18"/>
                <w:szCs w:val="18"/>
              </w:rPr>
              <w:t>AODE</w:t>
            </w:r>
          </w:p>
        </w:tc>
        <w:tc>
          <w:tcPr>
            <w:tcW w:w="4607" w:type="dxa"/>
          </w:tcPr>
          <w:p w:rsidR="00576439" w:rsidRDefault="003235EC">
            <w:pPr>
              <w:jc w:val="center"/>
              <w:rPr>
                <w:sz w:val="18"/>
                <w:szCs w:val="18"/>
              </w:rPr>
            </w:pPr>
            <w:r>
              <w:rPr>
                <w:sz w:val="18"/>
                <w:szCs w:val="18"/>
              </w:rPr>
              <w:t>星历数据龄期</w:t>
            </w:r>
            <w:r>
              <w:rPr>
                <w:sz w:val="18"/>
                <w:szCs w:val="18"/>
              </w:rPr>
              <w:t>(Age of Data, Ephemeris)</w:t>
            </w:r>
          </w:p>
        </w:tc>
        <w:tc>
          <w:tcPr>
            <w:tcW w:w="2051" w:type="dxa"/>
          </w:tcPr>
          <w:p w:rsidR="00576439" w:rsidRDefault="003235EC">
            <w:pPr>
              <w:jc w:val="center"/>
              <w:rPr>
                <w:sz w:val="18"/>
                <w:szCs w:val="18"/>
              </w:rPr>
            </w:pPr>
            <w:r>
              <w:rPr>
                <w:sz w:val="18"/>
                <w:szCs w:val="18"/>
              </w:rPr>
              <w:t>无量纲</w:t>
            </w:r>
          </w:p>
        </w:tc>
      </w:tr>
      <w:tr w:rsidR="00576439">
        <w:trPr>
          <w:trHeight w:val="386"/>
          <w:jc w:val="center"/>
        </w:trPr>
        <w:tc>
          <w:tcPr>
            <w:tcW w:w="2699" w:type="dxa"/>
            <w:tcBorders>
              <w:bottom w:val="single" w:sz="6" w:space="0" w:color="000000"/>
            </w:tcBorders>
          </w:tcPr>
          <w:p w:rsidR="00576439" w:rsidRDefault="003235EC">
            <w:pPr>
              <w:jc w:val="center"/>
              <w:rPr>
                <w:i/>
                <w:sz w:val="18"/>
                <w:szCs w:val="18"/>
              </w:rPr>
            </w:pPr>
            <w:r>
              <w:rPr>
                <w:i/>
                <w:sz w:val="18"/>
              </w:rPr>
              <w:t>T</w:t>
            </w:r>
            <w:r>
              <w:rPr>
                <w:sz w:val="18"/>
                <w:vertAlign w:val="subscript"/>
              </w:rPr>
              <w:t>GD</w:t>
            </w:r>
          </w:p>
        </w:tc>
        <w:tc>
          <w:tcPr>
            <w:tcW w:w="4607" w:type="dxa"/>
            <w:tcBorders>
              <w:bottom w:val="single" w:sz="6" w:space="0" w:color="000000"/>
            </w:tcBorders>
          </w:tcPr>
          <w:p w:rsidR="00576439" w:rsidRDefault="003235EC">
            <w:pPr>
              <w:jc w:val="center"/>
              <w:rPr>
                <w:sz w:val="18"/>
                <w:szCs w:val="18"/>
              </w:rPr>
            </w:pPr>
            <w:r>
              <w:rPr>
                <w:sz w:val="18"/>
                <w:szCs w:val="18"/>
              </w:rPr>
              <w:t>载波</w:t>
            </w:r>
            <w:r>
              <w:rPr>
                <w:sz w:val="18"/>
                <w:szCs w:val="18"/>
              </w:rPr>
              <w:t>L1</w:t>
            </w:r>
            <w:r>
              <w:rPr>
                <w:sz w:val="18"/>
                <w:szCs w:val="18"/>
              </w:rPr>
              <w:t>、</w:t>
            </w:r>
            <w:r>
              <w:rPr>
                <w:sz w:val="18"/>
                <w:szCs w:val="18"/>
              </w:rPr>
              <w:t>L2</w:t>
            </w:r>
            <w:r>
              <w:rPr>
                <w:sz w:val="18"/>
                <w:szCs w:val="18"/>
              </w:rPr>
              <w:t>的通道延迟差</w:t>
            </w:r>
            <w:r>
              <w:rPr>
                <w:sz w:val="18"/>
                <w:szCs w:val="18"/>
              </w:rPr>
              <w:t>(GPS)</w:t>
            </w:r>
          </w:p>
        </w:tc>
        <w:tc>
          <w:tcPr>
            <w:tcW w:w="2051" w:type="dxa"/>
            <w:tcBorders>
              <w:bottom w:val="single" w:sz="6" w:space="0" w:color="000000"/>
            </w:tcBorders>
          </w:tcPr>
          <w:p w:rsidR="00576439" w:rsidRDefault="003235EC">
            <w:pPr>
              <w:jc w:val="center"/>
              <w:rPr>
                <w:sz w:val="18"/>
                <w:szCs w:val="18"/>
              </w:rPr>
            </w:pPr>
            <w:r>
              <w:rPr>
                <w:sz w:val="18"/>
                <w:szCs w:val="18"/>
              </w:rPr>
              <w:t>s</w:t>
            </w:r>
          </w:p>
        </w:tc>
      </w:tr>
      <w:tr w:rsidR="00576439">
        <w:trPr>
          <w:trHeight w:val="408"/>
          <w:jc w:val="center"/>
        </w:trPr>
        <w:tc>
          <w:tcPr>
            <w:tcW w:w="2699" w:type="dxa"/>
            <w:tcBorders>
              <w:top w:val="single" w:sz="6" w:space="0" w:color="000000"/>
              <w:bottom w:val="double" w:sz="4" w:space="0" w:color="000000"/>
            </w:tcBorders>
          </w:tcPr>
          <w:p w:rsidR="00576439" w:rsidRDefault="003235EC">
            <w:pPr>
              <w:jc w:val="center"/>
              <w:rPr>
                <w:i/>
                <w:sz w:val="18"/>
              </w:rPr>
            </w:pPr>
            <w:bookmarkStart w:id="220" w:name="OLE_LINK9"/>
            <w:r>
              <w:rPr>
                <w:i/>
                <w:sz w:val="18"/>
              </w:rPr>
              <w:t>WN</w:t>
            </w:r>
            <w:bookmarkEnd w:id="220"/>
          </w:p>
        </w:tc>
        <w:tc>
          <w:tcPr>
            <w:tcW w:w="4607" w:type="dxa"/>
            <w:tcBorders>
              <w:top w:val="single" w:sz="6" w:space="0" w:color="000000"/>
              <w:bottom w:val="double" w:sz="4" w:space="0" w:color="000000"/>
            </w:tcBorders>
          </w:tcPr>
          <w:p w:rsidR="00576439" w:rsidRDefault="003235EC">
            <w:pPr>
              <w:jc w:val="center"/>
              <w:rPr>
                <w:sz w:val="18"/>
                <w:szCs w:val="18"/>
              </w:rPr>
            </w:pPr>
            <w:r>
              <w:rPr>
                <w:sz w:val="18"/>
                <w:szCs w:val="18"/>
              </w:rPr>
              <w:t>周（星期）数</w:t>
            </w:r>
          </w:p>
        </w:tc>
        <w:tc>
          <w:tcPr>
            <w:tcW w:w="2051" w:type="dxa"/>
            <w:tcBorders>
              <w:top w:val="single" w:sz="6" w:space="0" w:color="000000"/>
              <w:bottom w:val="double" w:sz="4" w:space="0" w:color="000000"/>
            </w:tcBorders>
          </w:tcPr>
          <w:p w:rsidR="00576439" w:rsidRDefault="003235EC">
            <w:pPr>
              <w:jc w:val="center"/>
              <w:rPr>
                <w:sz w:val="18"/>
                <w:szCs w:val="18"/>
              </w:rPr>
            </w:pPr>
            <w:r>
              <w:rPr>
                <w:sz w:val="18"/>
                <w:szCs w:val="18"/>
              </w:rPr>
              <w:t>周</w:t>
            </w:r>
          </w:p>
        </w:tc>
      </w:tr>
      <w:tr w:rsidR="00576439">
        <w:trPr>
          <w:trHeight w:val="408"/>
          <w:jc w:val="center"/>
        </w:trPr>
        <w:tc>
          <w:tcPr>
            <w:tcW w:w="9357" w:type="dxa"/>
            <w:gridSpan w:val="3"/>
            <w:tcBorders>
              <w:top w:val="double" w:sz="4" w:space="0" w:color="000000"/>
              <w:bottom w:val="single" w:sz="12" w:space="0" w:color="000000"/>
            </w:tcBorders>
          </w:tcPr>
          <w:p w:rsidR="00576439" w:rsidRDefault="003235EC">
            <w:pPr>
              <w:ind w:firstLineChars="200" w:firstLine="360"/>
              <w:rPr>
                <w:sz w:val="18"/>
                <w:szCs w:val="18"/>
              </w:rPr>
            </w:pPr>
            <w:r>
              <w:rPr>
                <w:kern w:val="0"/>
                <w:sz w:val="18"/>
                <w:vertAlign w:val="superscript"/>
              </w:rPr>
              <w:t>a</w:t>
            </w:r>
            <w:r>
              <w:rPr>
                <w:sz w:val="18"/>
                <w:szCs w:val="18"/>
              </w:rPr>
              <w:t>从星期日零时开始。</w:t>
            </w:r>
          </w:p>
        </w:tc>
      </w:tr>
    </w:tbl>
    <w:p w:rsidR="00576439" w:rsidRDefault="00576439">
      <w:pPr>
        <w:pStyle w:val="afa"/>
        <w:rPr>
          <w:rFonts w:ascii="Times New Roman"/>
        </w:rPr>
      </w:pPr>
    </w:p>
    <w:p w:rsidR="00576439" w:rsidRDefault="003235EC">
      <w:pPr>
        <w:pStyle w:val="a1"/>
        <w:numPr>
          <w:ilvl w:val="0"/>
          <w:numId w:val="4"/>
        </w:numPr>
        <w:spacing w:before="120" w:after="120" w:line="400" w:lineRule="exact"/>
        <w:ind w:rightChars="0" w:right="0"/>
        <w:rPr>
          <w:rFonts w:ascii="Times New Roman"/>
          <w:highlight w:val="yellow"/>
        </w:rPr>
      </w:pPr>
      <w:bookmarkStart w:id="221" w:name="_Toc386546875"/>
      <w:bookmarkStart w:id="222" w:name="_Toc386546780"/>
      <w:bookmarkStart w:id="223" w:name="_Toc386546965"/>
      <w:bookmarkStart w:id="224" w:name="_Toc386546874"/>
      <w:bookmarkStart w:id="225" w:name="_Toc386546779"/>
      <w:bookmarkStart w:id="226" w:name="_Toc386546964"/>
      <w:bookmarkStart w:id="227" w:name="_Toc386546873"/>
      <w:bookmarkStart w:id="228" w:name="_Toc386546866"/>
      <w:bookmarkStart w:id="229" w:name="_Toc386546778"/>
      <w:bookmarkStart w:id="230" w:name="_Toc386546869"/>
      <w:bookmarkStart w:id="231" w:name="_Toc386546771"/>
      <w:bookmarkStart w:id="232" w:name="_Toc386546773"/>
      <w:bookmarkStart w:id="233" w:name="_Toc386546774"/>
      <w:bookmarkStart w:id="234" w:name="_Toc386546868"/>
      <w:bookmarkStart w:id="235" w:name="_Toc386546867"/>
      <w:bookmarkStart w:id="236" w:name="_Toc386546772"/>
      <w:bookmarkStart w:id="237" w:name="_Toc386546957"/>
      <w:bookmarkStart w:id="238" w:name="_Toc386546959"/>
      <w:bookmarkStart w:id="239" w:name="_Toc386546958"/>
      <w:bookmarkStart w:id="240" w:name="_Toc386546960"/>
      <w:bookmarkStart w:id="241" w:name="_Toc386546966"/>
      <w:bookmarkStart w:id="242" w:name="_Toc386546876"/>
      <w:bookmarkStart w:id="243" w:name="_Toc386546781"/>
      <w:bookmarkStart w:id="244" w:name="_Toc386546963"/>
      <w:bookmarkStart w:id="245" w:name="_Toc386546872"/>
      <w:bookmarkStart w:id="246" w:name="_Toc386546777"/>
      <w:bookmarkStart w:id="247" w:name="_Toc386546972"/>
      <w:bookmarkStart w:id="248" w:name="_Toc386546881"/>
      <w:bookmarkStart w:id="249" w:name="_Toc386546786"/>
      <w:bookmarkStart w:id="250" w:name="_Toc386546971"/>
      <w:bookmarkStart w:id="251" w:name="_Toc386546970"/>
      <w:bookmarkStart w:id="252" w:name="_Toc386546880"/>
      <w:bookmarkStart w:id="253" w:name="_Toc386546785"/>
      <w:bookmarkStart w:id="254" w:name="_Toc386546879"/>
      <w:bookmarkStart w:id="255" w:name="_Toc386546784"/>
      <w:bookmarkStart w:id="256" w:name="_Toc386546969"/>
      <w:bookmarkStart w:id="257" w:name="_Toc386546968"/>
      <w:bookmarkStart w:id="258" w:name="_Toc386546878"/>
      <w:bookmarkStart w:id="259" w:name="_Toc386546783"/>
      <w:bookmarkStart w:id="260" w:name="_Toc386546877"/>
      <w:bookmarkStart w:id="261" w:name="_Toc386546782"/>
      <w:bookmarkStart w:id="262" w:name="_Toc386546967"/>
      <w:bookmarkStart w:id="263" w:name="_Toc386206790"/>
      <w:bookmarkStart w:id="264" w:name="_Toc250385288"/>
      <w:bookmarkStart w:id="265" w:name="_Toc241398438"/>
      <w:bookmarkStart w:id="266" w:name="_Toc515350603"/>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Pr>
          <w:rFonts w:ascii="Times New Roman"/>
          <w:highlight w:val="yellow"/>
        </w:rPr>
        <w:t>气象数据文件</w:t>
      </w:r>
      <w:bookmarkEnd w:id="263"/>
      <w:bookmarkEnd w:id="264"/>
      <w:bookmarkEnd w:id="265"/>
      <w:bookmarkEnd w:id="266"/>
    </w:p>
    <w:p w:rsidR="00576439" w:rsidRDefault="003235EC">
      <w:pPr>
        <w:pStyle w:val="aff9"/>
        <w:spacing w:before="120" w:after="120" w:line="400" w:lineRule="exact"/>
        <w:ind w:rightChars="0" w:right="0"/>
        <w:rPr>
          <w:rFonts w:ascii="Times New Roman"/>
        </w:rPr>
      </w:pPr>
      <w:bookmarkStart w:id="267" w:name="_Toc386206792"/>
      <w:bookmarkStart w:id="268" w:name="_Toc226434615"/>
      <w:bookmarkStart w:id="269" w:name="_Toc241398440"/>
      <w:bookmarkStart w:id="270" w:name="_Toc239223604"/>
      <w:bookmarkStart w:id="271" w:name="_Toc250385290"/>
      <w:bookmarkStart w:id="272" w:name="_Toc515350604"/>
      <w:r>
        <w:rPr>
          <w:rFonts w:ascii="Times New Roman"/>
        </w:rPr>
        <w:t xml:space="preserve">9.1  </w:t>
      </w:r>
      <w:r>
        <w:rPr>
          <w:rFonts w:ascii="Times New Roman"/>
        </w:rPr>
        <w:t>气象数据文件的头部分</w:t>
      </w:r>
      <w:bookmarkEnd w:id="267"/>
      <w:bookmarkEnd w:id="268"/>
      <w:bookmarkEnd w:id="269"/>
      <w:bookmarkEnd w:id="270"/>
      <w:bookmarkEnd w:id="271"/>
      <w:bookmarkEnd w:id="272"/>
    </w:p>
    <w:p w:rsidR="00576439" w:rsidRDefault="003235EC">
      <w:pPr>
        <w:pStyle w:val="afa"/>
        <w:spacing w:line="400" w:lineRule="exact"/>
        <w:ind w:rightChars="0" w:right="0"/>
        <w:rPr>
          <w:rFonts w:ascii="Times New Roman"/>
        </w:rPr>
      </w:pPr>
      <w:r>
        <w:rPr>
          <w:rFonts w:ascii="Times New Roman"/>
        </w:rPr>
        <w:t>气象数据文件的头部分格式应符合</w:t>
      </w:r>
      <w:r>
        <w:rPr>
          <w:rFonts w:ascii="Times New Roman"/>
        </w:rPr>
        <w:fldChar w:fldCharType="begin"/>
      </w:r>
      <w:r>
        <w:rPr>
          <w:rFonts w:ascii="Times New Roman"/>
        </w:rPr>
        <w:instrText xml:space="preserve"> REF _Ref490569674 \h  \* MERGEFORMAT </w:instrText>
      </w:r>
      <w:r>
        <w:rPr>
          <w:rFonts w:ascii="Times New Roman"/>
        </w:rPr>
      </w:r>
      <w:r>
        <w:rPr>
          <w:rFonts w:ascii="Times New Roman"/>
        </w:rPr>
        <w:fldChar w:fldCharType="separate"/>
      </w:r>
      <w:r w:rsidR="00141073" w:rsidRPr="00141073">
        <w:rPr>
          <w:rFonts w:ascii="Times New Roman"/>
        </w:rPr>
        <w:t>表</w:t>
      </w:r>
      <w:r w:rsidR="00141073" w:rsidRPr="00141073">
        <w:rPr>
          <w:rFonts w:ascii="Times New Roman"/>
        </w:rPr>
        <w:t xml:space="preserve"> 15</w:t>
      </w:r>
      <w:r>
        <w:rPr>
          <w:rFonts w:ascii="Times New Roman"/>
        </w:rPr>
        <w:fldChar w:fldCharType="end"/>
      </w:r>
      <w:r>
        <w:rPr>
          <w:rFonts w:ascii="Times New Roman"/>
        </w:rPr>
        <w:t>的规定。</w:t>
      </w:r>
    </w:p>
    <w:p w:rsidR="00576439" w:rsidRDefault="003235EC">
      <w:pPr>
        <w:pStyle w:val="a8"/>
        <w:ind w:firstLine="420"/>
        <w:jc w:val="center"/>
        <w:rPr>
          <w:rFonts w:eastAsia="黑体"/>
          <w:b w:val="0"/>
          <w:bCs w:val="0"/>
          <w:sz w:val="21"/>
          <w:lang w:val="en-US" w:eastAsia="zh-CN"/>
        </w:rPr>
      </w:pPr>
      <w:bookmarkStart w:id="273" w:name="_Ref490569674"/>
      <w:r>
        <w:rPr>
          <w:rFonts w:eastAsia="黑体"/>
          <w:b w:val="0"/>
          <w:bCs w:val="0"/>
          <w:sz w:val="21"/>
          <w:lang w:val="en-US" w:eastAsia="zh-CN"/>
        </w:rPr>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sidR="00141073">
        <w:rPr>
          <w:rFonts w:eastAsia="黑体"/>
          <w:b w:val="0"/>
          <w:bCs w:val="0"/>
          <w:noProof/>
          <w:sz w:val="21"/>
          <w:lang w:val="en-US" w:eastAsia="zh-CN"/>
        </w:rPr>
        <w:t>15</w:t>
      </w:r>
      <w:r>
        <w:rPr>
          <w:rFonts w:eastAsia="黑体"/>
          <w:b w:val="0"/>
          <w:bCs w:val="0"/>
          <w:sz w:val="21"/>
          <w:lang w:val="en-US" w:eastAsia="zh-CN"/>
        </w:rPr>
        <w:fldChar w:fldCharType="end"/>
      </w:r>
      <w:bookmarkEnd w:id="273"/>
      <w:r>
        <w:rPr>
          <w:rFonts w:eastAsia="黑体"/>
          <w:b w:val="0"/>
          <w:bCs w:val="0"/>
          <w:sz w:val="21"/>
          <w:lang w:val="en-US" w:eastAsia="zh-CN"/>
        </w:rPr>
        <w:t xml:space="preserve"> </w:t>
      </w:r>
      <w:r>
        <w:rPr>
          <w:rFonts w:eastAsia="黑体"/>
          <w:b w:val="0"/>
          <w:bCs w:val="0"/>
          <w:sz w:val="21"/>
          <w:lang w:val="en-US" w:eastAsia="zh-CN"/>
        </w:rPr>
        <w:t>气象数据文件</w:t>
      </w:r>
      <w:r>
        <w:rPr>
          <w:rFonts w:eastAsia="黑体"/>
          <w:b w:val="0"/>
          <w:bCs w:val="0"/>
          <w:sz w:val="21"/>
          <w:lang w:val="en-US" w:eastAsia="zh-CN"/>
        </w:rPr>
        <w:t>–</w:t>
      </w:r>
      <w:r>
        <w:rPr>
          <w:rFonts w:eastAsia="黑体"/>
          <w:b w:val="0"/>
          <w:bCs w:val="0"/>
          <w:sz w:val="21"/>
          <w:lang w:val="en-US" w:eastAsia="zh-CN"/>
        </w:rPr>
        <w:t>文件头描述</w:t>
      </w:r>
    </w:p>
    <w:tbl>
      <w:tblPr>
        <w:tblW w:w="932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3107"/>
        <w:gridCol w:w="4403"/>
        <w:gridCol w:w="1815"/>
      </w:tblGrid>
      <w:tr w:rsidR="00576439">
        <w:trPr>
          <w:trHeight w:val="311"/>
        </w:trPr>
        <w:tc>
          <w:tcPr>
            <w:tcW w:w="3107" w:type="dxa"/>
            <w:tcBorders>
              <w:top w:val="single" w:sz="12" w:space="0" w:color="000000"/>
              <w:bottom w:val="double" w:sz="4" w:space="0" w:color="000000"/>
            </w:tcBorders>
            <w:vAlign w:val="center"/>
          </w:tcPr>
          <w:p w:rsidR="00576439" w:rsidRDefault="003235EC">
            <w:pPr>
              <w:spacing w:line="276" w:lineRule="auto"/>
              <w:jc w:val="center"/>
              <w:outlineLvl w:val="0"/>
              <w:rPr>
                <w:b/>
                <w:sz w:val="18"/>
              </w:rPr>
            </w:pPr>
            <w:r>
              <w:rPr>
                <w:b/>
                <w:sz w:val="18"/>
              </w:rPr>
              <w:t>文件头标签（</w:t>
            </w:r>
            <w:r>
              <w:rPr>
                <w:b/>
                <w:sz w:val="18"/>
              </w:rPr>
              <w:t>61-80</w:t>
            </w:r>
            <w:r>
              <w:rPr>
                <w:b/>
                <w:sz w:val="18"/>
              </w:rPr>
              <w:t>列）</w:t>
            </w:r>
          </w:p>
        </w:tc>
        <w:tc>
          <w:tcPr>
            <w:tcW w:w="4403" w:type="dxa"/>
            <w:tcBorders>
              <w:top w:val="single" w:sz="12" w:space="0" w:color="000000"/>
              <w:bottom w:val="double" w:sz="4" w:space="0" w:color="000000"/>
            </w:tcBorders>
            <w:vAlign w:val="center"/>
          </w:tcPr>
          <w:p w:rsidR="00576439" w:rsidRDefault="003235EC">
            <w:pPr>
              <w:spacing w:line="276" w:lineRule="auto"/>
              <w:jc w:val="center"/>
              <w:outlineLvl w:val="0"/>
              <w:rPr>
                <w:b/>
                <w:sz w:val="18"/>
              </w:rPr>
            </w:pPr>
            <w:r>
              <w:rPr>
                <w:b/>
                <w:sz w:val="18"/>
              </w:rPr>
              <w:t>描述</w:t>
            </w:r>
          </w:p>
        </w:tc>
        <w:tc>
          <w:tcPr>
            <w:tcW w:w="1815" w:type="dxa"/>
            <w:tcBorders>
              <w:top w:val="single" w:sz="12" w:space="0" w:color="000000"/>
              <w:bottom w:val="double" w:sz="4" w:space="0" w:color="000000"/>
            </w:tcBorders>
            <w:vAlign w:val="center"/>
          </w:tcPr>
          <w:p w:rsidR="00576439" w:rsidRDefault="003235EC">
            <w:pPr>
              <w:spacing w:line="276" w:lineRule="auto"/>
              <w:jc w:val="center"/>
              <w:outlineLvl w:val="0"/>
              <w:rPr>
                <w:b/>
                <w:sz w:val="18"/>
              </w:rPr>
            </w:pPr>
            <w:r>
              <w:rPr>
                <w:b/>
                <w:sz w:val="18"/>
              </w:rPr>
              <w:t>格式</w:t>
            </w:r>
          </w:p>
          <w:p w:rsidR="00576439" w:rsidRDefault="003235EC">
            <w:pPr>
              <w:spacing w:line="276" w:lineRule="auto"/>
              <w:jc w:val="center"/>
              <w:outlineLvl w:val="0"/>
              <w:rPr>
                <w:b/>
                <w:sz w:val="18"/>
              </w:rPr>
            </w:pPr>
            <w:r>
              <w:rPr>
                <w:b/>
                <w:sz w:val="18"/>
              </w:rPr>
              <w:t>（</w:t>
            </w:r>
            <w:r>
              <w:rPr>
                <w:b/>
                <w:sz w:val="18"/>
              </w:rPr>
              <w:t>FORTRAN</w:t>
            </w:r>
            <w:r>
              <w:rPr>
                <w:b/>
                <w:sz w:val="18"/>
              </w:rPr>
              <w:t>）</w:t>
            </w:r>
          </w:p>
        </w:tc>
      </w:tr>
      <w:tr w:rsidR="00576439">
        <w:tc>
          <w:tcPr>
            <w:tcW w:w="3107" w:type="dxa"/>
            <w:tcBorders>
              <w:top w:val="double" w:sz="4" w:space="0" w:color="000000"/>
            </w:tcBorders>
            <w:vAlign w:val="center"/>
          </w:tcPr>
          <w:p w:rsidR="00576439" w:rsidRDefault="003235EC">
            <w:pPr>
              <w:spacing w:line="276" w:lineRule="auto"/>
              <w:jc w:val="center"/>
              <w:outlineLvl w:val="0"/>
              <w:rPr>
                <w:sz w:val="18"/>
              </w:rPr>
            </w:pPr>
            <w:r>
              <w:rPr>
                <w:sz w:val="18"/>
              </w:rPr>
              <w:t>RINEX VERSION / TYPE</w:t>
            </w:r>
          </w:p>
        </w:tc>
        <w:tc>
          <w:tcPr>
            <w:tcW w:w="4403" w:type="dxa"/>
            <w:tcBorders>
              <w:top w:val="double" w:sz="4" w:space="0" w:color="000000"/>
            </w:tcBorders>
            <w:vAlign w:val="center"/>
          </w:tcPr>
          <w:p w:rsidR="00576439" w:rsidRDefault="003235EC">
            <w:pPr>
              <w:spacing w:line="276" w:lineRule="auto"/>
              <w:jc w:val="left"/>
              <w:outlineLvl w:val="0"/>
              <w:rPr>
                <w:sz w:val="18"/>
              </w:rPr>
            </w:pPr>
            <w:r>
              <w:rPr>
                <w:sz w:val="18"/>
              </w:rPr>
              <w:t>-RINEX</w:t>
            </w:r>
            <w:r>
              <w:rPr>
                <w:sz w:val="18"/>
              </w:rPr>
              <w:t>版本：</w:t>
            </w:r>
            <w:r>
              <w:rPr>
                <w:sz w:val="18"/>
              </w:rPr>
              <w:t>3.0</w:t>
            </w:r>
            <w:r w:rsidR="00487E7B">
              <w:rPr>
                <w:sz w:val="18"/>
              </w:rPr>
              <w:t>1</w:t>
            </w:r>
          </w:p>
          <w:p w:rsidR="00576439" w:rsidRDefault="003235EC">
            <w:pPr>
              <w:spacing w:line="276" w:lineRule="auto"/>
              <w:jc w:val="left"/>
              <w:outlineLvl w:val="0"/>
              <w:rPr>
                <w:sz w:val="18"/>
              </w:rPr>
            </w:pPr>
            <w:r>
              <w:rPr>
                <w:sz w:val="18"/>
              </w:rPr>
              <w:lastRenderedPageBreak/>
              <w:t>-</w:t>
            </w:r>
            <w:r>
              <w:rPr>
                <w:sz w:val="18"/>
              </w:rPr>
              <w:t>文件类型：（</w:t>
            </w:r>
            <w:r>
              <w:rPr>
                <w:sz w:val="18"/>
              </w:rPr>
              <w:t>M</w:t>
            </w:r>
            <w:r>
              <w:rPr>
                <w:sz w:val="18"/>
              </w:rPr>
              <w:t>）</w:t>
            </w:r>
          </w:p>
        </w:tc>
        <w:tc>
          <w:tcPr>
            <w:tcW w:w="1815" w:type="dxa"/>
            <w:tcBorders>
              <w:top w:val="double" w:sz="4" w:space="0" w:color="000000"/>
            </w:tcBorders>
          </w:tcPr>
          <w:p w:rsidR="00576439" w:rsidRDefault="003235EC">
            <w:pPr>
              <w:spacing w:line="276" w:lineRule="auto"/>
              <w:jc w:val="center"/>
              <w:outlineLvl w:val="0"/>
              <w:rPr>
                <w:sz w:val="18"/>
              </w:rPr>
            </w:pPr>
            <w:r>
              <w:rPr>
                <w:sz w:val="18"/>
              </w:rPr>
              <w:lastRenderedPageBreak/>
              <w:t>F9.2</w:t>
            </w:r>
            <w:r>
              <w:rPr>
                <w:sz w:val="18"/>
              </w:rPr>
              <w:t>，</w:t>
            </w:r>
            <w:r>
              <w:rPr>
                <w:sz w:val="18"/>
              </w:rPr>
              <w:t>11X</w:t>
            </w:r>
            <w:r>
              <w:rPr>
                <w:sz w:val="18"/>
              </w:rPr>
              <w:t>，</w:t>
            </w:r>
          </w:p>
          <w:p w:rsidR="00576439" w:rsidRDefault="003235EC">
            <w:pPr>
              <w:spacing w:line="276" w:lineRule="auto"/>
              <w:jc w:val="center"/>
              <w:outlineLvl w:val="0"/>
              <w:rPr>
                <w:sz w:val="18"/>
              </w:rPr>
            </w:pPr>
            <w:r>
              <w:rPr>
                <w:sz w:val="18"/>
              </w:rPr>
              <w:lastRenderedPageBreak/>
              <w:t>A1</w:t>
            </w:r>
            <w:r>
              <w:rPr>
                <w:sz w:val="18"/>
              </w:rPr>
              <w:t>，</w:t>
            </w:r>
            <w:r>
              <w:rPr>
                <w:sz w:val="18"/>
              </w:rPr>
              <w:t>39X</w:t>
            </w:r>
            <w:r>
              <w:rPr>
                <w:sz w:val="18"/>
              </w:rPr>
              <w:t>，</w:t>
            </w:r>
          </w:p>
        </w:tc>
      </w:tr>
      <w:tr w:rsidR="00576439">
        <w:tc>
          <w:tcPr>
            <w:tcW w:w="3107" w:type="dxa"/>
            <w:vAlign w:val="center"/>
          </w:tcPr>
          <w:p w:rsidR="00576439" w:rsidRDefault="003235EC">
            <w:pPr>
              <w:spacing w:line="276" w:lineRule="auto"/>
              <w:jc w:val="center"/>
              <w:outlineLvl w:val="0"/>
              <w:rPr>
                <w:sz w:val="18"/>
              </w:rPr>
            </w:pPr>
            <w:r>
              <w:rPr>
                <w:sz w:val="18"/>
              </w:rPr>
              <w:lastRenderedPageBreak/>
              <w:t>PGM / RUN BY / DATE</w:t>
            </w:r>
          </w:p>
        </w:tc>
        <w:tc>
          <w:tcPr>
            <w:tcW w:w="4403" w:type="dxa"/>
            <w:vAlign w:val="center"/>
          </w:tcPr>
          <w:p w:rsidR="00576439" w:rsidRDefault="003235EC">
            <w:pPr>
              <w:spacing w:line="276" w:lineRule="auto"/>
              <w:jc w:val="left"/>
              <w:outlineLvl w:val="0"/>
              <w:rPr>
                <w:sz w:val="18"/>
              </w:rPr>
            </w:pPr>
            <w:r>
              <w:rPr>
                <w:sz w:val="18"/>
              </w:rPr>
              <w:t>-</w:t>
            </w:r>
            <w:r>
              <w:rPr>
                <w:sz w:val="18"/>
              </w:rPr>
              <w:t>生成当前文件的程序名</w:t>
            </w:r>
          </w:p>
          <w:p w:rsidR="00576439" w:rsidRDefault="003235EC">
            <w:pPr>
              <w:spacing w:line="276" w:lineRule="auto"/>
              <w:jc w:val="left"/>
              <w:outlineLvl w:val="0"/>
              <w:rPr>
                <w:sz w:val="18"/>
              </w:rPr>
            </w:pPr>
            <w:r>
              <w:rPr>
                <w:sz w:val="18"/>
              </w:rPr>
              <w:t>-</w:t>
            </w:r>
            <w:r>
              <w:rPr>
                <w:sz w:val="18"/>
              </w:rPr>
              <w:t>生成当前文件的机构名</w:t>
            </w:r>
          </w:p>
          <w:p w:rsidR="00576439" w:rsidRDefault="003235EC">
            <w:pPr>
              <w:spacing w:line="276" w:lineRule="auto"/>
              <w:jc w:val="left"/>
              <w:outlineLvl w:val="0"/>
              <w:rPr>
                <w:sz w:val="18"/>
              </w:rPr>
            </w:pPr>
            <w:r>
              <w:rPr>
                <w:sz w:val="18"/>
              </w:rPr>
              <w:t>-</w:t>
            </w:r>
            <w:r>
              <w:rPr>
                <w:sz w:val="18"/>
              </w:rPr>
              <w:t>文件生成日期</w:t>
            </w:r>
          </w:p>
          <w:p w:rsidR="00576439" w:rsidRDefault="003235EC">
            <w:pPr>
              <w:spacing w:line="276" w:lineRule="auto"/>
              <w:jc w:val="left"/>
              <w:outlineLvl w:val="0"/>
              <w:rPr>
                <w:sz w:val="18"/>
              </w:rPr>
            </w:pPr>
            <w:r>
              <w:rPr>
                <w:sz w:val="18"/>
              </w:rPr>
              <w:t xml:space="preserve">   </w:t>
            </w:r>
            <w:r>
              <w:rPr>
                <w:sz w:val="18"/>
              </w:rPr>
              <w:t>格式：</w:t>
            </w:r>
            <w:r>
              <w:rPr>
                <w:sz w:val="18"/>
              </w:rPr>
              <w:t>yyyymmdd hhmmss zone</w:t>
            </w:r>
          </w:p>
          <w:p w:rsidR="00576439" w:rsidRDefault="003235EC">
            <w:pPr>
              <w:spacing w:line="276" w:lineRule="auto"/>
              <w:jc w:val="left"/>
              <w:outlineLvl w:val="0"/>
              <w:rPr>
                <w:sz w:val="18"/>
              </w:rPr>
            </w:pPr>
            <w:r>
              <w:rPr>
                <w:sz w:val="18"/>
              </w:rPr>
              <w:t xml:space="preserve">   zone</w:t>
            </w:r>
            <w:r>
              <w:rPr>
                <w:sz w:val="18"/>
              </w:rPr>
              <w:t>：</w:t>
            </w:r>
            <w:r>
              <w:rPr>
                <w:sz w:val="18"/>
              </w:rPr>
              <w:t>3-4</w:t>
            </w:r>
            <w:r>
              <w:rPr>
                <w:sz w:val="18"/>
              </w:rPr>
              <w:t>字符表示时区</w:t>
            </w:r>
          </w:p>
          <w:p w:rsidR="00576439" w:rsidRDefault="003235EC">
            <w:pPr>
              <w:spacing w:line="276" w:lineRule="auto"/>
              <w:jc w:val="left"/>
              <w:outlineLvl w:val="0"/>
              <w:rPr>
                <w:sz w:val="18"/>
              </w:rPr>
            </w:pPr>
            <w:r>
              <w:rPr>
                <w:sz w:val="18"/>
              </w:rPr>
              <w:t xml:space="preserve">       </w:t>
            </w:r>
            <w:r>
              <w:rPr>
                <w:sz w:val="18"/>
              </w:rPr>
              <w:t>建议使用</w:t>
            </w:r>
            <w:r>
              <w:rPr>
                <w:sz w:val="18"/>
              </w:rPr>
              <w:t>UTC</w:t>
            </w:r>
          </w:p>
        </w:tc>
        <w:tc>
          <w:tcPr>
            <w:tcW w:w="1815" w:type="dxa"/>
          </w:tcPr>
          <w:p w:rsidR="00576439" w:rsidRDefault="003235EC">
            <w:pPr>
              <w:spacing w:line="276" w:lineRule="auto"/>
              <w:jc w:val="center"/>
              <w:outlineLvl w:val="0"/>
              <w:rPr>
                <w:sz w:val="18"/>
              </w:rPr>
            </w:pPr>
            <w:r>
              <w:rPr>
                <w:sz w:val="18"/>
              </w:rPr>
              <w:t>A20</w:t>
            </w:r>
            <w:r>
              <w:rPr>
                <w:sz w:val="18"/>
              </w:rPr>
              <w:t>，</w:t>
            </w:r>
          </w:p>
          <w:p w:rsidR="00576439" w:rsidRDefault="003235EC">
            <w:pPr>
              <w:spacing w:line="276" w:lineRule="auto"/>
              <w:jc w:val="center"/>
              <w:outlineLvl w:val="0"/>
              <w:rPr>
                <w:sz w:val="18"/>
              </w:rPr>
            </w:pPr>
            <w:r>
              <w:rPr>
                <w:sz w:val="18"/>
              </w:rPr>
              <w:t>A20</w:t>
            </w:r>
            <w:r>
              <w:rPr>
                <w:sz w:val="18"/>
              </w:rPr>
              <w:t>，</w:t>
            </w:r>
          </w:p>
          <w:p w:rsidR="00576439" w:rsidRDefault="003235EC">
            <w:pPr>
              <w:spacing w:line="276" w:lineRule="auto"/>
              <w:ind w:firstLineChars="250" w:firstLine="450"/>
              <w:jc w:val="center"/>
              <w:outlineLvl w:val="0"/>
              <w:rPr>
                <w:sz w:val="18"/>
              </w:rPr>
            </w:pPr>
            <w:r>
              <w:rPr>
                <w:sz w:val="18"/>
              </w:rPr>
              <w:t>A20</w:t>
            </w:r>
          </w:p>
        </w:tc>
      </w:tr>
      <w:tr w:rsidR="00576439">
        <w:tc>
          <w:tcPr>
            <w:tcW w:w="3107" w:type="dxa"/>
            <w:vAlign w:val="center"/>
          </w:tcPr>
          <w:p w:rsidR="00576439" w:rsidRDefault="003235EC">
            <w:pPr>
              <w:spacing w:line="276" w:lineRule="auto"/>
              <w:jc w:val="center"/>
              <w:outlineLvl w:val="0"/>
              <w:rPr>
                <w:sz w:val="18"/>
              </w:rPr>
            </w:pPr>
            <w:r>
              <w:rPr>
                <w:sz w:val="18"/>
              </w:rPr>
              <w:t>*COMMENT</w:t>
            </w:r>
          </w:p>
        </w:tc>
        <w:tc>
          <w:tcPr>
            <w:tcW w:w="4403" w:type="dxa"/>
            <w:vAlign w:val="center"/>
          </w:tcPr>
          <w:p w:rsidR="00576439" w:rsidRDefault="00576439">
            <w:pPr>
              <w:spacing w:line="276" w:lineRule="auto"/>
              <w:jc w:val="left"/>
              <w:outlineLvl w:val="0"/>
              <w:rPr>
                <w:sz w:val="18"/>
              </w:rPr>
            </w:pPr>
          </w:p>
        </w:tc>
        <w:tc>
          <w:tcPr>
            <w:tcW w:w="1815" w:type="dxa"/>
          </w:tcPr>
          <w:p w:rsidR="00576439" w:rsidRDefault="003235EC">
            <w:pPr>
              <w:spacing w:line="276" w:lineRule="auto"/>
              <w:jc w:val="center"/>
              <w:outlineLvl w:val="0"/>
              <w:rPr>
                <w:sz w:val="18"/>
              </w:rPr>
            </w:pPr>
            <w:r>
              <w:rPr>
                <w:sz w:val="18"/>
              </w:rPr>
              <w:t>A60</w:t>
            </w:r>
          </w:p>
        </w:tc>
      </w:tr>
      <w:tr w:rsidR="00576439">
        <w:tc>
          <w:tcPr>
            <w:tcW w:w="3107" w:type="dxa"/>
            <w:vAlign w:val="center"/>
          </w:tcPr>
          <w:p w:rsidR="00576439" w:rsidRDefault="003235EC">
            <w:pPr>
              <w:spacing w:line="276" w:lineRule="auto"/>
              <w:jc w:val="center"/>
              <w:outlineLvl w:val="0"/>
              <w:rPr>
                <w:sz w:val="18"/>
              </w:rPr>
            </w:pPr>
            <w:r>
              <w:rPr>
                <w:sz w:val="18"/>
              </w:rPr>
              <w:t>MARKER NAME</w:t>
            </w:r>
          </w:p>
        </w:tc>
        <w:tc>
          <w:tcPr>
            <w:tcW w:w="4403" w:type="dxa"/>
          </w:tcPr>
          <w:p w:rsidR="00576439" w:rsidRDefault="003235EC">
            <w:pPr>
              <w:spacing w:line="276" w:lineRule="auto"/>
              <w:jc w:val="left"/>
              <w:outlineLvl w:val="0"/>
              <w:rPr>
                <w:sz w:val="18"/>
              </w:rPr>
            </w:pPr>
            <w:r>
              <w:rPr>
                <w:sz w:val="18"/>
              </w:rPr>
              <w:t>-</w:t>
            </w:r>
            <w:r>
              <w:rPr>
                <w:sz w:val="18"/>
              </w:rPr>
              <w:t>测站名</w:t>
            </w:r>
          </w:p>
          <w:p w:rsidR="00576439" w:rsidRDefault="003235EC">
            <w:pPr>
              <w:spacing w:line="276" w:lineRule="auto"/>
              <w:jc w:val="left"/>
              <w:outlineLvl w:val="0"/>
              <w:rPr>
                <w:sz w:val="18"/>
              </w:rPr>
            </w:pPr>
            <w:r>
              <w:rPr>
                <w:sz w:val="18"/>
              </w:rPr>
              <w:t xml:space="preserve"> </w:t>
            </w:r>
            <w:r>
              <w:rPr>
                <w:sz w:val="18"/>
              </w:rPr>
              <w:t>（与观测文件的测站名完全一致）</w:t>
            </w:r>
          </w:p>
        </w:tc>
        <w:tc>
          <w:tcPr>
            <w:tcW w:w="1815" w:type="dxa"/>
          </w:tcPr>
          <w:p w:rsidR="00576439" w:rsidRDefault="003235EC">
            <w:pPr>
              <w:spacing w:line="276" w:lineRule="auto"/>
              <w:jc w:val="center"/>
              <w:outlineLvl w:val="0"/>
              <w:rPr>
                <w:sz w:val="18"/>
              </w:rPr>
            </w:pPr>
            <w:r>
              <w:rPr>
                <w:sz w:val="18"/>
              </w:rPr>
              <w:t>A60</w:t>
            </w:r>
          </w:p>
        </w:tc>
      </w:tr>
      <w:tr w:rsidR="00576439">
        <w:tc>
          <w:tcPr>
            <w:tcW w:w="3107" w:type="dxa"/>
            <w:vAlign w:val="center"/>
          </w:tcPr>
          <w:p w:rsidR="00576439" w:rsidRDefault="003235EC">
            <w:pPr>
              <w:spacing w:line="276" w:lineRule="auto"/>
              <w:jc w:val="center"/>
              <w:outlineLvl w:val="0"/>
              <w:rPr>
                <w:sz w:val="18"/>
              </w:rPr>
            </w:pPr>
            <w:r>
              <w:rPr>
                <w:sz w:val="18"/>
              </w:rPr>
              <w:t>*MARKER NUMBER</w:t>
            </w:r>
          </w:p>
        </w:tc>
        <w:tc>
          <w:tcPr>
            <w:tcW w:w="4403" w:type="dxa"/>
          </w:tcPr>
          <w:p w:rsidR="00576439" w:rsidRDefault="003235EC">
            <w:pPr>
              <w:spacing w:line="276" w:lineRule="auto"/>
              <w:jc w:val="left"/>
              <w:outlineLvl w:val="0"/>
              <w:rPr>
                <w:sz w:val="18"/>
              </w:rPr>
            </w:pPr>
            <w:r>
              <w:rPr>
                <w:sz w:val="18"/>
              </w:rPr>
              <w:t>-</w:t>
            </w:r>
            <w:r>
              <w:rPr>
                <w:sz w:val="18"/>
              </w:rPr>
              <w:t>测站编号</w:t>
            </w:r>
          </w:p>
          <w:p w:rsidR="00576439" w:rsidRDefault="003235EC">
            <w:pPr>
              <w:spacing w:line="276" w:lineRule="auto"/>
              <w:jc w:val="left"/>
              <w:outlineLvl w:val="0"/>
              <w:rPr>
                <w:sz w:val="18"/>
              </w:rPr>
            </w:pPr>
            <w:r>
              <w:rPr>
                <w:sz w:val="18"/>
              </w:rPr>
              <w:t xml:space="preserve">  </w:t>
            </w:r>
            <w:r>
              <w:rPr>
                <w:sz w:val="18"/>
              </w:rPr>
              <w:t>（与观测文件的测站编号完全一致）</w:t>
            </w:r>
          </w:p>
        </w:tc>
        <w:tc>
          <w:tcPr>
            <w:tcW w:w="1815" w:type="dxa"/>
          </w:tcPr>
          <w:p w:rsidR="00576439" w:rsidRDefault="003235EC">
            <w:pPr>
              <w:spacing w:line="276" w:lineRule="auto"/>
              <w:jc w:val="center"/>
              <w:outlineLvl w:val="0"/>
              <w:rPr>
                <w:sz w:val="18"/>
              </w:rPr>
            </w:pPr>
            <w:r>
              <w:rPr>
                <w:sz w:val="18"/>
              </w:rPr>
              <w:t>A20</w:t>
            </w:r>
          </w:p>
        </w:tc>
      </w:tr>
      <w:tr w:rsidR="00576439">
        <w:trPr>
          <w:trHeight w:val="70"/>
        </w:trPr>
        <w:tc>
          <w:tcPr>
            <w:tcW w:w="3107" w:type="dxa"/>
            <w:vAlign w:val="center"/>
          </w:tcPr>
          <w:p w:rsidR="00576439" w:rsidRDefault="003235EC">
            <w:pPr>
              <w:spacing w:line="276" w:lineRule="auto"/>
              <w:jc w:val="center"/>
              <w:outlineLvl w:val="0"/>
              <w:rPr>
                <w:sz w:val="18"/>
              </w:rPr>
            </w:pPr>
            <w:r>
              <w:rPr>
                <w:sz w:val="18"/>
              </w:rPr>
              <w:t># / TYPES OF OBSERV</w:t>
            </w:r>
          </w:p>
        </w:tc>
        <w:tc>
          <w:tcPr>
            <w:tcW w:w="4403" w:type="dxa"/>
            <w:vAlign w:val="center"/>
          </w:tcPr>
          <w:p w:rsidR="00576439" w:rsidRDefault="003235EC">
            <w:pPr>
              <w:spacing w:line="276" w:lineRule="auto"/>
              <w:jc w:val="left"/>
              <w:outlineLvl w:val="0"/>
              <w:rPr>
                <w:sz w:val="18"/>
              </w:rPr>
            </w:pPr>
            <w:r>
              <w:rPr>
                <w:sz w:val="18"/>
              </w:rPr>
              <w:t>-</w:t>
            </w:r>
            <w:r>
              <w:rPr>
                <w:sz w:val="18"/>
              </w:rPr>
              <w:t>文件中观测类型总数</w:t>
            </w:r>
          </w:p>
          <w:p w:rsidR="00576439" w:rsidRDefault="003235EC">
            <w:pPr>
              <w:spacing w:line="276" w:lineRule="auto"/>
              <w:jc w:val="left"/>
              <w:outlineLvl w:val="0"/>
              <w:rPr>
                <w:sz w:val="18"/>
              </w:rPr>
            </w:pPr>
            <w:r>
              <w:rPr>
                <w:sz w:val="18"/>
              </w:rPr>
              <w:t>-</w:t>
            </w:r>
            <w:r>
              <w:rPr>
                <w:sz w:val="18"/>
              </w:rPr>
              <w:t>观测类型</w:t>
            </w:r>
          </w:p>
          <w:p w:rsidR="00576439" w:rsidRDefault="003235EC">
            <w:pPr>
              <w:spacing w:line="276" w:lineRule="auto"/>
              <w:jc w:val="left"/>
              <w:outlineLvl w:val="0"/>
              <w:rPr>
                <w:sz w:val="18"/>
              </w:rPr>
            </w:pPr>
            <w:r>
              <w:rPr>
                <w:sz w:val="18"/>
              </w:rPr>
              <w:t>气象文件的观测类型有：</w:t>
            </w:r>
          </w:p>
          <w:p w:rsidR="00576439" w:rsidRDefault="003235EC">
            <w:pPr>
              <w:spacing w:line="276" w:lineRule="auto"/>
              <w:jc w:val="left"/>
              <w:outlineLvl w:val="0"/>
              <w:rPr>
                <w:sz w:val="18"/>
              </w:rPr>
            </w:pPr>
            <w:r>
              <w:rPr>
                <w:sz w:val="18"/>
              </w:rPr>
              <w:t xml:space="preserve">   PR</w:t>
            </w:r>
            <w:r>
              <w:rPr>
                <w:sz w:val="18"/>
              </w:rPr>
              <w:t>：气压</w:t>
            </w:r>
            <w:r>
              <w:rPr>
                <w:sz w:val="18"/>
              </w:rPr>
              <w:t xml:space="preserve">                   (mbar)</w:t>
            </w:r>
          </w:p>
          <w:p w:rsidR="00576439" w:rsidRDefault="003235EC">
            <w:pPr>
              <w:spacing w:line="276" w:lineRule="auto"/>
              <w:jc w:val="left"/>
              <w:outlineLvl w:val="0"/>
              <w:rPr>
                <w:sz w:val="18"/>
              </w:rPr>
            </w:pPr>
            <w:r>
              <w:rPr>
                <w:sz w:val="18"/>
              </w:rPr>
              <w:t xml:space="preserve">   TD</w:t>
            </w:r>
            <w:r>
              <w:rPr>
                <w:sz w:val="18"/>
              </w:rPr>
              <w:t>：大气干分量温度</w:t>
            </w:r>
            <w:r>
              <w:rPr>
                <w:sz w:val="18"/>
              </w:rPr>
              <w:t xml:space="preserve">           (</w:t>
            </w:r>
            <w:r>
              <w:rPr>
                <w:rFonts w:ascii="宋体" w:hAnsi="宋体" w:cs="宋体" w:hint="eastAsia"/>
                <w:sz w:val="18"/>
              </w:rPr>
              <w:t>℃</w:t>
            </w:r>
            <w:r>
              <w:rPr>
                <w:sz w:val="18"/>
              </w:rPr>
              <w:t>)</w:t>
            </w:r>
          </w:p>
          <w:p w:rsidR="00576439" w:rsidRDefault="003235EC">
            <w:pPr>
              <w:spacing w:line="276" w:lineRule="auto"/>
              <w:jc w:val="left"/>
              <w:outlineLvl w:val="0"/>
              <w:rPr>
                <w:sz w:val="18"/>
              </w:rPr>
            </w:pPr>
            <w:r>
              <w:rPr>
                <w:sz w:val="18"/>
              </w:rPr>
              <w:t xml:space="preserve">   HR</w:t>
            </w:r>
            <w:r>
              <w:rPr>
                <w:sz w:val="18"/>
              </w:rPr>
              <w:t>：相对湿度</w:t>
            </w:r>
            <w:r>
              <w:rPr>
                <w:sz w:val="18"/>
              </w:rPr>
              <w:t xml:space="preserve">                 (%)</w:t>
            </w:r>
          </w:p>
          <w:p w:rsidR="00576439" w:rsidRDefault="003235EC">
            <w:pPr>
              <w:spacing w:line="276" w:lineRule="auto"/>
              <w:jc w:val="left"/>
              <w:outlineLvl w:val="0"/>
              <w:rPr>
                <w:sz w:val="18"/>
              </w:rPr>
            </w:pPr>
            <w:r>
              <w:rPr>
                <w:sz w:val="18"/>
              </w:rPr>
              <w:t xml:space="preserve">   ZW</w:t>
            </w:r>
            <w:r>
              <w:rPr>
                <w:sz w:val="18"/>
              </w:rPr>
              <w:t>：湿分量天顶延迟</w:t>
            </w:r>
            <w:r>
              <w:rPr>
                <w:sz w:val="18"/>
              </w:rPr>
              <w:t xml:space="preserve">         (mm)</w:t>
            </w:r>
          </w:p>
          <w:p w:rsidR="00576439" w:rsidRDefault="003235EC">
            <w:pPr>
              <w:spacing w:line="276" w:lineRule="auto"/>
              <w:jc w:val="left"/>
              <w:outlineLvl w:val="0"/>
              <w:rPr>
                <w:sz w:val="18"/>
              </w:rPr>
            </w:pPr>
            <w:r>
              <w:rPr>
                <w:sz w:val="18"/>
              </w:rPr>
              <w:t xml:space="preserve">   ZD</w:t>
            </w:r>
            <w:r>
              <w:rPr>
                <w:sz w:val="18"/>
              </w:rPr>
              <w:t>：干分量天顶延迟</w:t>
            </w:r>
            <w:r>
              <w:rPr>
                <w:sz w:val="18"/>
              </w:rPr>
              <w:t xml:space="preserve">          (mm)</w:t>
            </w:r>
          </w:p>
          <w:p w:rsidR="00576439" w:rsidRDefault="003235EC">
            <w:pPr>
              <w:spacing w:line="276" w:lineRule="auto"/>
              <w:jc w:val="left"/>
              <w:outlineLvl w:val="0"/>
              <w:rPr>
                <w:sz w:val="18"/>
              </w:rPr>
            </w:pPr>
            <w:r>
              <w:rPr>
                <w:sz w:val="18"/>
              </w:rPr>
              <w:t xml:space="preserve">   ZT</w:t>
            </w:r>
            <w:r>
              <w:rPr>
                <w:sz w:val="18"/>
              </w:rPr>
              <w:t>：天顶延迟总量</w:t>
            </w:r>
            <w:r>
              <w:rPr>
                <w:sz w:val="18"/>
              </w:rPr>
              <w:t xml:space="preserve">            (mm)</w:t>
            </w:r>
          </w:p>
          <w:p w:rsidR="00576439" w:rsidRDefault="003235EC">
            <w:pPr>
              <w:spacing w:line="276" w:lineRule="auto"/>
              <w:jc w:val="left"/>
              <w:outlineLvl w:val="0"/>
              <w:rPr>
                <w:sz w:val="18"/>
              </w:rPr>
            </w:pPr>
            <w:r>
              <w:rPr>
                <w:sz w:val="18"/>
              </w:rPr>
              <w:t xml:space="preserve">   WD</w:t>
            </w:r>
            <w:r>
              <w:rPr>
                <w:sz w:val="18"/>
              </w:rPr>
              <w:t>：风向角</w:t>
            </w:r>
            <w:r>
              <w:rPr>
                <w:sz w:val="18"/>
              </w:rPr>
              <w:t xml:space="preserve">  </w:t>
            </w:r>
            <w:r>
              <w:rPr>
                <w:sz w:val="18"/>
              </w:rPr>
              <w:t>（风吹来的方向）</w:t>
            </w:r>
            <w:r>
              <w:rPr>
                <w:sz w:val="18"/>
              </w:rPr>
              <w:t>(°)</w:t>
            </w:r>
          </w:p>
          <w:p w:rsidR="00576439" w:rsidRDefault="003235EC">
            <w:pPr>
              <w:spacing w:line="276" w:lineRule="auto"/>
              <w:jc w:val="left"/>
              <w:outlineLvl w:val="0"/>
              <w:rPr>
                <w:sz w:val="18"/>
              </w:rPr>
            </w:pPr>
            <w:r>
              <w:rPr>
                <w:sz w:val="18"/>
              </w:rPr>
              <w:t xml:space="preserve">   WS</w:t>
            </w:r>
            <w:r>
              <w:rPr>
                <w:sz w:val="18"/>
              </w:rPr>
              <w:t>：风速</w:t>
            </w:r>
            <w:r>
              <w:rPr>
                <w:sz w:val="18"/>
              </w:rPr>
              <w:t xml:space="preserve">                    (m/s)</w:t>
            </w:r>
          </w:p>
          <w:p w:rsidR="00576439" w:rsidRDefault="003235EC">
            <w:pPr>
              <w:spacing w:line="276" w:lineRule="auto"/>
              <w:jc w:val="left"/>
              <w:outlineLvl w:val="0"/>
              <w:rPr>
                <w:sz w:val="18"/>
              </w:rPr>
            </w:pPr>
            <w:r>
              <w:rPr>
                <w:sz w:val="18"/>
              </w:rPr>
              <w:t xml:space="preserve">   RI</w:t>
            </w:r>
            <w:r>
              <w:rPr>
                <w:sz w:val="18"/>
              </w:rPr>
              <w:t>：雨增量</w:t>
            </w:r>
            <w:r>
              <w:rPr>
                <w:sz w:val="18"/>
              </w:rPr>
              <w:t xml:space="preserve">               (1/10 mm) </w:t>
            </w:r>
          </w:p>
          <w:p w:rsidR="00576439" w:rsidRDefault="003235EC">
            <w:pPr>
              <w:spacing w:line="276" w:lineRule="auto"/>
              <w:jc w:val="left"/>
              <w:outlineLvl w:val="0"/>
              <w:rPr>
                <w:sz w:val="18"/>
              </w:rPr>
            </w:pPr>
            <w:r>
              <w:rPr>
                <w:sz w:val="18"/>
              </w:rPr>
              <w:t>(</w:t>
            </w:r>
            <w:r>
              <w:rPr>
                <w:sz w:val="18"/>
              </w:rPr>
              <w:t>从上一个观测值到现在的降雨累积量</w:t>
            </w:r>
            <w:r>
              <w:rPr>
                <w:sz w:val="18"/>
              </w:rPr>
              <w:t>)</w:t>
            </w:r>
          </w:p>
          <w:p w:rsidR="00576439" w:rsidRDefault="003235EC">
            <w:pPr>
              <w:spacing w:line="276" w:lineRule="auto"/>
              <w:jc w:val="left"/>
              <w:outlineLvl w:val="0"/>
              <w:rPr>
                <w:sz w:val="18"/>
              </w:rPr>
            </w:pPr>
            <w:r>
              <w:rPr>
                <w:sz w:val="18"/>
              </w:rPr>
              <w:t xml:space="preserve">   HI</w:t>
            </w:r>
            <w:r>
              <w:rPr>
                <w:sz w:val="18"/>
              </w:rPr>
              <w:t>：冰雹指数</w:t>
            </w:r>
          </w:p>
          <w:p w:rsidR="00576439" w:rsidRDefault="003235EC">
            <w:pPr>
              <w:spacing w:line="276" w:lineRule="auto"/>
              <w:jc w:val="left"/>
              <w:outlineLvl w:val="0"/>
              <w:rPr>
                <w:sz w:val="18"/>
              </w:rPr>
            </w:pPr>
            <w:r>
              <w:rPr>
                <w:sz w:val="18"/>
              </w:rPr>
              <w:t xml:space="preserve">       </w:t>
            </w:r>
            <w:r>
              <w:rPr>
                <w:sz w:val="18"/>
              </w:rPr>
              <w:t>非零：自最近一次测量以来的冰雹量</w:t>
            </w:r>
          </w:p>
          <w:p w:rsidR="00576439" w:rsidRDefault="003235EC">
            <w:pPr>
              <w:spacing w:line="276" w:lineRule="auto"/>
              <w:jc w:val="left"/>
              <w:outlineLvl w:val="0"/>
              <w:rPr>
                <w:sz w:val="18"/>
              </w:rPr>
            </w:pPr>
            <w:r>
              <w:rPr>
                <w:sz w:val="18"/>
              </w:rPr>
              <w:t>观测类型的顺序和数据部分的一致</w:t>
            </w:r>
          </w:p>
          <w:p w:rsidR="00576439" w:rsidRDefault="003235EC">
            <w:pPr>
              <w:spacing w:line="276" w:lineRule="auto"/>
              <w:jc w:val="left"/>
              <w:outlineLvl w:val="0"/>
              <w:rPr>
                <w:sz w:val="18"/>
              </w:rPr>
            </w:pPr>
            <w:r>
              <w:rPr>
                <w:sz w:val="18"/>
              </w:rPr>
              <w:t>-</w:t>
            </w:r>
            <w:r>
              <w:rPr>
                <w:sz w:val="18"/>
              </w:rPr>
              <w:t>如果观测类型大于</w:t>
            </w:r>
            <w:r>
              <w:rPr>
                <w:sz w:val="18"/>
              </w:rPr>
              <w:t>9</w:t>
            </w:r>
            <w:r>
              <w:rPr>
                <w:sz w:val="18"/>
              </w:rPr>
              <w:t>个，使用续行</w:t>
            </w:r>
          </w:p>
        </w:tc>
        <w:tc>
          <w:tcPr>
            <w:tcW w:w="1815" w:type="dxa"/>
          </w:tcPr>
          <w:p w:rsidR="00576439" w:rsidRDefault="003235EC">
            <w:pPr>
              <w:spacing w:line="276" w:lineRule="auto"/>
              <w:jc w:val="center"/>
              <w:outlineLvl w:val="0"/>
              <w:rPr>
                <w:sz w:val="18"/>
              </w:rPr>
            </w:pPr>
            <w:r>
              <w:rPr>
                <w:sz w:val="18"/>
              </w:rPr>
              <w:t>I6</w:t>
            </w:r>
            <w:r>
              <w:rPr>
                <w:sz w:val="18"/>
              </w:rPr>
              <w:t>，</w:t>
            </w:r>
          </w:p>
          <w:p w:rsidR="00576439" w:rsidRDefault="003235EC">
            <w:pPr>
              <w:spacing w:line="276" w:lineRule="auto"/>
              <w:jc w:val="center"/>
              <w:outlineLvl w:val="0"/>
              <w:rPr>
                <w:sz w:val="18"/>
              </w:rPr>
            </w:pPr>
            <w:r>
              <w:rPr>
                <w:sz w:val="18"/>
              </w:rPr>
              <w:t>9</w:t>
            </w:r>
            <w:r>
              <w:rPr>
                <w:sz w:val="18"/>
              </w:rPr>
              <w:t>（</w:t>
            </w:r>
            <w:r>
              <w:rPr>
                <w:sz w:val="18"/>
              </w:rPr>
              <w:t>4X</w:t>
            </w:r>
            <w:r>
              <w:rPr>
                <w:sz w:val="18"/>
              </w:rPr>
              <w:t>，</w:t>
            </w:r>
            <w:r>
              <w:rPr>
                <w:sz w:val="18"/>
              </w:rPr>
              <w:t>A2</w:t>
            </w:r>
            <w:r>
              <w:rPr>
                <w:sz w:val="18"/>
              </w:rPr>
              <w:t>）</w:t>
            </w: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576439">
            <w:pPr>
              <w:spacing w:line="276" w:lineRule="auto"/>
              <w:jc w:val="center"/>
              <w:outlineLvl w:val="0"/>
              <w:rPr>
                <w:sz w:val="18"/>
              </w:rPr>
            </w:pPr>
          </w:p>
          <w:p w:rsidR="00576439" w:rsidRDefault="003235EC">
            <w:pPr>
              <w:spacing w:line="276" w:lineRule="auto"/>
              <w:jc w:val="center"/>
              <w:outlineLvl w:val="0"/>
              <w:rPr>
                <w:sz w:val="18"/>
              </w:rPr>
            </w:pPr>
            <w:r>
              <w:rPr>
                <w:sz w:val="18"/>
              </w:rPr>
              <w:t>（</w:t>
            </w:r>
            <w:r>
              <w:rPr>
                <w:sz w:val="18"/>
              </w:rPr>
              <w:t>6X</w:t>
            </w:r>
            <w:r>
              <w:rPr>
                <w:sz w:val="18"/>
              </w:rPr>
              <w:t>，</w:t>
            </w:r>
            <w:r>
              <w:rPr>
                <w:sz w:val="18"/>
              </w:rPr>
              <w:t>9</w:t>
            </w:r>
            <w:r>
              <w:rPr>
                <w:sz w:val="18"/>
              </w:rPr>
              <w:t>（</w:t>
            </w:r>
            <w:r>
              <w:rPr>
                <w:sz w:val="18"/>
              </w:rPr>
              <w:t>4X</w:t>
            </w:r>
            <w:r>
              <w:rPr>
                <w:sz w:val="18"/>
              </w:rPr>
              <w:t>，</w:t>
            </w:r>
            <w:r>
              <w:rPr>
                <w:sz w:val="18"/>
              </w:rPr>
              <w:t>A2</w:t>
            </w:r>
            <w:r>
              <w:rPr>
                <w:sz w:val="18"/>
              </w:rPr>
              <w:t>））</w:t>
            </w:r>
          </w:p>
        </w:tc>
      </w:tr>
      <w:tr w:rsidR="00576439">
        <w:trPr>
          <w:trHeight w:val="70"/>
        </w:trPr>
        <w:tc>
          <w:tcPr>
            <w:tcW w:w="3107" w:type="dxa"/>
            <w:vAlign w:val="center"/>
          </w:tcPr>
          <w:p w:rsidR="00576439" w:rsidRDefault="003235EC">
            <w:pPr>
              <w:spacing w:line="276" w:lineRule="auto"/>
              <w:jc w:val="center"/>
              <w:outlineLvl w:val="0"/>
              <w:rPr>
                <w:sz w:val="18"/>
              </w:rPr>
            </w:pPr>
            <w:r>
              <w:rPr>
                <w:sz w:val="18"/>
              </w:rPr>
              <w:t>SENSOR MOD/TYPE/ACC</w:t>
            </w:r>
          </w:p>
        </w:tc>
        <w:tc>
          <w:tcPr>
            <w:tcW w:w="4403" w:type="dxa"/>
            <w:vAlign w:val="center"/>
          </w:tcPr>
          <w:p w:rsidR="00576439" w:rsidRDefault="003235EC">
            <w:pPr>
              <w:spacing w:line="276" w:lineRule="auto"/>
              <w:jc w:val="left"/>
              <w:outlineLvl w:val="0"/>
              <w:rPr>
                <w:sz w:val="18"/>
              </w:rPr>
            </w:pPr>
            <w:r>
              <w:rPr>
                <w:sz w:val="18"/>
              </w:rPr>
              <w:t>描述气象传感器</w:t>
            </w:r>
          </w:p>
          <w:p w:rsidR="00576439" w:rsidRDefault="003235EC">
            <w:pPr>
              <w:spacing w:line="276" w:lineRule="auto"/>
              <w:jc w:val="left"/>
              <w:outlineLvl w:val="0"/>
              <w:rPr>
                <w:sz w:val="18"/>
              </w:rPr>
            </w:pPr>
            <w:r>
              <w:rPr>
                <w:sz w:val="18"/>
              </w:rPr>
              <w:t>-</w:t>
            </w:r>
            <w:r>
              <w:rPr>
                <w:sz w:val="18"/>
              </w:rPr>
              <w:t>模型（厂商）</w:t>
            </w:r>
          </w:p>
          <w:p w:rsidR="00576439" w:rsidRDefault="003235EC">
            <w:pPr>
              <w:spacing w:line="276" w:lineRule="auto"/>
              <w:jc w:val="left"/>
              <w:outlineLvl w:val="0"/>
              <w:rPr>
                <w:sz w:val="18"/>
              </w:rPr>
            </w:pPr>
            <w:r>
              <w:rPr>
                <w:sz w:val="18"/>
              </w:rPr>
              <w:t>-</w:t>
            </w:r>
            <w:r>
              <w:rPr>
                <w:sz w:val="18"/>
              </w:rPr>
              <w:t>类型</w:t>
            </w:r>
          </w:p>
          <w:p w:rsidR="00576439" w:rsidRDefault="003235EC">
            <w:pPr>
              <w:spacing w:line="276" w:lineRule="auto"/>
              <w:jc w:val="left"/>
              <w:outlineLvl w:val="0"/>
              <w:rPr>
                <w:sz w:val="18"/>
              </w:rPr>
            </w:pPr>
            <w:r>
              <w:rPr>
                <w:sz w:val="18"/>
              </w:rPr>
              <w:t>-</w:t>
            </w:r>
            <w:r>
              <w:rPr>
                <w:sz w:val="18"/>
              </w:rPr>
              <w:t>精度（与观测值的单位相同）</w:t>
            </w:r>
          </w:p>
          <w:p w:rsidR="00576439" w:rsidRDefault="003235EC">
            <w:pPr>
              <w:spacing w:line="276" w:lineRule="auto"/>
              <w:jc w:val="left"/>
              <w:outlineLvl w:val="0"/>
              <w:rPr>
                <w:sz w:val="18"/>
              </w:rPr>
            </w:pPr>
            <w:r>
              <w:rPr>
                <w:sz w:val="18"/>
              </w:rPr>
              <w:t>-</w:t>
            </w:r>
            <w:r>
              <w:rPr>
                <w:sz w:val="18"/>
              </w:rPr>
              <w:t>观测类型</w:t>
            </w:r>
          </w:p>
          <w:p w:rsidR="00576439" w:rsidRDefault="003235EC">
            <w:pPr>
              <w:spacing w:line="276" w:lineRule="auto"/>
              <w:jc w:val="left"/>
              <w:outlineLvl w:val="0"/>
              <w:rPr>
                <w:sz w:val="18"/>
              </w:rPr>
            </w:pPr>
            <w:r>
              <w:rPr>
                <w:sz w:val="18"/>
              </w:rPr>
              <w:t xml:space="preserve"> </w:t>
            </w:r>
            <w:r>
              <w:rPr>
                <w:sz w:val="18"/>
              </w:rPr>
              <w:t>对于头记录</w:t>
            </w:r>
            <w:r>
              <w:rPr>
                <w:sz w:val="18"/>
              </w:rPr>
              <w:t>“# / TYPES OF OBSERV”</w:t>
            </w:r>
            <w:r>
              <w:rPr>
                <w:sz w:val="18"/>
              </w:rPr>
              <w:t>中的每一观测类型都将重复本记录。</w:t>
            </w:r>
          </w:p>
        </w:tc>
        <w:tc>
          <w:tcPr>
            <w:tcW w:w="1815" w:type="dxa"/>
          </w:tcPr>
          <w:p w:rsidR="00576439" w:rsidRDefault="00576439">
            <w:pPr>
              <w:spacing w:line="276" w:lineRule="auto"/>
              <w:jc w:val="center"/>
              <w:outlineLvl w:val="0"/>
              <w:rPr>
                <w:sz w:val="18"/>
              </w:rPr>
            </w:pPr>
          </w:p>
          <w:p w:rsidR="00576439" w:rsidRDefault="003235EC">
            <w:pPr>
              <w:spacing w:line="276" w:lineRule="auto"/>
              <w:jc w:val="center"/>
              <w:outlineLvl w:val="0"/>
              <w:rPr>
                <w:sz w:val="18"/>
              </w:rPr>
            </w:pPr>
            <w:r>
              <w:rPr>
                <w:sz w:val="18"/>
              </w:rPr>
              <w:t>A20</w:t>
            </w:r>
            <w:r>
              <w:rPr>
                <w:sz w:val="18"/>
              </w:rPr>
              <w:t>，</w:t>
            </w:r>
          </w:p>
          <w:p w:rsidR="00576439" w:rsidRDefault="003235EC">
            <w:pPr>
              <w:spacing w:line="276" w:lineRule="auto"/>
              <w:jc w:val="center"/>
              <w:outlineLvl w:val="0"/>
              <w:rPr>
                <w:sz w:val="18"/>
              </w:rPr>
            </w:pPr>
            <w:r>
              <w:rPr>
                <w:sz w:val="18"/>
              </w:rPr>
              <w:t>A20</w:t>
            </w:r>
            <w:r>
              <w:rPr>
                <w:sz w:val="18"/>
              </w:rPr>
              <w:t>，</w:t>
            </w:r>
            <w:r>
              <w:rPr>
                <w:sz w:val="18"/>
              </w:rPr>
              <w:t>6X</w:t>
            </w:r>
          </w:p>
          <w:p w:rsidR="00576439" w:rsidRDefault="003235EC">
            <w:pPr>
              <w:spacing w:line="276" w:lineRule="auto"/>
              <w:jc w:val="center"/>
              <w:outlineLvl w:val="0"/>
              <w:rPr>
                <w:sz w:val="18"/>
              </w:rPr>
            </w:pPr>
            <w:r>
              <w:rPr>
                <w:sz w:val="18"/>
              </w:rPr>
              <w:t>F7.1</w:t>
            </w:r>
            <w:r>
              <w:rPr>
                <w:sz w:val="18"/>
              </w:rPr>
              <w:t>，</w:t>
            </w:r>
            <w:r>
              <w:rPr>
                <w:sz w:val="18"/>
              </w:rPr>
              <w:t>4X</w:t>
            </w:r>
            <w:r>
              <w:rPr>
                <w:sz w:val="18"/>
              </w:rPr>
              <w:t>，</w:t>
            </w:r>
          </w:p>
          <w:p w:rsidR="00576439" w:rsidRDefault="003235EC">
            <w:pPr>
              <w:spacing w:line="276" w:lineRule="auto"/>
              <w:jc w:val="center"/>
              <w:outlineLvl w:val="0"/>
              <w:rPr>
                <w:sz w:val="18"/>
              </w:rPr>
            </w:pPr>
            <w:r>
              <w:rPr>
                <w:sz w:val="18"/>
              </w:rPr>
              <w:t>A2,1X</w:t>
            </w:r>
          </w:p>
        </w:tc>
      </w:tr>
      <w:tr w:rsidR="00576439">
        <w:trPr>
          <w:trHeight w:val="70"/>
        </w:trPr>
        <w:tc>
          <w:tcPr>
            <w:tcW w:w="3107" w:type="dxa"/>
            <w:vAlign w:val="center"/>
          </w:tcPr>
          <w:p w:rsidR="00576439" w:rsidRDefault="003235EC">
            <w:pPr>
              <w:spacing w:line="276" w:lineRule="auto"/>
              <w:jc w:val="center"/>
              <w:outlineLvl w:val="0"/>
              <w:rPr>
                <w:sz w:val="18"/>
              </w:rPr>
            </w:pPr>
            <w:r>
              <w:rPr>
                <w:sz w:val="18"/>
              </w:rPr>
              <w:t>SENSOR POS XYZ/H</w:t>
            </w:r>
          </w:p>
        </w:tc>
        <w:tc>
          <w:tcPr>
            <w:tcW w:w="4403" w:type="dxa"/>
            <w:vAlign w:val="center"/>
          </w:tcPr>
          <w:p w:rsidR="00576439" w:rsidRDefault="003235EC">
            <w:pPr>
              <w:spacing w:line="276" w:lineRule="auto"/>
              <w:jc w:val="left"/>
              <w:outlineLvl w:val="0"/>
              <w:rPr>
                <w:sz w:val="18"/>
              </w:rPr>
            </w:pPr>
            <w:r>
              <w:rPr>
                <w:sz w:val="18"/>
              </w:rPr>
              <w:t>气象传感器的近似坐标</w:t>
            </w:r>
          </w:p>
          <w:p w:rsidR="00576439" w:rsidRDefault="003235EC">
            <w:pPr>
              <w:spacing w:line="276" w:lineRule="auto"/>
              <w:jc w:val="left"/>
              <w:outlineLvl w:val="0"/>
              <w:rPr>
                <w:sz w:val="18"/>
              </w:rPr>
            </w:pPr>
            <w:r>
              <w:rPr>
                <w:sz w:val="18"/>
              </w:rPr>
              <w:t>-</w:t>
            </w:r>
            <w:r>
              <w:rPr>
                <w:sz w:val="18"/>
              </w:rPr>
              <w:t>地心坐标</w:t>
            </w:r>
            <w:r>
              <w:rPr>
                <w:sz w:val="18"/>
              </w:rPr>
              <w:t xml:space="preserve"> X</w:t>
            </w:r>
            <w:r>
              <w:rPr>
                <w:sz w:val="18"/>
              </w:rPr>
              <w:t>，</w:t>
            </w:r>
            <w:r>
              <w:rPr>
                <w:sz w:val="18"/>
              </w:rPr>
              <w:t>Y</w:t>
            </w:r>
            <w:r>
              <w:rPr>
                <w:sz w:val="18"/>
              </w:rPr>
              <w:t>，</w:t>
            </w:r>
            <w:r>
              <w:rPr>
                <w:sz w:val="18"/>
              </w:rPr>
              <w:t xml:space="preserve">Z          </w:t>
            </w:r>
            <w:r>
              <w:rPr>
                <w:sz w:val="18"/>
              </w:rPr>
              <w:t>（</w:t>
            </w:r>
            <w:r>
              <w:rPr>
                <w:sz w:val="18"/>
              </w:rPr>
              <w:t>ITRF or</w:t>
            </w:r>
          </w:p>
          <w:p w:rsidR="00576439" w:rsidRDefault="003235EC">
            <w:pPr>
              <w:spacing w:line="276" w:lineRule="auto"/>
              <w:jc w:val="left"/>
              <w:outlineLvl w:val="0"/>
              <w:rPr>
                <w:sz w:val="18"/>
              </w:rPr>
            </w:pPr>
            <w:r>
              <w:rPr>
                <w:sz w:val="18"/>
              </w:rPr>
              <w:t>-</w:t>
            </w:r>
            <w:r>
              <w:rPr>
                <w:sz w:val="18"/>
              </w:rPr>
              <w:t>椭球高</w:t>
            </w:r>
            <w:r>
              <w:rPr>
                <w:sz w:val="18"/>
              </w:rPr>
              <w:t xml:space="preserve">  H                   WGS-84</w:t>
            </w:r>
            <w:r>
              <w:rPr>
                <w:sz w:val="18"/>
              </w:rPr>
              <w:t>）</w:t>
            </w:r>
          </w:p>
          <w:p w:rsidR="00576439" w:rsidRDefault="003235EC">
            <w:pPr>
              <w:spacing w:line="276" w:lineRule="auto"/>
              <w:jc w:val="left"/>
              <w:outlineLvl w:val="0"/>
              <w:rPr>
                <w:sz w:val="18"/>
              </w:rPr>
            </w:pPr>
            <w:r>
              <w:rPr>
                <w:sz w:val="18"/>
              </w:rPr>
              <w:t>-</w:t>
            </w:r>
            <w:r>
              <w:rPr>
                <w:sz w:val="18"/>
              </w:rPr>
              <w:t>观测类型</w:t>
            </w:r>
          </w:p>
          <w:p w:rsidR="00576439" w:rsidRDefault="003235EC">
            <w:pPr>
              <w:spacing w:line="276" w:lineRule="auto"/>
              <w:jc w:val="left"/>
              <w:outlineLvl w:val="0"/>
              <w:rPr>
                <w:sz w:val="18"/>
              </w:rPr>
            </w:pPr>
            <w:r>
              <w:rPr>
                <w:sz w:val="18"/>
              </w:rPr>
              <w:t>如果未知，则</w:t>
            </w:r>
            <w:r>
              <w:rPr>
                <w:sz w:val="18"/>
              </w:rPr>
              <w:t>X</w:t>
            </w:r>
            <w:r>
              <w:rPr>
                <w:sz w:val="18"/>
              </w:rPr>
              <w:t>，</w:t>
            </w:r>
            <w:r>
              <w:rPr>
                <w:sz w:val="18"/>
              </w:rPr>
              <w:t>Y</w:t>
            </w:r>
            <w:r>
              <w:rPr>
                <w:sz w:val="18"/>
              </w:rPr>
              <w:t>，</w:t>
            </w:r>
            <w:r>
              <w:rPr>
                <w:sz w:val="18"/>
              </w:rPr>
              <w:t>Z</w:t>
            </w:r>
            <w:r>
              <w:rPr>
                <w:sz w:val="18"/>
              </w:rPr>
              <w:t>为</w:t>
            </w:r>
            <w:r>
              <w:rPr>
                <w:sz w:val="18"/>
              </w:rPr>
              <w:t>0</w:t>
            </w:r>
            <w:r>
              <w:rPr>
                <w:sz w:val="18"/>
              </w:rPr>
              <w:t>。</w:t>
            </w:r>
          </w:p>
          <w:p w:rsidR="00576439" w:rsidRDefault="003235EC">
            <w:pPr>
              <w:spacing w:line="276" w:lineRule="auto"/>
              <w:jc w:val="left"/>
              <w:outlineLvl w:val="0"/>
              <w:rPr>
                <w:sz w:val="18"/>
              </w:rPr>
            </w:pPr>
            <w:r>
              <w:rPr>
                <w:sz w:val="18"/>
              </w:rPr>
              <w:t>含有气压观测类型时应给出本条头记录，对于其它观测类型页建议给出本条头记录</w:t>
            </w:r>
          </w:p>
        </w:tc>
        <w:tc>
          <w:tcPr>
            <w:tcW w:w="1815" w:type="dxa"/>
          </w:tcPr>
          <w:p w:rsidR="00576439" w:rsidRDefault="00576439">
            <w:pPr>
              <w:spacing w:line="276" w:lineRule="auto"/>
              <w:jc w:val="center"/>
              <w:outlineLvl w:val="0"/>
              <w:rPr>
                <w:sz w:val="18"/>
              </w:rPr>
            </w:pPr>
          </w:p>
          <w:p w:rsidR="00576439" w:rsidRDefault="003235EC">
            <w:pPr>
              <w:spacing w:line="276" w:lineRule="auto"/>
              <w:jc w:val="center"/>
              <w:outlineLvl w:val="0"/>
              <w:rPr>
                <w:sz w:val="18"/>
              </w:rPr>
            </w:pPr>
            <w:r>
              <w:rPr>
                <w:sz w:val="18"/>
              </w:rPr>
              <w:t>3F14.4</w:t>
            </w:r>
            <w:r>
              <w:rPr>
                <w:sz w:val="18"/>
              </w:rPr>
              <w:t>，</w:t>
            </w:r>
          </w:p>
          <w:p w:rsidR="00576439" w:rsidRDefault="003235EC">
            <w:pPr>
              <w:spacing w:line="276" w:lineRule="auto"/>
              <w:jc w:val="center"/>
              <w:outlineLvl w:val="0"/>
              <w:rPr>
                <w:sz w:val="18"/>
              </w:rPr>
            </w:pPr>
            <w:r>
              <w:rPr>
                <w:sz w:val="18"/>
              </w:rPr>
              <w:t>1F14.4</w:t>
            </w:r>
            <w:r>
              <w:rPr>
                <w:sz w:val="18"/>
              </w:rPr>
              <w:t>，</w:t>
            </w:r>
          </w:p>
          <w:p w:rsidR="00576439" w:rsidRDefault="003235EC">
            <w:pPr>
              <w:spacing w:line="276" w:lineRule="auto"/>
              <w:jc w:val="center"/>
              <w:outlineLvl w:val="0"/>
              <w:rPr>
                <w:sz w:val="18"/>
              </w:rPr>
            </w:pPr>
            <w:r>
              <w:rPr>
                <w:sz w:val="18"/>
              </w:rPr>
              <w:t>1X</w:t>
            </w:r>
            <w:r>
              <w:rPr>
                <w:sz w:val="18"/>
              </w:rPr>
              <w:t>，</w:t>
            </w:r>
            <w:r>
              <w:rPr>
                <w:sz w:val="18"/>
              </w:rPr>
              <w:t>A2</w:t>
            </w:r>
            <w:r>
              <w:rPr>
                <w:sz w:val="18"/>
              </w:rPr>
              <w:t>，</w:t>
            </w:r>
            <w:r>
              <w:rPr>
                <w:sz w:val="18"/>
              </w:rPr>
              <w:t>1X</w:t>
            </w:r>
          </w:p>
          <w:p w:rsidR="00576439" w:rsidRDefault="00576439">
            <w:pPr>
              <w:spacing w:line="276" w:lineRule="auto"/>
              <w:jc w:val="center"/>
              <w:outlineLvl w:val="0"/>
              <w:rPr>
                <w:sz w:val="18"/>
              </w:rPr>
            </w:pPr>
          </w:p>
        </w:tc>
      </w:tr>
      <w:tr w:rsidR="00576439">
        <w:tc>
          <w:tcPr>
            <w:tcW w:w="3107" w:type="dxa"/>
            <w:vAlign w:val="center"/>
          </w:tcPr>
          <w:p w:rsidR="00576439" w:rsidRDefault="003235EC">
            <w:pPr>
              <w:spacing w:line="276" w:lineRule="auto"/>
              <w:jc w:val="center"/>
              <w:outlineLvl w:val="0"/>
              <w:rPr>
                <w:sz w:val="18"/>
              </w:rPr>
            </w:pPr>
            <w:r>
              <w:rPr>
                <w:sz w:val="18"/>
              </w:rPr>
              <w:t>END OF HEADER</w:t>
            </w:r>
          </w:p>
        </w:tc>
        <w:tc>
          <w:tcPr>
            <w:tcW w:w="4403" w:type="dxa"/>
            <w:vAlign w:val="center"/>
          </w:tcPr>
          <w:p w:rsidR="00576439" w:rsidRDefault="003235EC">
            <w:pPr>
              <w:spacing w:line="276" w:lineRule="auto"/>
              <w:jc w:val="left"/>
              <w:outlineLvl w:val="0"/>
              <w:rPr>
                <w:sz w:val="18"/>
              </w:rPr>
            </w:pPr>
            <w:r>
              <w:rPr>
                <w:sz w:val="18"/>
              </w:rPr>
              <w:t>文件头部分的最后一个记录</w:t>
            </w:r>
          </w:p>
        </w:tc>
        <w:tc>
          <w:tcPr>
            <w:tcW w:w="1815" w:type="dxa"/>
          </w:tcPr>
          <w:p w:rsidR="00576439" w:rsidRDefault="003235EC">
            <w:pPr>
              <w:spacing w:line="276" w:lineRule="auto"/>
              <w:jc w:val="center"/>
              <w:outlineLvl w:val="0"/>
              <w:rPr>
                <w:sz w:val="18"/>
              </w:rPr>
            </w:pPr>
            <w:r>
              <w:rPr>
                <w:sz w:val="18"/>
              </w:rPr>
              <w:t>60X</w:t>
            </w:r>
          </w:p>
        </w:tc>
      </w:tr>
    </w:tbl>
    <w:p w:rsidR="00576439" w:rsidRDefault="00576439">
      <w:pPr>
        <w:pStyle w:val="afa"/>
        <w:rPr>
          <w:rFonts w:ascii="Times New Roman"/>
        </w:rPr>
      </w:pPr>
    </w:p>
    <w:p w:rsidR="00576439" w:rsidRDefault="003235EC">
      <w:pPr>
        <w:pStyle w:val="aff9"/>
        <w:spacing w:before="120" w:after="120" w:line="400" w:lineRule="exact"/>
        <w:ind w:rightChars="0" w:right="0"/>
        <w:rPr>
          <w:rFonts w:ascii="Times New Roman"/>
        </w:rPr>
      </w:pPr>
      <w:bookmarkStart w:id="274" w:name="_Toc250385291"/>
      <w:bookmarkStart w:id="275" w:name="_Toc239223605"/>
      <w:bookmarkStart w:id="276" w:name="_Toc241398441"/>
      <w:bookmarkStart w:id="277" w:name="_Toc386206793"/>
      <w:bookmarkStart w:id="278" w:name="_Toc226434616"/>
      <w:bookmarkStart w:id="279" w:name="_Toc515350605"/>
      <w:r>
        <w:rPr>
          <w:rFonts w:ascii="Times New Roman"/>
        </w:rPr>
        <w:t xml:space="preserve">9.2  </w:t>
      </w:r>
      <w:r>
        <w:rPr>
          <w:rFonts w:ascii="Times New Roman"/>
        </w:rPr>
        <w:t>气象数据文件的数据部分</w:t>
      </w:r>
      <w:bookmarkEnd w:id="274"/>
      <w:bookmarkEnd w:id="275"/>
      <w:bookmarkEnd w:id="276"/>
      <w:bookmarkEnd w:id="277"/>
      <w:bookmarkEnd w:id="278"/>
      <w:bookmarkEnd w:id="279"/>
    </w:p>
    <w:p w:rsidR="00576439" w:rsidRDefault="003235EC">
      <w:pPr>
        <w:pStyle w:val="afa"/>
        <w:spacing w:line="400" w:lineRule="exact"/>
        <w:ind w:rightChars="0" w:right="0"/>
        <w:rPr>
          <w:rFonts w:ascii="Times New Roman"/>
        </w:rPr>
      </w:pPr>
      <w:r>
        <w:rPr>
          <w:rFonts w:ascii="Times New Roman"/>
        </w:rPr>
        <w:t>气象数据文件的数据部分应符合</w:t>
      </w:r>
      <w:r>
        <w:rPr>
          <w:rFonts w:ascii="Times New Roman"/>
        </w:rPr>
        <w:fldChar w:fldCharType="begin"/>
      </w:r>
      <w:r>
        <w:rPr>
          <w:rFonts w:ascii="Times New Roman"/>
        </w:rPr>
        <w:instrText xml:space="preserve"> REF _Ref490569727 \h  \* MERGEFORMAT </w:instrText>
      </w:r>
      <w:r>
        <w:rPr>
          <w:rFonts w:ascii="Times New Roman"/>
        </w:rPr>
      </w:r>
      <w:r>
        <w:rPr>
          <w:rFonts w:ascii="Times New Roman"/>
        </w:rPr>
        <w:fldChar w:fldCharType="separate"/>
      </w:r>
      <w:r w:rsidR="00141073" w:rsidRPr="00141073">
        <w:rPr>
          <w:rFonts w:ascii="Times New Roman"/>
        </w:rPr>
        <w:t>表</w:t>
      </w:r>
      <w:r w:rsidR="00141073" w:rsidRPr="00141073">
        <w:rPr>
          <w:rFonts w:ascii="Times New Roman"/>
        </w:rPr>
        <w:t xml:space="preserve"> 16</w:t>
      </w:r>
      <w:r>
        <w:rPr>
          <w:rFonts w:ascii="Times New Roman"/>
        </w:rPr>
        <w:fldChar w:fldCharType="end"/>
      </w:r>
      <w:r>
        <w:rPr>
          <w:rFonts w:ascii="Times New Roman"/>
        </w:rPr>
        <w:t>的规定。</w:t>
      </w:r>
    </w:p>
    <w:p w:rsidR="00576439" w:rsidRDefault="003235EC">
      <w:pPr>
        <w:pStyle w:val="a8"/>
        <w:ind w:firstLine="420"/>
        <w:jc w:val="center"/>
        <w:rPr>
          <w:rFonts w:eastAsia="黑体"/>
          <w:b w:val="0"/>
          <w:bCs w:val="0"/>
          <w:sz w:val="21"/>
          <w:lang w:val="en-US" w:eastAsia="zh-CN"/>
        </w:rPr>
      </w:pPr>
      <w:bookmarkStart w:id="280" w:name="_Ref490569727"/>
      <w:r>
        <w:rPr>
          <w:rFonts w:eastAsia="黑体"/>
          <w:b w:val="0"/>
          <w:bCs w:val="0"/>
          <w:sz w:val="21"/>
          <w:lang w:val="en-US" w:eastAsia="zh-CN"/>
        </w:rPr>
        <w:lastRenderedPageBreak/>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sidR="00141073">
        <w:rPr>
          <w:rFonts w:eastAsia="黑体"/>
          <w:b w:val="0"/>
          <w:bCs w:val="0"/>
          <w:noProof/>
          <w:sz w:val="21"/>
          <w:lang w:val="en-US" w:eastAsia="zh-CN"/>
        </w:rPr>
        <w:t>16</w:t>
      </w:r>
      <w:r>
        <w:rPr>
          <w:rFonts w:eastAsia="黑体"/>
          <w:b w:val="0"/>
          <w:bCs w:val="0"/>
          <w:sz w:val="21"/>
          <w:lang w:val="en-US" w:eastAsia="zh-CN"/>
        </w:rPr>
        <w:fldChar w:fldCharType="end"/>
      </w:r>
      <w:bookmarkEnd w:id="280"/>
      <w:r>
        <w:rPr>
          <w:rFonts w:eastAsia="黑体"/>
          <w:b w:val="0"/>
          <w:bCs w:val="0"/>
          <w:sz w:val="21"/>
          <w:lang w:val="en-US" w:eastAsia="zh-CN"/>
        </w:rPr>
        <w:t xml:space="preserve"> </w:t>
      </w:r>
      <w:r>
        <w:rPr>
          <w:rFonts w:eastAsia="黑体"/>
          <w:b w:val="0"/>
          <w:bCs w:val="0"/>
          <w:sz w:val="21"/>
          <w:lang w:val="en-US" w:eastAsia="zh-CN"/>
        </w:rPr>
        <w:t>气象数据文件</w:t>
      </w:r>
      <w:r>
        <w:rPr>
          <w:rFonts w:eastAsia="黑体"/>
          <w:b w:val="0"/>
          <w:bCs w:val="0"/>
          <w:sz w:val="21"/>
          <w:lang w:val="en-US" w:eastAsia="zh-CN"/>
        </w:rPr>
        <w:t>–</w:t>
      </w:r>
      <w:r>
        <w:rPr>
          <w:rFonts w:eastAsia="黑体"/>
          <w:b w:val="0"/>
          <w:bCs w:val="0"/>
          <w:sz w:val="21"/>
          <w:lang w:val="en-US" w:eastAsia="zh-CN"/>
        </w:rPr>
        <w:t>数据部分描述</w:t>
      </w:r>
    </w:p>
    <w:tbl>
      <w:tblPr>
        <w:tblW w:w="932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3107"/>
        <w:gridCol w:w="4403"/>
        <w:gridCol w:w="1815"/>
      </w:tblGrid>
      <w:tr w:rsidR="00576439">
        <w:trPr>
          <w:trHeight w:val="258"/>
        </w:trPr>
        <w:tc>
          <w:tcPr>
            <w:tcW w:w="3107"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字段名称</w:t>
            </w:r>
          </w:p>
        </w:tc>
        <w:tc>
          <w:tcPr>
            <w:tcW w:w="4403"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描述</w:t>
            </w:r>
          </w:p>
        </w:tc>
        <w:tc>
          <w:tcPr>
            <w:tcW w:w="1815"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格式</w:t>
            </w:r>
          </w:p>
          <w:p w:rsidR="00576439" w:rsidRDefault="003235EC">
            <w:pPr>
              <w:spacing w:line="240" w:lineRule="auto"/>
              <w:jc w:val="center"/>
              <w:rPr>
                <w:b/>
                <w:bCs/>
                <w:sz w:val="18"/>
              </w:rPr>
            </w:pPr>
            <w:r>
              <w:rPr>
                <w:b/>
                <w:bCs/>
                <w:sz w:val="18"/>
              </w:rPr>
              <w:t>（</w:t>
            </w:r>
            <w:r>
              <w:rPr>
                <w:b/>
                <w:bCs/>
                <w:sz w:val="18"/>
              </w:rPr>
              <w:t>FORTRAN</w:t>
            </w:r>
            <w:r>
              <w:rPr>
                <w:b/>
                <w:bCs/>
                <w:sz w:val="18"/>
              </w:rPr>
              <w:t>）</w:t>
            </w:r>
          </w:p>
        </w:tc>
      </w:tr>
      <w:tr w:rsidR="00576439">
        <w:tc>
          <w:tcPr>
            <w:tcW w:w="3107" w:type="dxa"/>
            <w:tcBorders>
              <w:top w:val="double" w:sz="4" w:space="0" w:color="000000"/>
            </w:tcBorders>
            <w:vAlign w:val="center"/>
          </w:tcPr>
          <w:p w:rsidR="00576439" w:rsidRDefault="003235EC">
            <w:pPr>
              <w:spacing w:line="240" w:lineRule="auto"/>
              <w:jc w:val="center"/>
              <w:rPr>
                <w:bCs/>
                <w:sz w:val="18"/>
              </w:rPr>
            </w:pPr>
            <w:r>
              <w:rPr>
                <w:bCs/>
                <w:sz w:val="18"/>
              </w:rPr>
              <w:t>EPOCH / MET</w:t>
            </w:r>
          </w:p>
        </w:tc>
        <w:tc>
          <w:tcPr>
            <w:tcW w:w="4403" w:type="dxa"/>
            <w:tcBorders>
              <w:top w:val="double" w:sz="4" w:space="0" w:color="000000"/>
            </w:tcBorders>
          </w:tcPr>
          <w:p w:rsidR="00576439" w:rsidRDefault="003235EC">
            <w:pPr>
              <w:spacing w:line="240" w:lineRule="auto"/>
              <w:rPr>
                <w:bCs/>
                <w:sz w:val="18"/>
              </w:rPr>
            </w:pPr>
            <w:r>
              <w:rPr>
                <w:bCs/>
                <w:sz w:val="18"/>
              </w:rPr>
              <w:t>历元时间（是系统时间：</w:t>
            </w:r>
            <w:r>
              <w:rPr>
                <w:bCs/>
                <w:sz w:val="18"/>
              </w:rPr>
              <w:t>GPS</w:t>
            </w:r>
            <w:r>
              <w:rPr>
                <w:bCs/>
                <w:sz w:val="18"/>
              </w:rPr>
              <w:t>、</w:t>
            </w:r>
            <w:r>
              <w:rPr>
                <w:bCs/>
                <w:sz w:val="18"/>
              </w:rPr>
              <w:t>GAL</w:t>
            </w:r>
            <w:r>
              <w:rPr>
                <w:bCs/>
                <w:sz w:val="18"/>
              </w:rPr>
              <w:t>、</w:t>
            </w:r>
            <w:r>
              <w:rPr>
                <w:bCs/>
                <w:sz w:val="18"/>
              </w:rPr>
              <w:t>GLO</w:t>
            </w:r>
            <w:r>
              <w:rPr>
                <w:bCs/>
                <w:sz w:val="18"/>
              </w:rPr>
              <w:t>、</w:t>
            </w:r>
            <w:r>
              <w:rPr>
                <w:bCs/>
                <w:sz w:val="18"/>
              </w:rPr>
              <w:t xml:space="preserve">BDT </w:t>
            </w:r>
            <w:r>
              <w:rPr>
                <w:bCs/>
                <w:sz w:val="18"/>
              </w:rPr>
              <w:t>或</w:t>
            </w:r>
            <w:r>
              <w:rPr>
                <w:bCs/>
                <w:sz w:val="18"/>
              </w:rPr>
              <w:t>UTC</w:t>
            </w:r>
            <w:r>
              <w:rPr>
                <w:bCs/>
                <w:sz w:val="18"/>
              </w:rPr>
              <w:t>而非本地时）</w:t>
            </w:r>
          </w:p>
          <w:p w:rsidR="00576439" w:rsidRDefault="003235EC">
            <w:pPr>
              <w:spacing w:line="240" w:lineRule="auto"/>
              <w:rPr>
                <w:bCs/>
                <w:sz w:val="18"/>
              </w:rPr>
            </w:pPr>
            <w:r>
              <w:rPr>
                <w:bCs/>
                <w:sz w:val="18"/>
              </w:rPr>
              <w:t>-</w:t>
            </w:r>
            <w:r>
              <w:rPr>
                <w:bCs/>
                <w:sz w:val="18"/>
              </w:rPr>
              <w:t>年（后两位）</w:t>
            </w:r>
          </w:p>
          <w:p w:rsidR="00576439" w:rsidRDefault="003235EC">
            <w:pPr>
              <w:spacing w:line="240" w:lineRule="auto"/>
              <w:rPr>
                <w:bCs/>
                <w:sz w:val="18"/>
              </w:rPr>
            </w:pPr>
            <w:r>
              <w:rPr>
                <w:bCs/>
                <w:sz w:val="18"/>
              </w:rPr>
              <w:t>（</w:t>
            </w:r>
            <w:r>
              <w:rPr>
                <w:bCs/>
                <w:sz w:val="18"/>
              </w:rPr>
              <w:t>80-99:1980-1999 00-79:2000-2079</w:t>
            </w:r>
            <w:r>
              <w:rPr>
                <w:bCs/>
                <w:sz w:val="18"/>
              </w:rPr>
              <w:t>）</w:t>
            </w:r>
          </w:p>
          <w:p w:rsidR="00576439" w:rsidRDefault="003235EC">
            <w:pPr>
              <w:spacing w:line="240" w:lineRule="auto"/>
              <w:rPr>
                <w:bCs/>
                <w:sz w:val="18"/>
              </w:rPr>
            </w:pPr>
            <w:r>
              <w:rPr>
                <w:bCs/>
                <w:sz w:val="18"/>
              </w:rPr>
              <w:t>-</w:t>
            </w:r>
            <w:r>
              <w:rPr>
                <w:bCs/>
                <w:sz w:val="18"/>
              </w:rPr>
              <w:t>月，日，时，分，秒</w:t>
            </w:r>
          </w:p>
          <w:p w:rsidR="00576439" w:rsidRDefault="003235EC">
            <w:pPr>
              <w:spacing w:line="240" w:lineRule="auto"/>
              <w:rPr>
                <w:bCs/>
                <w:sz w:val="18"/>
              </w:rPr>
            </w:pPr>
            <w:r>
              <w:rPr>
                <w:bCs/>
                <w:sz w:val="18"/>
              </w:rPr>
              <w:t>-</w:t>
            </w:r>
            <w:r>
              <w:rPr>
                <w:bCs/>
                <w:sz w:val="18"/>
              </w:rPr>
              <w:t>与头文件部分顺序相同的观测值</w:t>
            </w:r>
          </w:p>
          <w:p w:rsidR="00576439" w:rsidRDefault="003235EC">
            <w:pPr>
              <w:spacing w:line="240" w:lineRule="auto"/>
              <w:rPr>
                <w:bCs/>
                <w:sz w:val="18"/>
              </w:rPr>
            </w:pPr>
            <w:r>
              <w:rPr>
                <w:bCs/>
                <w:sz w:val="18"/>
              </w:rPr>
              <w:t>多于</w:t>
            </w:r>
            <w:r>
              <w:rPr>
                <w:bCs/>
                <w:sz w:val="18"/>
              </w:rPr>
              <w:t>8</w:t>
            </w:r>
            <w:r>
              <w:rPr>
                <w:bCs/>
                <w:sz w:val="18"/>
              </w:rPr>
              <w:t>个使用续行</w:t>
            </w:r>
          </w:p>
        </w:tc>
        <w:tc>
          <w:tcPr>
            <w:tcW w:w="1815" w:type="dxa"/>
            <w:tcBorders>
              <w:top w:val="double" w:sz="4" w:space="0" w:color="000000"/>
            </w:tcBorders>
          </w:tcPr>
          <w:p w:rsidR="00576439" w:rsidRDefault="00576439">
            <w:pPr>
              <w:spacing w:line="240" w:lineRule="auto"/>
              <w:jc w:val="center"/>
              <w:rPr>
                <w:bCs/>
                <w:sz w:val="18"/>
              </w:rPr>
            </w:pPr>
          </w:p>
          <w:p w:rsidR="00576439" w:rsidRDefault="00576439">
            <w:pPr>
              <w:spacing w:line="240" w:lineRule="auto"/>
              <w:jc w:val="center"/>
              <w:rPr>
                <w:bCs/>
                <w:sz w:val="18"/>
              </w:rPr>
            </w:pPr>
          </w:p>
          <w:p w:rsidR="00576439" w:rsidRDefault="003235EC">
            <w:pPr>
              <w:spacing w:line="240" w:lineRule="auto"/>
              <w:jc w:val="center"/>
              <w:rPr>
                <w:bCs/>
                <w:sz w:val="18"/>
              </w:rPr>
            </w:pPr>
            <w:r>
              <w:rPr>
                <w:bCs/>
                <w:sz w:val="18"/>
              </w:rPr>
              <w:t>1X</w:t>
            </w:r>
            <w:r>
              <w:rPr>
                <w:bCs/>
                <w:sz w:val="18"/>
              </w:rPr>
              <w:t>，</w:t>
            </w:r>
            <w:r>
              <w:rPr>
                <w:bCs/>
                <w:sz w:val="18"/>
              </w:rPr>
              <w:t>I2.2</w:t>
            </w:r>
            <w:r>
              <w:rPr>
                <w:bCs/>
                <w:sz w:val="18"/>
              </w:rPr>
              <w:t>，</w:t>
            </w:r>
          </w:p>
          <w:p w:rsidR="00576439" w:rsidRDefault="00576439">
            <w:pPr>
              <w:spacing w:line="240" w:lineRule="auto"/>
              <w:jc w:val="center"/>
              <w:rPr>
                <w:bCs/>
                <w:sz w:val="18"/>
              </w:rPr>
            </w:pPr>
          </w:p>
          <w:p w:rsidR="00576439" w:rsidRDefault="003235EC">
            <w:pPr>
              <w:spacing w:line="240" w:lineRule="auto"/>
              <w:jc w:val="center"/>
              <w:rPr>
                <w:bCs/>
                <w:sz w:val="18"/>
              </w:rPr>
            </w:pPr>
            <w:r>
              <w:rPr>
                <w:bCs/>
                <w:sz w:val="18"/>
              </w:rPr>
              <w:t>5</w:t>
            </w:r>
            <w:r>
              <w:rPr>
                <w:bCs/>
                <w:sz w:val="18"/>
              </w:rPr>
              <w:t>（</w:t>
            </w:r>
            <w:r>
              <w:rPr>
                <w:bCs/>
                <w:sz w:val="18"/>
              </w:rPr>
              <w:t>1X</w:t>
            </w:r>
            <w:r>
              <w:rPr>
                <w:bCs/>
                <w:sz w:val="18"/>
              </w:rPr>
              <w:t>，</w:t>
            </w:r>
            <w:r>
              <w:rPr>
                <w:bCs/>
                <w:sz w:val="18"/>
              </w:rPr>
              <w:t>I2</w:t>
            </w:r>
            <w:r>
              <w:rPr>
                <w:bCs/>
                <w:sz w:val="18"/>
              </w:rPr>
              <w:t>），</w:t>
            </w:r>
          </w:p>
          <w:p w:rsidR="00576439" w:rsidRDefault="003235EC">
            <w:pPr>
              <w:spacing w:line="240" w:lineRule="auto"/>
              <w:jc w:val="center"/>
              <w:rPr>
                <w:bCs/>
                <w:sz w:val="18"/>
              </w:rPr>
            </w:pPr>
            <w:r>
              <w:rPr>
                <w:bCs/>
                <w:sz w:val="18"/>
              </w:rPr>
              <w:t>mF7.1</w:t>
            </w:r>
          </w:p>
          <w:p w:rsidR="00576439" w:rsidRDefault="003235EC">
            <w:pPr>
              <w:spacing w:line="240" w:lineRule="auto"/>
              <w:jc w:val="center"/>
              <w:rPr>
                <w:bCs/>
                <w:sz w:val="18"/>
              </w:rPr>
            </w:pPr>
            <w:r>
              <w:rPr>
                <w:bCs/>
                <w:sz w:val="18"/>
              </w:rPr>
              <w:t>4X</w:t>
            </w:r>
            <w:r>
              <w:rPr>
                <w:bCs/>
                <w:sz w:val="18"/>
              </w:rPr>
              <w:t>，</w:t>
            </w:r>
            <w:r>
              <w:rPr>
                <w:bCs/>
                <w:sz w:val="18"/>
              </w:rPr>
              <w:t>10F7.1,3X</w:t>
            </w:r>
          </w:p>
        </w:tc>
      </w:tr>
    </w:tbl>
    <w:p w:rsidR="00576439" w:rsidRDefault="00576439">
      <w:pPr>
        <w:pStyle w:val="afa"/>
        <w:rPr>
          <w:rFonts w:ascii="Times New Roman"/>
        </w:rPr>
      </w:pPr>
    </w:p>
    <w:p w:rsidR="00576439" w:rsidRDefault="003235EC">
      <w:pPr>
        <w:pStyle w:val="a1"/>
        <w:numPr>
          <w:ilvl w:val="0"/>
          <w:numId w:val="4"/>
        </w:numPr>
        <w:spacing w:before="120" w:after="120" w:line="400" w:lineRule="exact"/>
        <w:ind w:rightChars="0" w:right="0"/>
        <w:rPr>
          <w:rFonts w:ascii="Times New Roman"/>
        </w:rPr>
      </w:pPr>
      <w:bookmarkStart w:id="281" w:name="_Toc515350606"/>
      <w:r>
        <w:rPr>
          <w:rFonts w:ascii="Times New Roman"/>
        </w:rPr>
        <w:t>时差测量数据文件</w:t>
      </w:r>
      <w:bookmarkEnd w:id="281"/>
    </w:p>
    <w:p w:rsidR="00576439" w:rsidRDefault="003235EC">
      <w:pPr>
        <w:pStyle w:val="aff9"/>
        <w:numPr>
          <w:ilvl w:val="0"/>
          <w:numId w:val="1"/>
        </w:numPr>
        <w:spacing w:before="120" w:after="120" w:line="400" w:lineRule="exact"/>
        <w:ind w:rightChars="0" w:right="0"/>
        <w:rPr>
          <w:rFonts w:ascii="Times New Roman"/>
        </w:rPr>
      </w:pPr>
      <w:bookmarkStart w:id="282" w:name="_Toc515350607"/>
      <w:r>
        <w:rPr>
          <w:rFonts w:ascii="Times New Roman"/>
        </w:rPr>
        <w:t xml:space="preserve">10.1  </w:t>
      </w:r>
      <w:r>
        <w:rPr>
          <w:rFonts w:ascii="Times New Roman"/>
        </w:rPr>
        <w:t>时差测量数据文件的头部分</w:t>
      </w:r>
      <w:bookmarkEnd w:id="282"/>
    </w:p>
    <w:p w:rsidR="00576439" w:rsidRDefault="003235EC">
      <w:pPr>
        <w:pStyle w:val="afa"/>
        <w:numPr>
          <w:ilvl w:val="0"/>
          <w:numId w:val="1"/>
        </w:numPr>
        <w:spacing w:line="400" w:lineRule="exact"/>
        <w:ind w:rightChars="0" w:right="0" w:firstLineChars="0"/>
        <w:rPr>
          <w:rFonts w:ascii="Times New Roman"/>
        </w:rPr>
      </w:pPr>
      <w:r>
        <w:rPr>
          <w:rFonts w:ascii="Times New Roman"/>
        </w:rPr>
        <w:t>时差测量数据文件的头部分格式应符合</w:t>
      </w:r>
      <w:r>
        <w:rPr>
          <w:rFonts w:ascii="Times New Roman"/>
        </w:rPr>
        <w:fldChar w:fldCharType="begin"/>
      </w:r>
      <w:r>
        <w:rPr>
          <w:rFonts w:ascii="Times New Roman"/>
        </w:rPr>
        <w:instrText xml:space="preserve"> REF _Ref490569774 \h  \* MERGEFORMAT </w:instrText>
      </w:r>
      <w:r>
        <w:rPr>
          <w:rFonts w:ascii="Times New Roman"/>
        </w:rPr>
      </w:r>
      <w:r>
        <w:rPr>
          <w:rFonts w:ascii="Times New Roman"/>
        </w:rPr>
        <w:fldChar w:fldCharType="separate"/>
      </w:r>
      <w:r w:rsidR="00141073" w:rsidRPr="00141073">
        <w:rPr>
          <w:rFonts w:ascii="Times New Roman"/>
        </w:rPr>
        <w:t>表</w:t>
      </w:r>
      <w:r w:rsidR="00141073" w:rsidRPr="00141073">
        <w:rPr>
          <w:rFonts w:ascii="Times New Roman"/>
        </w:rPr>
        <w:t xml:space="preserve"> 17</w:t>
      </w:r>
      <w:r>
        <w:rPr>
          <w:rFonts w:ascii="Times New Roman"/>
        </w:rPr>
        <w:fldChar w:fldCharType="end"/>
      </w:r>
      <w:r>
        <w:rPr>
          <w:rFonts w:ascii="Times New Roman"/>
        </w:rPr>
        <w:t>的规定。</w:t>
      </w:r>
    </w:p>
    <w:p w:rsidR="00576439" w:rsidRDefault="003235EC">
      <w:pPr>
        <w:pStyle w:val="a8"/>
        <w:ind w:firstLine="420"/>
        <w:jc w:val="center"/>
        <w:rPr>
          <w:rFonts w:eastAsia="黑体"/>
          <w:b w:val="0"/>
          <w:bCs w:val="0"/>
          <w:sz w:val="21"/>
          <w:lang w:val="en-US" w:eastAsia="zh-CN"/>
        </w:rPr>
      </w:pPr>
      <w:bookmarkStart w:id="283" w:name="_Ref490569774"/>
      <w:r>
        <w:rPr>
          <w:rFonts w:eastAsia="黑体"/>
          <w:b w:val="0"/>
          <w:bCs w:val="0"/>
          <w:sz w:val="21"/>
          <w:lang w:val="en-US" w:eastAsia="zh-CN"/>
        </w:rPr>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sidR="00141073">
        <w:rPr>
          <w:rFonts w:eastAsia="黑体"/>
          <w:b w:val="0"/>
          <w:bCs w:val="0"/>
          <w:noProof/>
          <w:sz w:val="21"/>
          <w:lang w:val="en-US" w:eastAsia="zh-CN"/>
        </w:rPr>
        <w:t>17</w:t>
      </w:r>
      <w:r>
        <w:rPr>
          <w:rFonts w:eastAsia="黑体"/>
          <w:b w:val="0"/>
          <w:bCs w:val="0"/>
          <w:sz w:val="21"/>
          <w:lang w:val="en-US" w:eastAsia="zh-CN"/>
        </w:rPr>
        <w:fldChar w:fldCharType="end"/>
      </w:r>
      <w:bookmarkEnd w:id="283"/>
      <w:r>
        <w:rPr>
          <w:rFonts w:eastAsia="黑体"/>
          <w:b w:val="0"/>
          <w:bCs w:val="0"/>
          <w:sz w:val="21"/>
          <w:lang w:val="en-US" w:eastAsia="zh-CN"/>
        </w:rPr>
        <w:t xml:space="preserve"> </w:t>
      </w:r>
      <w:r>
        <w:rPr>
          <w:rFonts w:eastAsia="黑体"/>
          <w:b w:val="0"/>
          <w:bCs w:val="0"/>
          <w:sz w:val="21"/>
          <w:lang w:val="en-US" w:eastAsia="zh-CN"/>
        </w:rPr>
        <w:t>时差测量数据文件</w:t>
      </w:r>
      <w:r>
        <w:rPr>
          <w:rFonts w:eastAsia="黑体"/>
          <w:b w:val="0"/>
          <w:bCs w:val="0"/>
          <w:sz w:val="21"/>
          <w:lang w:val="en-US" w:eastAsia="zh-CN"/>
        </w:rPr>
        <w:t>–</w:t>
      </w:r>
      <w:r>
        <w:rPr>
          <w:rFonts w:eastAsia="黑体"/>
          <w:b w:val="0"/>
          <w:bCs w:val="0"/>
          <w:sz w:val="21"/>
          <w:lang w:val="en-US" w:eastAsia="zh-CN"/>
        </w:rPr>
        <w:t>文件头描述</w:t>
      </w:r>
    </w:p>
    <w:tbl>
      <w:tblPr>
        <w:tblW w:w="932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3107"/>
        <w:gridCol w:w="4403"/>
        <w:gridCol w:w="1815"/>
      </w:tblGrid>
      <w:tr w:rsidR="00576439">
        <w:tc>
          <w:tcPr>
            <w:tcW w:w="3107"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文件头标签</w:t>
            </w:r>
          </w:p>
          <w:p w:rsidR="00576439" w:rsidRDefault="003235EC">
            <w:pPr>
              <w:spacing w:line="240" w:lineRule="auto"/>
              <w:jc w:val="center"/>
              <w:rPr>
                <w:b/>
                <w:bCs/>
                <w:sz w:val="18"/>
              </w:rPr>
            </w:pPr>
            <w:r>
              <w:rPr>
                <w:b/>
                <w:bCs/>
                <w:sz w:val="18"/>
              </w:rPr>
              <w:t>（</w:t>
            </w:r>
            <w:r>
              <w:rPr>
                <w:b/>
                <w:bCs/>
                <w:sz w:val="18"/>
              </w:rPr>
              <w:t>61-80</w:t>
            </w:r>
            <w:r>
              <w:rPr>
                <w:b/>
                <w:bCs/>
                <w:sz w:val="18"/>
              </w:rPr>
              <w:t>列）</w:t>
            </w:r>
          </w:p>
        </w:tc>
        <w:tc>
          <w:tcPr>
            <w:tcW w:w="4403"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描述</w:t>
            </w:r>
          </w:p>
        </w:tc>
        <w:tc>
          <w:tcPr>
            <w:tcW w:w="1815"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格式</w:t>
            </w:r>
          </w:p>
          <w:p w:rsidR="00576439" w:rsidRDefault="003235EC">
            <w:pPr>
              <w:spacing w:line="240" w:lineRule="auto"/>
              <w:jc w:val="center"/>
              <w:rPr>
                <w:b/>
                <w:bCs/>
                <w:sz w:val="18"/>
              </w:rPr>
            </w:pPr>
            <w:r>
              <w:rPr>
                <w:b/>
                <w:bCs/>
                <w:sz w:val="18"/>
              </w:rPr>
              <w:t>（</w:t>
            </w:r>
            <w:r>
              <w:rPr>
                <w:b/>
                <w:bCs/>
                <w:sz w:val="18"/>
              </w:rPr>
              <w:t>FORTRAN</w:t>
            </w:r>
            <w:r>
              <w:rPr>
                <w:b/>
                <w:bCs/>
                <w:sz w:val="18"/>
              </w:rPr>
              <w:t>）</w:t>
            </w:r>
          </w:p>
        </w:tc>
      </w:tr>
      <w:tr w:rsidR="00576439">
        <w:tc>
          <w:tcPr>
            <w:tcW w:w="3107" w:type="dxa"/>
            <w:tcBorders>
              <w:top w:val="double" w:sz="4" w:space="0" w:color="000000"/>
            </w:tcBorders>
            <w:vAlign w:val="center"/>
          </w:tcPr>
          <w:p w:rsidR="00576439" w:rsidRDefault="003235EC">
            <w:pPr>
              <w:spacing w:line="240" w:lineRule="auto"/>
              <w:jc w:val="center"/>
              <w:rPr>
                <w:bCs/>
                <w:sz w:val="18"/>
              </w:rPr>
            </w:pPr>
            <w:r>
              <w:rPr>
                <w:bCs/>
                <w:sz w:val="18"/>
              </w:rPr>
              <w:t>RINEX VERSION / TYPE</w:t>
            </w:r>
          </w:p>
        </w:tc>
        <w:tc>
          <w:tcPr>
            <w:tcW w:w="4403" w:type="dxa"/>
            <w:tcBorders>
              <w:top w:val="double" w:sz="4" w:space="0" w:color="000000"/>
            </w:tcBorders>
            <w:vAlign w:val="center"/>
          </w:tcPr>
          <w:p w:rsidR="00576439" w:rsidRDefault="003235EC">
            <w:pPr>
              <w:spacing w:line="240" w:lineRule="auto"/>
              <w:rPr>
                <w:bCs/>
                <w:sz w:val="18"/>
              </w:rPr>
            </w:pPr>
            <w:r>
              <w:rPr>
                <w:bCs/>
                <w:sz w:val="18"/>
              </w:rPr>
              <w:t>-RINEX</w:t>
            </w:r>
            <w:r>
              <w:rPr>
                <w:bCs/>
                <w:sz w:val="18"/>
              </w:rPr>
              <w:t>版本：</w:t>
            </w:r>
            <w:r>
              <w:rPr>
                <w:bCs/>
                <w:sz w:val="18"/>
              </w:rPr>
              <w:t>3.0</w:t>
            </w:r>
            <w:r w:rsidR="00487E7B">
              <w:rPr>
                <w:bCs/>
                <w:sz w:val="18"/>
              </w:rPr>
              <w:t>1</w:t>
            </w:r>
          </w:p>
          <w:p w:rsidR="00576439" w:rsidRDefault="003235EC">
            <w:pPr>
              <w:spacing w:line="240" w:lineRule="auto"/>
              <w:rPr>
                <w:bCs/>
                <w:sz w:val="18"/>
              </w:rPr>
            </w:pPr>
            <w:r>
              <w:rPr>
                <w:bCs/>
                <w:sz w:val="18"/>
              </w:rPr>
              <w:t>-</w:t>
            </w:r>
            <w:r>
              <w:rPr>
                <w:bCs/>
                <w:sz w:val="18"/>
              </w:rPr>
              <w:t>文件类型：（</w:t>
            </w:r>
            <w:r>
              <w:rPr>
                <w:bCs/>
                <w:sz w:val="18"/>
              </w:rPr>
              <w:t>T</w:t>
            </w:r>
            <w:r>
              <w:rPr>
                <w:bCs/>
                <w:sz w:val="18"/>
              </w:rPr>
              <w:t>）</w:t>
            </w:r>
          </w:p>
        </w:tc>
        <w:tc>
          <w:tcPr>
            <w:tcW w:w="1815" w:type="dxa"/>
            <w:tcBorders>
              <w:top w:val="double" w:sz="4" w:space="0" w:color="000000"/>
            </w:tcBorders>
          </w:tcPr>
          <w:p w:rsidR="00576439" w:rsidRDefault="003235EC">
            <w:pPr>
              <w:spacing w:line="240" w:lineRule="auto"/>
              <w:jc w:val="center"/>
              <w:rPr>
                <w:bCs/>
                <w:sz w:val="18"/>
              </w:rPr>
            </w:pPr>
            <w:r>
              <w:rPr>
                <w:bCs/>
                <w:sz w:val="18"/>
              </w:rPr>
              <w:t>F9.2</w:t>
            </w:r>
            <w:r>
              <w:rPr>
                <w:bCs/>
                <w:sz w:val="18"/>
              </w:rPr>
              <w:t>，</w:t>
            </w:r>
            <w:r>
              <w:rPr>
                <w:bCs/>
                <w:sz w:val="18"/>
              </w:rPr>
              <w:t>11X</w:t>
            </w:r>
            <w:r>
              <w:rPr>
                <w:bCs/>
                <w:sz w:val="18"/>
              </w:rPr>
              <w:t>，</w:t>
            </w:r>
          </w:p>
          <w:p w:rsidR="00576439" w:rsidRDefault="003235EC">
            <w:pPr>
              <w:spacing w:line="240" w:lineRule="auto"/>
              <w:jc w:val="center"/>
              <w:rPr>
                <w:bCs/>
                <w:sz w:val="18"/>
              </w:rPr>
            </w:pPr>
            <w:r>
              <w:rPr>
                <w:bCs/>
                <w:sz w:val="18"/>
              </w:rPr>
              <w:t>A1</w:t>
            </w:r>
            <w:r>
              <w:rPr>
                <w:bCs/>
                <w:sz w:val="18"/>
              </w:rPr>
              <w:t>，</w:t>
            </w:r>
            <w:r>
              <w:rPr>
                <w:bCs/>
                <w:sz w:val="18"/>
              </w:rPr>
              <w:t>39X</w:t>
            </w:r>
            <w:r>
              <w:rPr>
                <w:bCs/>
                <w:sz w:val="18"/>
              </w:rPr>
              <w:t>，</w:t>
            </w:r>
          </w:p>
        </w:tc>
      </w:tr>
      <w:tr w:rsidR="00576439">
        <w:tc>
          <w:tcPr>
            <w:tcW w:w="3107" w:type="dxa"/>
            <w:vAlign w:val="center"/>
          </w:tcPr>
          <w:p w:rsidR="00576439" w:rsidRDefault="003235EC">
            <w:pPr>
              <w:spacing w:line="240" w:lineRule="auto"/>
              <w:jc w:val="center"/>
              <w:rPr>
                <w:bCs/>
                <w:sz w:val="18"/>
              </w:rPr>
            </w:pPr>
            <w:r>
              <w:rPr>
                <w:bCs/>
                <w:sz w:val="18"/>
              </w:rPr>
              <w:t>PGM / RUN BY / DATE</w:t>
            </w:r>
          </w:p>
        </w:tc>
        <w:tc>
          <w:tcPr>
            <w:tcW w:w="4403" w:type="dxa"/>
            <w:vAlign w:val="center"/>
          </w:tcPr>
          <w:p w:rsidR="00576439" w:rsidRDefault="003235EC">
            <w:pPr>
              <w:spacing w:line="240" w:lineRule="auto"/>
              <w:rPr>
                <w:bCs/>
                <w:sz w:val="18"/>
              </w:rPr>
            </w:pPr>
            <w:r>
              <w:rPr>
                <w:bCs/>
                <w:sz w:val="18"/>
              </w:rPr>
              <w:t>-</w:t>
            </w:r>
            <w:r>
              <w:rPr>
                <w:bCs/>
                <w:sz w:val="18"/>
              </w:rPr>
              <w:t>生成当前文件的程序名</w:t>
            </w:r>
          </w:p>
          <w:p w:rsidR="00576439" w:rsidRDefault="003235EC">
            <w:pPr>
              <w:spacing w:line="240" w:lineRule="auto"/>
              <w:rPr>
                <w:bCs/>
                <w:sz w:val="18"/>
              </w:rPr>
            </w:pPr>
            <w:r>
              <w:rPr>
                <w:bCs/>
                <w:sz w:val="18"/>
              </w:rPr>
              <w:t>-</w:t>
            </w:r>
            <w:r>
              <w:rPr>
                <w:bCs/>
                <w:sz w:val="18"/>
              </w:rPr>
              <w:t>生成当前文件的机构名</w:t>
            </w:r>
          </w:p>
          <w:p w:rsidR="00576439" w:rsidRDefault="003235EC">
            <w:pPr>
              <w:spacing w:line="240" w:lineRule="auto"/>
              <w:rPr>
                <w:bCs/>
                <w:sz w:val="18"/>
              </w:rPr>
            </w:pPr>
            <w:r>
              <w:rPr>
                <w:bCs/>
                <w:sz w:val="18"/>
              </w:rPr>
              <w:t>-</w:t>
            </w:r>
            <w:r>
              <w:rPr>
                <w:bCs/>
                <w:sz w:val="18"/>
              </w:rPr>
              <w:t>文件生成日期</w:t>
            </w:r>
          </w:p>
          <w:p w:rsidR="00576439" w:rsidRDefault="003235EC">
            <w:pPr>
              <w:spacing w:line="240" w:lineRule="auto"/>
              <w:rPr>
                <w:bCs/>
                <w:sz w:val="18"/>
              </w:rPr>
            </w:pPr>
            <w:r>
              <w:rPr>
                <w:bCs/>
                <w:sz w:val="18"/>
              </w:rPr>
              <w:t xml:space="preserve">   </w:t>
            </w:r>
            <w:r>
              <w:rPr>
                <w:bCs/>
                <w:sz w:val="18"/>
              </w:rPr>
              <w:t>格式：</w:t>
            </w:r>
            <w:r>
              <w:rPr>
                <w:bCs/>
                <w:sz w:val="18"/>
              </w:rPr>
              <w:t>yyyymmdd hhmmss zone</w:t>
            </w:r>
          </w:p>
          <w:p w:rsidR="00576439" w:rsidRDefault="003235EC">
            <w:pPr>
              <w:spacing w:line="240" w:lineRule="auto"/>
              <w:rPr>
                <w:bCs/>
                <w:sz w:val="18"/>
              </w:rPr>
            </w:pPr>
            <w:r>
              <w:rPr>
                <w:bCs/>
                <w:sz w:val="18"/>
              </w:rPr>
              <w:t xml:space="preserve">   zone</w:t>
            </w:r>
            <w:r>
              <w:rPr>
                <w:bCs/>
                <w:sz w:val="18"/>
              </w:rPr>
              <w:t>：</w:t>
            </w:r>
            <w:r>
              <w:rPr>
                <w:bCs/>
                <w:sz w:val="18"/>
              </w:rPr>
              <w:t>3-4</w:t>
            </w:r>
            <w:r>
              <w:rPr>
                <w:bCs/>
                <w:sz w:val="18"/>
              </w:rPr>
              <w:t>字符表示时区</w:t>
            </w:r>
          </w:p>
          <w:p w:rsidR="00576439" w:rsidRDefault="003235EC">
            <w:pPr>
              <w:spacing w:line="240" w:lineRule="auto"/>
              <w:rPr>
                <w:bCs/>
                <w:sz w:val="18"/>
              </w:rPr>
            </w:pPr>
            <w:r>
              <w:rPr>
                <w:bCs/>
                <w:sz w:val="18"/>
              </w:rPr>
              <w:t xml:space="preserve">       </w:t>
            </w:r>
            <w:r>
              <w:rPr>
                <w:rFonts w:hint="eastAsia"/>
                <w:bCs/>
                <w:sz w:val="18"/>
              </w:rPr>
              <w:t xml:space="preserve">  </w:t>
            </w:r>
            <w:r>
              <w:rPr>
                <w:bCs/>
                <w:sz w:val="18"/>
              </w:rPr>
              <w:t>建议使用</w:t>
            </w:r>
            <w:r>
              <w:rPr>
                <w:bCs/>
                <w:sz w:val="18"/>
              </w:rPr>
              <w:t>UTC</w:t>
            </w:r>
            <w:r>
              <w:rPr>
                <w:rFonts w:hint="eastAsia"/>
                <w:bCs/>
                <w:sz w:val="18"/>
              </w:rPr>
              <w:t>或</w:t>
            </w:r>
            <w:r>
              <w:rPr>
                <w:rFonts w:hint="eastAsia"/>
                <w:bCs/>
                <w:sz w:val="18"/>
              </w:rPr>
              <w:t>LCL</w:t>
            </w:r>
            <w:r>
              <w:rPr>
                <w:rFonts w:hint="eastAsia"/>
                <w:bCs/>
                <w:sz w:val="18"/>
              </w:rPr>
              <w:t>（本地时）</w:t>
            </w:r>
          </w:p>
        </w:tc>
        <w:tc>
          <w:tcPr>
            <w:tcW w:w="1815" w:type="dxa"/>
          </w:tcPr>
          <w:p w:rsidR="00576439" w:rsidRDefault="003235EC">
            <w:pPr>
              <w:spacing w:line="240" w:lineRule="auto"/>
              <w:jc w:val="center"/>
              <w:rPr>
                <w:bCs/>
                <w:sz w:val="18"/>
              </w:rPr>
            </w:pPr>
            <w:r>
              <w:rPr>
                <w:bCs/>
                <w:sz w:val="18"/>
              </w:rPr>
              <w:t>A20</w:t>
            </w:r>
            <w:r>
              <w:rPr>
                <w:bCs/>
                <w:sz w:val="18"/>
              </w:rPr>
              <w:t>，</w:t>
            </w:r>
          </w:p>
          <w:p w:rsidR="00576439" w:rsidRDefault="003235EC">
            <w:pPr>
              <w:spacing w:line="240" w:lineRule="auto"/>
              <w:jc w:val="center"/>
              <w:rPr>
                <w:bCs/>
                <w:sz w:val="18"/>
              </w:rPr>
            </w:pPr>
            <w:r>
              <w:rPr>
                <w:bCs/>
                <w:sz w:val="18"/>
              </w:rPr>
              <w:t>A20</w:t>
            </w:r>
            <w:r>
              <w:rPr>
                <w:bCs/>
                <w:sz w:val="18"/>
              </w:rPr>
              <w:t>，</w:t>
            </w:r>
          </w:p>
          <w:p w:rsidR="00576439" w:rsidRDefault="003235EC">
            <w:pPr>
              <w:spacing w:line="240" w:lineRule="auto"/>
              <w:ind w:firstLineChars="250" w:firstLine="450"/>
              <w:rPr>
                <w:bCs/>
                <w:sz w:val="18"/>
              </w:rPr>
            </w:pPr>
            <w:r>
              <w:rPr>
                <w:bCs/>
                <w:sz w:val="18"/>
              </w:rPr>
              <w:t>A20</w:t>
            </w:r>
          </w:p>
        </w:tc>
      </w:tr>
      <w:tr w:rsidR="00576439">
        <w:tc>
          <w:tcPr>
            <w:tcW w:w="3107" w:type="dxa"/>
            <w:vAlign w:val="center"/>
          </w:tcPr>
          <w:p w:rsidR="00576439" w:rsidRDefault="003235EC">
            <w:pPr>
              <w:spacing w:line="240" w:lineRule="auto"/>
              <w:jc w:val="center"/>
              <w:rPr>
                <w:bCs/>
                <w:sz w:val="18"/>
              </w:rPr>
            </w:pPr>
            <w:r>
              <w:rPr>
                <w:bCs/>
                <w:sz w:val="18"/>
              </w:rPr>
              <w:t>*COMMENT</w:t>
            </w:r>
          </w:p>
        </w:tc>
        <w:tc>
          <w:tcPr>
            <w:tcW w:w="4403" w:type="dxa"/>
            <w:vAlign w:val="center"/>
          </w:tcPr>
          <w:p w:rsidR="00576439" w:rsidRDefault="00576439">
            <w:pPr>
              <w:spacing w:line="240" w:lineRule="auto"/>
              <w:rPr>
                <w:bCs/>
                <w:sz w:val="18"/>
              </w:rPr>
            </w:pPr>
          </w:p>
        </w:tc>
        <w:tc>
          <w:tcPr>
            <w:tcW w:w="1815" w:type="dxa"/>
          </w:tcPr>
          <w:p w:rsidR="00576439" w:rsidRDefault="003235EC">
            <w:pPr>
              <w:spacing w:line="240" w:lineRule="auto"/>
              <w:jc w:val="center"/>
              <w:rPr>
                <w:bCs/>
                <w:sz w:val="18"/>
              </w:rPr>
            </w:pPr>
            <w:r>
              <w:rPr>
                <w:bCs/>
                <w:sz w:val="18"/>
              </w:rPr>
              <w:t>A60</w:t>
            </w:r>
          </w:p>
        </w:tc>
      </w:tr>
      <w:tr w:rsidR="00576439">
        <w:tc>
          <w:tcPr>
            <w:tcW w:w="3107" w:type="dxa"/>
            <w:vAlign w:val="center"/>
          </w:tcPr>
          <w:p w:rsidR="00576439" w:rsidRDefault="003235EC">
            <w:pPr>
              <w:spacing w:line="240" w:lineRule="auto"/>
              <w:jc w:val="center"/>
              <w:rPr>
                <w:bCs/>
                <w:sz w:val="18"/>
              </w:rPr>
            </w:pPr>
            <w:r>
              <w:rPr>
                <w:bCs/>
                <w:sz w:val="18"/>
              </w:rPr>
              <w:t>MARKER NAME</w:t>
            </w:r>
          </w:p>
        </w:tc>
        <w:tc>
          <w:tcPr>
            <w:tcW w:w="4403" w:type="dxa"/>
          </w:tcPr>
          <w:p w:rsidR="00576439" w:rsidRDefault="003235EC">
            <w:pPr>
              <w:spacing w:line="240" w:lineRule="auto"/>
              <w:rPr>
                <w:bCs/>
                <w:sz w:val="18"/>
              </w:rPr>
            </w:pPr>
            <w:r>
              <w:rPr>
                <w:bCs/>
                <w:sz w:val="18"/>
              </w:rPr>
              <w:t>-</w:t>
            </w:r>
            <w:r>
              <w:rPr>
                <w:bCs/>
                <w:sz w:val="18"/>
              </w:rPr>
              <w:t>测站名</w:t>
            </w:r>
          </w:p>
          <w:p w:rsidR="00576439" w:rsidRDefault="003235EC">
            <w:pPr>
              <w:spacing w:line="240" w:lineRule="auto"/>
              <w:rPr>
                <w:bCs/>
                <w:sz w:val="18"/>
              </w:rPr>
            </w:pPr>
            <w:r>
              <w:rPr>
                <w:bCs/>
                <w:sz w:val="18"/>
              </w:rPr>
              <w:t xml:space="preserve"> </w:t>
            </w:r>
            <w:r>
              <w:rPr>
                <w:bCs/>
                <w:sz w:val="18"/>
              </w:rPr>
              <w:t>（与观测文件的测站名完全一致）</w:t>
            </w:r>
          </w:p>
        </w:tc>
        <w:tc>
          <w:tcPr>
            <w:tcW w:w="1815" w:type="dxa"/>
          </w:tcPr>
          <w:p w:rsidR="00576439" w:rsidRDefault="003235EC">
            <w:pPr>
              <w:spacing w:line="240" w:lineRule="auto"/>
              <w:jc w:val="center"/>
              <w:rPr>
                <w:bCs/>
                <w:sz w:val="18"/>
              </w:rPr>
            </w:pPr>
            <w:r>
              <w:rPr>
                <w:bCs/>
                <w:sz w:val="18"/>
              </w:rPr>
              <w:t>A60</w:t>
            </w:r>
          </w:p>
        </w:tc>
      </w:tr>
      <w:tr w:rsidR="00576439">
        <w:tc>
          <w:tcPr>
            <w:tcW w:w="3107" w:type="dxa"/>
            <w:vAlign w:val="center"/>
          </w:tcPr>
          <w:p w:rsidR="00576439" w:rsidRDefault="003235EC">
            <w:pPr>
              <w:spacing w:line="240" w:lineRule="auto"/>
              <w:jc w:val="center"/>
              <w:rPr>
                <w:bCs/>
                <w:sz w:val="18"/>
              </w:rPr>
            </w:pPr>
            <w:r>
              <w:rPr>
                <w:bCs/>
                <w:sz w:val="18"/>
              </w:rPr>
              <w:t>*MARKER NUMBER</w:t>
            </w:r>
          </w:p>
        </w:tc>
        <w:tc>
          <w:tcPr>
            <w:tcW w:w="4403" w:type="dxa"/>
          </w:tcPr>
          <w:p w:rsidR="00576439" w:rsidRDefault="003235EC">
            <w:pPr>
              <w:spacing w:line="240" w:lineRule="auto"/>
              <w:rPr>
                <w:bCs/>
                <w:sz w:val="18"/>
              </w:rPr>
            </w:pPr>
            <w:r>
              <w:rPr>
                <w:bCs/>
                <w:sz w:val="18"/>
              </w:rPr>
              <w:t>-</w:t>
            </w:r>
            <w:r>
              <w:rPr>
                <w:bCs/>
                <w:sz w:val="18"/>
              </w:rPr>
              <w:t>测站编号</w:t>
            </w:r>
          </w:p>
          <w:p w:rsidR="00576439" w:rsidRDefault="003235EC">
            <w:pPr>
              <w:spacing w:line="240" w:lineRule="auto"/>
              <w:rPr>
                <w:bCs/>
                <w:sz w:val="18"/>
              </w:rPr>
            </w:pPr>
            <w:r>
              <w:rPr>
                <w:bCs/>
                <w:sz w:val="18"/>
              </w:rPr>
              <w:t xml:space="preserve">  </w:t>
            </w:r>
            <w:r>
              <w:rPr>
                <w:bCs/>
                <w:sz w:val="18"/>
              </w:rPr>
              <w:t>（与观测文件的测站编号完全一致）</w:t>
            </w:r>
          </w:p>
        </w:tc>
        <w:tc>
          <w:tcPr>
            <w:tcW w:w="1815" w:type="dxa"/>
          </w:tcPr>
          <w:p w:rsidR="00576439" w:rsidRDefault="003235EC">
            <w:pPr>
              <w:spacing w:line="240" w:lineRule="auto"/>
              <w:jc w:val="center"/>
              <w:rPr>
                <w:bCs/>
                <w:sz w:val="18"/>
              </w:rPr>
            </w:pPr>
            <w:r>
              <w:rPr>
                <w:bCs/>
                <w:sz w:val="18"/>
              </w:rPr>
              <w:t>A20</w:t>
            </w:r>
          </w:p>
        </w:tc>
      </w:tr>
      <w:tr w:rsidR="00576439">
        <w:trPr>
          <w:trHeight w:val="70"/>
        </w:trPr>
        <w:tc>
          <w:tcPr>
            <w:tcW w:w="3107" w:type="dxa"/>
            <w:vAlign w:val="center"/>
          </w:tcPr>
          <w:p w:rsidR="00576439" w:rsidRDefault="003235EC">
            <w:pPr>
              <w:spacing w:line="240" w:lineRule="auto"/>
              <w:jc w:val="center"/>
              <w:rPr>
                <w:bCs/>
                <w:sz w:val="18"/>
              </w:rPr>
            </w:pPr>
            <w:r>
              <w:rPr>
                <w:bCs/>
                <w:sz w:val="18"/>
              </w:rPr>
              <w:t># / TYPES OF OBSERV</w:t>
            </w:r>
          </w:p>
        </w:tc>
        <w:tc>
          <w:tcPr>
            <w:tcW w:w="4403" w:type="dxa"/>
            <w:vAlign w:val="center"/>
          </w:tcPr>
          <w:p w:rsidR="00576439" w:rsidRDefault="003235EC">
            <w:pPr>
              <w:spacing w:line="240" w:lineRule="auto"/>
              <w:rPr>
                <w:bCs/>
                <w:sz w:val="18"/>
              </w:rPr>
            </w:pPr>
            <w:r>
              <w:rPr>
                <w:bCs/>
                <w:sz w:val="18"/>
              </w:rPr>
              <w:t>-</w:t>
            </w:r>
            <w:r>
              <w:rPr>
                <w:bCs/>
                <w:sz w:val="18"/>
              </w:rPr>
              <w:t>文件中观测类型总数</w:t>
            </w:r>
          </w:p>
          <w:p w:rsidR="00576439" w:rsidRDefault="003235EC">
            <w:pPr>
              <w:spacing w:line="240" w:lineRule="auto"/>
              <w:rPr>
                <w:bCs/>
                <w:sz w:val="18"/>
              </w:rPr>
            </w:pPr>
            <w:r>
              <w:rPr>
                <w:bCs/>
                <w:sz w:val="18"/>
              </w:rPr>
              <w:t>-</w:t>
            </w:r>
            <w:r>
              <w:rPr>
                <w:bCs/>
                <w:sz w:val="18"/>
              </w:rPr>
              <w:t>观测类型</w:t>
            </w:r>
          </w:p>
          <w:p w:rsidR="00576439" w:rsidRDefault="003235EC">
            <w:pPr>
              <w:spacing w:line="240" w:lineRule="auto"/>
              <w:rPr>
                <w:bCs/>
                <w:sz w:val="18"/>
              </w:rPr>
            </w:pPr>
            <w:r>
              <w:rPr>
                <w:bCs/>
                <w:sz w:val="18"/>
              </w:rPr>
              <w:t>时差文件的观测类型有：</w:t>
            </w:r>
            <w:r>
              <w:rPr>
                <w:bCs/>
                <w:sz w:val="18"/>
              </w:rPr>
              <w:t xml:space="preserve">   </w:t>
            </w:r>
          </w:p>
          <w:p w:rsidR="00576439" w:rsidRDefault="003235EC">
            <w:pPr>
              <w:spacing w:line="240" w:lineRule="auto"/>
              <w:rPr>
                <w:bCs/>
                <w:sz w:val="18"/>
              </w:rPr>
            </w:pPr>
            <w:r>
              <w:rPr>
                <w:bCs/>
                <w:sz w:val="18"/>
              </w:rPr>
              <w:t xml:space="preserve">   TR</w:t>
            </w:r>
            <w:r>
              <w:rPr>
                <w:bCs/>
                <w:sz w:val="18"/>
              </w:rPr>
              <w:t>：时差值</w:t>
            </w:r>
            <w:r>
              <w:rPr>
                <w:bCs/>
                <w:sz w:val="18"/>
              </w:rPr>
              <w:t xml:space="preserve">  </w:t>
            </w:r>
            <w:r>
              <w:rPr>
                <w:bCs/>
                <w:sz w:val="18"/>
              </w:rPr>
              <w:t>（单位：</w:t>
            </w:r>
            <w:r>
              <w:rPr>
                <w:bCs/>
                <w:sz w:val="18"/>
              </w:rPr>
              <w:t>ns</w:t>
            </w:r>
            <w:r>
              <w:rPr>
                <w:bCs/>
                <w:sz w:val="18"/>
              </w:rPr>
              <w:t>）</w:t>
            </w:r>
          </w:p>
        </w:tc>
        <w:tc>
          <w:tcPr>
            <w:tcW w:w="1815" w:type="dxa"/>
          </w:tcPr>
          <w:p w:rsidR="00576439" w:rsidRDefault="003235EC">
            <w:pPr>
              <w:spacing w:line="240" w:lineRule="auto"/>
              <w:jc w:val="center"/>
              <w:rPr>
                <w:bCs/>
                <w:sz w:val="18"/>
              </w:rPr>
            </w:pPr>
            <w:r>
              <w:rPr>
                <w:bCs/>
                <w:sz w:val="18"/>
              </w:rPr>
              <w:t>I6</w:t>
            </w:r>
            <w:r>
              <w:rPr>
                <w:bCs/>
                <w:sz w:val="18"/>
              </w:rPr>
              <w:t>，</w:t>
            </w:r>
          </w:p>
          <w:p w:rsidR="00576439" w:rsidRDefault="003235EC">
            <w:pPr>
              <w:spacing w:line="240" w:lineRule="auto"/>
              <w:jc w:val="center"/>
              <w:rPr>
                <w:bCs/>
                <w:sz w:val="18"/>
              </w:rPr>
            </w:pPr>
            <w:r>
              <w:rPr>
                <w:bCs/>
                <w:sz w:val="18"/>
              </w:rPr>
              <w:t>4X</w:t>
            </w:r>
            <w:r>
              <w:rPr>
                <w:bCs/>
                <w:sz w:val="18"/>
              </w:rPr>
              <w:t>，</w:t>
            </w:r>
            <w:r>
              <w:rPr>
                <w:bCs/>
                <w:sz w:val="18"/>
              </w:rPr>
              <w:t>A2</w:t>
            </w:r>
          </w:p>
        </w:tc>
      </w:tr>
      <w:tr w:rsidR="00576439">
        <w:trPr>
          <w:trHeight w:val="70"/>
        </w:trPr>
        <w:tc>
          <w:tcPr>
            <w:tcW w:w="3107" w:type="dxa"/>
            <w:vAlign w:val="center"/>
          </w:tcPr>
          <w:p w:rsidR="00576439" w:rsidRDefault="003235EC">
            <w:pPr>
              <w:spacing w:line="240" w:lineRule="auto"/>
              <w:jc w:val="center"/>
              <w:rPr>
                <w:bCs/>
                <w:sz w:val="18"/>
              </w:rPr>
            </w:pPr>
            <w:r>
              <w:rPr>
                <w:bCs/>
                <w:sz w:val="18"/>
              </w:rPr>
              <w:t>TIME OF FIRST OBS</w:t>
            </w:r>
          </w:p>
        </w:tc>
        <w:tc>
          <w:tcPr>
            <w:tcW w:w="4403" w:type="dxa"/>
            <w:vAlign w:val="center"/>
          </w:tcPr>
          <w:p w:rsidR="00576439" w:rsidRDefault="003235EC">
            <w:pPr>
              <w:spacing w:line="240" w:lineRule="auto"/>
              <w:rPr>
                <w:bCs/>
                <w:sz w:val="18"/>
              </w:rPr>
            </w:pPr>
            <w:r>
              <w:rPr>
                <w:bCs/>
                <w:sz w:val="18"/>
              </w:rPr>
              <w:t>第一个数据的记录时间</w:t>
            </w:r>
          </w:p>
          <w:p w:rsidR="00576439" w:rsidRDefault="003235EC">
            <w:pPr>
              <w:spacing w:line="240" w:lineRule="auto"/>
              <w:rPr>
                <w:bCs/>
                <w:sz w:val="18"/>
              </w:rPr>
            </w:pPr>
            <w:r>
              <w:rPr>
                <w:bCs/>
                <w:sz w:val="18"/>
              </w:rPr>
              <w:t>-4</w:t>
            </w:r>
            <w:r>
              <w:rPr>
                <w:bCs/>
                <w:sz w:val="18"/>
              </w:rPr>
              <w:t>数字年，月，日，时，分，秒</w:t>
            </w:r>
          </w:p>
          <w:p w:rsidR="00576439" w:rsidRDefault="003235EC">
            <w:pPr>
              <w:spacing w:line="240" w:lineRule="auto"/>
              <w:rPr>
                <w:bCs/>
                <w:sz w:val="18"/>
              </w:rPr>
            </w:pPr>
            <w:r>
              <w:rPr>
                <w:bCs/>
                <w:sz w:val="18"/>
              </w:rPr>
              <w:t xml:space="preserve">- </w:t>
            </w:r>
            <w:r>
              <w:rPr>
                <w:bCs/>
                <w:sz w:val="18"/>
              </w:rPr>
              <w:t>时间系统</w:t>
            </w:r>
          </w:p>
        </w:tc>
        <w:tc>
          <w:tcPr>
            <w:tcW w:w="1815" w:type="dxa"/>
          </w:tcPr>
          <w:p w:rsidR="00576439" w:rsidRDefault="00576439">
            <w:pPr>
              <w:spacing w:line="240" w:lineRule="auto"/>
              <w:jc w:val="center"/>
              <w:rPr>
                <w:bCs/>
                <w:sz w:val="18"/>
              </w:rPr>
            </w:pPr>
          </w:p>
          <w:p w:rsidR="00576439" w:rsidRDefault="003235EC">
            <w:pPr>
              <w:spacing w:line="240" w:lineRule="auto"/>
              <w:jc w:val="center"/>
              <w:rPr>
                <w:bCs/>
                <w:sz w:val="18"/>
              </w:rPr>
            </w:pPr>
            <w:r>
              <w:rPr>
                <w:bCs/>
                <w:sz w:val="18"/>
              </w:rPr>
              <w:t>5I6</w:t>
            </w:r>
            <w:r>
              <w:rPr>
                <w:bCs/>
                <w:sz w:val="18"/>
              </w:rPr>
              <w:t>，</w:t>
            </w:r>
            <w:r>
              <w:rPr>
                <w:bCs/>
                <w:sz w:val="18"/>
              </w:rPr>
              <w:t>F13.7</w:t>
            </w:r>
            <w:r>
              <w:rPr>
                <w:bCs/>
                <w:sz w:val="18"/>
              </w:rPr>
              <w:t>，</w:t>
            </w:r>
          </w:p>
          <w:p w:rsidR="00576439" w:rsidRDefault="003235EC">
            <w:pPr>
              <w:spacing w:line="240" w:lineRule="auto"/>
              <w:jc w:val="center"/>
              <w:rPr>
                <w:bCs/>
                <w:sz w:val="18"/>
              </w:rPr>
            </w:pPr>
            <w:r>
              <w:rPr>
                <w:bCs/>
                <w:sz w:val="18"/>
              </w:rPr>
              <w:t>5X</w:t>
            </w:r>
            <w:r>
              <w:rPr>
                <w:bCs/>
                <w:sz w:val="18"/>
              </w:rPr>
              <w:t>，</w:t>
            </w:r>
            <w:r>
              <w:rPr>
                <w:bCs/>
                <w:sz w:val="18"/>
              </w:rPr>
              <w:t>A3</w:t>
            </w:r>
          </w:p>
        </w:tc>
      </w:tr>
      <w:tr w:rsidR="00576439">
        <w:tc>
          <w:tcPr>
            <w:tcW w:w="3107" w:type="dxa"/>
            <w:vAlign w:val="center"/>
          </w:tcPr>
          <w:p w:rsidR="00576439" w:rsidRDefault="003235EC">
            <w:pPr>
              <w:spacing w:line="240" w:lineRule="auto"/>
              <w:jc w:val="center"/>
              <w:rPr>
                <w:bCs/>
                <w:sz w:val="18"/>
              </w:rPr>
            </w:pPr>
            <w:r>
              <w:rPr>
                <w:bCs/>
                <w:sz w:val="18"/>
              </w:rPr>
              <w:t>END OF HEADER</w:t>
            </w:r>
          </w:p>
        </w:tc>
        <w:tc>
          <w:tcPr>
            <w:tcW w:w="4403" w:type="dxa"/>
            <w:vAlign w:val="center"/>
          </w:tcPr>
          <w:p w:rsidR="00576439" w:rsidRDefault="003235EC">
            <w:pPr>
              <w:spacing w:line="240" w:lineRule="auto"/>
              <w:rPr>
                <w:bCs/>
                <w:sz w:val="18"/>
              </w:rPr>
            </w:pPr>
            <w:r>
              <w:rPr>
                <w:bCs/>
                <w:sz w:val="18"/>
              </w:rPr>
              <w:t>文件头部分的最后一个记录</w:t>
            </w:r>
          </w:p>
        </w:tc>
        <w:tc>
          <w:tcPr>
            <w:tcW w:w="1815" w:type="dxa"/>
          </w:tcPr>
          <w:p w:rsidR="00576439" w:rsidRDefault="003235EC">
            <w:pPr>
              <w:spacing w:line="240" w:lineRule="auto"/>
              <w:jc w:val="center"/>
              <w:rPr>
                <w:bCs/>
                <w:sz w:val="18"/>
              </w:rPr>
            </w:pPr>
            <w:r>
              <w:rPr>
                <w:bCs/>
                <w:sz w:val="18"/>
              </w:rPr>
              <w:t>60X</w:t>
            </w:r>
          </w:p>
        </w:tc>
      </w:tr>
    </w:tbl>
    <w:p w:rsidR="00576439" w:rsidRDefault="00576439">
      <w:pPr>
        <w:pStyle w:val="afa"/>
        <w:rPr>
          <w:rFonts w:ascii="Times New Roman"/>
        </w:rPr>
      </w:pPr>
    </w:p>
    <w:p w:rsidR="00576439" w:rsidRDefault="003235EC">
      <w:pPr>
        <w:pStyle w:val="aff9"/>
        <w:numPr>
          <w:ilvl w:val="0"/>
          <w:numId w:val="1"/>
        </w:numPr>
        <w:spacing w:before="120" w:after="120" w:line="400" w:lineRule="exact"/>
        <w:ind w:rightChars="0" w:right="0"/>
        <w:rPr>
          <w:rFonts w:ascii="Times New Roman"/>
        </w:rPr>
      </w:pPr>
      <w:bookmarkStart w:id="284" w:name="_Toc515350608"/>
      <w:bookmarkStart w:id="285" w:name="mbookmark5"/>
      <w:bookmarkEnd w:id="68"/>
      <w:r>
        <w:rPr>
          <w:rFonts w:ascii="Times New Roman"/>
        </w:rPr>
        <w:t xml:space="preserve">10.2  </w:t>
      </w:r>
      <w:r>
        <w:rPr>
          <w:rFonts w:ascii="Times New Roman"/>
        </w:rPr>
        <w:t>时差测量数据文件的数据部分</w:t>
      </w:r>
      <w:bookmarkEnd w:id="284"/>
    </w:p>
    <w:p w:rsidR="00576439" w:rsidRDefault="003235EC">
      <w:pPr>
        <w:pStyle w:val="afa"/>
        <w:numPr>
          <w:ilvl w:val="0"/>
          <w:numId w:val="1"/>
        </w:numPr>
        <w:spacing w:line="400" w:lineRule="exact"/>
        <w:ind w:rightChars="0" w:right="0" w:firstLineChars="0"/>
        <w:rPr>
          <w:rFonts w:ascii="Times New Roman"/>
        </w:rPr>
      </w:pPr>
      <w:r>
        <w:rPr>
          <w:rFonts w:ascii="Times New Roman"/>
        </w:rPr>
        <w:t>时差测量数据文件的数据部分格式应符合</w:t>
      </w:r>
      <w:r>
        <w:rPr>
          <w:rFonts w:ascii="Times New Roman"/>
        </w:rPr>
        <w:fldChar w:fldCharType="begin"/>
      </w:r>
      <w:r>
        <w:rPr>
          <w:rFonts w:ascii="Times New Roman"/>
        </w:rPr>
        <w:instrText xml:space="preserve"> REF _Ref490569824 \h  \* MERGEFORMAT </w:instrText>
      </w:r>
      <w:r>
        <w:rPr>
          <w:rFonts w:ascii="Times New Roman"/>
        </w:rPr>
      </w:r>
      <w:r>
        <w:rPr>
          <w:rFonts w:ascii="Times New Roman"/>
        </w:rPr>
        <w:fldChar w:fldCharType="separate"/>
      </w:r>
      <w:r>
        <w:rPr>
          <w:rFonts w:ascii="Times New Roman"/>
        </w:rPr>
        <w:t>表</w:t>
      </w:r>
      <w:r>
        <w:rPr>
          <w:rFonts w:ascii="Times New Roman"/>
        </w:rPr>
        <w:t xml:space="preserve"> 16</w:t>
      </w:r>
      <w:r>
        <w:rPr>
          <w:rFonts w:ascii="Times New Roman"/>
        </w:rPr>
        <w:fldChar w:fldCharType="end"/>
      </w:r>
      <w:r>
        <w:rPr>
          <w:rFonts w:ascii="Times New Roman"/>
        </w:rPr>
        <w:t>的规定。</w:t>
      </w:r>
    </w:p>
    <w:p w:rsidR="00576439" w:rsidRDefault="003235EC">
      <w:pPr>
        <w:pStyle w:val="a8"/>
        <w:numPr>
          <w:ilvl w:val="0"/>
          <w:numId w:val="1"/>
        </w:numPr>
        <w:ind w:firstLineChars="0"/>
        <w:jc w:val="center"/>
        <w:rPr>
          <w:rFonts w:eastAsia="黑体"/>
          <w:b w:val="0"/>
          <w:bCs w:val="0"/>
          <w:sz w:val="21"/>
          <w:lang w:val="en-US" w:eastAsia="zh-CN"/>
        </w:rPr>
      </w:pPr>
      <w:bookmarkStart w:id="286" w:name="_Ref490569824"/>
      <w:r>
        <w:rPr>
          <w:rFonts w:eastAsia="黑体"/>
          <w:b w:val="0"/>
          <w:bCs w:val="0"/>
          <w:sz w:val="21"/>
          <w:lang w:val="en-US" w:eastAsia="zh-CN"/>
        </w:rPr>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sidR="00141073">
        <w:rPr>
          <w:rFonts w:eastAsia="黑体"/>
          <w:b w:val="0"/>
          <w:bCs w:val="0"/>
          <w:noProof/>
          <w:sz w:val="21"/>
          <w:lang w:val="en-US" w:eastAsia="zh-CN"/>
        </w:rPr>
        <w:t>18</w:t>
      </w:r>
      <w:r>
        <w:rPr>
          <w:rFonts w:eastAsia="黑体"/>
          <w:b w:val="0"/>
          <w:bCs w:val="0"/>
          <w:sz w:val="21"/>
          <w:lang w:val="en-US" w:eastAsia="zh-CN"/>
        </w:rPr>
        <w:fldChar w:fldCharType="end"/>
      </w:r>
      <w:bookmarkEnd w:id="286"/>
      <w:r>
        <w:rPr>
          <w:rFonts w:eastAsia="黑体"/>
          <w:b w:val="0"/>
          <w:bCs w:val="0"/>
          <w:sz w:val="21"/>
          <w:lang w:val="en-US" w:eastAsia="zh-CN"/>
        </w:rPr>
        <w:t xml:space="preserve"> </w:t>
      </w:r>
      <w:r>
        <w:rPr>
          <w:rFonts w:eastAsia="黑体"/>
          <w:b w:val="0"/>
          <w:bCs w:val="0"/>
          <w:sz w:val="21"/>
          <w:lang w:val="en-US" w:eastAsia="zh-CN"/>
        </w:rPr>
        <w:t>时差测量数据文件</w:t>
      </w:r>
      <w:r>
        <w:rPr>
          <w:rFonts w:eastAsia="黑体"/>
          <w:b w:val="0"/>
          <w:bCs w:val="0"/>
          <w:sz w:val="21"/>
          <w:lang w:val="en-US" w:eastAsia="zh-CN"/>
        </w:rPr>
        <w:t>–</w:t>
      </w:r>
      <w:r>
        <w:rPr>
          <w:rFonts w:eastAsia="黑体"/>
          <w:b w:val="0"/>
          <w:bCs w:val="0"/>
          <w:sz w:val="21"/>
          <w:lang w:val="en-US" w:eastAsia="zh-CN"/>
        </w:rPr>
        <w:t>数据部分描述</w:t>
      </w:r>
    </w:p>
    <w:tbl>
      <w:tblPr>
        <w:tblW w:w="932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3107"/>
        <w:gridCol w:w="4403"/>
        <w:gridCol w:w="1815"/>
      </w:tblGrid>
      <w:tr w:rsidR="00576439">
        <w:tc>
          <w:tcPr>
            <w:tcW w:w="3107"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字段名称</w:t>
            </w:r>
          </w:p>
        </w:tc>
        <w:tc>
          <w:tcPr>
            <w:tcW w:w="4403"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描述</w:t>
            </w:r>
          </w:p>
        </w:tc>
        <w:tc>
          <w:tcPr>
            <w:tcW w:w="1815"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格式</w:t>
            </w:r>
          </w:p>
          <w:p w:rsidR="00576439" w:rsidRDefault="003235EC">
            <w:pPr>
              <w:spacing w:line="240" w:lineRule="auto"/>
              <w:jc w:val="center"/>
              <w:rPr>
                <w:b/>
                <w:bCs/>
                <w:sz w:val="18"/>
              </w:rPr>
            </w:pPr>
            <w:r>
              <w:rPr>
                <w:b/>
                <w:bCs/>
                <w:sz w:val="18"/>
              </w:rPr>
              <w:t>（</w:t>
            </w:r>
            <w:r>
              <w:rPr>
                <w:b/>
                <w:bCs/>
                <w:sz w:val="18"/>
              </w:rPr>
              <w:t>FORTRAN</w:t>
            </w:r>
            <w:r>
              <w:rPr>
                <w:b/>
                <w:bCs/>
                <w:sz w:val="18"/>
              </w:rPr>
              <w:t>）</w:t>
            </w:r>
          </w:p>
        </w:tc>
      </w:tr>
      <w:tr w:rsidR="00576439">
        <w:tc>
          <w:tcPr>
            <w:tcW w:w="3107" w:type="dxa"/>
            <w:tcBorders>
              <w:top w:val="double" w:sz="4" w:space="0" w:color="000000"/>
            </w:tcBorders>
            <w:vAlign w:val="center"/>
          </w:tcPr>
          <w:p w:rsidR="00B20D47" w:rsidRDefault="003235EC" w:rsidP="00B20D47">
            <w:pPr>
              <w:spacing w:line="240" w:lineRule="auto"/>
              <w:jc w:val="center"/>
              <w:rPr>
                <w:bCs/>
                <w:sz w:val="18"/>
              </w:rPr>
            </w:pPr>
            <w:r>
              <w:rPr>
                <w:bCs/>
                <w:sz w:val="18"/>
              </w:rPr>
              <w:t>EPO</w:t>
            </w:r>
            <w:r w:rsidRPr="00B20D47">
              <w:rPr>
                <w:bCs/>
                <w:sz w:val="18"/>
              </w:rPr>
              <w:t xml:space="preserve">CH / </w:t>
            </w:r>
            <w:r w:rsidRPr="00B20D47">
              <w:rPr>
                <w:rFonts w:hint="eastAsia"/>
                <w:bCs/>
                <w:sz w:val="18"/>
              </w:rPr>
              <w:t>d</w:t>
            </w:r>
            <w:r w:rsidRPr="00B20D47">
              <w:rPr>
                <w:bCs/>
                <w:sz w:val="18"/>
              </w:rPr>
              <w:t>Time</w:t>
            </w:r>
          </w:p>
          <w:p w:rsidR="00576439" w:rsidRDefault="00576439">
            <w:pPr>
              <w:spacing w:line="240" w:lineRule="auto"/>
              <w:jc w:val="center"/>
              <w:rPr>
                <w:bCs/>
                <w:sz w:val="18"/>
                <w:highlight w:val="yellow"/>
              </w:rPr>
            </w:pPr>
          </w:p>
        </w:tc>
        <w:tc>
          <w:tcPr>
            <w:tcW w:w="4403" w:type="dxa"/>
            <w:tcBorders>
              <w:top w:val="double" w:sz="4" w:space="0" w:color="000000"/>
            </w:tcBorders>
          </w:tcPr>
          <w:p w:rsidR="00576439" w:rsidRDefault="003235EC">
            <w:pPr>
              <w:spacing w:line="240" w:lineRule="auto"/>
              <w:rPr>
                <w:bCs/>
                <w:sz w:val="18"/>
              </w:rPr>
            </w:pPr>
            <w:r>
              <w:rPr>
                <w:bCs/>
                <w:sz w:val="18"/>
              </w:rPr>
              <w:t>-</w:t>
            </w:r>
            <w:r>
              <w:rPr>
                <w:bCs/>
                <w:sz w:val="18"/>
              </w:rPr>
              <w:t>记录标识：</w:t>
            </w:r>
            <w:r>
              <w:rPr>
                <w:bCs/>
                <w:sz w:val="18"/>
              </w:rPr>
              <w:t>&gt;</w:t>
            </w:r>
          </w:p>
          <w:p w:rsidR="00576439" w:rsidRDefault="003235EC">
            <w:pPr>
              <w:spacing w:line="240" w:lineRule="auto"/>
              <w:rPr>
                <w:bCs/>
                <w:sz w:val="18"/>
              </w:rPr>
            </w:pPr>
            <w:r>
              <w:rPr>
                <w:bCs/>
                <w:sz w:val="18"/>
              </w:rPr>
              <w:t>-</w:t>
            </w:r>
            <w:r>
              <w:rPr>
                <w:bCs/>
                <w:sz w:val="18"/>
              </w:rPr>
              <w:t>历元时间（与文件头</w:t>
            </w:r>
            <w:r>
              <w:rPr>
                <w:bCs/>
                <w:sz w:val="18"/>
              </w:rPr>
              <w:t>“TIME OF FIRST OBS”</w:t>
            </w:r>
            <w:r>
              <w:rPr>
                <w:bCs/>
                <w:sz w:val="18"/>
              </w:rPr>
              <w:t>记录的时间系统相同）：</w:t>
            </w:r>
          </w:p>
          <w:p w:rsidR="00576439" w:rsidRDefault="003235EC">
            <w:pPr>
              <w:spacing w:line="240" w:lineRule="auto"/>
              <w:rPr>
                <w:bCs/>
                <w:sz w:val="18"/>
              </w:rPr>
            </w:pPr>
            <w:r>
              <w:rPr>
                <w:bCs/>
                <w:sz w:val="18"/>
              </w:rPr>
              <w:lastRenderedPageBreak/>
              <w:t xml:space="preserve">  -</w:t>
            </w:r>
            <w:r>
              <w:rPr>
                <w:bCs/>
                <w:sz w:val="18"/>
              </w:rPr>
              <w:t>年（</w:t>
            </w:r>
            <w:r>
              <w:rPr>
                <w:bCs/>
                <w:sz w:val="18"/>
              </w:rPr>
              <w:t>4</w:t>
            </w:r>
            <w:r>
              <w:rPr>
                <w:bCs/>
                <w:sz w:val="18"/>
              </w:rPr>
              <w:t>位数字）</w:t>
            </w:r>
          </w:p>
          <w:p w:rsidR="00576439" w:rsidRDefault="003235EC">
            <w:pPr>
              <w:spacing w:line="240" w:lineRule="auto"/>
              <w:rPr>
                <w:bCs/>
                <w:sz w:val="18"/>
              </w:rPr>
            </w:pPr>
            <w:r>
              <w:rPr>
                <w:bCs/>
                <w:sz w:val="18"/>
              </w:rPr>
              <w:t xml:space="preserve">  -</w:t>
            </w:r>
            <w:r>
              <w:rPr>
                <w:bCs/>
                <w:sz w:val="18"/>
              </w:rPr>
              <w:t>月，日，时，分（</w:t>
            </w:r>
            <w:r>
              <w:rPr>
                <w:bCs/>
                <w:sz w:val="18"/>
              </w:rPr>
              <w:t>2</w:t>
            </w:r>
            <w:r>
              <w:rPr>
                <w:bCs/>
                <w:sz w:val="18"/>
              </w:rPr>
              <w:t>位数字）</w:t>
            </w:r>
          </w:p>
          <w:p w:rsidR="00576439" w:rsidRDefault="003235EC">
            <w:pPr>
              <w:spacing w:line="240" w:lineRule="auto"/>
              <w:rPr>
                <w:bCs/>
                <w:sz w:val="18"/>
              </w:rPr>
            </w:pPr>
            <w:r>
              <w:rPr>
                <w:bCs/>
                <w:sz w:val="18"/>
              </w:rPr>
              <w:t xml:space="preserve">  -</w:t>
            </w:r>
            <w:r>
              <w:rPr>
                <w:bCs/>
                <w:sz w:val="18"/>
              </w:rPr>
              <w:t>秒</w:t>
            </w:r>
          </w:p>
          <w:p w:rsidR="00576439" w:rsidRDefault="003235EC">
            <w:pPr>
              <w:spacing w:line="240" w:lineRule="auto"/>
              <w:rPr>
                <w:bCs/>
                <w:sz w:val="18"/>
              </w:rPr>
            </w:pPr>
            <w:r>
              <w:rPr>
                <w:bCs/>
                <w:sz w:val="18"/>
              </w:rPr>
              <w:t>-</w:t>
            </w:r>
            <w:r>
              <w:rPr>
                <w:bCs/>
                <w:sz w:val="18"/>
              </w:rPr>
              <w:t>与头文件部分顺序相同的观测值</w:t>
            </w:r>
          </w:p>
        </w:tc>
        <w:tc>
          <w:tcPr>
            <w:tcW w:w="1815" w:type="dxa"/>
            <w:tcBorders>
              <w:top w:val="double" w:sz="4" w:space="0" w:color="000000"/>
            </w:tcBorders>
          </w:tcPr>
          <w:p w:rsidR="00576439" w:rsidRDefault="003235EC">
            <w:pPr>
              <w:spacing w:line="240" w:lineRule="auto"/>
              <w:jc w:val="center"/>
              <w:rPr>
                <w:bCs/>
                <w:sz w:val="18"/>
              </w:rPr>
            </w:pPr>
            <w:r>
              <w:rPr>
                <w:bCs/>
                <w:sz w:val="18"/>
              </w:rPr>
              <w:lastRenderedPageBreak/>
              <w:t>A1</w:t>
            </w:r>
            <w:r>
              <w:rPr>
                <w:bCs/>
                <w:sz w:val="18"/>
              </w:rPr>
              <w:t>，</w:t>
            </w:r>
          </w:p>
          <w:p w:rsidR="00576439" w:rsidRDefault="00576439">
            <w:pPr>
              <w:spacing w:line="240" w:lineRule="auto"/>
              <w:jc w:val="center"/>
              <w:rPr>
                <w:bCs/>
                <w:sz w:val="18"/>
              </w:rPr>
            </w:pPr>
          </w:p>
          <w:p w:rsidR="00576439" w:rsidRDefault="00576439">
            <w:pPr>
              <w:spacing w:line="240" w:lineRule="auto"/>
              <w:jc w:val="center"/>
              <w:rPr>
                <w:bCs/>
                <w:sz w:val="18"/>
              </w:rPr>
            </w:pPr>
          </w:p>
          <w:p w:rsidR="00576439" w:rsidRDefault="003235EC">
            <w:pPr>
              <w:spacing w:line="240" w:lineRule="auto"/>
              <w:jc w:val="center"/>
              <w:rPr>
                <w:bCs/>
                <w:sz w:val="18"/>
              </w:rPr>
            </w:pPr>
            <w:r>
              <w:rPr>
                <w:bCs/>
                <w:sz w:val="18"/>
              </w:rPr>
              <w:t>1X,I4</w:t>
            </w:r>
            <w:r>
              <w:rPr>
                <w:bCs/>
                <w:sz w:val="18"/>
              </w:rPr>
              <w:t>，</w:t>
            </w:r>
          </w:p>
          <w:p w:rsidR="00576439" w:rsidRDefault="003235EC">
            <w:pPr>
              <w:spacing w:line="240" w:lineRule="auto"/>
              <w:jc w:val="center"/>
              <w:rPr>
                <w:bCs/>
                <w:sz w:val="18"/>
              </w:rPr>
            </w:pPr>
            <w:r>
              <w:rPr>
                <w:bCs/>
                <w:sz w:val="18"/>
              </w:rPr>
              <w:lastRenderedPageBreak/>
              <w:t>4(1X,I2.2)</w:t>
            </w:r>
            <w:r>
              <w:rPr>
                <w:bCs/>
                <w:sz w:val="18"/>
              </w:rPr>
              <w:t>，</w:t>
            </w:r>
          </w:p>
          <w:p w:rsidR="00576439" w:rsidRDefault="003235EC">
            <w:pPr>
              <w:tabs>
                <w:tab w:val="left" w:pos="510"/>
                <w:tab w:val="center" w:pos="795"/>
              </w:tabs>
              <w:spacing w:line="240" w:lineRule="auto"/>
              <w:rPr>
                <w:bCs/>
                <w:sz w:val="18"/>
              </w:rPr>
            </w:pPr>
            <w:r>
              <w:rPr>
                <w:bCs/>
                <w:sz w:val="18"/>
              </w:rPr>
              <w:t xml:space="preserve">     F11.7</w:t>
            </w:r>
            <w:r>
              <w:rPr>
                <w:bCs/>
                <w:sz w:val="18"/>
              </w:rPr>
              <w:t>，</w:t>
            </w:r>
          </w:p>
          <w:p w:rsidR="00576439" w:rsidRDefault="003235EC">
            <w:pPr>
              <w:tabs>
                <w:tab w:val="left" w:pos="510"/>
                <w:tab w:val="center" w:pos="795"/>
              </w:tabs>
              <w:spacing w:line="240" w:lineRule="auto"/>
              <w:rPr>
                <w:bCs/>
                <w:sz w:val="18"/>
              </w:rPr>
            </w:pPr>
            <w:r>
              <w:rPr>
                <w:bCs/>
                <w:sz w:val="18"/>
              </w:rPr>
              <w:tab/>
            </w:r>
            <w:r>
              <w:rPr>
                <w:bCs/>
                <w:sz w:val="18"/>
              </w:rPr>
              <w:tab/>
              <w:t>mF14.3</w:t>
            </w:r>
          </w:p>
        </w:tc>
      </w:tr>
    </w:tbl>
    <w:p w:rsidR="00576439" w:rsidRDefault="00576439">
      <w:pPr>
        <w:pStyle w:val="afa"/>
        <w:ind w:rightChars="0" w:right="0" w:firstLineChars="0" w:firstLine="0"/>
        <w:rPr>
          <w:rFonts w:ascii="Times New Roman"/>
        </w:rPr>
      </w:pPr>
    </w:p>
    <w:p w:rsidR="00576439" w:rsidRDefault="003235EC">
      <w:pPr>
        <w:pStyle w:val="a1"/>
        <w:numPr>
          <w:ilvl w:val="0"/>
          <w:numId w:val="4"/>
        </w:numPr>
        <w:spacing w:before="120" w:after="120" w:line="400" w:lineRule="exact"/>
        <w:ind w:rightChars="0" w:right="0"/>
        <w:rPr>
          <w:rFonts w:ascii="Times New Roman"/>
        </w:rPr>
      </w:pPr>
      <w:bookmarkStart w:id="287" w:name="_Toc515350609"/>
      <w:r>
        <w:rPr>
          <w:rFonts w:ascii="Times New Roman"/>
        </w:rPr>
        <w:t>多径检测数据文件</w:t>
      </w:r>
      <w:bookmarkEnd w:id="287"/>
    </w:p>
    <w:p w:rsidR="00576439" w:rsidRDefault="003235EC">
      <w:pPr>
        <w:pStyle w:val="aff9"/>
        <w:numPr>
          <w:ilvl w:val="0"/>
          <w:numId w:val="1"/>
        </w:numPr>
        <w:spacing w:before="120" w:after="120" w:line="400" w:lineRule="exact"/>
        <w:ind w:rightChars="0" w:right="0"/>
        <w:rPr>
          <w:rFonts w:ascii="Times New Roman"/>
        </w:rPr>
      </w:pPr>
      <w:bookmarkStart w:id="288" w:name="_Toc515350610"/>
      <w:r>
        <w:rPr>
          <w:rFonts w:ascii="Times New Roman"/>
        </w:rPr>
        <w:t>1</w:t>
      </w:r>
      <w:r w:rsidR="00141073">
        <w:rPr>
          <w:rFonts w:ascii="Times New Roman"/>
        </w:rPr>
        <w:t>1</w:t>
      </w:r>
      <w:r>
        <w:rPr>
          <w:rFonts w:ascii="Times New Roman"/>
        </w:rPr>
        <w:t xml:space="preserve">.1  </w:t>
      </w:r>
      <w:r>
        <w:rPr>
          <w:rFonts w:ascii="Times New Roman"/>
        </w:rPr>
        <w:t>多径检测数据文件的头部分</w:t>
      </w:r>
      <w:bookmarkEnd w:id="288"/>
    </w:p>
    <w:p w:rsidR="00576439" w:rsidRDefault="003235EC">
      <w:pPr>
        <w:pStyle w:val="afa"/>
        <w:numPr>
          <w:ilvl w:val="0"/>
          <w:numId w:val="1"/>
        </w:numPr>
        <w:spacing w:line="400" w:lineRule="exact"/>
        <w:ind w:rightChars="0" w:right="0" w:firstLineChars="0"/>
        <w:rPr>
          <w:rFonts w:ascii="Times New Roman"/>
        </w:rPr>
      </w:pPr>
      <w:r>
        <w:rPr>
          <w:rFonts w:ascii="Times New Roman"/>
        </w:rPr>
        <w:t>多径检测数据文件的头部分说明见</w:t>
      </w:r>
      <w:r>
        <w:rPr>
          <w:rFonts w:ascii="Times New Roman"/>
        </w:rPr>
        <w:fldChar w:fldCharType="begin"/>
      </w:r>
      <w:r>
        <w:rPr>
          <w:rFonts w:ascii="Times New Roman"/>
        </w:rPr>
        <w:instrText xml:space="preserve"> REF _Ref490569946 \h  \* MERGEFORMAT </w:instrText>
      </w:r>
      <w:r>
        <w:rPr>
          <w:rFonts w:ascii="Times New Roman"/>
        </w:rPr>
      </w:r>
      <w:r>
        <w:rPr>
          <w:rFonts w:ascii="Times New Roman"/>
        </w:rPr>
        <w:fldChar w:fldCharType="separate"/>
      </w:r>
      <w:r w:rsidR="00141073" w:rsidRPr="00141073">
        <w:rPr>
          <w:rFonts w:ascii="Times New Roman"/>
        </w:rPr>
        <w:t>表</w:t>
      </w:r>
      <w:r w:rsidR="00141073" w:rsidRPr="00141073">
        <w:rPr>
          <w:rFonts w:ascii="Times New Roman"/>
        </w:rPr>
        <w:t xml:space="preserve"> 19</w:t>
      </w:r>
      <w:r>
        <w:rPr>
          <w:rFonts w:ascii="Times New Roman"/>
        </w:rPr>
        <w:fldChar w:fldCharType="end"/>
      </w:r>
      <w:r>
        <w:rPr>
          <w:rFonts w:ascii="Times New Roman"/>
        </w:rPr>
        <w:t>。</w:t>
      </w:r>
    </w:p>
    <w:p w:rsidR="00576439" w:rsidRDefault="003235EC">
      <w:pPr>
        <w:pStyle w:val="a8"/>
        <w:numPr>
          <w:ilvl w:val="0"/>
          <w:numId w:val="1"/>
        </w:numPr>
        <w:ind w:firstLineChars="0"/>
        <w:jc w:val="center"/>
        <w:rPr>
          <w:rFonts w:eastAsia="黑体"/>
          <w:b w:val="0"/>
          <w:bCs w:val="0"/>
          <w:sz w:val="21"/>
          <w:lang w:val="en-US" w:eastAsia="zh-CN"/>
        </w:rPr>
      </w:pPr>
      <w:bookmarkStart w:id="289" w:name="_Ref490569946"/>
      <w:r>
        <w:rPr>
          <w:rFonts w:eastAsia="黑体"/>
          <w:b w:val="0"/>
          <w:bCs w:val="0"/>
          <w:sz w:val="21"/>
          <w:lang w:val="en-US" w:eastAsia="zh-CN"/>
        </w:rPr>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sidR="00141073">
        <w:rPr>
          <w:rFonts w:eastAsia="黑体"/>
          <w:b w:val="0"/>
          <w:bCs w:val="0"/>
          <w:noProof/>
          <w:sz w:val="21"/>
          <w:lang w:val="en-US" w:eastAsia="zh-CN"/>
        </w:rPr>
        <w:t>19</w:t>
      </w:r>
      <w:r>
        <w:rPr>
          <w:rFonts w:eastAsia="黑体"/>
          <w:b w:val="0"/>
          <w:bCs w:val="0"/>
          <w:sz w:val="21"/>
          <w:lang w:val="en-US" w:eastAsia="zh-CN"/>
        </w:rPr>
        <w:fldChar w:fldCharType="end"/>
      </w:r>
      <w:bookmarkEnd w:id="289"/>
      <w:r>
        <w:rPr>
          <w:rFonts w:eastAsia="黑体"/>
          <w:b w:val="0"/>
          <w:bCs w:val="0"/>
          <w:sz w:val="21"/>
          <w:lang w:val="en-US" w:eastAsia="zh-CN"/>
        </w:rPr>
        <w:t xml:space="preserve"> </w:t>
      </w:r>
      <w:r>
        <w:rPr>
          <w:rFonts w:eastAsia="黑体"/>
          <w:b w:val="0"/>
          <w:bCs w:val="0"/>
          <w:sz w:val="21"/>
          <w:lang w:val="en-US" w:eastAsia="zh-CN"/>
        </w:rPr>
        <w:t>多径检测数据文件</w:t>
      </w:r>
      <w:r>
        <w:rPr>
          <w:rFonts w:eastAsia="黑体"/>
          <w:b w:val="0"/>
          <w:bCs w:val="0"/>
          <w:sz w:val="21"/>
          <w:lang w:val="en-US" w:eastAsia="zh-CN"/>
        </w:rPr>
        <w:t>–</w:t>
      </w:r>
      <w:r>
        <w:rPr>
          <w:rFonts w:eastAsia="黑体"/>
          <w:b w:val="0"/>
          <w:bCs w:val="0"/>
          <w:sz w:val="21"/>
          <w:lang w:val="en-US" w:eastAsia="zh-CN"/>
        </w:rPr>
        <w:t>文件头描述</w:t>
      </w:r>
    </w:p>
    <w:tbl>
      <w:tblPr>
        <w:tblW w:w="932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3107"/>
        <w:gridCol w:w="4403"/>
        <w:gridCol w:w="1815"/>
      </w:tblGrid>
      <w:tr w:rsidR="00576439">
        <w:tc>
          <w:tcPr>
            <w:tcW w:w="3107"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文件头标签</w:t>
            </w:r>
          </w:p>
          <w:p w:rsidR="00576439" w:rsidRDefault="003235EC">
            <w:pPr>
              <w:spacing w:line="240" w:lineRule="auto"/>
              <w:jc w:val="center"/>
              <w:rPr>
                <w:b/>
                <w:bCs/>
                <w:sz w:val="18"/>
              </w:rPr>
            </w:pPr>
            <w:r>
              <w:rPr>
                <w:b/>
                <w:bCs/>
                <w:sz w:val="18"/>
              </w:rPr>
              <w:t>（</w:t>
            </w:r>
            <w:r>
              <w:rPr>
                <w:b/>
                <w:bCs/>
                <w:sz w:val="18"/>
              </w:rPr>
              <w:t>61-80</w:t>
            </w:r>
            <w:r>
              <w:rPr>
                <w:b/>
                <w:bCs/>
                <w:sz w:val="18"/>
              </w:rPr>
              <w:t>列）</w:t>
            </w:r>
          </w:p>
        </w:tc>
        <w:tc>
          <w:tcPr>
            <w:tcW w:w="4403"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描述</w:t>
            </w:r>
          </w:p>
        </w:tc>
        <w:tc>
          <w:tcPr>
            <w:tcW w:w="1815"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格式</w:t>
            </w:r>
          </w:p>
          <w:p w:rsidR="00576439" w:rsidRDefault="003235EC">
            <w:pPr>
              <w:spacing w:line="240" w:lineRule="auto"/>
              <w:jc w:val="center"/>
              <w:rPr>
                <w:b/>
                <w:bCs/>
                <w:sz w:val="18"/>
              </w:rPr>
            </w:pPr>
            <w:r>
              <w:rPr>
                <w:b/>
                <w:bCs/>
                <w:sz w:val="18"/>
              </w:rPr>
              <w:t>（</w:t>
            </w:r>
            <w:r>
              <w:rPr>
                <w:b/>
                <w:bCs/>
                <w:sz w:val="18"/>
              </w:rPr>
              <w:t>FORTRAN</w:t>
            </w:r>
            <w:r>
              <w:rPr>
                <w:b/>
                <w:bCs/>
                <w:sz w:val="18"/>
              </w:rPr>
              <w:t>）</w:t>
            </w:r>
          </w:p>
        </w:tc>
      </w:tr>
      <w:tr w:rsidR="00576439">
        <w:tc>
          <w:tcPr>
            <w:tcW w:w="3107" w:type="dxa"/>
            <w:tcBorders>
              <w:top w:val="double" w:sz="4" w:space="0" w:color="000000"/>
            </w:tcBorders>
            <w:vAlign w:val="center"/>
          </w:tcPr>
          <w:p w:rsidR="00576439" w:rsidRDefault="003235EC">
            <w:pPr>
              <w:spacing w:line="240" w:lineRule="auto"/>
              <w:jc w:val="center"/>
              <w:rPr>
                <w:bCs/>
                <w:sz w:val="18"/>
              </w:rPr>
            </w:pPr>
            <w:r>
              <w:rPr>
                <w:bCs/>
                <w:sz w:val="18"/>
              </w:rPr>
              <w:t>RINEX VERSION / TYPE</w:t>
            </w:r>
          </w:p>
        </w:tc>
        <w:tc>
          <w:tcPr>
            <w:tcW w:w="4403" w:type="dxa"/>
            <w:tcBorders>
              <w:top w:val="double" w:sz="4" w:space="0" w:color="000000"/>
            </w:tcBorders>
            <w:vAlign w:val="center"/>
          </w:tcPr>
          <w:p w:rsidR="00576439" w:rsidRDefault="003235EC">
            <w:pPr>
              <w:spacing w:line="240" w:lineRule="auto"/>
              <w:rPr>
                <w:bCs/>
                <w:sz w:val="18"/>
              </w:rPr>
            </w:pPr>
            <w:r>
              <w:rPr>
                <w:bCs/>
                <w:sz w:val="18"/>
              </w:rPr>
              <w:t>-RINEX</w:t>
            </w:r>
            <w:r>
              <w:rPr>
                <w:bCs/>
                <w:sz w:val="18"/>
              </w:rPr>
              <w:t>版本：</w:t>
            </w:r>
            <w:r w:rsidR="002636CC">
              <w:rPr>
                <w:bCs/>
                <w:sz w:val="18"/>
              </w:rPr>
              <w:t>3.03</w:t>
            </w:r>
            <w:r w:rsidR="00AC746F">
              <w:rPr>
                <w:bCs/>
                <w:sz w:val="18"/>
              </w:rPr>
              <w:t>e</w:t>
            </w:r>
          </w:p>
          <w:p w:rsidR="00576439" w:rsidRDefault="003235EC">
            <w:pPr>
              <w:spacing w:line="240" w:lineRule="auto"/>
              <w:rPr>
                <w:bCs/>
                <w:sz w:val="18"/>
              </w:rPr>
            </w:pPr>
            <w:r>
              <w:rPr>
                <w:bCs/>
                <w:sz w:val="18"/>
              </w:rPr>
              <w:t>-</w:t>
            </w:r>
            <w:r>
              <w:rPr>
                <w:bCs/>
                <w:sz w:val="18"/>
              </w:rPr>
              <w:t>文件类型：（</w:t>
            </w:r>
            <w:r>
              <w:rPr>
                <w:bCs/>
                <w:sz w:val="18"/>
              </w:rPr>
              <w:t>A</w:t>
            </w:r>
            <w:r>
              <w:rPr>
                <w:bCs/>
                <w:sz w:val="18"/>
              </w:rPr>
              <w:t>）</w:t>
            </w:r>
          </w:p>
        </w:tc>
        <w:tc>
          <w:tcPr>
            <w:tcW w:w="1815" w:type="dxa"/>
            <w:tcBorders>
              <w:top w:val="double" w:sz="4" w:space="0" w:color="000000"/>
            </w:tcBorders>
          </w:tcPr>
          <w:p w:rsidR="00576439" w:rsidRDefault="003235EC">
            <w:pPr>
              <w:spacing w:line="240" w:lineRule="auto"/>
              <w:jc w:val="center"/>
              <w:rPr>
                <w:bCs/>
                <w:sz w:val="18"/>
              </w:rPr>
            </w:pPr>
            <w:r>
              <w:rPr>
                <w:bCs/>
                <w:sz w:val="18"/>
              </w:rPr>
              <w:t>F9.2</w:t>
            </w:r>
            <w:r>
              <w:rPr>
                <w:bCs/>
                <w:sz w:val="18"/>
              </w:rPr>
              <w:t>，</w:t>
            </w:r>
            <w:r>
              <w:rPr>
                <w:bCs/>
                <w:sz w:val="18"/>
              </w:rPr>
              <w:t>A1,10X</w:t>
            </w:r>
            <w:r>
              <w:rPr>
                <w:bCs/>
                <w:sz w:val="18"/>
              </w:rPr>
              <w:t>，</w:t>
            </w:r>
          </w:p>
          <w:p w:rsidR="00576439" w:rsidRDefault="003235EC">
            <w:pPr>
              <w:spacing w:line="240" w:lineRule="auto"/>
              <w:jc w:val="center"/>
              <w:rPr>
                <w:bCs/>
                <w:sz w:val="18"/>
              </w:rPr>
            </w:pPr>
            <w:r>
              <w:rPr>
                <w:bCs/>
                <w:sz w:val="18"/>
              </w:rPr>
              <w:t>A1</w:t>
            </w:r>
            <w:r>
              <w:rPr>
                <w:bCs/>
                <w:sz w:val="18"/>
              </w:rPr>
              <w:t>，</w:t>
            </w:r>
            <w:r>
              <w:rPr>
                <w:bCs/>
                <w:sz w:val="18"/>
              </w:rPr>
              <w:t>39X</w:t>
            </w:r>
            <w:r>
              <w:rPr>
                <w:bCs/>
                <w:sz w:val="18"/>
              </w:rPr>
              <w:t>，</w:t>
            </w:r>
          </w:p>
        </w:tc>
      </w:tr>
      <w:tr w:rsidR="00576439">
        <w:tc>
          <w:tcPr>
            <w:tcW w:w="3107" w:type="dxa"/>
            <w:vAlign w:val="center"/>
          </w:tcPr>
          <w:p w:rsidR="00576439" w:rsidRDefault="003235EC">
            <w:pPr>
              <w:spacing w:line="240" w:lineRule="auto"/>
              <w:jc w:val="center"/>
              <w:rPr>
                <w:bCs/>
                <w:sz w:val="18"/>
              </w:rPr>
            </w:pPr>
            <w:r>
              <w:rPr>
                <w:bCs/>
                <w:sz w:val="18"/>
              </w:rPr>
              <w:t>PGM / RUN BY / DATE</w:t>
            </w:r>
          </w:p>
        </w:tc>
        <w:tc>
          <w:tcPr>
            <w:tcW w:w="4403" w:type="dxa"/>
            <w:vAlign w:val="center"/>
          </w:tcPr>
          <w:p w:rsidR="00576439" w:rsidRDefault="003235EC">
            <w:pPr>
              <w:spacing w:line="240" w:lineRule="auto"/>
              <w:rPr>
                <w:bCs/>
                <w:sz w:val="18"/>
              </w:rPr>
            </w:pPr>
            <w:r>
              <w:rPr>
                <w:bCs/>
                <w:sz w:val="18"/>
              </w:rPr>
              <w:t>-</w:t>
            </w:r>
            <w:r>
              <w:rPr>
                <w:bCs/>
                <w:sz w:val="18"/>
              </w:rPr>
              <w:t>生成当前文件的程序名</w:t>
            </w:r>
          </w:p>
          <w:p w:rsidR="00576439" w:rsidRDefault="003235EC">
            <w:pPr>
              <w:spacing w:line="240" w:lineRule="auto"/>
              <w:rPr>
                <w:bCs/>
                <w:sz w:val="18"/>
              </w:rPr>
            </w:pPr>
            <w:r>
              <w:rPr>
                <w:bCs/>
                <w:sz w:val="18"/>
              </w:rPr>
              <w:t>-</w:t>
            </w:r>
            <w:r>
              <w:rPr>
                <w:bCs/>
                <w:sz w:val="18"/>
              </w:rPr>
              <w:t>生成当前文件的机构名</w:t>
            </w:r>
          </w:p>
          <w:p w:rsidR="00576439" w:rsidRDefault="003235EC">
            <w:pPr>
              <w:spacing w:line="240" w:lineRule="auto"/>
              <w:rPr>
                <w:bCs/>
                <w:sz w:val="18"/>
              </w:rPr>
            </w:pPr>
            <w:r>
              <w:rPr>
                <w:bCs/>
                <w:sz w:val="18"/>
              </w:rPr>
              <w:t>-</w:t>
            </w:r>
            <w:r>
              <w:rPr>
                <w:bCs/>
                <w:sz w:val="18"/>
              </w:rPr>
              <w:t>文件生成日期</w:t>
            </w:r>
          </w:p>
          <w:p w:rsidR="00576439" w:rsidRDefault="003235EC">
            <w:pPr>
              <w:spacing w:line="240" w:lineRule="auto"/>
              <w:rPr>
                <w:bCs/>
                <w:sz w:val="18"/>
              </w:rPr>
            </w:pPr>
            <w:r>
              <w:rPr>
                <w:bCs/>
                <w:sz w:val="18"/>
              </w:rPr>
              <w:t xml:space="preserve">   </w:t>
            </w:r>
            <w:r>
              <w:rPr>
                <w:bCs/>
                <w:sz w:val="18"/>
              </w:rPr>
              <w:t>格式：</w:t>
            </w:r>
            <w:r>
              <w:rPr>
                <w:bCs/>
                <w:sz w:val="18"/>
              </w:rPr>
              <w:t>yyyymmdd hhmmss zone</w:t>
            </w:r>
          </w:p>
          <w:p w:rsidR="00576439" w:rsidRDefault="003235EC">
            <w:pPr>
              <w:spacing w:line="240" w:lineRule="auto"/>
              <w:rPr>
                <w:bCs/>
                <w:sz w:val="18"/>
              </w:rPr>
            </w:pPr>
            <w:r>
              <w:rPr>
                <w:bCs/>
                <w:sz w:val="18"/>
              </w:rPr>
              <w:t xml:space="preserve">   zone</w:t>
            </w:r>
            <w:r>
              <w:rPr>
                <w:bCs/>
                <w:sz w:val="18"/>
              </w:rPr>
              <w:t>：</w:t>
            </w:r>
            <w:r>
              <w:rPr>
                <w:bCs/>
                <w:sz w:val="18"/>
              </w:rPr>
              <w:t>3-4</w:t>
            </w:r>
            <w:r>
              <w:rPr>
                <w:bCs/>
                <w:sz w:val="18"/>
              </w:rPr>
              <w:t>字符表示时区</w:t>
            </w:r>
          </w:p>
          <w:p w:rsidR="00576439" w:rsidRDefault="003235EC" w:rsidP="006479F1">
            <w:pPr>
              <w:spacing w:line="240" w:lineRule="auto"/>
              <w:rPr>
                <w:bCs/>
                <w:sz w:val="18"/>
              </w:rPr>
            </w:pPr>
            <w:r>
              <w:rPr>
                <w:bCs/>
                <w:sz w:val="18"/>
              </w:rPr>
              <w:t xml:space="preserve">       </w:t>
            </w:r>
            <w:r>
              <w:rPr>
                <w:bCs/>
                <w:sz w:val="18"/>
              </w:rPr>
              <w:t>建议使用</w:t>
            </w:r>
            <w:r>
              <w:rPr>
                <w:bCs/>
                <w:sz w:val="18"/>
              </w:rPr>
              <w:t>UTC</w:t>
            </w:r>
            <w:r>
              <w:rPr>
                <w:rFonts w:hint="eastAsia"/>
                <w:bCs/>
                <w:sz w:val="18"/>
              </w:rPr>
              <w:t>或</w:t>
            </w:r>
            <w:r>
              <w:rPr>
                <w:rFonts w:hint="eastAsia"/>
                <w:bCs/>
                <w:sz w:val="18"/>
              </w:rPr>
              <w:t>LCL</w:t>
            </w:r>
            <w:r w:rsidR="006479F1">
              <w:rPr>
                <w:rFonts w:hint="eastAsia"/>
                <w:bCs/>
                <w:sz w:val="18"/>
              </w:rPr>
              <w:t>（本地时间）</w:t>
            </w:r>
          </w:p>
        </w:tc>
        <w:tc>
          <w:tcPr>
            <w:tcW w:w="1815" w:type="dxa"/>
          </w:tcPr>
          <w:p w:rsidR="00576439" w:rsidRDefault="003235EC">
            <w:pPr>
              <w:spacing w:line="240" w:lineRule="auto"/>
              <w:jc w:val="center"/>
              <w:rPr>
                <w:bCs/>
                <w:sz w:val="18"/>
              </w:rPr>
            </w:pPr>
            <w:r>
              <w:rPr>
                <w:bCs/>
                <w:sz w:val="18"/>
              </w:rPr>
              <w:t>A20</w:t>
            </w:r>
            <w:r>
              <w:rPr>
                <w:bCs/>
                <w:sz w:val="18"/>
              </w:rPr>
              <w:t>，</w:t>
            </w:r>
          </w:p>
          <w:p w:rsidR="00576439" w:rsidRDefault="003235EC">
            <w:pPr>
              <w:spacing w:line="240" w:lineRule="auto"/>
              <w:jc w:val="center"/>
              <w:rPr>
                <w:bCs/>
                <w:sz w:val="18"/>
              </w:rPr>
            </w:pPr>
            <w:r>
              <w:rPr>
                <w:bCs/>
                <w:sz w:val="18"/>
              </w:rPr>
              <w:t>A20</w:t>
            </w:r>
            <w:r>
              <w:rPr>
                <w:bCs/>
                <w:sz w:val="18"/>
              </w:rPr>
              <w:t>，</w:t>
            </w:r>
          </w:p>
          <w:p w:rsidR="00576439" w:rsidRDefault="003235EC">
            <w:pPr>
              <w:spacing w:line="240" w:lineRule="auto"/>
              <w:ind w:firstLineChars="250" w:firstLine="450"/>
              <w:rPr>
                <w:bCs/>
                <w:sz w:val="18"/>
              </w:rPr>
            </w:pPr>
            <w:r>
              <w:rPr>
                <w:bCs/>
                <w:sz w:val="18"/>
              </w:rPr>
              <w:t>A20</w:t>
            </w:r>
          </w:p>
        </w:tc>
      </w:tr>
      <w:tr w:rsidR="00576439">
        <w:tc>
          <w:tcPr>
            <w:tcW w:w="3107" w:type="dxa"/>
            <w:vAlign w:val="center"/>
          </w:tcPr>
          <w:p w:rsidR="00576439" w:rsidRDefault="003235EC">
            <w:pPr>
              <w:spacing w:line="240" w:lineRule="auto"/>
              <w:jc w:val="center"/>
              <w:rPr>
                <w:bCs/>
                <w:sz w:val="18"/>
              </w:rPr>
            </w:pPr>
            <w:r>
              <w:rPr>
                <w:bCs/>
                <w:sz w:val="18"/>
              </w:rPr>
              <w:t>*COMMENT</w:t>
            </w:r>
          </w:p>
        </w:tc>
        <w:tc>
          <w:tcPr>
            <w:tcW w:w="4403" w:type="dxa"/>
            <w:vAlign w:val="center"/>
          </w:tcPr>
          <w:p w:rsidR="00576439" w:rsidRDefault="00576439">
            <w:pPr>
              <w:spacing w:line="240" w:lineRule="auto"/>
              <w:rPr>
                <w:bCs/>
                <w:sz w:val="18"/>
              </w:rPr>
            </w:pPr>
          </w:p>
        </w:tc>
        <w:tc>
          <w:tcPr>
            <w:tcW w:w="1815" w:type="dxa"/>
          </w:tcPr>
          <w:p w:rsidR="00576439" w:rsidRDefault="003235EC">
            <w:pPr>
              <w:spacing w:line="240" w:lineRule="auto"/>
              <w:jc w:val="center"/>
              <w:rPr>
                <w:bCs/>
                <w:sz w:val="18"/>
              </w:rPr>
            </w:pPr>
            <w:r>
              <w:rPr>
                <w:bCs/>
                <w:sz w:val="18"/>
              </w:rPr>
              <w:t>A60</w:t>
            </w:r>
          </w:p>
        </w:tc>
      </w:tr>
      <w:tr w:rsidR="00576439">
        <w:tc>
          <w:tcPr>
            <w:tcW w:w="3107" w:type="dxa"/>
            <w:vAlign w:val="center"/>
          </w:tcPr>
          <w:p w:rsidR="00576439" w:rsidRDefault="003235EC">
            <w:pPr>
              <w:spacing w:line="240" w:lineRule="auto"/>
              <w:jc w:val="center"/>
              <w:rPr>
                <w:bCs/>
                <w:sz w:val="18"/>
              </w:rPr>
            </w:pPr>
            <w:r>
              <w:rPr>
                <w:bCs/>
                <w:sz w:val="18"/>
              </w:rPr>
              <w:t>MARKER NAME</w:t>
            </w:r>
          </w:p>
        </w:tc>
        <w:tc>
          <w:tcPr>
            <w:tcW w:w="4403" w:type="dxa"/>
          </w:tcPr>
          <w:p w:rsidR="00576439" w:rsidRDefault="003235EC">
            <w:pPr>
              <w:spacing w:line="240" w:lineRule="auto"/>
              <w:rPr>
                <w:bCs/>
                <w:sz w:val="18"/>
              </w:rPr>
            </w:pPr>
            <w:r>
              <w:rPr>
                <w:bCs/>
                <w:sz w:val="18"/>
              </w:rPr>
              <w:t>-</w:t>
            </w:r>
            <w:r>
              <w:rPr>
                <w:bCs/>
                <w:sz w:val="18"/>
              </w:rPr>
              <w:t>测站名</w:t>
            </w:r>
          </w:p>
          <w:p w:rsidR="00576439" w:rsidRDefault="003235EC">
            <w:pPr>
              <w:spacing w:line="240" w:lineRule="auto"/>
              <w:rPr>
                <w:bCs/>
                <w:sz w:val="18"/>
              </w:rPr>
            </w:pPr>
            <w:r>
              <w:rPr>
                <w:bCs/>
                <w:sz w:val="18"/>
              </w:rPr>
              <w:t xml:space="preserve"> </w:t>
            </w:r>
            <w:r>
              <w:rPr>
                <w:bCs/>
                <w:sz w:val="18"/>
              </w:rPr>
              <w:t>（与观测文件的测站名完全一致）</w:t>
            </w:r>
          </w:p>
        </w:tc>
        <w:tc>
          <w:tcPr>
            <w:tcW w:w="1815" w:type="dxa"/>
          </w:tcPr>
          <w:p w:rsidR="00576439" w:rsidRDefault="003235EC">
            <w:pPr>
              <w:spacing w:line="240" w:lineRule="auto"/>
              <w:jc w:val="center"/>
              <w:rPr>
                <w:bCs/>
                <w:sz w:val="18"/>
              </w:rPr>
            </w:pPr>
            <w:r>
              <w:rPr>
                <w:bCs/>
                <w:sz w:val="18"/>
              </w:rPr>
              <w:t>A60</w:t>
            </w:r>
          </w:p>
        </w:tc>
      </w:tr>
      <w:tr w:rsidR="00576439">
        <w:tc>
          <w:tcPr>
            <w:tcW w:w="3107" w:type="dxa"/>
            <w:vAlign w:val="center"/>
          </w:tcPr>
          <w:p w:rsidR="00576439" w:rsidRDefault="003235EC">
            <w:pPr>
              <w:spacing w:line="240" w:lineRule="auto"/>
              <w:jc w:val="center"/>
              <w:rPr>
                <w:bCs/>
                <w:sz w:val="18"/>
              </w:rPr>
            </w:pPr>
            <w:r>
              <w:rPr>
                <w:bCs/>
                <w:sz w:val="18"/>
              </w:rPr>
              <w:t>*MARKER NUMBER</w:t>
            </w:r>
          </w:p>
        </w:tc>
        <w:tc>
          <w:tcPr>
            <w:tcW w:w="4403" w:type="dxa"/>
          </w:tcPr>
          <w:p w:rsidR="00576439" w:rsidRDefault="003235EC">
            <w:pPr>
              <w:spacing w:line="240" w:lineRule="auto"/>
              <w:rPr>
                <w:bCs/>
                <w:sz w:val="18"/>
              </w:rPr>
            </w:pPr>
            <w:r>
              <w:rPr>
                <w:bCs/>
                <w:sz w:val="18"/>
              </w:rPr>
              <w:t>-</w:t>
            </w:r>
            <w:r>
              <w:rPr>
                <w:bCs/>
                <w:sz w:val="18"/>
              </w:rPr>
              <w:t>测站编号</w:t>
            </w:r>
          </w:p>
          <w:p w:rsidR="00576439" w:rsidRDefault="003235EC">
            <w:pPr>
              <w:spacing w:line="240" w:lineRule="auto"/>
              <w:rPr>
                <w:bCs/>
                <w:sz w:val="18"/>
              </w:rPr>
            </w:pPr>
            <w:r>
              <w:rPr>
                <w:bCs/>
                <w:sz w:val="18"/>
              </w:rPr>
              <w:t xml:space="preserve">  </w:t>
            </w:r>
            <w:r>
              <w:rPr>
                <w:bCs/>
                <w:sz w:val="18"/>
              </w:rPr>
              <w:t>（与观测文件的测站编号完全一致）</w:t>
            </w:r>
          </w:p>
        </w:tc>
        <w:tc>
          <w:tcPr>
            <w:tcW w:w="1815" w:type="dxa"/>
          </w:tcPr>
          <w:p w:rsidR="00576439" w:rsidRDefault="003235EC">
            <w:pPr>
              <w:spacing w:line="240" w:lineRule="auto"/>
              <w:jc w:val="center"/>
              <w:rPr>
                <w:bCs/>
                <w:sz w:val="18"/>
              </w:rPr>
            </w:pPr>
            <w:r>
              <w:rPr>
                <w:bCs/>
                <w:sz w:val="18"/>
              </w:rPr>
              <w:t>A20</w:t>
            </w:r>
          </w:p>
        </w:tc>
      </w:tr>
      <w:tr w:rsidR="00576439">
        <w:trPr>
          <w:trHeight w:val="70"/>
        </w:trPr>
        <w:tc>
          <w:tcPr>
            <w:tcW w:w="3107" w:type="dxa"/>
            <w:vAlign w:val="center"/>
          </w:tcPr>
          <w:p w:rsidR="00576439" w:rsidRDefault="003235EC">
            <w:pPr>
              <w:spacing w:line="240" w:lineRule="auto"/>
              <w:jc w:val="center"/>
              <w:rPr>
                <w:bCs/>
                <w:sz w:val="18"/>
              </w:rPr>
            </w:pPr>
            <w:r>
              <w:rPr>
                <w:bCs/>
                <w:sz w:val="18"/>
              </w:rPr>
              <w:t>SYS / # /OBS TYPES</w:t>
            </w:r>
          </w:p>
        </w:tc>
        <w:tc>
          <w:tcPr>
            <w:tcW w:w="4403" w:type="dxa"/>
            <w:vAlign w:val="center"/>
          </w:tcPr>
          <w:p w:rsidR="00576439" w:rsidRDefault="003235EC">
            <w:pPr>
              <w:spacing w:line="240" w:lineRule="auto"/>
              <w:rPr>
                <w:bCs/>
                <w:sz w:val="18"/>
              </w:rPr>
            </w:pPr>
            <w:r>
              <w:rPr>
                <w:bCs/>
                <w:sz w:val="18"/>
              </w:rPr>
              <w:t>-</w:t>
            </w:r>
            <w:r>
              <w:rPr>
                <w:bCs/>
                <w:sz w:val="18"/>
              </w:rPr>
              <w:t>卫星系统标识（</w:t>
            </w:r>
            <w:r>
              <w:rPr>
                <w:bCs/>
                <w:sz w:val="18"/>
              </w:rPr>
              <w:t>G/R/E/C/S</w:t>
            </w:r>
            <w:r>
              <w:rPr>
                <w:bCs/>
                <w:sz w:val="18"/>
              </w:rPr>
              <w:t>）</w:t>
            </w:r>
          </w:p>
          <w:p w:rsidR="00576439" w:rsidRDefault="003235EC">
            <w:pPr>
              <w:spacing w:line="240" w:lineRule="auto"/>
              <w:rPr>
                <w:bCs/>
                <w:sz w:val="18"/>
              </w:rPr>
            </w:pPr>
            <w:r>
              <w:rPr>
                <w:bCs/>
                <w:sz w:val="18"/>
              </w:rPr>
              <w:t>-</w:t>
            </w:r>
            <w:r>
              <w:rPr>
                <w:bCs/>
                <w:sz w:val="18"/>
              </w:rPr>
              <w:t>观测值类型总数</w:t>
            </w:r>
          </w:p>
          <w:p w:rsidR="00576439" w:rsidRDefault="003235EC">
            <w:pPr>
              <w:spacing w:line="240" w:lineRule="auto"/>
              <w:rPr>
                <w:bCs/>
                <w:sz w:val="18"/>
              </w:rPr>
            </w:pPr>
            <w:r>
              <w:rPr>
                <w:bCs/>
                <w:sz w:val="18"/>
              </w:rPr>
              <w:t>-</w:t>
            </w:r>
            <w:r>
              <w:rPr>
                <w:bCs/>
                <w:sz w:val="18"/>
              </w:rPr>
              <w:t>观测值类型：</w:t>
            </w:r>
          </w:p>
          <w:p w:rsidR="00576439" w:rsidRDefault="003235EC">
            <w:pPr>
              <w:spacing w:line="240" w:lineRule="auto"/>
              <w:rPr>
                <w:bCs/>
                <w:sz w:val="18"/>
              </w:rPr>
            </w:pPr>
            <w:r>
              <w:rPr>
                <w:bCs/>
                <w:sz w:val="18"/>
              </w:rPr>
              <w:t xml:space="preserve">  -Type</w:t>
            </w:r>
          </w:p>
          <w:p w:rsidR="00576439" w:rsidRDefault="003235EC">
            <w:pPr>
              <w:spacing w:line="240" w:lineRule="auto"/>
              <w:rPr>
                <w:bCs/>
                <w:sz w:val="18"/>
              </w:rPr>
            </w:pPr>
            <w:r>
              <w:rPr>
                <w:bCs/>
                <w:sz w:val="18"/>
              </w:rPr>
              <w:t xml:space="preserve">  -Band</w:t>
            </w:r>
          </w:p>
          <w:p w:rsidR="00576439" w:rsidRDefault="003235EC">
            <w:pPr>
              <w:spacing w:line="240" w:lineRule="auto"/>
              <w:rPr>
                <w:bCs/>
                <w:sz w:val="18"/>
              </w:rPr>
            </w:pPr>
            <w:r>
              <w:rPr>
                <w:bCs/>
                <w:sz w:val="18"/>
              </w:rPr>
              <w:t xml:space="preserve">  -Code</w:t>
            </w:r>
          </w:p>
        </w:tc>
        <w:tc>
          <w:tcPr>
            <w:tcW w:w="1815" w:type="dxa"/>
          </w:tcPr>
          <w:p w:rsidR="00576439" w:rsidRDefault="003235EC">
            <w:pPr>
              <w:spacing w:line="240" w:lineRule="auto"/>
              <w:jc w:val="center"/>
              <w:rPr>
                <w:bCs/>
                <w:sz w:val="18"/>
              </w:rPr>
            </w:pPr>
            <w:r>
              <w:rPr>
                <w:bCs/>
                <w:sz w:val="18"/>
              </w:rPr>
              <w:t>A1</w:t>
            </w:r>
            <w:r>
              <w:rPr>
                <w:bCs/>
                <w:sz w:val="18"/>
              </w:rPr>
              <w:t>，</w:t>
            </w:r>
          </w:p>
          <w:p w:rsidR="00576439" w:rsidRDefault="003235EC">
            <w:pPr>
              <w:spacing w:line="240" w:lineRule="auto"/>
              <w:jc w:val="center"/>
              <w:rPr>
                <w:bCs/>
                <w:sz w:val="18"/>
              </w:rPr>
            </w:pPr>
            <w:r>
              <w:rPr>
                <w:bCs/>
                <w:sz w:val="18"/>
              </w:rPr>
              <w:t>2X</w:t>
            </w:r>
            <w:r>
              <w:rPr>
                <w:bCs/>
                <w:sz w:val="18"/>
              </w:rPr>
              <w:t>，</w:t>
            </w:r>
            <w:r>
              <w:rPr>
                <w:bCs/>
                <w:sz w:val="18"/>
              </w:rPr>
              <w:t>I3</w:t>
            </w:r>
            <w:r>
              <w:rPr>
                <w:bCs/>
                <w:sz w:val="18"/>
              </w:rPr>
              <w:t>，</w:t>
            </w:r>
          </w:p>
          <w:p w:rsidR="00576439" w:rsidRDefault="003235EC">
            <w:pPr>
              <w:spacing w:line="240" w:lineRule="auto"/>
              <w:rPr>
                <w:bCs/>
                <w:sz w:val="18"/>
              </w:rPr>
            </w:pPr>
            <w:r>
              <w:rPr>
                <w:bCs/>
                <w:sz w:val="18"/>
              </w:rPr>
              <w:t xml:space="preserve">   13(1X</w:t>
            </w:r>
            <w:r>
              <w:rPr>
                <w:bCs/>
                <w:sz w:val="18"/>
              </w:rPr>
              <w:t>，</w:t>
            </w:r>
            <w:r>
              <w:rPr>
                <w:bCs/>
                <w:sz w:val="18"/>
              </w:rPr>
              <w:t>A3)</w:t>
            </w:r>
          </w:p>
          <w:p w:rsidR="00576439" w:rsidRDefault="00576439">
            <w:pPr>
              <w:spacing w:line="240" w:lineRule="auto"/>
              <w:jc w:val="center"/>
              <w:rPr>
                <w:bCs/>
                <w:sz w:val="18"/>
              </w:rPr>
            </w:pPr>
          </w:p>
          <w:p w:rsidR="00576439" w:rsidRDefault="00576439">
            <w:pPr>
              <w:spacing w:line="240" w:lineRule="auto"/>
              <w:jc w:val="center"/>
              <w:rPr>
                <w:bCs/>
                <w:sz w:val="18"/>
              </w:rPr>
            </w:pPr>
          </w:p>
          <w:p w:rsidR="00576439" w:rsidRDefault="00576439">
            <w:pPr>
              <w:spacing w:line="240" w:lineRule="auto"/>
              <w:jc w:val="center"/>
              <w:rPr>
                <w:bCs/>
                <w:sz w:val="18"/>
              </w:rPr>
            </w:pPr>
          </w:p>
          <w:p w:rsidR="00576439" w:rsidRDefault="003235EC">
            <w:pPr>
              <w:spacing w:line="240" w:lineRule="auto"/>
              <w:jc w:val="center"/>
              <w:rPr>
                <w:bCs/>
                <w:sz w:val="18"/>
              </w:rPr>
            </w:pPr>
            <w:r>
              <w:rPr>
                <w:bCs/>
                <w:sz w:val="18"/>
              </w:rPr>
              <w:t>6X</w:t>
            </w:r>
            <w:r>
              <w:rPr>
                <w:bCs/>
                <w:sz w:val="18"/>
              </w:rPr>
              <w:t>，</w:t>
            </w:r>
            <w:r>
              <w:rPr>
                <w:bCs/>
                <w:sz w:val="18"/>
              </w:rPr>
              <w:t>13(1X</w:t>
            </w:r>
            <w:r>
              <w:rPr>
                <w:bCs/>
                <w:sz w:val="18"/>
              </w:rPr>
              <w:t>，</w:t>
            </w:r>
            <w:r>
              <w:rPr>
                <w:bCs/>
                <w:sz w:val="18"/>
              </w:rPr>
              <w:t>A3)</w:t>
            </w:r>
          </w:p>
          <w:p w:rsidR="00576439" w:rsidRDefault="00576439">
            <w:pPr>
              <w:spacing w:line="240" w:lineRule="auto"/>
              <w:jc w:val="center"/>
              <w:rPr>
                <w:bCs/>
                <w:sz w:val="18"/>
              </w:rPr>
            </w:pPr>
          </w:p>
        </w:tc>
      </w:tr>
      <w:tr w:rsidR="00576439">
        <w:trPr>
          <w:trHeight w:val="70"/>
        </w:trPr>
        <w:tc>
          <w:tcPr>
            <w:tcW w:w="3107" w:type="dxa"/>
            <w:vAlign w:val="center"/>
          </w:tcPr>
          <w:p w:rsidR="00576439" w:rsidRDefault="003235EC">
            <w:pPr>
              <w:spacing w:line="240" w:lineRule="auto"/>
              <w:jc w:val="center"/>
              <w:rPr>
                <w:bCs/>
                <w:sz w:val="18"/>
              </w:rPr>
            </w:pPr>
            <w:r>
              <w:rPr>
                <w:bCs/>
                <w:sz w:val="18"/>
              </w:rPr>
              <w:t>TIME OF FIRST OBS</w:t>
            </w:r>
          </w:p>
        </w:tc>
        <w:tc>
          <w:tcPr>
            <w:tcW w:w="4403" w:type="dxa"/>
            <w:vAlign w:val="center"/>
          </w:tcPr>
          <w:p w:rsidR="00576439" w:rsidRDefault="003235EC">
            <w:pPr>
              <w:spacing w:line="240" w:lineRule="auto"/>
              <w:rPr>
                <w:bCs/>
                <w:sz w:val="18"/>
              </w:rPr>
            </w:pPr>
            <w:r>
              <w:rPr>
                <w:bCs/>
                <w:sz w:val="18"/>
              </w:rPr>
              <w:t>第一个观测数据的记录时间</w:t>
            </w:r>
          </w:p>
          <w:p w:rsidR="00576439" w:rsidRDefault="003235EC">
            <w:pPr>
              <w:spacing w:line="240" w:lineRule="auto"/>
              <w:rPr>
                <w:bCs/>
                <w:sz w:val="18"/>
              </w:rPr>
            </w:pPr>
            <w:r>
              <w:rPr>
                <w:bCs/>
                <w:sz w:val="18"/>
              </w:rPr>
              <w:t>- 4</w:t>
            </w:r>
            <w:r>
              <w:rPr>
                <w:bCs/>
                <w:sz w:val="18"/>
              </w:rPr>
              <w:t>数字年，月，日，时，分，秒</w:t>
            </w:r>
          </w:p>
          <w:p w:rsidR="00576439" w:rsidRDefault="003235EC">
            <w:pPr>
              <w:spacing w:line="240" w:lineRule="auto"/>
              <w:rPr>
                <w:bCs/>
                <w:sz w:val="18"/>
              </w:rPr>
            </w:pPr>
            <w:r>
              <w:rPr>
                <w:bCs/>
                <w:sz w:val="18"/>
              </w:rPr>
              <w:t xml:space="preserve">- </w:t>
            </w:r>
            <w:r>
              <w:rPr>
                <w:bCs/>
                <w:sz w:val="18"/>
              </w:rPr>
              <w:t>时间系统</w:t>
            </w:r>
            <w:r>
              <w:rPr>
                <w:bCs/>
                <w:sz w:val="18"/>
              </w:rPr>
              <w:t xml:space="preserve"> : </w:t>
            </w:r>
          </w:p>
        </w:tc>
        <w:tc>
          <w:tcPr>
            <w:tcW w:w="1815" w:type="dxa"/>
          </w:tcPr>
          <w:p w:rsidR="00576439" w:rsidRDefault="00576439">
            <w:pPr>
              <w:spacing w:line="240" w:lineRule="auto"/>
              <w:jc w:val="center"/>
              <w:rPr>
                <w:bCs/>
                <w:sz w:val="18"/>
              </w:rPr>
            </w:pPr>
          </w:p>
          <w:p w:rsidR="00576439" w:rsidRDefault="003235EC">
            <w:pPr>
              <w:spacing w:line="240" w:lineRule="auto"/>
              <w:jc w:val="center"/>
              <w:rPr>
                <w:bCs/>
                <w:sz w:val="18"/>
              </w:rPr>
            </w:pPr>
            <w:r>
              <w:rPr>
                <w:bCs/>
                <w:sz w:val="18"/>
              </w:rPr>
              <w:t>5I6</w:t>
            </w:r>
            <w:r>
              <w:rPr>
                <w:bCs/>
                <w:sz w:val="18"/>
              </w:rPr>
              <w:t>，</w:t>
            </w:r>
            <w:r>
              <w:rPr>
                <w:bCs/>
                <w:sz w:val="18"/>
              </w:rPr>
              <w:t>F13.7</w:t>
            </w:r>
            <w:r>
              <w:rPr>
                <w:bCs/>
                <w:sz w:val="18"/>
              </w:rPr>
              <w:t>，</w:t>
            </w:r>
          </w:p>
          <w:p w:rsidR="00576439" w:rsidRDefault="003235EC">
            <w:pPr>
              <w:spacing w:line="240" w:lineRule="auto"/>
              <w:jc w:val="center"/>
              <w:rPr>
                <w:bCs/>
                <w:sz w:val="18"/>
              </w:rPr>
            </w:pPr>
            <w:r>
              <w:rPr>
                <w:bCs/>
                <w:sz w:val="18"/>
              </w:rPr>
              <w:t>5X</w:t>
            </w:r>
            <w:r>
              <w:rPr>
                <w:bCs/>
                <w:sz w:val="18"/>
              </w:rPr>
              <w:t>，</w:t>
            </w:r>
            <w:r>
              <w:rPr>
                <w:bCs/>
                <w:sz w:val="18"/>
              </w:rPr>
              <w:t>A3</w:t>
            </w:r>
          </w:p>
        </w:tc>
      </w:tr>
      <w:tr w:rsidR="00576439">
        <w:tc>
          <w:tcPr>
            <w:tcW w:w="3107" w:type="dxa"/>
            <w:vAlign w:val="center"/>
          </w:tcPr>
          <w:p w:rsidR="00576439" w:rsidRDefault="003235EC">
            <w:pPr>
              <w:spacing w:line="240" w:lineRule="auto"/>
              <w:jc w:val="center"/>
              <w:rPr>
                <w:bCs/>
                <w:sz w:val="18"/>
              </w:rPr>
            </w:pPr>
            <w:r>
              <w:rPr>
                <w:bCs/>
                <w:sz w:val="18"/>
              </w:rPr>
              <w:t>END OF HEADER</w:t>
            </w:r>
          </w:p>
        </w:tc>
        <w:tc>
          <w:tcPr>
            <w:tcW w:w="4403" w:type="dxa"/>
            <w:vAlign w:val="center"/>
          </w:tcPr>
          <w:p w:rsidR="00576439" w:rsidRDefault="003235EC">
            <w:pPr>
              <w:spacing w:line="240" w:lineRule="auto"/>
              <w:rPr>
                <w:bCs/>
                <w:sz w:val="18"/>
              </w:rPr>
            </w:pPr>
            <w:r>
              <w:rPr>
                <w:bCs/>
                <w:sz w:val="18"/>
              </w:rPr>
              <w:t>文件头部分的最后一个记录</w:t>
            </w:r>
          </w:p>
        </w:tc>
        <w:tc>
          <w:tcPr>
            <w:tcW w:w="1815" w:type="dxa"/>
          </w:tcPr>
          <w:p w:rsidR="00576439" w:rsidRDefault="003235EC">
            <w:pPr>
              <w:spacing w:line="240" w:lineRule="auto"/>
              <w:jc w:val="center"/>
              <w:rPr>
                <w:bCs/>
                <w:sz w:val="18"/>
              </w:rPr>
            </w:pPr>
            <w:r>
              <w:rPr>
                <w:bCs/>
                <w:sz w:val="18"/>
              </w:rPr>
              <w:t>60X</w:t>
            </w:r>
          </w:p>
        </w:tc>
      </w:tr>
    </w:tbl>
    <w:p w:rsidR="00576439" w:rsidRDefault="00576439">
      <w:pPr>
        <w:pStyle w:val="afa"/>
        <w:ind w:rightChars="0" w:right="0" w:firstLineChars="0" w:firstLine="0"/>
        <w:rPr>
          <w:rFonts w:ascii="Times New Roman"/>
        </w:rPr>
      </w:pPr>
    </w:p>
    <w:p w:rsidR="00576439" w:rsidRDefault="003235EC">
      <w:pPr>
        <w:pStyle w:val="aff9"/>
        <w:numPr>
          <w:ilvl w:val="0"/>
          <w:numId w:val="1"/>
        </w:numPr>
        <w:spacing w:before="120" w:after="120" w:line="400" w:lineRule="exact"/>
        <w:ind w:rightChars="0" w:right="0"/>
        <w:rPr>
          <w:rFonts w:ascii="Times New Roman"/>
        </w:rPr>
      </w:pPr>
      <w:bookmarkStart w:id="290" w:name="_Toc515350611"/>
      <w:r>
        <w:rPr>
          <w:rFonts w:ascii="Times New Roman"/>
        </w:rPr>
        <w:t>1</w:t>
      </w:r>
      <w:r w:rsidR="00141073">
        <w:rPr>
          <w:rFonts w:ascii="Times New Roman"/>
        </w:rPr>
        <w:t>1</w:t>
      </w:r>
      <w:r>
        <w:rPr>
          <w:rFonts w:ascii="Times New Roman"/>
        </w:rPr>
        <w:t xml:space="preserve">.2  </w:t>
      </w:r>
      <w:r>
        <w:rPr>
          <w:rFonts w:ascii="Times New Roman"/>
        </w:rPr>
        <w:t>多径检测数据文件的数据部分</w:t>
      </w:r>
      <w:bookmarkEnd w:id="290"/>
    </w:p>
    <w:p w:rsidR="00576439" w:rsidRDefault="003235EC">
      <w:pPr>
        <w:pStyle w:val="afa"/>
        <w:numPr>
          <w:ilvl w:val="0"/>
          <w:numId w:val="1"/>
        </w:numPr>
        <w:spacing w:line="400" w:lineRule="exact"/>
        <w:ind w:rightChars="0" w:right="0" w:firstLineChars="0"/>
        <w:rPr>
          <w:rFonts w:ascii="Times New Roman"/>
        </w:rPr>
      </w:pPr>
      <w:r>
        <w:rPr>
          <w:rFonts w:ascii="Times New Roman"/>
        </w:rPr>
        <w:t>多径检测数据文件的数据部分说明见</w:t>
      </w:r>
      <w:r>
        <w:rPr>
          <w:rFonts w:ascii="Times New Roman"/>
        </w:rPr>
        <w:fldChar w:fldCharType="begin"/>
      </w:r>
      <w:r>
        <w:rPr>
          <w:rFonts w:ascii="Times New Roman"/>
        </w:rPr>
        <w:instrText xml:space="preserve"> REF _Ref490569990 \h  \* MERGEFORMAT </w:instrText>
      </w:r>
      <w:r>
        <w:rPr>
          <w:rFonts w:ascii="Times New Roman"/>
        </w:rPr>
      </w:r>
      <w:r>
        <w:rPr>
          <w:rFonts w:ascii="Times New Roman"/>
        </w:rPr>
        <w:fldChar w:fldCharType="separate"/>
      </w:r>
      <w:r>
        <w:rPr>
          <w:rFonts w:ascii="Times New Roman"/>
        </w:rPr>
        <w:t>表</w:t>
      </w:r>
      <w:r>
        <w:rPr>
          <w:rFonts w:ascii="Times New Roman"/>
        </w:rPr>
        <w:t xml:space="preserve"> 20</w:t>
      </w:r>
      <w:r>
        <w:rPr>
          <w:rFonts w:ascii="Times New Roman"/>
        </w:rPr>
        <w:fldChar w:fldCharType="end"/>
      </w:r>
      <w:r>
        <w:rPr>
          <w:rFonts w:ascii="Times New Roman"/>
        </w:rPr>
        <w:t>。</w:t>
      </w:r>
    </w:p>
    <w:p w:rsidR="00576439" w:rsidRDefault="003235EC">
      <w:pPr>
        <w:pStyle w:val="a8"/>
        <w:numPr>
          <w:ilvl w:val="0"/>
          <w:numId w:val="1"/>
        </w:numPr>
        <w:ind w:firstLineChars="0"/>
        <w:jc w:val="center"/>
        <w:rPr>
          <w:rFonts w:eastAsia="黑体"/>
          <w:b w:val="0"/>
          <w:bCs w:val="0"/>
          <w:sz w:val="21"/>
          <w:lang w:val="en-US" w:eastAsia="zh-CN"/>
        </w:rPr>
      </w:pPr>
      <w:bookmarkStart w:id="291" w:name="_Ref490569990"/>
      <w:r>
        <w:rPr>
          <w:rFonts w:eastAsia="黑体"/>
          <w:b w:val="0"/>
          <w:bCs w:val="0"/>
          <w:sz w:val="21"/>
          <w:lang w:val="en-US" w:eastAsia="zh-CN"/>
        </w:rPr>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Pr>
          <w:rFonts w:eastAsia="黑体"/>
          <w:b w:val="0"/>
          <w:bCs w:val="0"/>
          <w:sz w:val="21"/>
          <w:lang w:val="en-US" w:eastAsia="zh-CN"/>
        </w:rPr>
        <w:t>20</w:t>
      </w:r>
      <w:r>
        <w:rPr>
          <w:rFonts w:eastAsia="黑体"/>
          <w:b w:val="0"/>
          <w:bCs w:val="0"/>
          <w:sz w:val="21"/>
          <w:lang w:val="en-US" w:eastAsia="zh-CN"/>
        </w:rPr>
        <w:fldChar w:fldCharType="end"/>
      </w:r>
      <w:bookmarkEnd w:id="291"/>
      <w:r>
        <w:rPr>
          <w:rFonts w:eastAsia="黑体"/>
          <w:b w:val="0"/>
          <w:bCs w:val="0"/>
          <w:sz w:val="21"/>
          <w:lang w:val="en-US" w:eastAsia="zh-CN"/>
        </w:rPr>
        <w:t xml:space="preserve"> </w:t>
      </w:r>
      <w:r>
        <w:rPr>
          <w:rFonts w:eastAsia="黑体"/>
          <w:b w:val="0"/>
          <w:bCs w:val="0"/>
          <w:sz w:val="21"/>
          <w:lang w:val="en-US" w:eastAsia="zh-CN"/>
        </w:rPr>
        <w:t>多径检测数据文件</w:t>
      </w:r>
      <w:r>
        <w:rPr>
          <w:rFonts w:eastAsia="黑体"/>
          <w:b w:val="0"/>
          <w:bCs w:val="0"/>
          <w:sz w:val="21"/>
          <w:lang w:val="en-US" w:eastAsia="zh-CN"/>
        </w:rPr>
        <w:t>–</w:t>
      </w:r>
      <w:r>
        <w:rPr>
          <w:rFonts w:eastAsia="黑体"/>
          <w:b w:val="0"/>
          <w:bCs w:val="0"/>
          <w:sz w:val="21"/>
          <w:lang w:val="en-US" w:eastAsia="zh-CN"/>
        </w:rPr>
        <w:t>数据部分描述</w:t>
      </w:r>
    </w:p>
    <w:tbl>
      <w:tblPr>
        <w:tblW w:w="932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3107"/>
        <w:gridCol w:w="4403"/>
        <w:gridCol w:w="1815"/>
      </w:tblGrid>
      <w:tr w:rsidR="00576439">
        <w:tc>
          <w:tcPr>
            <w:tcW w:w="3107"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字段名称</w:t>
            </w:r>
          </w:p>
        </w:tc>
        <w:tc>
          <w:tcPr>
            <w:tcW w:w="4403"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描述</w:t>
            </w:r>
          </w:p>
        </w:tc>
        <w:tc>
          <w:tcPr>
            <w:tcW w:w="1815"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格式</w:t>
            </w:r>
          </w:p>
          <w:p w:rsidR="00576439" w:rsidRDefault="003235EC">
            <w:pPr>
              <w:spacing w:line="240" w:lineRule="auto"/>
              <w:jc w:val="center"/>
              <w:rPr>
                <w:b/>
                <w:bCs/>
                <w:sz w:val="18"/>
              </w:rPr>
            </w:pPr>
            <w:r>
              <w:rPr>
                <w:b/>
                <w:bCs/>
                <w:sz w:val="18"/>
              </w:rPr>
              <w:t>（</w:t>
            </w:r>
            <w:r>
              <w:rPr>
                <w:b/>
                <w:bCs/>
                <w:sz w:val="18"/>
              </w:rPr>
              <w:t>FORTRAN</w:t>
            </w:r>
            <w:r>
              <w:rPr>
                <w:b/>
                <w:bCs/>
                <w:sz w:val="18"/>
              </w:rPr>
              <w:t>）</w:t>
            </w:r>
          </w:p>
        </w:tc>
      </w:tr>
      <w:tr w:rsidR="00576439">
        <w:trPr>
          <w:trHeight w:val="1980"/>
        </w:trPr>
        <w:tc>
          <w:tcPr>
            <w:tcW w:w="3107" w:type="dxa"/>
            <w:tcBorders>
              <w:top w:val="double" w:sz="4" w:space="0" w:color="000000"/>
            </w:tcBorders>
            <w:vAlign w:val="center"/>
          </w:tcPr>
          <w:p w:rsidR="00576439" w:rsidRDefault="003235EC">
            <w:pPr>
              <w:spacing w:line="240" w:lineRule="auto"/>
              <w:jc w:val="center"/>
              <w:rPr>
                <w:bCs/>
                <w:sz w:val="18"/>
              </w:rPr>
            </w:pPr>
            <w:r>
              <w:rPr>
                <w:bCs/>
                <w:sz w:val="18"/>
              </w:rPr>
              <w:lastRenderedPageBreak/>
              <w:t>EPOCH</w:t>
            </w:r>
          </w:p>
        </w:tc>
        <w:tc>
          <w:tcPr>
            <w:tcW w:w="4403" w:type="dxa"/>
            <w:tcBorders>
              <w:top w:val="double" w:sz="4" w:space="0" w:color="000000"/>
            </w:tcBorders>
          </w:tcPr>
          <w:p w:rsidR="00576439" w:rsidRDefault="003235EC">
            <w:pPr>
              <w:spacing w:line="240" w:lineRule="auto"/>
              <w:rPr>
                <w:bCs/>
                <w:sz w:val="18"/>
              </w:rPr>
            </w:pPr>
            <w:r>
              <w:rPr>
                <w:bCs/>
                <w:sz w:val="18"/>
              </w:rPr>
              <w:t>-</w:t>
            </w:r>
            <w:r>
              <w:rPr>
                <w:bCs/>
                <w:sz w:val="18"/>
              </w:rPr>
              <w:t>记录标识：</w:t>
            </w:r>
            <w:r>
              <w:rPr>
                <w:bCs/>
                <w:sz w:val="18"/>
              </w:rPr>
              <w:t>&gt;</w:t>
            </w:r>
          </w:p>
          <w:p w:rsidR="00576439" w:rsidRDefault="003235EC">
            <w:pPr>
              <w:spacing w:line="240" w:lineRule="auto"/>
              <w:rPr>
                <w:bCs/>
                <w:sz w:val="18"/>
              </w:rPr>
            </w:pPr>
            <w:r>
              <w:rPr>
                <w:bCs/>
                <w:sz w:val="18"/>
              </w:rPr>
              <w:t>-</w:t>
            </w:r>
            <w:r>
              <w:rPr>
                <w:bCs/>
                <w:sz w:val="18"/>
              </w:rPr>
              <w:t>历元时间（与文件头</w:t>
            </w:r>
            <w:r>
              <w:rPr>
                <w:bCs/>
                <w:sz w:val="18"/>
              </w:rPr>
              <w:t>“TIME OF FIRST OBS”</w:t>
            </w:r>
            <w:r>
              <w:rPr>
                <w:bCs/>
                <w:sz w:val="18"/>
              </w:rPr>
              <w:t>记录的时间系统相同）：</w:t>
            </w:r>
          </w:p>
          <w:p w:rsidR="00576439" w:rsidRDefault="003235EC">
            <w:pPr>
              <w:spacing w:line="240" w:lineRule="auto"/>
              <w:rPr>
                <w:bCs/>
                <w:sz w:val="18"/>
              </w:rPr>
            </w:pPr>
            <w:r>
              <w:rPr>
                <w:bCs/>
                <w:sz w:val="18"/>
              </w:rPr>
              <w:t xml:space="preserve">  -</w:t>
            </w:r>
            <w:r>
              <w:rPr>
                <w:bCs/>
                <w:sz w:val="18"/>
              </w:rPr>
              <w:t>年（</w:t>
            </w:r>
            <w:r>
              <w:rPr>
                <w:bCs/>
                <w:sz w:val="18"/>
              </w:rPr>
              <w:t>4</w:t>
            </w:r>
            <w:r>
              <w:rPr>
                <w:bCs/>
                <w:sz w:val="18"/>
              </w:rPr>
              <w:t>位数字）</w:t>
            </w:r>
          </w:p>
          <w:p w:rsidR="00576439" w:rsidRDefault="003235EC">
            <w:pPr>
              <w:spacing w:line="240" w:lineRule="auto"/>
              <w:rPr>
                <w:bCs/>
                <w:sz w:val="18"/>
              </w:rPr>
            </w:pPr>
            <w:r>
              <w:rPr>
                <w:bCs/>
                <w:sz w:val="18"/>
              </w:rPr>
              <w:t xml:space="preserve">  -</w:t>
            </w:r>
            <w:r>
              <w:rPr>
                <w:bCs/>
                <w:sz w:val="18"/>
              </w:rPr>
              <w:t>月，日，时，分（</w:t>
            </w:r>
            <w:r>
              <w:rPr>
                <w:bCs/>
                <w:sz w:val="18"/>
              </w:rPr>
              <w:t>2</w:t>
            </w:r>
            <w:r>
              <w:rPr>
                <w:bCs/>
                <w:sz w:val="18"/>
              </w:rPr>
              <w:t>位数字）</w:t>
            </w:r>
          </w:p>
          <w:p w:rsidR="00576439" w:rsidRDefault="003235EC">
            <w:pPr>
              <w:spacing w:line="240" w:lineRule="auto"/>
              <w:rPr>
                <w:bCs/>
                <w:sz w:val="18"/>
              </w:rPr>
            </w:pPr>
            <w:r>
              <w:rPr>
                <w:bCs/>
                <w:sz w:val="18"/>
              </w:rPr>
              <w:t xml:space="preserve">  -</w:t>
            </w:r>
            <w:r>
              <w:rPr>
                <w:bCs/>
                <w:sz w:val="18"/>
              </w:rPr>
              <w:t>秒</w:t>
            </w:r>
          </w:p>
          <w:p w:rsidR="00576439" w:rsidRDefault="003235EC">
            <w:pPr>
              <w:spacing w:line="240" w:lineRule="auto"/>
              <w:rPr>
                <w:bCs/>
                <w:sz w:val="18"/>
              </w:rPr>
            </w:pPr>
            <w:r>
              <w:rPr>
                <w:bCs/>
                <w:sz w:val="18"/>
              </w:rPr>
              <w:t>-</w:t>
            </w:r>
            <w:r>
              <w:rPr>
                <w:bCs/>
                <w:sz w:val="18"/>
              </w:rPr>
              <w:t>当前历元观测的卫星数</w:t>
            </w:r>
          </w:p>
        </w:tc>
        <w:tc>
          <w:tcPr>
            <w:tcW w:w="1815" w:type="dxa"/>
            <w:tcBorders>
              <w:top w:val="double" w:sz="4" w:space="0" w:color="000000"/>
            </w:tcBorders>
          </w:tcPr>
          <w:p w:rsidR="00576439" w:rsidRDefault="003235EC">
            <w:pPr>
              <w:spacing w:line="240" w:lineRule="auto"/>
              <w:jc w:val="center"/>
              <w:rPr>
                <w:bCs/>
                <w:sz w:val="18"/>
              </w:rPr>
            </w:pPr>
            <w:r>
              <w:rPr>
                <w:bCs/>
                <w:sz w:val="18"/>
              </w:rPr>
              <w:t>A1</w:t>
            </w:r>
            <w:r>
              <w:rPr>
                <w:bCs/>
                <w:sz w:val="18"/>
              </w:rPr>
              <w:t>，</w:t>
            </w:r>
          </w:p>
          <w:p w:rsidR="00576439" w:rsidRDefault="00576439">
            <w:pPr>
              <w:spacing w:line="240" w:lineRule="auto"/>
              <w:jc w:val="center"/>
              <w:rPr>
                <w:bCs/>
                <w:sz w:val="18"/>
              </w:rPr>
            </w:pPr>
          </w:p>
          <w:p w:rsidR="00576439" w:rsidRDefault="00576439">
            <w:pPr>
              <w:spacing w:line="240" w:lineRule="auto"/>
              <w:jc w:val="center"/>
              <w:rPr>
                <w:bCs/>
                <w:sz w:val="18"/>
              </w:rPr>
            </w:pPr>
          </w:p>
          <w:p w:rsidR="00576439" w:rsidRDefault="003235EC">
            <w:pPr>
              <w:spacing w:line="240" w:lineRule="auto"/>
              <w:jc w:val="center"/>
              <w:rPr>
                <w:bCs/>
                <w:sz w:val="18"/>
              </w:rPr>
            </w:pPr>
            <w:r>
              <w:rPr>
                <w:bCs/>
                <w:sz w:val="18"/>
              </w:rPr>
              <w:t>1X,I4</w:t>
            </w:r>
            <w:r>
              <w:rPr>
                <w:bCs/>
                <w:sz w:val="18"/>
              </w:rPr>
              <w:t>，</w:t>
            </w:r>
          </w:p>
          <w:p w:rsidR="00576439" w:rsidRDefault="003235EC">
            <w:pPr>
              <w:spacing w:line="240" w:lineRule="auto"/>
              <w:jc w:val="center"/>
              <w:rPr>
                <w:bCs/>
                <w:sz w:val="18"/>
              </w:rPr>
            </w:pPr>
            <w:r>
              <w:rPr>
                <w:bCs/>
                <w:sz w:val="18"/>
              </w:rPr>
              <w:t>4(1X,I2.2)</w:t>
            </w:r>
            <w:r>
              <w:rPr>
                <w:bCs/>
                <w:sz w:val="18"/>
              </w:rPr>
              <w:t>，</w:t>
            </w:r>
          </w:p>
          <w:p w:rsidR="00576439" w:rsidRDefault="003235EC">
            <w:pPr>
              <w:spacing w:line="240" w:lineRule="auto"/>
              <w:jc w:val="center"/>
              <w:rPr>
                <w:bCs/>
                <w:sz w:val="18"/>
              </w:rPr>
            </w:pPr>
            <w:r>
              <w:rPr>
                <w:bCs/>
                <w:sz w:val="18"/>
              </w:rPr>
              <w:t>F11.7</w:t>
            </w:r>
            <w:r>
              <w:rPr>
                <w:bCs/>
                <w:sz w:val="18"/>
              </w:rPr>
              <w:t>，</w:t>
            </w:r>
          </w:p>
          <w:p w:rsidR="00576439" w:rsidRDefault="003235EC">
            <w:pPr>
              <w:spacing w:line="240" w:lineRule="auto"/>
              <w:jc w:val="center"/>
              <w:rPr>
                <w:bCs/>
                <w:sz w:val="18"/>
              </w:rPr>
            </w:pPr>
            <w:r>
              <w:rPr>
                <w:bCs/>
                <w:sz w:val="18"/>
              </w:rPr>
              <w:t>I3</w:t>
            </w:r>
          </w:p>
        </w:tc>
      </w:tr>
      <w:tr w:rsidR="00576439">
        <w:tc>
          <w:tcPr>
            <w:tcW w:w="3107" w:type="dxa"/>
            <w:vAlign w:val="center"/>
          </w:tcPr>
          <w:p w:rsidR="00576439" w:rsidRDefault="003235EC">
            <w:pPr>
              <w:spacing w:line="240" w:lineRule="auto"/>
              <w:jc w:val="center"/>
              <w:rPr>
                <w:bCs/>
                <w:sz w:val="18"/>
              </w:rPr>
            </w:pPr>
            <w:r>
              <w:rPr>
                <w:bCs/>
                <w:sz w:val="18"/>
              </w:rPr>
              <w:t>多径检测值记录</w:t>
            </w:r>
          </w:p>
        </w:tc>
        <w:tc>
          <w:tcPr>
            <w:tcW w:w="4403" w:type="dxa"/>
          </w:tcPr>
          <w:p w:rsidR="00576439" w:rsidRDefault="003235EC">
            <w:pPr>
              <w:spacing w:line="240" w:lineRule="auto"/>
              <w:rPr>
                <w:bCs/>
                <w:sz w:val="18"/>
              </w:rPr>
            </w:pPr>
            <w:r>
              <w:rPr>
                <w:bCs/>
                <w:sz w:val="18"/>
              </w:rPr>
              <w:t>-</w:t>
            </w:r>
            <w:r>
              <w:rPr>
                <w:bCs/>
                <w:sz w:val="18"/>
              </w:rPr>
              <w:t>系统卫星标识（</w:t>
            </w:r>
            <w:r>
              <w:rPr>
                <w:bCs/>
                <w:sz w:val="18"/>
              </w:rPr>
              <w:t>G/R/E/C/S</w:t>
            </w:r>
            <w:r>
              <w:rPr>
                <w:bCs/>
                <w:sz w:val="18"/>
              </w:rPr>
              <w:t>）</w:t>
            </w:r>
          </w:p>
          <w:p w:rsidR="00576439" w:rsidRDefault="003235EC">
            <w:pPr>
              <w:spacing w:line="240" w:lineRule="auto"/>
              <w:rPr>
                <w:bCs/>
                <w:sz w:val="18"/>
              </w:rPr>
            </w:pPr>
            <w:r>
              <w:rPr>
                <w:bCs/>
                <w:sz w:val="18"/>
              </w:rPr>
              <w:t>-</w:t>
            </w:r>
            <w:r>
              <w:rPr>
                <w:bCs/>
                <w:sz w:val="18"/>
              </w:rPr>
              <w:t>卫星号</w:t>
            </w:r>
            <w:r>
              <w:rPr>
                <w:bCs/>
                <w:sz w:val="18"/>
              </w:rPr>
              <w:t xml:space="preserve">  </w:t>
            </w:r>
          </w:p>
          <w:p w:rsidR="00576439" w:rsidRDefault="003235EC">
            <w:pPr>
              <w:spacing w:line="240" w:lineRule="auto"/>
              <w:rPr>
                <w:bCs/>
                <w:sz w:val="18"/>
              </w:rPr>
            </w:pPr>
            <w:r>
              <w:rPr>
                <w:bCs/>
                <w:sz w:val="18"/>
              </w:rPr>
              <w:t>-</w:t>
            </w:r>
            <w:r>
              <w:rPr>
                <w:bCs/>
                <w:sz w:val="18"/>
              </w:rPr>
              <w:t>观测值</w:t>
            </w:r>
          </w:p>
          <w:p w:rsidR="00576439" w:rsidRDefault="003235EC">
            <w:pPr>
              <w:spacing w:line="240" w:lineRule="auto"/>
              <w:rPr>
                <w:bCs/>
                <w:sz w:val="18"/>
              </w:rPr>
            </w:pPr>
            <w:r>
              <w:rPr>
                <w:bCs/>
                <w:sz w:val="18"/>
              </w:rPr>
              <w:t>其顺序和</w:t>
            </w:r>
            <w:r>
              <w:rPr>
                <w:bCs/>
                <w:sz w:val="18"/>
              </w:rPr>
              <w:t xml:space="preserve">SYS / # / OBS TYPES </w:t>
            </w:r>
            <w:r>
              <w:rPr>
                <w:bCs/>
                <w:sz w:val="18"/>
              </w:rPr>
              <w:t>中的顺序一致</w:t>
            </w:r>
          </w:p>
          <w:p w:rsidR="00576439" w:rsidRDefault="003235EC">
            <w:pPr>
              <w:spacing w:line="240" w:lineRule="auto"/>
              <w:rPr>
                <w:bCs/>
                <w:sz w:val="18"/>
              </w:rPr>
            </w:pPr>
            <w:r>
              <w:rPr>
                <w:bCs/>
                <w:sz w:val="18"/>
              </w:rPr>
              <w:t>且每颗卫星的所有观测值位于同一行，并没有</w:t>
            </w:r>
            <w:r>
              <w:rPr>
                <w:bCs/>
                <w:sz w:val="18"/>
              </w:rPr>
              <w:t>80</w:t>
            </w:r>
            <w:r>
              <w:rPr>
                <w:bCs/>
                <w:sz w:val="18"/>
              </w:rPr>
              <w:t>个字符长度的限制</w:t>
            </w:r>
          </w:p>
        </w:tc>
        <w:tc>
          <w:tcPr>
            <w:tcW w:w="1815" w:type="dxa"/>
          </w:tcPr>
          <w:p w:rsidR="00576439" w:rsidRDefault="003235EC">
            <w:pPr>
              <w:spacing w:line="240" w:lineRule="auto"/>
              <w:jc w:val="center"/>
              <w:rPr>
                <w:bCs/>
                <w:sz w:val="18"/>
              </w:rPr>
            </w:pPr>
            <w:r>
              <w:rPr>
                <w:bCs/>
                <w:sz w:val="18"/>
              </w:rPr>
              <w:t>A1</w:t>
            </w:r>
            <w:r>
              <w:rPr>
                <w:bCs/>
                <w:sz w:val="18"/>
              </w:rPr>
              <w:t>，</w:t>
            </w:r>
          </w:p>
          <w:p w:rsidR="00576439" w:rsidRDefault="003235EC">
            <w:pPr>
              <w:spacing w:line="240" w:lineRule="auto"/>
              <w:jc w:val="center"/>
              <w:rPr>
                <w:bCs/>
                <w:sz w:val="18"/>
              </w:rPr>
            </w:pPr>
            <w:r>
              <w:rPr>
                <w:bCs/>
                <w:sz w:val="18"/>
              </w:rPr>
              <w:t>I2.2</w:t>
            </w:r>
            <w:r>
              <w:rPr>
                <w:bCs/>
                <w:sz w:val="18"/>
              </w:rPr>
              <w:t>，</w:t>
            </w:r>
          </w:p>
          <w:p w:rsidR="00576439" w:rsidRDefault="003235EC">
            <w:pPr>
              <w:spacing w:line="240" w:lineRule="auto"/>
              <w:jc w:val="center"/>
              <w:rPr>
                <w:bCs/>
                <w:sz w:val="18"/>
              </w:rPr>
            </w:pPr>
            <w:r>
              <w:rPr>
                <w:bCs/>
                <w:sz w:val="18"/>
              </w:rPr>
              <w:t>mF14.3</w:t>
            </w:r>
            <w:r>
              <w:rPr>
                <w:bCs/>
                <w:sz w:val="18"/>
              </w:rPr>
              <w:t>，</w:t>
            </w:r>
          </w:p>
          <w:p w:rsidR="00576439" w:rsidRDefault="00576439">
            <w:pPr>
              <w:spacing w:line="240" w:lineRule="auto"/>
              <w:jc w:val="center"/>
              <w:rPr>
                <w:bCs/>
                <w:sz w:val="18"/>
              </w:rPr>
            </w:pPr>
          </w:p>
          <w:p w:rsidR="00576439" w:rsidRDefault="00576439">
            <w:pPr>
              <w:spacing w:line="240" w:lineRule="auto"/>
              <w:rPr>
                <w:bCs/>
                <w:sz w:val="18"/>
              </w:rPr>
            </w:pPr>
          </w:p>
        </w:tc>
      </w:tr>
    </w:tbl>
    <w:p w:rsidR="00576439" w:rsidRDefault="00576439">
      <w:pPr>
        <w:pStyle w:val="afa"/>
        <w:ind w:rightChars="0" w:right="0" w:firstLineChars="0" w:firstLine="0"/>
        <w:rPr>
          <w:rFonts w:ascii="Times New Roman"/>
        </w:rPr>
      </w:pPr>
    </w:p>
    <w:p w:rsidR="00576439" w:rsidRDefault="003235EC">
      <w:pPr>
        <w:pStyle w:val="a1"/>
        <w:numPr>
          <w:ilvl w:val="0"/>
          <w:numId w:val="4"/>
        </w:numPr>
        <w:spacing w:before="120" w:after="120" w:line="400" w:lineRule="exact"/>
        <w:ind w:rightChars="0" w:right="0"/>
        <w:rPr>
          <w:rFonts w:ascii="Times New Roman"/>
        </w:rPr>
      </w:pPr>
      <w:bookmarkStart w:id="292" w:name="_Toc515350612"/>
      <w:r>
        <w:rPr>
          <w:rFonts w:ascii="Times New Roman"/>
        </w:rPr>
        <w:t>GNSS</w:t>
      </w:r>
      <w:r>
        <w:rPr>
          <w:rFonts w:ascii="Times New Roman"/>
        </w:rPr>
        <w:t>卫星健康状态信息文件</w:t>
      </w:r>
      <w:bookmarkEnd w:id="292"/>
    </w:p>
    <w:p w:rsidR="00576439" w:rsidRDefault="003235EC">
      <w:pPr>
        <w:pStyle w:val="aff9"/>
        <w:numPr>
          <w:ilvl w:val="0"/>
          <w:numId w:val="1"/>
        </w:numPr>
        <w:spacing w:before="120" w:after="120" w:line="400" w:lineRule="exact"/>
        <w:ind w:rightChars="0" w:right="0"/>
        <w:rPr>
          <w:rFonts w:ascii="Times New Roman"/>
        </w:rPr>
      </w:pPr>
      <w:bookmarkStart w:id="293" w:name="_Toc515350613"/>
      <w:r>
        <w:rPr>
          <w:rFonts w:ascii="Times New Roman"/>
        </w:rPr>
        <w:t>1</w:t>
      </w:r>
      <w:r w:rsidR="00141073">
        <w:rPr>
          <w:rFonts w:ascii="Times New Roman"/>
        </w:rPr>
        <w:t>2</w:t>
      </w:r>
      <w:r>
        <w:rPr>
          <w:rFonts w:ascii="Times New Roman"/>
        </w:rPr>
        <w:t>.1  GNSS</w:t>
      </w:r>
      <w:r>
        <w:rPr>
          <w:rFonts w:ascii="Times New Roman"/>
        </w:rPr>
        <w:t>卫星健康状态信息文件的头部分</w:t>
      </w:r>
      <w:bookmarkEnd w:id="293"/>
    </w:p>
    <w:p w:rsidR="00576439" w:rsidRDefault="003235EC">
      <w:pPr>
        <w:pStyle w:val="afa"/>
        <w:numPr>
          <w:ilvl w:val="0"/>
          <w:numId w:val="1"/>
        </w:numPr>
        <w:spacing w:line="400" w:lineRule="exact"/>
        <w:ind w:rightChars="0" w:right="0" w:firstLineChars="0"/>
        <w:rPr>
          <w:rFonts w:ascii="Times New Roman"/>
        </w:rPr>
      </w:pPr>
      <w:r>
        <w:rPr>
          <w:rFonts w:ascii="Times New Roman"/>
        </w:rPr>
        <w:t>GNSS</w:t>
      </w:r>
      <w:r>
        <w:rPr>
          <w:rFonts w:ascii="Times New Roman"/>
        </w:rPr>
        <w:t>卫星健康状态信息文件的头部分说明见</w:t>
      </w:r>
      <w:r>
        <w:rPr>
          <w:rFonts w:ascii="Times New Roman"/>
        </w:rPr>
        <w:fldChar w:fldCharType="begin"/>
      </w:r>
      <w:r>
        <w:rPr>
          <w:rFonts w:ascii="Times New Roman"/>
        </w:rPr>
        <w:instrText xml:space="preserve"> REF _Ref490570035 \h  \* MERGEFORMAT </w:instrText>
      </w:r>
      <w:r>
        <w:rPr>
          <w:rFonts w:ascii="Times New Roman"/>
        </w:rPr>
      </w:r>
      <w:r>
        <w:rPr>
          <w:rFonts w:ascii="Times New Roman"/>
        </w:rPr>
        <w:fldChar w:fldCharType="separate"/>
      </w:r>
      <w:r>
        <w:rPr>
          <w:rFonts w:ascii="Times New Roman"/>
        </w:rPr>
        <w:t>表</w:t>
      </w:r>
      <w:r>
        <w:rPr>
          <w:rFonts w:ascii="Times New Roman"/>
        </w:rPr>
        <w:t xml:space="preserve"> 21</w:t>
      </w:r>
      <w:r>
        <w:rPr>
          <w:rFonts w:ascii="Times New Roman"/>
        </w:rPr>
        <w:fldChar w:fldCharType="end"/>
      </w:r>
      <w:r>
        <w:rPr>
          <w:rFonts w:ascii="Times New Roman"/>
        </w:rPr>
        <w:t>。</w:t>
      </w:r>
    </w:p>
    <w:p w:rsidR="00576439" w:rsidRDefault="003235EC">
      <w:pPr>
        <w:pStyle w:val="a8"/>
        <w:numPr>
          <w:ilvl w:val="0"/>
          <w:numId w:val="1"/>
        </w:numPr>
        <w:ind w:firstLineChars="0"/>
        <w:jc w:val="center"/>
        <w:rPr>
          <w:rFonts w:eastAsia="黑体"/>
          <w:b w:val="0"/>
          <w:bCs w:val="0"/>
          <w:sz w:val="21"/>
          <w:lang w:val="en-US" w:eastAsia="zh-CN"/>
        </w:rPr>
      </w:pPr>
      <w:bookmarkStart w:id="294" w:name="_Ref490570035"/>
      <w:r>
        <w:rPr>
          <w:rFonts w:eastAsia="黑体"/>
          <w:b w:val="0"/>
          <w:bCs w:val="0"/>
          <w:sz w:val="21"/>
          <w:lang w:val="en-US" w:eastAsia="zh-CN"/>
        </w:rPr>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Pr>
          <w:rFonts w:eastAsia="黑体"/>
          <w:b w:val="0"/>
          <w:bCs w:val="0"/>
          <w:sz w:val="21"/>
          <w:lang w:val="en-US" w:eastAsia="zh-CN"/>
        </w:rPr>
        <w:t>21</w:t>
      </w:r>
      <w:r>
        <w:rPr>
          <w:rFonts w:eastAsia="黑体"/>
          <w:b w:val="0"/>
          <w:bCs w:val="0"/>
          <w:sz w:val="21"/>
          <w:lang w:val="en-US" w:eastAsia="zh-CN"/>
        </w:rPr>
        <w:fldChar w:fldCharType="end"/>
      </w:r>
      <w:bookmarkEnd w:id="294"/>
      <w:r>
        <w:rPr>
          <w:rFonts w:eastAsia="黑体"/>
          <w:b w:val="0"/>
          <w:bCs w:val="0"/>
          <w:sz w:val="21"/>
          <w:lang w:val="en-US" w:eastAsia="zh-CN"/>
        </w:rPr>
        <w:t xml:space="preserve"> GNSS</w:t>
      </w:r>
      <w:r>
        <w:rPr>
          <w:rFonts w:eastAsia="黑体"/>
          <w:b w:val="0"/>
          <w:bCs w:val="0"/>
          <w:sz w:val="21"/>
          <w:lang w:val="en-US" w:eastAsia="zh-CN"/>
        </w:rPr>
        <w:t>卫星健康状态信息文件</w:t>
      </w:r>
      <w:r>
        <w:rPr>
          <w:rFonts w:eastAsia="黑体"/>
          <w:b w:val="0"/>
          <w:bCs w:val="0"/>
          <w:sz w:val="21"/>
          <w:lang w:val="en-US" w:eastAsia="zh-CN"/>
        </w:rPr>
        <w:t>–</w:t>
      </w:r>
      <w:r>
        <w:rPr>
          <w:rFonts w:eastAsia="黑体"/>
          <w:b w:val="0"/>
          <w:bCs w:val="0"/>
          <w:sz w:val="21"/>
          <w:lang w:val="en-US" w:eastAsia="zh-CN"/>
        </w:rPr>
        <w:t>文件头描述</w:t>
      </w:r>
    </w:p>
    <w:tbl>
      <w:tblPr>
        <w:tblW w:w="932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3107"/>
        <w:gridCol w:w="4403"/>
        <w:gridCol w:w="1815"/>
      </w:tblGrid>
      <w:tr w:rsidR="00576439">
        <w:tc>
          <w:tcPr>
            <w:tcW w:w="3107"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文件头标签</w:t>
            </w:r>
          </w:p>
          <w:p w:rsidR="00576439" w:rsidRDefault="003235EC">
            <w:pPr>
              <w:spacing w:line="240" w:lineRule="auto"/>
              <w:jc w:val="center"/>
              <w:rPr>
                <w:b/>
                <w:bCs/>
                <w:sz w:val="18"/>
              </w:rPr>
            </w:pPr>
            <w:r>
              <w:rPr>
                <w:b/>
                <w:bCs/>
                <w:sz w:val="18"/>
              </w:rPr>
              <w:t>（</w:t>
            </w:r>
            <w:r>
              <w:rPr>
                <w:b/>
                <w:bCs/>
                <w:sz w:val="18"/>
              </w:rPr>
              <w:t>61-80</w:t>
            </w:r>
            <w:r>
              <w:rPr>
                <w:b/>
                <w:bCs/>
                <w:sz w:val="18"/>
              </w:rPr>
              <w:t>列）</w:t>
            </w:r>
          </w:p>
        </w:tc>
        <w:tc>
          <w:tcPr>
            <w:tcW w:w="4403"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描述</w:t>
            </w:r>
          </w:p>
        </w:tc>
        <w:tc>
          <w:tcPr>
            <w:tcW w:w="1815"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格式</w:t>
            </w:r>
          </w:p>
          <w:p w:rsidR="00576439" w:rsidRDefault="003235EC">
            <w:pPr>
              <w:spacing w:line="240" w:lineRule="auto"/>
              <w:jc w:val="center"/>
              <w:rPr>
                <w:b/>
                <w:bCs/>
                <w:sz w:val="18"/>
              </w:rPr>
            </w:pPr>
            <w:r>
              <w:rPr>
                <w:b/>
                <w:bCs/>
                <w:sz w:val="18"/>
              </w:rPr>
              <w:t>（</w:t>
            </w:r>
            <w:r>
              <w:rPr>
                <w:b/>
                <w:bCs/>
                <w:sz w:val="18"/>
              </w:rPr>
              <w:t>FORTRAN</w:t>
            </w:r>
            <w:r>
              <w:rPr>
                <w:b/>
                <w:bCs/>
                <w:sz w:val="18"/>
              </w:rPr>
              <w:t>）</w:t>
            </w:r>
          </w:p>
        </w:tc>
      </w:tr>
      <w:tr w:rsidR="00576439">
        <w:tc>
          <w:tcPr>
            <w:tcW w:w="3107" w:type="dxa"/>
            <w:tcBorders>
              <w:top w:val="double" w:sz="4" w:space="0" w:color="000000"/>
            </w:tcBorders>
            <w:vAlign w:val="center"/>
          </w:tcPr>
          <w:p w:rsidR="00576439" w:rsidRDefault="003235EC">
            <w:pPr>
              <w:spacing w:line="240" w:lineRule="auto"/>
              <w:jc w:val="center"/>
              <w:rPr>
                <w:bCs/>
                <w:sz w:val="18"/>
              </w:rPr>
            </w:pPr>
            <w:r>
              <w:rPr>
                <w:bCs/>
                <w:sz w:val="18"/>
              </w:rPr>
              <w:t>RINEX VERSION / TYPE</w:t>
            </w:r>
          </w:p>
        </w:tc>
        <w:tc>
          <w:tcPr>
            <w:tcW w:w="4403" w:type="dxa"/>
            <w:tcBorders>
              <w:top w:val="double" w:sz="4" w:space="0" w:color="000000"/>
            </w:tcBorders>
            <w:vAlign w:val="center"/>
          </w:tcPr>
          <w:p w:rsidR="00576439" w:rsidRDefault="003235EC">
            <w:pPr>
              <w:spacing w:line="240" w:lineRule="auto"/>
              <w:rPr>
                <w:bCs/>
                <w:sz w:val="18"/>
              </w:rPr>
            </w:pPr>
            <w:r>
              <w:rPr>
                <w:bCs/>
                <w:sz w:val="18"/>
              </w:rPr>
              <w:t>-RINEX</w:t>
            </w:r>
            <w:r>
              <w:rPr>
                <w:bCs/>
                <w:sz w:val="18"/>
              </w:rPr>
              <w:t>版本：</w:t>
            </w:r>
            <w:r w:rsidR="002636CC">
              <w:rPr>
                <w:bCs/>
                <w:sz w:val="18"/>
              </w:rPr>
              <w:t>3.0</w:t>
            </w:r>
            <w:r w:rsidR="00487E7B">
              <w:rPr>
                <w:bCs/>
                <w:sz w:val="18"/>
              </w:rPr>
              <w:t>1</w:t>
            </w:r>
          </w:p>
          <w:p w:rsidR="00576439" w:rsidRDefault="003235EC">
            <w:pPr>
              <w:spacing w:line="240" w:lineRule="auto"/>
              <w:rPr>
                <w:bCs/>
                <w:sz w:val="18"/>
              </w:rPr>
            </w:pPr>
            <w:r>
              <w:rPr>
                <w:bCs/>
                <w:sz w:val="18"/>
              </w:rPr>
              <w:t>-</w:t>
            </w:r>
            <w:r>
              <w:rPr>
                <w:bCs/>
                <w:sz w:val="18"/>
              </w:rPr>
              <w:t>文件类型：（</w:t>
            </w:r>
            <w:r>
              <w:rPr>
                <w:bCs/>
                <w:sz w:val="18"/>
              </w:rPr>
              <w:t>‘K’</w:t>
            </w:r>
            <w:r>
              <w:rPr>
                <w:bCs/>
                <w:sz w:val="18"/>
              </w:rPr>
              <w:t>：导航文件）</w:t>
            </w:r>
          </w:p>
          <w:p w:rsidR="00576439" w:rsidRDefault="003235EC">
            <w:pPr>
              <w:spacing w:line="240" w:lineRule="auto"/>
              <w:rPr>
                <w:bCs/>
                <w:sz w:val="18"/>
              </w:rPr>
            </w:pPr>
            <w:r>
              <w:rPr>
                <w:bCs/>
                <w:sz w:val="18"/>
              </w:rPr>
              <w:t>-</w:t>
            </w:r>
            <w:r>
              <w:rPr>
                <w:bCs/>
                <w:sz w:val="18"/>
              </w:rPr>
              <w:t>卫星系统</w:t>
            </w:r>
            <w:r>
              <w:rPr>
                <w:rFonts w:hint="eastAsia"/>
                <w:bCs/>
                <w:sz w:val="18"/>
              </w:rPr>
              <w:t>标识</w:t>
            </w:r>
          </w:p>
        </w:tc>
        <w:tc>
          <w:tcPr>
            <w:tcW w:w="1815" w:type="dxa"/>
            <w:tcBorders>
              <w:top w:val="double" w:sz="4" w:space="0" w:color="000000"/>
            </w:tcBorders>
          </w:tcPr>
          <w:p w:rsidR="00576439" w:rsidRDefault="003235EC">
            <w:pPr>
              <w:spacing w:line="240" w:lineRule="auto"/>
              <w:jc w:val="center"/>
              <w:rPr>
                <w:bCs/>
                <w:sz w:val="18"/>
              </w:rPr>
            </w:pPr>
            <w:r>
              <w:rPr>
                <w:bCs/>
                <w:sz w:val="18"/>
              </w:rPr>
              <w:t>F9.2</w:t>
            </w:r>
            <w:r>
              <w:rPr>
                <w:bCs/>
                <w:sz w:val="18"/>
              </w:rPr>
              <w:t>，</w:t>
            </w:r>
            <w:r>
              <w:rPr>
                <w:bCs/>
                <w:sz w:val="18"/>
              </w:rPr>
              <w:t>11X</w:t>
            </w:r>
            <w:r>
              <w:rPr>
                <w:bCs/>
                <w:sz w:val="18"/>
              </w:rPr>
              <w:t>，</w:t>
            </w:r>
          </w:p>
          <w:p w:rsidR="00576439" w:rsidRDefault="003235EC">
            <w:pPr>
              <w:spacing w:line="240" w:lineRule="auto"/>
              <w:jc w:val="center"/>
              <w:rPr>
                <w:bCs/>
                <w:sz w:val="18"/>
              </w:rPr>
            </w:pPr>
            <w:r>
              <w:rPr>
                <w:bCs/>
                <w:sz w:val="18"/>
              </w:rPr>
              <w:t xml:space="preserve">  A1</w:t>
            </w:r>
            <w:r>
              <w:rPr>
                <w:bCs/>
                <w:sz w:val="18"/>
              </w:rPr>
              <w:t>，</w:t>
            </w:r>
            <w:r>
              <w:rPr>
                <w:bCs/>
                <w:sz w:val="18"/>
              </w:rPr>
              <w:t>19X</w:t>
            </w:r>
            <w:r>
              <w:rPr>
                <w:bCs/>
                <w:sz w:val="18"/>
              </w:rPr>
              <w:t>，</w:t>
            </w:r>
          </w:p>
          <w:p w:rsidR="00576439" w:rsidRDefault="003235EC">
            <w:pPr>
              <w:spacing w:line="240" w:lineRule="auto"/>
              <w:ind w:firstLine="420"/>
              <w:rPr>
                <w:bCs/>
                <w:sz w:val="18"/>
              </w:rPr>
            </w:pPr>
            <w:r>
              <w:rPr>
                <w:bCs/>
                <w:sz w:val="18"/>
              </w:rPr>
              <w:t>A1</w:t>
            </w:r>
            <w:r>
              <w:rPr>
                <w:bCs/>
                <w:sz w:val="18"/>
              </w:rPr>
              <w:t>，</w:t>
            </w:r>
            <w:r>
              <w:rPr>
                <w:bCs/>
                <w:sz w:val="18"/>
              </w:rPr>
              <w:t>19X</w:t>
            </w:r>
          </w:p>
          <w:p w:rsidR="00576439" w:rsidRDefault="00576439">
            <w:pPr>
              <w:spacing w:line="240" w:lineRule="auto"/>
              <w:jc w:val="center"/>
              <w:rPr>
                <w:bCs/>
                <w:sz w:val="18"/>
              </w:rPr>
            </w:pPr>
          </w:p>
        </w:tc>
      </w:tr>
      <w:tr w:rsidR="00576439">
        <w:tc>
          <w:tcPr>
            <w:tcW w:w="3107" w:type="dxa"/>
            <w:vAlign w:val="center"/>
          </w:tcPr>
          <w:p w:rsidR="00576439" w:rsidRDefault="003235EC">
            <w:pPr>
              <w:spacing w:line="240" w:lineRule="auto"/>
              <w:jc w:val="center"/>
              <w:rPr>
                <w:bCs/>
                <w:sz w:val="18"/>
              </w:rPr>
            </w:pPr>
            <w:r>
              <w:rPr>
                <w:bCs/>
                <w:sz w:val="18"/>
              </w:rPr>
              <w:t>PGM / RUN BY / DATE</w:t>
            </w:r>
          </w:p>
        </w:tc>
        <w:tc>
          <w:tcPr>
            <w:tcW w:w="4403" w:type="dxa"/>
            <w:vAlign w:val="center"/>
          </w:tcPr>
          <w:p w:rsidR="00576439" w:rsidRDefault="003235EC">
            <w:pPr>
              <w:spacing w:line="240" w:lineRule="auto"/>
              <w:rPr>
                <w:bCs/>
                <w:sz w:val="18"/>
              </w:rPr>
            </w:pPr>
            <w:r>
              <w:rPr>
                <w:bCs/>
                <w:sz w:val="18"/>
              </w:rPr>
              <w:t>-</w:t>
            </w:r>
            <w:r>
              <w:rPr>
                <w:bCs/>
                <w:sz w:val="18"/>
              </w:rPr>
              <w:t>生成当前文件的程序名</w:t>
            </w:r>
          </w:p>
          <w:p w:rsidR="00576439" w:rsidRDefault="003235EC">
            <w:pPr>
              <w:spacing w:line="240" w:lineRule="auto"/>
              <w:rPr>
                <w:bCs/>
                <w:sz w:val="18"/>
              </w:rPr>
            </w:pPr>
            <w:r>
              <w:rPr>
                <w:bCs/>
                <w:sz w:val="18"/>
              </w:rPr>
              <w:t>-</w:t>
            </w:r>
            <w:r>
              <w:rPr>
                <w:bCs/>
                <w:sz w:val="18"/>
              </w:rPr>
              <w:t>生成当前文件的机构名</w:t>
            </w:r>
          </w:p>
          <w:p w:rsidR="00576439" w:rsidRDefault="003235EC">
            <w:pPr>
              <w:spacing w:line="240" w:lineRule="auto"/>
              <w:rPr>
                <w:bCs/>
                <w:sz w:val="18"/>
              </w:rPr>
            </w:pPr>
            <w:r>
              <w:rPr>
                <w:bCs/>
                <w:sz w:val="18"/>
              </w:rPr>
              <w:t>-</w:t>
            </w:r>
            <w:r>
              <w:rPr>
                <w:bCs/>
                <w:sz w:val="18"/>
              </w:rPr>
              <w:t>文件生成日期</w:t>
            </w:r>
          </w:p>
          <w:p w:rsidR="00576439" w:rsidRDefault="003235EC">
            <w:pPr>
              <w:spacing w:line="240" w:lineRule="auto"/>
              <w:rPr>
                <w:bCs/>
                <w:sz w:val="18"/>
              </w:rPr>
            </w:pPr>
            <w:r>
              <w:rPr>
                <w:bCs/>
                <w:sz w:val="18"/>
              </w:rPr>
              <w:t xml:space="preserve">   </w:t>
            </w:r>
            <w:r>
              <w:rPr>
                <w:bCs/>
                <w:sz w:val="18"/>
              </w:rPr>
              <w:t>格式：</w:t>
            </w:r>
            <w:r>
              <w:rPr>
                <w:bCs/>
                <w:sz w:val="18"/>
              </w:rPr>
              <w:t>yyyymmdd hhmmss zone</w:t>
            </w:r>
          </w:p>
          <w:p w:rsidR="00576439" w:rsidRDefault="003235EC">
            <w:pPr>
              <w:spacing w:line="240" w:lineRule="auto"/>
              <w:rPr>
                <w:bCs/>
                <w:sz w:val="18"/>
              </w:rPr>
            </w:pPr>
            <w:r>
              <w:rPr>
                <w:bCs/>
                <w:sz w:val="18"/>
              </w:rPr>
              <w:t xml:space="preserve">   zone</w:t>
            </w:r>
            <w:r>
              <w:rPr>
                <w:bCs/>
                <w:sz w:val="18"/>
              </w:rPr>
              <w:t>：</w:t>
            </w:r>
            <w:r>
              <w:rPr>
                <w:bCs/>
                <w:sz w:val="18"/>
              </w:rPr>
              <w:t>3-4</w:t>
            </w:r>
            <w:r>
              <w:rPr>
                <w:bCs/>
                <w:sz w:val="18"/>
              </w:rPr>
              <w:t>字符表示时区</w:t>
            </w:r>
          </w:p>
          <w:p w:rsidR="00576439" w:rsidRDefault="003235EC">
            <w:pPr>
              <w:spacing w:line="240" w:lineRule="auto"/>
              <w:rPr>
                <w:bCs/>
                <w:sz w:val="18"/>
              </w:rPr>
            </w:pPr>
            <w:r>
              <w:rPr>
                <w:bCs/>
                <w:sz w:val="18"/>
              </w:rPr>
              <w:t xml:space="preserve">       </w:t>
            </w:r>
            <w:r>
              <w:rPr>
                <w:bCs/>
                <w:sz w:val="18"/>
              </w:rPr>
              <w:t>建议使用</w:t>
            </w:r>
            <w:r>
              <w:rPr>
                <w:bCs/>
                <w:sz w:val="18"/>
              </w:rPr>
              <w:t>UTC</w:t>
            </w:r>
            <w:r>
              <w:rPr>
                <w:rFonts w:hint="eastAsia"/>
                <w:bCs/>
                <w:sz w:val="18"/>
              </w:rPr>
              <w:t xml:space="preserve"> </w:t>
            </w:r>
            <w:r>
              <w:rPr>
                <w:bCs/>
                <w:sz w:val="18"/>
              </w:rPr>
              <w:t>LCL</w:t>
            </w:r>
          </w:p>
        </w:tc>
        <w:tc>
          <w:tcPr>
            <w:tcW w:w="1815" w:type="dxa"/>
          </w:tcPr>
          <w:p w:rsidR="00576439" w:rsidRDefault="003235EC">
            <w:pPr>
              <w:spacing w:line="240" w:lineRule="auto"/>
              <w:jc w:val="center"/>
              <w:rPr>
                <w:bCs/>
                <w:sz w:val="18"/>
              </w:rPr>
            </w:pPr>
            <w:r>
              <w:rPr>
                <w:bCs/>
                <w:sz w:val="18"/>
              </w:rPr>
              <w:t>A20</w:t>
            </w:r>
            <w:r>
              <w:rPr>
                <w:bCs/>
                <w:sz w:val="18"/>
              </w:rPr>
              <w:t>，</w:t>
            </w:r>
          </w:p>
          <w:p w:rsidR="00576439" w:rsidRDefault="003235EC">
            <w:pPr>
              <w:spacing w:line="240" w:lineRule="auto"/>
              <w:jc w:val="center"/>
              <w:rPr>
                <w:bCs/>
                <w:sz w:val="18"/>
              </w:rPr>
            </w:pPr>
            <w:r>
              <w:rPr>
                <w:bCs/>
                <w:sz w:val="18"/>
              </w:rPr>
              <w:t>A20</w:t>
            </w:r>
            <w:r>
              <w:rPr>
                <w:bCs/>
                <w:sz w:val="18"/>
              </w:rPr>
              <w:t>，</w:t>
            </w:r>
          </w:p>
          <w:p w:rsidR="00576439" w:rsidRDefault="003235EC">
            <w:pPr>
              <w:spacing w:line="240" w:lineRule="auto"/>
              <w:ind w:firstLineChars="250" w:firstLine="450"/>
              <w:rPr>
                <w:bCs/>
                <w:sz w:val="18"/>
              </w:rPr>
            </w:pPr>
            <w:r>
              <w:rPr>
                <w:bCs/>
                <w:sz w:val="18"/>
              </w:rPr>
              <w:t>A20</w:t>
            </w:r>
          </w:p>
        </w:tc>
      </w:tr>
      <w:tr w:rsidR="00B97605">
        <w:tc>
          <w:tcPr>
            <w:tcW w:w="3107" w:type="dxa"/>
            <w:vAlign w:val="center"/>
          </w:tcPr>
          <w:p w:rsidR="00B97605" w:rsidRDefault="00B97605" w:rsidP="00B97605">
            <w:pPr>
              <w:spacing w:line="240" w:lineRule="auto"/>
              <w:jc w:val="center"/>
              <w:rPr>
                <w:bCs/>
                <w:sz w:val="18"/>
              </w:rPr>
            </w:pPr>
            <w:r>
              <w:rPr>
                <w:bCs/>
                <w:sz w:val="18"/>
              </w:rPr>
              <w:t>TIME OF FIRST OBS</w:t>
            </w:r>
          </w:p>
        </w:tc>
        <w:tc>
          <w:tcPr>
            <w:tcW w:w="4403" w:type="dxa"/>
            <w:vAlign w:val="center"/>
          </w:tcPr>
          <w:p w:rsidR="00B97605" w:rsidRDefault="00B97605" w:rsidP="00B97605">
            <w:pPr>
              <w:spacing w:line="240" w:lineRule="auto"/>
              <w:rPr>
                <w:bCs/>
                <w:sz w:val="18"/>
              </w:rPr>
            </w:pPr>
            <w:r>
              <w:rPr>
                <w:bCs/>
                <w:sz w:val="18"/>
              </w:rPr>
              <w:t>第一个观测数据的记录时间</w:t>
            </w:r>
          </w:p>
          <w:p w:rsidR="00B97605" w:rsidRDefault="00B97605" w:rsidP="00B97605">
            <w:pPr>
              <w:spacing w:line="240" w:lineRule="auto"/>
              <w:rPr>
                <w:bCs/>
                <w:sz w:val="18"/>
              </w:rPr>
            </w:pPr>
            <w:r>
              <w:rPr>
                <w:bCs/>
                <w:sz w:val="18"/>
              </w:rPr>
              <w:t>- 4</w:t>
            </w:r>
            <w:r>
              <w:rPr>
                <w:bCs/>
                <w:sz w:val="18"/>
              </w:rPr>
              <w:t>数字年，月，日，时，分，秒</w:t>
            </w:r>
          </w:p>
          <w:p w:rsidR="00B97605" w:rsidRDefault="00B97605" w:rsidP="00B97605">
            <w:pPr>
              <w:spacing w:line="240" w:lineRule="auto"/>
              <w:rPr>
                <w:bCs/>
                <w:sz w:val="18"/>
              </w:rPr>
            </w:pPr>
            <w:r>
              <w:rPr>
                <w:bCs/>
                <w:sz w:val="18"/>
              </w:rPr>
              <w:t xml:space="preserve">- </w:t>
            </w:r>
            <w:r>
              <w:rPr>
                <w:bCs/>
                <w:sz w:val="18"/>
              </w:rPr>
              <w:t>时间系统</w:t>
            </w:r>
          </w:p>
        </w:tc>
        <w:tc>
          <w:tcPr>
            <w:tcW w:w="1815" w:type="dxa"/>
          </w:tcPr>
          <w:p w:rsidR="00B97605" w:rsidRDefault="00B97605" w:rsidP="00B97605">
            <w:pPr>
              <w:spacing w:line="240" w:lineRule="auto"/>
              <w:jc w:val="center"/>
              <w:rPr>
                <w:bCs/>
                <w:sz w:val="18"/>
              </w:rPr>
            </w:pPr>
          </w:p>
          <w:p w:rsidR="00B97605" w:rsidRDefault="00B97605" w:rsidP="00B97605">
            <w:pPr>
              <w:spacing w:line="240" w:lineRule="auto"/>
              <w:jc w:val="center"/>
              <w:rPr>
                <w:bCs/>
                <w:sz w:val="18"/>
              </w:rPr>
            </w:pPr>
            <w:r>
              <w:rPr>
                <w:bCs/>
                <w:sz w:val="18"/>
              </w:rPr>
              <w:t>5I6</w:t>
            </w:r>
            <w:r>
              <w:rPr>
                <w:bCs/>
                <w:sz w:val="18"/>
              </w:rPr>
              <w:t>，</w:t>
            </w:r>
            <w:r>
              <w:rPr>
                <w:bCs/>
                <w:sz w:val="18"/>
              </w:rPr>
              <w:t>F13.7</w:t>
            </w:r>
            <w:r>
              <w:rPr>
                <w:bCs/>
                <w:sz w:val="18"/>
              </w:rPr>
              <w:t>，</w:t>
            </w:r>
          </w:p>
          <w:p w:rsidR="00B97605" w:rsidRDefault="00B97605" w:rsidP="00314ADC">
            <w:pPr>
              <w:spacing w:line="240" w:lineRule="auto"/>
              <w:jc w:val="center"/>
              <w:rPr>
                <w:bCs/>
                <w:sz w:val="18"/>
              </w:rPr>
            </w:pPr>
            <w:r>
              <w:rPr>
                <w:bCs/>
                <w:sz w:val="18"/>
              </w:rPr>
              <w:t>5X</w:t>
            </w:r>
            <w:r>
              <w:rPr>
                <w:bCs/>
                <w:sz w:val="18"/>
              </w:rPr>
              <w:t>，</w:t>
            </w:r>
            <w:r>
              <w:rPr>
                <w:bCs/>
                <w:sz w:val="18"/>
              </w:rPr>
              <w:t>A3</w:t>
            </w:r>
          </w:p>
        </w:tc>
      </w:tr>
      <w:tr w:rsidR="00576439">
        <w:tc>
          <w:tcPr>
            <w:tcW w:w="3107" w:type="dxa"/>
            <w:vAlign w:val="center"/>
          </w:tcPr>
          <w:p w:rsidR="00576439" w:rsidRDefault="00B97605">
            <w:pPr>
              <w:spacing w:line="240" w:lineRule="auto"/>
              <w:jc w:val="center"/>
              <w:rPr>
                <w:bCs/>
                <w:sz w:val="18"/>
              </w:rPr>
            </w:pPr>
            <w:r>
              <w:rPr>
                <w:bCs/>
                <w:sz w:val="18"/>
              </w:rPr>
              <w:t>COMMENT</w:t>
            </w:r>
          </w:p>
        </w:tc>
        <w:tc>
          <w:tcPr>
            <w:tcW w:w="4403" w:type="dxa"/>
            <w:vAlign w:val="center"/>
          </w:tcPr>
          <w:p w:rsidR="00576439" w:rsidRDefault="003235EC">
            <w:pPr>
              <w:spacing w:line="240" w:lineRule="auto"/>
              <w:rPr>
                <w:bCs/>
                <w:sz w:val="18"/>
              </w:rPr>
            </w:pPr>
            <w:r>
              <w:rPr>
                <w:rFonts w:hint="eastAsia"/>
                <w:bCs/>
                <w:sz w:val="18"/>
              </w:rPr>
              <w:t>注释</w:t>
            </w:r>
          </w:p>
        </w:tc>
        <w:tc>
          <w:tcPr>
            <w:tcW w:w="1815" w:type="dxa"/>
          </w:tcPr>
          <w:p w:rsidR="00576439" w:rsidRDefault="003235EC">
            <w:pPr>
              <w:spacing w:line="240" w:lineRule="auto"/>
              <w:jc w:val="center"/>
              <w:rPr>
                <w:bCs/>
                <w:sz w:val="18"/>
              </w:rPr>
            </w:pPr>
            <w:r>
              <w:rPr>
                <w:bCs/>
                <w:sz w:val="18"/>
              </w:rPr>
              <w:t>A60</w:t>
            </w:r>
          </w:p>
        </w:tc>
      </w:tr>
      <w:tr w:rsidR="00576439">
        <w:tc>
          <w:tcPr>
            <w:tcW w:w="3107" w:type="dxa"/>
            <w:vAlign w:val="center"/>
          </w:tcPr>
          <w:p w:rsidR="00576439" w:rsidRDefault="003235EC">
            <w:pPr>
              <w:spacing w:line="240" w:lineRule="auto"/>
              <w:jc w:val="center"/>
              <w:rPr>
                <w:bCs/>
                <w:sz w:val="18"/>
              </w:rPr>
            </w:pPr>
            <w:r>
              <w:rPr>
                <w:bCs/>
                <w:sz w:val="18"/>
              </w:rPr>
              <w:t>END OF HEADER</w:t>
            </w:r>
          </w:p>
        </w:tc>
        <w:tc>
          <w:tcPr>
            <w:tcW w:w="4403" w:type="dxa"/>
            <w:vAlign w:val="center"/>
          </w:tcPr>
          <w:p w:rsidR="00576439" w:rsidRDefault="003235EC">
            <w:pPr>
              <w:spacing w:line="240" w:lineRule="auto"/>
              <w:rPr>
                <w:bCs/>
                <w:sz w:val="18"/>
              </w:rPr>
            </w:pPr>
            <w:r>
              <w:rPr>
                <w:bCs/>
                <w:sz w:val="18"/>
              </w:rPr>
              <w:t>文件头部分的最后一个记录</w:t>
            </w:r>
          </w:p>
        </w:tc>
        <w:tc>
          <w:tcPr>
            <w:tcW w:w="1815" w:type="dxa"/>
          </w:tcPr>
          <w:p w:rsidR="00576439" w:rsidRDefault="003235EC">
            <w:pPr>
              <w:spacing w:line="240" w:lineRule="auto"/>
              <w:jc w:val="center"/>
              <w:rPr>
                <w:bCs/>
                <w:sz w:val="18"/>
              </w:rPr>
            </w:pPr>
            <w:r>
              <w:rPr>
                <w:bCs/>
                <w:sz w:val="18"/>
              </w:rPr>
              <w:t>60X</w:t>
            </w:r>
          </w:p>
        </w:tc>
      </w:tr>
    </w:tbl>
    <w:p w:rsidR="00576439" w:rsidRDefault="00576439">
      <w:pPr>
        <w:pStyle w:val="afa"/>
        <w:ind w:rightChars="0" w:right="0" w:firstLineChars="0" w:firstLine="0"/>
        <w:rPr>
          <w:rFonts w:ascii="Times New Roman"/>
        </w:rPr>
      </w:pPr>
    </w:p>
    <w:p w:rsidR="00576439" w:rsidRDefault="003235EC">
      <w:pPr>
        <w:pStyle w:val="aff9"/>
        <w:numPr>
          <w:ilvl w:val="0"/>
          <w:numId w:val="1"/>
        </w:numPr>
        <w:spacing w:before="120" w:after="120" w:line="400" w:lineRule="exact"/>
        <w:ind w:rightChars="0" w:right="0"/>
        <w:rPr>
          <w:rFonts w:ascii="Times New Roman"/>
        </w:rPr>
      </w:pPr>
      <w:bookmarkStart w:id="295" w:name="_Toc515350614"/>
      <w:r>
        <w:rPr>
          <w:rFonts w:ascii="Times New Roman"/>
        </w:rPr>
        <w:t>1</w:t>
      </w:r>
      <w:r w:rsidR="00141073">
        <w:rPr>
          <w:rFonts w:ascii="Times New Roman"/>
        </w:rPr>
        <w:t>2</w:t>
      </w:r>
      <w:r>
        <w:rPr>
          <w:rFonts w:ascii="Times New Roman"/>
        </w:rPr>
        <w:t>.2  GNSS</w:t>
      </w:r>
      <w:r>
        <w:rPr>
          <w:rFonts w:ascii="Times New Roman"/>
        </w:rPr>
        <w:t>卫星健康状态信息文件的数据部分</w:t>
      </w:r>
      <w:bookmarkEnd w:id="295"/>
    </w:p>
    <w:p w:rsidR="00576439" w:rsidRDefault="003235EC">
      <w:pPr>
        <w:pStyle w:val="afa"/>
        <w:numPr>
          <w:ilvl w:val="0"/>
          <w:numId w:val="1"/>
        </w:numPr>
        <w:spacing w:line="400" w:lineRule="exact"/>
        <w:ind w:rightChars="0" w:right="0" w:firstLineChars="0"/>
        <w:rPr>
          <w:rFonts w:ascii="Times New Roman"/>
        </w:rPr>
      </w:pPr>
      <w:r>
        <w:rPr>
          <w:rFonts w:ascii="Times New Roman"/>
        </w:rPr>
        <w:t>GNSS</w:t>
      </w:r>
      <w:r>
        <w:rPr>
          <w:rFonts w:ascii="Times New Roman"/>
        </w:rPr>
        <w:t>卫星健康状态信息文件的数据部分说明见</w:t>
      </w:r>
      <w:r>
        <w:rPr>
          <w:rFonts w:ascii="Times New Roman"/>
        </w:rPr>
        <w:fldChar w:fldCharType="begin"/>
      </w:r>
      <w:r>
        <w:rPr>
          <w:rFonts w:ascii="Times New Roman"/>
        </w:rPr>
        <w:instrText xml:space="preserve"> REF _Ref490570069 \h  \* MERGEFORMAT </w:instrText>
      </w:r>
      <w:r>
        <w:rPr>
          <w:rFonts w:ascii="Times New Roman"/>
        </w:rPr>
      </w:r>
      <w:r>
        <w:rPr>
          <w:rFonts w:ascii="Times New Roman"/>
        </w:rPr>
        <w:fldChar w:fldCharType="separate"/>
      </w:r>
      <w:r>
        <w:rPr>
          <w:rFonts w:ascii="Times New Roman"/>
        </w:rPr>
        <w:t>表</w:t>
      </w:r>
      <w:r>
        <w:rPr>
          <w:rFonts w:ascii="Times New Roman"/>
        </w:rPr>
        <w:t xml:space="preserve"> 22</w:t>
      </w:r>
      <w:r>
        <w:rPr>
          <w:rFonts w:ascii="Times New Roman"/>
        </w:rPr>
        <w:fldChar w:fldCharType="end"/>
      </w:r>
      <w:r>
        <w:rPr>
          <w:rFonts w:ascii="Times New Roman"/>
        </w:rPr>
        <w:t>。</w:t>
      </w:r>
    </w:p>
    <w:p w:rsidR="00576439" w:rsidRDefault="003235EC">
      <w:pPr>
        <w:pStyle w:val="a8"/>
        <w:numPr>
          <w:ilvl w:val="0"/>
          <w:numId w:val="1"/>
        </w:numPr>
        <w:ind w:firstLineChars="0"/>
        <w:jc w:val="center"/>
        <w:rPr>
          <w:rFonts w:eastAsia="黑体"/>
          <w:b w:val="0"/>
          <w:bCs w:val="0"/>
          <w:sz w:val="21"/>
          <w:lang w:val="en-US" w:eastAsia="zh-CN"/>
        </w:rPr>
      </w:pPr>
      <w:bookmarkStart w:id="296" w:name="_Ref490570069"/>
      <w:r>
        <w:rPr>
          <w:rFonts w:eastAsia="黑体"/>
          <w:b w:val="0"/>
          <w:bCs w:val="0"/>
          <w:sz w:val="21"/>
          <w:lang w:val="en-US" w:eastAsia="zh-CN"/>
        </w:rPr>
        <w:t>表</w:t>
      </w:r>
      <w:r>
        <w:rPr>
          <w:rFonts w:eastAsia="黑体"/>
          <w:b w:val="0"/>
          <w:bCs w:val="0"/>
          <w:sz w:val="21"/>
          <w:lang w:val="en-US" w:eastAsia="zh-CN"/>
        </w:rPr>
        <w:t xml:space="preserve"> </w:t>
      </w:r>
      <w:r>
        <w:rPr>
          <w:rFonts w:eastAsia="黑体"/>
          <w:b w:val="0"/>
          <w:bCs w:val="0"/>
          <w:sz w:val="21"/>
          <w:lang w:val="en-US" w:eastAsia="zh-CN"/>
        </w:rPr>
        <w:fldChar w:fldCharType="begin"/>
      </w:r>
      <w:r>
        <w:rPr>
          <w:rFonts w:eastAsia="黑体"/>
          <w:b w:val="0"/>
          <w:bCs w:val="0"/>
          <w:sz w:val="21"/>
          <w:lang w:val="en-US" w:eastAsia="zh-CN"/>
        </w:rPr>
        <w:instrText xml:space="preserve"> SEQ </w:instrText>
      </w:r>
      <w:r>
        <w:rPr>
          <w:rFonts w:eastAsia="黑体"/>
          <w:b w:val="0"/>
          <w:bCs w:val="0"/>
          <w:sz w:val="21"/>
          <w:lang w:val="en-US" w:eastAsia="zh-CN"/>
        </w:rPr>
        <w:instrText>表</w:instrText>
      </w:r>
      <w:r>
        <w:rPr>
          <w:rFonts w:eastAsia="黑体"/>
          <w:b w:val="0"/>
          <w:bCs w:val="0"/>
          <w:sz w:val="21"/>
          <w:lang w:val="en-US" w:eastAsia="zh-CN"/>
        </w:rPr>
        <w:instrText xml:space="preserve"> \* ARABIC </w:instrText>
      </w:r>
      <w:r>
        <w:rPr>
          <w:rFonts w:eastAsia="黑体"/>
          <w:b w:val="0"/>
          <w:bCs w:val="0"/>
          <w:sz w:val="21"/>
          <w:lang w:val="en-US" w:eastAsia="zh-CN"/>
        </w:rPr>
        <w:fldChar w:fldCharType="separate"/>
      </w:r>
      <w:r>
        <w:rPr>
          <w:rFonts w:eastAsia="黑体"/>
          <w:b w:val="0"/>
          <w:bCs w:val="0"/>
          <w:sz w:val="21"/>
          <w:lang w:val="en-US" w:eastAsia="zh-CN"/>
        </w:rPr>
        <w:t>22</w:t>
      </w:r>
      <w:r>
        <w:rPr>
          <w:rFonts w:eastAsia="黑体"/>
          <w:b w:val="0"/>
          <w:bCs w:val="0"/>
          <w:sz w:val="21"/>
          <w:lang w:val="en-US" w:eastAsia="zh-CN"/>
        </w:rPr>
        <w:fldChar w:fldCharType="end"/>
      </w:r>
      <w:bookmarkEnd w:id="296"/>
      <w:r>
        <w:rPr>
          <w:rFonts w:eastAsia="黑体"/>
          <w:b w:val="0"/>
          <w:bCs w:val="0"/>
          <w:sz w:val="21"/>
          <w:lang w:val="en-US" w:eastAsia="zh-CN"/>
        </w:rPr>
        <w:t xml:space="preserve"> GNSS</w:t>
      </w:r>
      <w:r>
        <w:rPr>
          <w:rFonts w:eastAsia="黑体"/>
          <w:b w:val="0"/>
          <w:bCs w:val="0"/>
          <w:sz w:val="21"/>
          <w:lang w:val="en-US" w:eastAsia="zh-CN"/>
        </w:rPr>
        <w:t>卫星健康状态信息文件</w:t>
      </w:r>
      <w:r>
        <w:rPr>
          <w:rFonts w:eastAsia="黑体"/>
          <w:b w:val="0"/>
          <w:bCs w:val="0"/>
          <w:sz w:val="21"/>
          <w:lang w:val="en-US" w:eastAsia="zh-CN"/>
        </w:rPr>
        <w:t>–</w:t>
      </w:r>
      <w:r>
        <w:rPr>
          <w:rFonts w:eastAsia="黑体"/>
          <w:b w:val="0"/>
          <w:bCs w:val="0"/>
          <w:sz w:val="21"/>
          <w:lang w:val="en-US" w:eastAsia="zh-CN"/>
        </w:rPr>
        <w:t>数据部分描述</w:t>
      </w:r>
    </w:p>
    <w:tbl>
      <w:tblPr>
        <w:tblW w:w="932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3107"/>
        <w:gridCol w:w="4403"/>
        <w:gridCol w:w="1815"/>
      </w:tblGrid>
      <w:tr w:rsidR="00576439">
        <w:tc>
          <w:tcPr>
            <w:tcW w:w="3107"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字段名称</w:t>
            </w:r>
          </w:p>
        </w:tc>
        <w:tc>
          <w:tcPr>
            <w:tcW w:w="4403"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描述</w:t>
            </w:r>
          </w:p>
        </w:tc>
        <w:tc>
          <w:tcPr>
            <w:tcW w:w="1815" w:type="dxa"/>
            <w:tcBorders>
              <w:top w:val="single" w:sz="12" w:space="0" w:color="000000"/>
              <w:bottom w:val="double" w:sz="4" w:space="0" w:color="000000"/>
            </w:tcBorders>
            <w:vAlign w:val="center"/>
          </w:tcPr>
          <w:p w:rsidR="00576439" w:rsidRDefault="003235EC">
            <w:pPr>
              <w:spacing w:line="240" w:lineRule="auto"/>
              <w:jc w:val="center"/>
              <w:rPr>
                <w:b/>
                <w:bCs/>
                <w:sz w:val="18"/>
              </w:rPr>
            </w:pPr>
            <w:r>
              <w:rPr>
                <w:b/>
                <w:bCs/>
                <w:sz w:val="18"/>
              </w:rPr>
              <w:t>格式</w:t>
            </w:r>
          </w:p>
          <w:p w:rsidR="00576439" w:rsidRDefault="003235EC">
            <w:pPr>
              <w:spacing w:line="240" w:lineRule="auto"/>
              <w:jc w:val="center"/>
              <w:rPr>
                <w:b/>
                <w:bCs/>
                <w:sz w:val="18"/>
              </w:rPr>
            </w:pPr>
            <w:r>
              <w:rPr>
                <w:b/>
                <w:bCs/>
                <w:sz w:val="18"/>
              </w:rPr>
              <w:t>（</w:t>
            </w:r>
            <w:r>
              <w:rPr>
                <w:b/>
                <w:bCs/>
                <w:sz w:val="18"/>
              </w:rPr>
              <w:t>FORTRAN</w:t>
            </w:r>
            <w:r>
              <w:rPr>
                <w:b/>
                <w:bCs/>
                <w:sz w:val="18"/>
              </w:rPr>
              <w:t>）</w:t>
            </w:r>
          </w:p>
        </w:tc>
      </w:tr>
      <w:tr w:rsidR="00576439">
        <w:tc>
          <w:tcPr>
            <w:tcW w:w="3107" w:type="dxa"/>
            <w:tcBorders>
              <w:top w:val="double" w:sz="4" w:space="0" w:color="000000"/>
              <w:bottom w:val="double" w:sz="4" w:space="0" w:color="000000"/>
            </w:tcBorders>
            <w:vAlign w:val="center"/>
          </w:tcPr>
          <w:p w:rsidR="00576439" w:rsidRDefault="005F32EE" w:rsidP="005F32EE">
            <w:pPr>
              <w:spacing w:line="240" w:lineRule="auto"/>
              <w:jc w:val="center"/>
              <w:rPr>
                <w:bCs/>
                <w:sz w:val="18"/>
              </w:rPr>
            </w:pPr>
            <w:r>
              <w:rPr>
                <w:rFonts w:hint="eastAsia"/>
                <w:bCs/>
                <w:sz w:val="18"/>
              </w:rPr>
              <w:t>卫星健康</w:t>
            </w:r>
            <w:r w:rsidR="00FB6637">
              <w:rPr>
                <w:rFonts w:hint="eastAsia"/>
                <w:bCs/>
                <w:sz w:val="18"/>
              </w:rPr>
              <w:t>状态</w:t>
            </w:r>
            <w:r w:rsidR="00FB6637">
              <w:rPr>
                <w:bCs/>
                <w:sz w:val="18"/>
              </w:rPr>
              <w:t>初始信息</w:t>
            </w:r>
          </w:p>
        </w:tc>
        <w:tc>
          <w:tcPr>
            <w:tcW w:w="4403" w:type="dxa"/>
            <w:tcBorders>
              <w:top w:val="double" w:sz="4" w:space="0" w:color="000000"/>
              <w:bottom w:val="double" w:sz="4" w:space="0" w:color="000000"/>
            </w:tcBorders>
            <w:vAlign w:val="center"/>
          </w:tcPr>
          <w:p w:rsidR="00FB6637" w:rsidRDefault="0084104C">
            <w:pPr>
              <w:spacing w:line="240" w:lineRule="auto"/>
              <w:ind w:left="180" w:hangingChars="100" w:hanging="180"/>
              <w:rPr>
                <w:bCs/>
                <w:sz w:val="18"/>
              </w:rPr>
            </w:pPr>
            <w:r>
              <w:rPr>
                <w:rFonts w:hint="eastAsia"/>
                <w:bCs/>
                <w:sz w:val="18"/>
              </w:rPr>
              <w:t>在</w:t>
            </w:r>
            <w:r>
              <w:rPr>
                <w:bCs/>
                <w:sz w:val="18"/>
              </w:rPr>
              <w:t>本文件时段内跟踪的</w:t>
            </w:r>
            <w:r w:rsidR="00FB6637">
              <w:rPr>
                <w:bCs/>
                <w:sz w:val="18"/>
              </w:rPr>
              <w:t>卫星健康状态</w:t>
            </w:r>
            <w:r>
              <w:rPr>
                <w:rFonts w:hint="eastAsia"/>
                <w:bCs/>
                <w:sz w:val="18"/>
              </w:rPr>
              <w:t>的</w:t>
            </w:r>
            <w:r>
              <w:rPr>
                <w:bCs/>
                <w:sz w:val="18"/>
              </w:rPr>
              <w:t>变化情况</w:t>
            </w:r>
          </w:p>
          <w:p w:rsidR="00576439" w:rsidRDefault="003235EC" w:rsidP="00FB6637">
            <w:pPr>
              <w:spacing w:line="240" w:lineRule="auto"/>
              <w:ind w:firstLineChars="50" w:firstLine="90"/>
              <w:rPr>
                <w:bCs/>
                <w:sz w:val="18"/>
              </w:rPr>
            </w:pPr>
            <w:r>
              <w:rPr>
                <w:bCs/>
                <w:sz w:val="18"/>
              </w:rPr>
              <w:t>-</w:t>
            </w:r>
            <w:r>
              <w:rPr>
                <w:bCs/>
                <w:sz w:val="18"/>
              </w:rPr>
              <w:t>卫星系统标识</w:t>
            </w:r>
            <w:r>
              <w:rPr>
                <w:rFonts w:hint="eastAsia"/>
                <w:bCs/>
                <w:sz w:val="18"/>
              </w:rPr>
              <w:t>-</w:t>
            </w:r>
            <w:r>
              <w:rPr>
                <w:bCs/>
                <w:sz w:val="18"/>
              </w:rPr>
              <w:t>G</w:t>
            </w:r>
            <w:r>
              <w:rPr>
                <w:bCs/>
                <w:sz w:val="18"/>
              </w:rPr>
              <w:t>，卫星号</w:t>
            </w:r>
            <w:r>
              <w:rPr>
                <w:rFonts w:hint="eastAsia"/>
                <w:bCs/>
                <w:sz w:val="18"/>
              </w:rPr>
              <w:t>-</w:t>
            </w:r>
            <w:r>
              <w:rPr>
                <w:bCs/>
                <w:sz w:val="18"/>
              </w:rPr>
              <w:t>PRN</w:t>
            </w:r>
          </w:p>
          <w:p w:rsidR="00FB6637" w:rsidRDefault="00FB6637" w:rsidP="00FB6637">
            <w:pPr>
              <w:spacing w:line="240" w:lineRule="auto"/>
              <w:ind w:left="180" w:hangingChars="100" w:hanging="180"/>
              <w:rPr>
                <w:bCs/>
                <w:sz w:val="18"/>
              </w:rPr>
            </w:pPr>
            <w:r>
              <w:rPr>
                <w:bCs/>
                <w:sz w:val="18"/>
              </w:rPr>
              <w:t xml:space="preserve"> -</w:t>
            </w:r>
            <w:r>
              <w:rPr>
                <w:bCs/>
                <w:sz w:val="18"/>
              </w:rPr>
              <w:t>年（</w:t>
            </w:r>
            <w:r>
              <w:rPr>
                <w:bCs/>
                <w:sz w:val="18"/>
              </w:rPr>
              <w:t>4</w:t>
            </w:r>
            <w:r>
              <w:rPr>
                <w:bCs/>
                <w:sz w:val="18"/>
              </w:rPr>
              <w:t>位数）</w:t>
            </w:r>
          </w:p>
          <w:p w:rsidR="00576439" w:rsidRDefault="00FB6637" w:rsidP="00FB6637">
            <w:pPr>
              <w:spacing w:line="240" w:lineRule="auto"/>
              <w:ind w:left="180" w:hangingChars="100" w:hanging="180"/>
              <w:rPr>
                <w:bCs/>
                <w:sz w:val="18"/>
              </w:rPr>
            </w:pPr>
            <w:r>
              <w:rPr>
                <w:bCs/>
                <w:sz w:val="18"/>
              </w:rPr>
              <w:t xml:space="preserve"> -</w:t>
            </w:r>
            <w:r>
              <w:rPr>
                <w:bCs/>
                <w:sz w:val="18"/>
              </w:rPr>
              <w:t>月，日，时，分，秒</w:t>
            </w:r>
          </w:p>
          <w:p w:rsidR="00FB6637" w:rsidRDefault="00FB6637" w:rsidP="00FB6637">
            <w:pPr>
              <w:spacing w:line="240" w:lineRule="auto"/>
              <w:ind w:left="180" w:hangingChars="100" w:hanging="180"/>
              <w:rPr>
                <w:bCs/>
                <w:sz w:val="18"/>
              </w:rPr>
            </w:pPr>
            <w:r>
              <w:rPr>
                <w:rFonts w:hint="eastAsia"/>
                <w:bCs/>
                <w:sz w:val="18"/>
              </w:rPr>
              <w:t xml:space="preserve"> </w:t>
            </w:r>
            <w:r>
              <w:rPr>
                <w:bCs/>
                <w:sz w:val="18"/>
              </w:rPr>
              <w:t>-</w:t>
            </w:r>
            <w:r>
              <w:rPr>
                <w:bCs/>
                <w:sz w:val="18"/>
              </w:rPr>
              <w:t>卫星健康状态</w:t>
            </w:r>
          </w:p>
        </w:tc>
        <w:tc>
          <w:tcPr>
            <w:tcW w:w="1815" w:type="dxa"/>
            <w:tcBorders>
              <w:top w:val="double" w:sz="4" w:space="0" w:color="000000"/>
              <w:bottom w:val="double" w:sz="4" w:space="0" w:color="000000"/>
            </w:tcBorders>
          </w:tcPr>
          <w:p w:rsidR="00576439" w:rsidRDefault="00576439">
            <w:pPr>
              <w:spacing w:line="240" w:lineRule="auto"/>
              <w:jc w:val="center"/>
              <w:rPr>
                <w:bCs/>
                <w:sz w:val="18"/>
              </w:rPr>
            </w:pPr>
          </w:p>
          <w:p w:rsidR="00576439" w:rsidRDefault="00576439">
            <w:pPr>
              <w:spacing w:line="240" w:lineRule="auto"/>
              <w:jc w:val="center"/>
              <w:rPr>
                <w:bCs/>
                <w:sz w:val="18"/>
              </w:rPr>
            </w:pPr>
          </w:p>
          <w:p w:rsidR="00576439" w:rsidRDefault="003235EC">
            <w:pPr>
              <w:spacing w:line="240" w:lineRule="auto"/>
              <w:jc w:val="center"/>
              <w:rPr>
                <w:bCs/>
                <w:sz w:val="18"/>
              </w:rPr>
            </w:pPr>
            <w:r>
              <w:rPr>
                <w:bCs/>
                <w:sz w:val="18"/>
              </w:rPr>
              <w:t>A1</w:t>
            </w:r>
            <w:r>
              <w:rPr>
                <w:bCs/>
                <w:sz w:val="18"/>
              </w:rPr>
              <w:t>，</w:t>
            </w:r>
            <w:r>
              <w:rPr>
                <w:bCs/>
                <w:sz w:val="18"/>
              </w:rPr>
              <w:t>I2.2</w:t>
            </w:r>
            <w:r>
              <w:rPr>
                <w:bCs/>
                <w:sz w:val="18"/>
              </w:rPr>
              <w:t>，</w:t>
            </w:r>
          </w:p>
          <w:p w:rsidR="00576439" w:rsidRDefault="00576439">
            <w:pPr>
              <w:spacing w:line="240" w:lineRule="auto"/>
              <w:jc w:val="center"/>
              <w:rPr>
                <w:bCs/>
                <w:sz w:val="18"/>
              </w:rPr>
            </w:pPr>
          </w:p>
          <w:p w:rsidR="00576439" w:rsidRDefault="003235EC">
            <w:pPr>
              <w:spacing w:line="240" w:lineRule="auto"/>
              <w:jc w:val="center"/>
              <w:rPr>
                <w:bCs/>
                <w:sz w:val="18"/>
              </w:rPr>
            </w:pPr>
            <w:r>
              <w:rPr>
                <w:bCs/>
                <w:sz w:val="18"/>
              </w:rPr>
              <w:t>1X</w:t>
            </w:r>
            <w:r>
              <w:rPr>
                <w:bCs/>
                <w:sz w:val="18"/>
              </w:rPr>
              <w:t>，</w:t>
            </w:r>
            <w:r>
              <w:rPr>
                <w:bCs/>
                <w:sz w:val="18"/>
              </w:rPr>
              <w:t>I4</w:t>
            </w:r>
          </w:p>
          <w:p w:rsidR="00576439" w:rsidRDefault="003235EC">
            <w:pPr>
              <w:spacing w:line="240" w:lineRule="auto"/>
              <w:jc w:val="center"/>
              <w:rPr>
                <w:bCs/>
                <w:sz w:val="18"/>
              </w:rPr>
            </w:pPr>
            <w:r>
              <w:rPr>
                <w:bCs/>
                <w:sz w:val="18"/>
              </w:rPr>
              <w:t>5</w:t>
            </w:r>
            <w:r>
              <w:rPr>
                <w:bCs/>
                <w:sz w:val="18"/>
              </w:rPr>
              <w:t>（</w:t>
            </w:r>
            <w:r>
              <w:rPr>
                <w:bCs/>
                <w:sz w:val="18"/>
              </w:rPr>
              <w:t>1X</w:t>
            </w:r>
            <w:r>
              <w:rPr>
                <w:bCs/>
                <w:sz w:val="18"/>
              </w:rPr>
              <w:t>，</w:t>
            </w:r>
            <w:r>
              <w:rPr>
                <w:bCs/>
                <w:sz w:val="18"/>
              </w:rPr>
              <w:t>I2.2</w:t>
            </w:r>
            <w:r>
              <w:rPr>
                <w:bCs/>
                <w:sz w:val="18"/>
              </w:rPr>
              <w:t>）</w:t>
            </w:r>
          </w:p>
          <w:p w:rsidR="00576439" w:rsidRDefault="003235EC">
            <w:pPr>
              <w:spacing w:line="240" w:lineRule="auto"/>
              <w:jc w:val="center"/>
              <w:rPr>
                <w:bCs/>
                <w:sz w:val="18"/>
              </w:rPr>
            </w:pPr>
            <w:r>
              <w:rPr>
                <w:bCs/>
                <w:sz w:val="18"/>
              </w:rPr>
              <w:lastRenderedPageBreak/>
              <w:t>I2</w:t>
            </w:r>
          </w:p>
        </w:tc>
      </w:tr>
      <w:tr w:rsidR="00576439">
        <w:tc>
          <w:tcPr>
            <w:tcW w:w="3107" w:type="dxa"/>
            <w:tcBorders>
              <w:top w:val="double" w:sz="4" w:space="0" w:color="000000"/>
            </w:tcBorders>
            <w:vAlign w:val="center"/>
          </w:tcPr>
          <w:p w:rsidR="00576439" w:rsidRDefault="005F32EE" w:rsidP="00FB6637">
            <w:pPr>
              <w:spacing w:line="240" w:lineRule="auto"/>
              <w:jc w:val="center"/>
              <w:rPr>
                <w:bCs/>
                <w:sz w:val="18"/>
              </w:rPr>
            </w:pPr>
            <w:r>
              <w:rPr>
                <w:rFonts w:hint="eastAsia"/>
                <w:bCs/>
                <w:sz w:val="18"/>
              </w:rPr>
              <w:lastRenderedPageBreak/>
              <w:t>卫星健康</w:t>
            </w:r>
            <w:r w:rsidR="00FB6637">
              <w:rPr>
                <w:rFonts w:hint="eastAsia"/>
                <w:bCs/>
                <w:sz w:val="18"/>
              </w:rPr>
              <w:t>状态</w:t>
            </w:r>
            <w:r w:rsidR="00FB6637">
              <w:rPr>
                <w:bCs/>
                <w:sz w:val="18"/>
              </w:rPr>
              <w:t>变化信息</w:t>
            </w:r>
          </w:p>
        </w:tc>
        <w:tc>
          <w:tcPr>
            <w:tcW w:w="4403" w:type="dxa"/>
            <w:tcBorders>
              <w:top w:val="double" w:sz="4" w:space="0" w:color="000000"/>
            </w:tcBorders>
            <w:vAlign w:val="center"/>
          </w:tcPr>
          <w:p w:rsidR="00576439" w:rsidRDefault="00891ECA" w:rsidP="00891ECA">
            <w:pPr>
              <w:spacing w:line="240" w:lineRule="auto"/>
              <w:rPr>
                <w:bCs/>
                <w:sz w:val="18"/>
              </w:rPr>
            </w:pPr>
            <w:r>
              <w:rPr>
                <w:rFonts w:hint="eastAsia"/>
                <w:bCs/>
                <w:sz w:val="18"/>
              </w:rPr>
              <w:t>卫星</w:t>
            </w:r>
            <w:r w:rsidR="003235EC">
              <w:rPr>
                <w:bCs/>
                <w:sz w:val="18"/>
              </w:rPr>
              <w:t>健康状态发生变化时（可能由健康变为不健康或由不健康变为健康</w:t>
            </w:r>
            <w:r w:rsidR="009B6F7A">
              <w:rPr>
                <w:rFonts w:hint="eastAsia"/>
                <w:bCs/>
                <w:sz w:val="18"/>
              </w:rPr>
              <w:t>或</w:t>
            </w:r>
            <w:r>
              <w:rPr>
                <w:rFonts w:hint="eastAsia"/>
                <w:bCs/>
                <w:sz w:val="18"/>
              </w:rPr>
              <w:t>观测到</w:t>
            </w:r>
            <w:r>
              <w:rPr>
                <w:bCs/>
                <w:sz w:val="18"/>
              </w:rPr>
              <w:t>新卫星</w:t>
            </w:r>
            <w:r w:rsidR="003235EC">
              <w:rPr>
                <w:bCs/>
                <w:sz w:val="18"/>
              </w:rPr>
              <w:t>）：（为从各自</w:t>
            </w:r>
            <w:r w:rsidR="003235EC">
              <w:rPr>
                <w:bCs/>
                <w:sz w:val="18"/>
              </w:rPr>
              <w:t>GNSS</w:t>
            </w:r>
            <w:r w:rsidR="003235EC">
              <w:rPr>
                <w:bCs/>
                <w:sz w:val="18"/>
              </w:rPr>
              <w:t>系统导航电文中获得的时间，并不是观测时的本地时间，并将其转化为年月日时分秒）</w:t>
            </w:r>
          </w:p>
          <w:p w:rsidR="00891ECA" w:rsidRDefault="00891ECA" w:rsidP="00891ECA">
            <w:pPr>
              <w:spacing w:line="240" w:lineRule="auto"/>
              <w:ind w:firstLineChars="50" w:firstLine="90"/>
              <w:rPr>
                <w:bCs/>
                <w:sz w:val="18"/>
              </w:rPr>
            </w:pPr>
            <w:r>
              <w:rPr>
                <w:bCs/>
                <w:sz w:val="18"/>
              </w:rPr>
              <w:t>-</w:t>
            </w:r>
            <w:r>
              <w:rPr>
                <w:bCs/>
                <w:sz w:val="18"/>
              </w:rPr>
              <w:t>健康状态发生变化的卫星系统标识</w:t>
            </w:r>
            <w:r>
              <w:rPr>
                <w:rFonts w:hint="eastAsia"/>
                <w:bCs/>
                <w:sz w:val="18"/>
              </w:rPr>
              <w:t>-</w:t>
            </w:r>
            <w:r>
              <w:rPr>
                <w:bCs/>
                <w:sz w:val="18"/>
              </w:rPr>
              <w:t>G</w:t>
            </w:r>
            <w:r>
              <w:rPr>
                <w:bCs/>
                <w:sz w:val="18"/>
              </w:rPr>
              <w:t>，卫星号</w:t>
            </w:r>
            <w:r>
              <w:rPr>
                <w:rFonts w:hint="eastAsia"/>
                <w:bCs/>
                <w:sz w:val="18"/>
              </w:rPr>
              <w:t>-</w:t>
            </w:r>
            <w:r>
              <w:rPr>
                <w:bCs/>
                <w:sz w:val="18"/>
              </w:rPr>
              <w:t>PRN</w:t>
            </w:r>
          </w:p>
          <w:p w:rsidR="00891ECA" w:rsidRDefault="00891ECA" w:rsidP="00891ECA">
            <w:pPr>
              <w:spacing w:line="240" w:lineRule="auto"/>
              <w:ind w:left="180" w:hangingChars="100" w:hanging="180"/>
              <w:rPr>
                <w:bCs/>
                <w:sz w:val="18"/>
              </w:rPr>
            </w:pPr>
            <w:r>
              <w:rPr>
                <w:bCs/>
                <w:sz w:val="18"/>
              </w:rPr>
              <w:t xml:space="preserve"> -</w:t>
            </w:r>
            <w:r>
              <w:rPr>
                <w:bCs/>
                <w:sz w:val="18"/>
              </w:rPr>
              <w:t>年（</w:t>
            </w:r>
            <w:r>
              <w:rPr>
                <w:bCs/>
                <w:sz w:val="18"/>
              </w:rPr>
              <w:t>4</w:t>
            </w:r>
            <w:r>
              <w:rPr>
                <w:bCs/>
                <w:sz w:val="18"/>
              </w:rPr>
              <w:t>位数）</w:t>
            </w:r>
          </w:p>
          <w:p w:rsidR="00891ECA" w:rsidRDefault="00891ECA" w:rsidP="00891ECA">
            <w:pPr>
              <w:spacing w:line="240" w:lineRule="auto"/>
              <w:ind w:left="180" w:hangingChars="100" w:hanging="180"/>
              <w:rPr>
                <w:bCs/>
                <w:sz w:val="18"/>
              </w:rPr>
            </w:pPr>
            <w:r>
              <w:rPr>
                <w:bCs/>
                <w:sz w:val="18"/>
              </w:rPr>
              <w:t xml:space="preserve"> -</w:t>
            </w:r>
            <w:r>
              <w:rPr>
                <w:bCs/>
                <w:sz w:val="18"/>
              </w:rPr>
              <w:t>月，日，时，分，秒</w:t>
            </w:r>
          </w:p>
          <w:p w:rsidR="00891ECA" w:rsidRDefault="00891ECA" w:rsidP="00891ECA">
            <w:pPr>
              <w:rPr>
                <w:bCs/>
                <w:sz w:val="18"/>
              </w:rPr>
            </w:pPr>
            <w:r>
              <w:rPr>
                <w:rFonts w:hint="eastAsia"/>
                <w:bCs/>
                <w:sz w:val="18"/>
              </w:rPr>
              <w:t xml:space="preserve"> </w:t>
            </w:r>
            <w:r>
              <w:rPr>
                <w:bCs/>
                <w:sz w:val="18"/>
              </w:rPr>
              <w:t>-</w:t>
            </w:r>
            <w:r>
              <w:rPr>
                <w:bCs/>
                <w:sz w:val="18"/>
              </w:rPr>
              <w:t>卫星健康状态</w:t>
            </w:r>
            <w:r w:rsidR="003235EC">
              <w:rPr>
                <w:bCs/>
                <w:sz w:val="18"/>
              </w:rPr>
              <w:t>-</w:t>
            </w:r>
            <w:r w:rsidR="003235EC">
              <w:rPr>
                <w:bCs/>
                <w:sz w:val="18"/>
              </w:rPr>
              <w:t>变化后的卫星健康状态</w:t>
            </w:r>
          </w:p>
          <w:p w:rsidR="00576439" w:rsidRDefault="003235EC" w:rsidP="00891ECA">
            <w:pPr>
              <w:ind w:firstLineChars="50" w:firstLine="90"/>
              <w:rPr>
                <w:bCs/>
                <w:sz w:val="18"/>
              </w:rPr>
            </w:pPr>
            <w:r>
              <w:rPr>
                <w:bCs/>
                <w:sz w:val="18"/>
              </w:rPr>
              <w:t>SV health 0</w:t>
            </w:r>
            <w:r>
              <w:rPr>
                <w:bCs/>
                <w:sz w:val="18"/>
              </w:rPr>
              <w:t>：表示健康，</w:t>
            </w:r>
            <w:r>
              <w:rPr>
                <w:bCs/>
                <w:sz w:val="18"/>
              </w:rPr>
              <w:t>1</w:t>
            </w:r>
            <w:r>
              <w:rPr>
                <w:bCs/>
                <w:sz w:val="18"/>
              </w:rPr>
              <w:t>：表示不健康</w:t>
            </w:r>
          </w:p>
          <w:p w:rsidR="0084104C" w:rsidRPr="0084104C" w:rsidRDefault="0084104C" w:rsidP="0084104C">
            <w:pPr>
              <w:spacing w:line="240" w:lineRule="auto"/>
              <w:ind w:firstLineChars="50" w:firstLine="90"/>
              <w:rPr>
                <w:bCs/>
                <w:sz w:val="18"/>
                <w:highlight w:val="yellow"/>
              </w:rPr>
            </w:pPr>
            <w:r w:rsidRPr="0084104C">
              <w:rPr>
                <w:rFonts w:hint="eastAsia"/>
                <w:bCs/>
                <w:sz w:val="18"/>
                <w:highlight w:val="yellow"/>
              </w:rPr>
              <w:t>注：当卫星状态变化发生变化时才记录</w:t>
            </w:r>
          </w:p>
          <w:p w:rsidR="0084104C" w:rsidRPr="0084104C" w:rsidRDefault="0084104C" w:rsidP="0084104C">
            <w:pPr>
              <w:spacing w:line="240" w:lineRule="auto"/>
              <w:ind w:firstLineChars="50" w:firstLine="90"/>
              <w:rPr>
                <w:bCs/>
                <w:sz w:val="18"/>
                <w:highlight w:val="yellow"/>
              </w:rPr>
            </w:pPr>
            <w:r w:rsidRPr="0084104C">
              <w:rPr>
                <w:rFonts w:hint="eastAsia"/>
                <w:bCs/>
                <w:sz w:val="18"/>
                <w:highlight w:val="yellow"/>
              </w:rPr>
              <w:t>注</w:t>
            </w:r>
            <w:r w:rsidRPr="0084104C">
              <w:rPr>
                <w:bCs/>
                <w:sz w:val="18"/>
                <w:highlight w:val="yellow"/>
              </w:rPr>
              <w:t>：</w:t>
            </w:r>
            <w:r w:rsidRPr="0084104C">
              <w:rPr>
                <w:rFonts w:hint="eastAsia"/>
                <w:bCs/>
                <w:sz w:val="18"/>
                <w:highlight w:val="yellow"/>
              </w:rPr>
              <w:t>此文件记录</w:t>
            </w:r>
            <w:r w:rsidRPr="0084104C">
              <w:rPr>
                <w:bCs/>
                <w:sz w:val="18"/>
                <w:highlight w:val="yellow"/>
              </w:rPr>
              <w:t>在文件</w:t>
            </w:r>
            <w:r w:rsidRPr="0084104C">
              <w:rPr>
                <w:rFonts w:hint="eastAsia"/>
                <w:bCs/>
                <w:sz w:val="18"/>
                <w:highlight w:val="yellow"/>
              </w:rPr>
              <w:t>记录</w:t>
            </w:r>
            <w:r w:rsidRPr="0084104C">
              <w:rPr>
                <w:bCs/>
                <w:sz w:val="18"/>
                <w:highlight w:val="yellow"/>
              </w:rPr>
              <w:t>的对应时段内的卫星健康状态（</w:t>
            </w:r>
            <w:r w:rsidRPr="0084104C">
              <w:rPr>
                <w:rFonts w:hint="eastAsia"/>
                <w:bCs/>
                <w:sz w:val="18"/>
                <w:highlight w:val="yellow"/>
              </w:rPr>
              <w:t>15</w:t>
            </w:r>
            <w:r w:rsidRPr="0084104C">
              <w:rPr>
                <w:rFonts w:hint="eastAsia"/>
                <w:bCs/>
                <w:sz w:val="18"/>
                <w:highlight w:val="yellow"/>
              </w:rPr>
              <w:t>分钟</w:t>
            </w:r>
            <w:r w:rsidRPr="0084104C">
              <w:rPr>
                <w:bCs/>
                <w:sz w:val="18"/>
                <w:highlight w:val="yellow"/>
              </w:rPr>
              <w:t>文件</w:t>
            </w:r>
            <w:r w:rsidRPr="0084104C">
              <w:rPr>
                <w:rFonts w:hint="eastAsia"/>
                <w:bCs/>
                <w:sz w:val="18"/>
                <w:highlight w:val="yellow"/>
              </w:rPr>
              <w:t>对应</w:t>
            </w:r>
            <w:r w:rsidRPr="0084104C">
              <w:rPr>
                <w:bCs/>
                <w:sz w:val="18"/>
                <w:highlight w:val="yellow"/>
              </w:rPr>
              <w:t>其记录的</w:t>
            </w:r>
            <w:r w:rsidRPr="0084104C">
              <w:rPr>
                <w:rFonts w:hint="eastAsia"/>
                <w:bCs/>
                <w:sz w:val="18"/>
                <w:highlight w:val="yellow"/>
              </w:rPr>
              <w:t>15</w:t>
            </w:r>
            <w:r w:rsidRPr="0084104C">
              <w:rPr>
                <w:rFonts w:hint="eastAsia"/>
                <w:bCs/>
                <w:sz w:val="18"/>
                <w:highlight w:val="yellow"/>
              </w:rPr>
              <w:t>钟</w:t>
            </w:r>
            <w:r w:rsidRPr="0084104C">
              <w:rPr>
                <w:bCs/>
                <w:sz w:val="18"/>
                <w:highlight w:val="yellow"/>
              </w:rPr>
              <w:t>内，小时文件</w:t>
            </w:r>
            <w:r w:rsidRPr="0084104C">
              <w:rPr>
                <w:rFonts w:hint="eastAsia"/>
                <w:bCs/>
                <w:sz w:val="18"/>
                <w:highlight w:val="yellow"/>
              </w:rPr>
              <w:t>记录</w:t>
            </w:r>
            <w:r w:rsidRPr="0084104C">
              <w:rPr>
                <w:bCs/>
                <w:sz w:val="18"/>
                <w:highlight w:val="yellow"/>
              </w:rPr>
              <w:t>对应</w:t>
            </w:r>
            <w:r w:rsidRPr="0084104C">
              <w:rPr>
                <w:rFonts w:hint="eastAsia"/>
                <w:bCs/>
                <w:sz w:val="18"/>
                <w:highlight w:val="yellow"/>
              </w:rPr>
              <w:t>1</w:t>
            </w:r>
            <w:r w:rsidRPr="0084104C">
              <w:rPr>
                <w:rFonts w:hint="eastAsia"/>
                <w:bCs/>
                <w:sz w:val="18"/>
                <w:highlight w:val="yellow"/>
              </w:rPr>
              <w:t>小时内</w:t>
            </w:r>
            <w:r w:rsidRPr="0084104C">
              <w:rPr>
                <w:bCs/>
                <w:sz w:val="18"/>
                <w:highlight w:val="yellow"/>
              </w:rPr>
              <w:t>的）</w:t>
            </w:r>
          </w:p>
          <w:p w:rsidR="0084104C" w:rsidRDefault="0084104C" w:rsidP="0084104C">
            <w:pPr>
              <w:spacing w:line="240" w:lineRule="auto"/>
              <w:ind w:firstLineChars="50" w:firstLine="90"/>
              <w:rPr>
                <w:bCs/>
                <w:sz w:val="18"/>
              </w:rPr>
            </w:pPr>
            <w:r w:rsidRPr="0084104C">
              <w:rPr>
                <w:rFonts w:hint="eastAsia"/>
                <w:bCs/>
                <w:sz w:val="18"/>
                <w:highlight w:val="yellow"/>
              </w:rPr>
              <w:t>注</w:t>
            </w:r>
            <w:r w:rsidRPr="0084104C">
              <w:rPr>
                <w:bCs/>
                <w:sz w:val="18"/>
                <w:highlight w:val="yellow"/>
              </w:rPr>
              <w:t>：记录方法：当开始生成文件</w:t>
            </w:r>
            <w:r w:rsidRPr="0084104C">
              <w:rPr>
                <w:rFonts w:hint="eastAsia"/>
                <w:bCs/>
                <w:sz w:val="18"/>
                <w:highlight w:val="yellow"/>
              </w:rPr>
              <w:t>，</w:t>
            </w:r>
            <w:r w:rsidRPr="0084104C">
              <w:rPr>
                <w:bCs/>
                <w:sz w:val="18"/>
                <w:highlight w:val="yellow"/>
              </w:rPr>
              <w:t>开始写时，记录所有可见卫星的健康状态，并记录时间；在</w:t>
            </w:r>
            <w:r w:rsidRPr="0084104C">
              <w:rPr>
                <w:rFonts w:hint="eastAsia"/>
                <w:bCs/>
                <w:sz w:val="18"/>
                <w:highlight w:val="yellow"/>
              </w:rPr>
              <w:t>当前</w:t>
            </w:r>
            <w:r w:rsidRPr="0084104C">
              <w:rPr>
                <w:bCs/>
                <w:sz w:val="18"/>
                <w:highlight w:val="yellow"/>
              </w:rPr>
              <w:t>文件</w:t>
            </w:r>
            <w:r w:rsidRPr="0084104C">
              <w:rPr>
                <w:rFonts w:hint="eastAsia"/>
                <w:bCs/>
                <w:sz w:val="18"/>
                <w:highlight w:val="yellow"/>
              </w:rPr>
              <w:t>记录</w:t>
            </w:r>
            <w:r w:rsidRPr="0084104C">
              <w:rPr>
                <w:bCs/>
                <w:sz w:val="18"/>
                <w:highlight w:val="yellow"/>
              </w:rPr>
              <w:t>期内，卫星状态发生变化（</w:t>
            </w:r>
            <w:r w:rsidRPr="0084104C">
              <w:rPr>
                <w:rFonts w:hint="eastAsia"/>
                <w:bCs/>
                <w:sz w:val="18"/>
                <w:highlight w:val="yellow"/>
              </w:rPr>
              <w:t>即</w:t>
            </w:r>
            <w:r w:rsidRPr="0084104C">
              <w:rPr>
                <w:bCs/>
                <w:sz w:val="18"/>
                <w:highlight w:val="yellow"/>
              </w:rPr>
              <w:t>与</w:t>
            </w:r>
            <w:r w:rsidRPr="0084104C">
              <w:rPr>
                <w:rFonts w:hint="eastAsia"/>
                <w:bCs/>
                <w:sz w:val="18"/>
                <w:highlight w:val="yellow"/>
              </w:rPr>
              <w:t>文件开始</w:t>
            </w:r>
            <w:r w:rsidRPr="0084104C">
              <w:rPr>
                <w:bCs/>
                <w:sz w:val="18"/>
                <w:highlight w:val="yellow"/>
              </w:rPr>
              <w:t>记录时的状态不一致时）</w:t>
            </w:r>
            <w:r w:rsidRPr="0084104C">
              <w:rPr>
                <w:rFonts w:hint="eastAsia"/>
                <w:bCs/>
                <w:sz w:val="18"/>
                <w:highlight w:val="yellow"/>
              </w:rPr>
              <w:t>记录</w:t>
            </w:r>
            <w:r w:rsidRPr="0084104C">
              <w:rPr>
                <w:bCs/>
                <w:sz w:val="18"/>
                <w:highlight w:val="yellow"/>
              </w:rPr>
              <w:t>此时的卫星健康状态及发生变化的时刻</w:t>
            </w:r>
            <w:r w:rsidRPr="0084104C">
              <w:rPr>
                <w:rFonts w:hint="eastAsia"/>
                <w:bCs/>
                <w:sz w:val="18"/>
                <w:highlight w:val="yellow"/>
              </w:rPr>
              <w:t>，</w:t>
            </w:r>
            <w:r w:rsidRPr="0084104C">
              <w:rPr>
                <w:bCs/>
                <w:sz w:val="18"/>
                <w:highlight w:val="yellow"/>
              </w:rPr>
              <w:t>文件结束时，若卫星状态未发生变化，则不作任何记录。</w:t>
            </w:r>
          </w:p>
        </w:tc>
        <w:tc>
          <w:tcPr>
            <w:tcW w:w="1815" w:type="dxa"/>
            <w:tcBorders>
              <w:top w:val="double" w:sz="4" w:space="0" w:color="000000"/>
            </w:tcBorders>
          </w:tcPr>
          <w:p w:rsidR="000E23CA" w:rsidRDefault="000E23CA" w:rsidP="000E23CA">
            <w:pPr>
              <w:spacing w:line="240" w:lineRule="auto"/>
              <w:jc w:val="center"/>
              <w:rPr>
                <w:bCs/>
                <w:sz w:val="18"/>
              </w:rPr>
            </w:pPr>
          </w:p>
          <w:p w:rsidR="000E23CA" w:rsidRDefault="000E23CA" w:rsidP="000E23CA">
            <w:pPr>
              <w:spacing w:line="240" w:lineRule="auto"/>
              <w:jc w:val="center"/>
              <w:rPr>
                <w:bCs/>
                <w:sz w:val="18"/>
              </w:rPr>
            </w:pPr>
          </w:p>
          <w:p w:rsidR="000E23CA" w:rsidRDefault="000E23CA" w:rsidP="000E23CA">
            <w:pPr>
              <w:spacing w:line="240" w:lineRule="auto"/>
              <w:jc w:val="center"/>
              <w:rPr>
                <w:bCs/>
                <w:sz w:val="18"/>
              </w:rPr>
            </w:pPr>
            <w:r>
              <w:rPr>
                <w:bCs/>
                <w:sz w:val="18"/>
              </w:rPr>
              <w:t>A1</w:t>
            </w:r>
            <w:r>
              <w:rPr>
                <w:bCs/>
                <w:sz w:val="18"/>
              </w:rPr>
              <w:t>，</w:t>
            </w:r>
            <w:r>
              <w:rPr>
                <w:bCs/>
                <w:sz w:val="18"/>
              </w:rPr>
              <w:t>I2.2</w:t>
            </w:r>
            <w:r>
              <w:rPr>
                <w:bCs/>
                <w:sz w:val="18"/>
              </w:rPr>
              <w:t>，</w:t>
            </w:r>
          </w:p>
          <w:p w:rsidR="000E23CA" w:rsidRDefault="000E23CA" w:rsidP="000E23CA">
            <w:pPr>
              <w:spacing w:line="240" w:lineRule="auto"/>
              <w:jc w:val="center"/>
              <w:rPr>
                <w:bCs/>
                <w:sz w:val="18"/>
              </w:rPr>
            </w:pPr>
          </w:p>
          <w:p w:rsidR="000E23CA" w:rsidRDefault="000E23CA" w:rsidP="000E23CA">
            <w:pPr>
              <w:spacing w:line="240" w:lineRule="auto"/>
              <w:jc w:val="center"/>
              <w:rPr>
                <w:bCs/>
                <w:sz w:val="18"/>
              </w:rPr>
            </w:pPr>
            <w:r>
              <w:rPr>
                <w:bCs/>
                <w:sz w:val="18"/>
              </w:rPr>
              <w:t>1X</w:t>
            </w:r>
            <w:r>
              <w:rPr>
                <w:bCs/>
                <w:sz w:val="18"/>
              </w:rPr>
              <w:t>，</w:t>
            </w:r>
            <w:r>
              <w:rPr>
                <w:bCs/>
                <w:sz w:val="18"/>
              </w:rPr>
              <w:t>I4</w:t>
            </w:r>
          </w:p>
          <w:p w:rsidR="000E23CA" w:rsidRDefault="000E23CA" w:rsidP="000E23CA">
            <w:pPr>
              <w:spacing w:line="240" w:lineRule="auto"/>
              <w:jc w:val="center"/>
              <w:rPr>
                <w:bCs/>
                <w:sz w:val="18"/>
              </w:rPr>
            </w:pPr>
            <w:r>
              <w:rPr>
                <w:bCs/>
                <w:sz w:val="18"/>
              </w:rPr>
              <w:t>5</w:t>
            </w:r>
            <w:r>
              <w:rPr>
                <w:bCs/>
                <w:sz w:val="18"/>
              </w:rPr>
              <w:t>（</w:t>
            </w:r>
            <w:r>
              <w:rPr>
                <w:bCs/>
                <w:sz w:val="18"/>
              </w:rPr>
              <w:t>1X</w:t>
            </w:r>
            <w:r>
              <w:rPr>
                <w:bCs/>
                <w:sz w:val="18"/>
              </w:rPr>
              <w:t>，</w:t>
            </w:r>
            <w:r>
              <w:rPr>
                <w:bCs/>
                <w:sz w:val="18"/>
              </w:rPr>
              <w:t>I2.2</w:t>
            </w:r>
            <w:r>
              <w:rPr>
                <w:bCs/>
                <w:sz w:val="18"/>
              </w:rPr>
              <w:t>）</w:t>
            </w:r>
          </w:p>
          <w:p w:rsidR="00576439" w:rsidRDefault="000E23CA" w:rsidP="000E23CA">
            <w:pPr>
              <w:spacing w:line="240" w:lineRule="auto"/>
              <w:jc w:val="center"/>
              <w:rPr>
                <w:bCs/>
                <w:sz w:val="18"/>
              </w:rPr>
            </w:pPr>
            <w:r>
              <w:rPr>
                <w:bCs/>
                <w:sz w:val="18"/>
              </w:rPr>
              <w:t>I2</w:t>
            </w:r>
          </w:p>
        </w:tc>
      </w:tr>
    </w:tbl>
    <w:p w:rsidR="00576439" w:rsidRDefault="00576439">
      <w:pPr>
        <w:pStyle w:val="afa"/>
        <w:ind w:rightChars="0" w:right="0" w:firstLineChars="0" w:firstLine="0"/>
        <w:rPr>
          <w:rFonts w:ascii="Times New Roman"/>
        </w:rPr>
      </w:pPr>
    </w:p>
    <w:p w:rsidR="00576439" w:rsidRDefault="00576439">
      <w:pPr>
        <w:pStyle w:val="afa"/>
        <w:spacing w:line="400" w:lineRule="exact"/>
        <w:ind w:rightChars="0" w:right="0"/>
        <w:rPr>
          <w:rFonts w:ascii="Times New Roman"/>
        </w:rPr>
      </w:pPr>
    </w:p>
    <w:p w:rsidR="00576439" w:rsidRDefault="00576439">
      <w:pPr>
        <w:pStyle w:val="afa"/>
        <w:spacing w:line="400" w:lineRule="exact"/>
        <w:ind w:rightChars="0" w:right="0"/>
        <w:rPr>
          <w:rFonts w:ascii="Times New Roman"/>
        </w:rPr>
        <w:sectPr w:rsidR="00576439">
          <w:headerReference w:type="default" r:id="rId50"/>
          <w:footerReference w:type="default" r:id="rId51"/>
          <w:pgSz w:w="11906" w:h="16838"/>
          <w:pgMar w:top="1871" w:right="1134" w:bottom="1417" w:left="1417" w:header="1247" w:footer="1077" w:gutter="0"/>
          <w:cols w:space="720"/>
          <w:docGrid w:linePitch="312"/>
        </w:sectPr>
      </w:pPr>
    </w:p>
    <w:p w:rsidR="00576439" w:rsidRDefault="003235EC">
      <w:pPr>
        <w:pStyle w:val="a1"/>
        <w:numPr>
          <w:ilvl w:val="1"/>
          <w:numId w:val="0"/>
        </w:numPr>
        <w:spacing w:before="120" w:afterLines="0" w:after="120" w:line="360" w:lineRule="auto"/>
        <w:ind w:rightChars="0" w:right="0"/>
        <w:jc w:val="center"/>
        <w:rPr>
          <w:rFonts w:ascii="Times New Roman"/>
        </w:rPr>
      </w:pPr>
      <w:bookmarkStart w:id="297" w:name="_Toc515350615"/>
      <w:bookmarkStart w:id="298" w:name="_Toc407653973"/>
      <w:bookmarkStart w:id="299" w:name="_Toc386206794"/>
      <w:r>
        <w:rPr>
          <w:rFonts w:ascii="Times New Roman"/>
        </w:rPr>
        <w:lastRenderedPageBreak/>
        <w:t>附</w:t>
      </w:r>
      <w:r>
        <w:rPr>
          <w:rFonts w:ascii="Times New Roman"/>
        </w:rPr>
        <w:t xml:space="preserve">  </w:t>
      </w:r>
      <w:r>
        <w:rPr>
          <w:rFonts w:ascii="Times New Roman"/>
        </w:rPr>
        <w:t>录</w:t>
      </w:r>
      <w:r>
        <w:rPr>
          <w:rFonts w:ascii="Times New Roman"/>
        </w:rPr>
        <w:t xml:space="preserve">  A</w:t>
      </w:r>
      <w:bookmarkEnd w:id="297"/>
    </w:p>
    <w:p w:rsidR="00576439" w:rsidRDefault="003235EC">
      <w:pPr>
        <w:pStyle w:val="a1"/>
        <w:numPr>
          <w:ilvl w:val="1"/>
          <w:numId w:val="0"/>
        </w:numPr>
        <w:spacing w:before="120" w:afterLines="0" w:after="120" w:line="360" w:lineRule="auto"/>
        <w:ind w:rightChars="0" w:right="0"/>
        <w:jc w:val="center"/>
        <w:rPr>
          <w:rFonts w:ascii="Times New Roman"/>
        </w:rPr>
      </w:pPr>
      <w:bookmarkStart w:id="300" w:name="_Toc515350616"/>
      <w:r>
        <w:rPr>
          <w:rFonts w:ascii="Times New Roman"/>
        </w:rPr>
        <w:t>(</w:t>
      </w:r>
      <w:r>
        <w:rPr>
          <w:rFonts w:ascii="Times New Roman"/>
        </w:rPr>
        <w:t>资料性附录</w:t>
      </w:r>
      <w:r>
        <w:rPr>
          <w:rFonts w:ascii="Times New Roman"/>
        </w:rPr>
        <w:t>)</w:t>
      </w:r>
      <w:bookmarkEnd w:id="298"/>
      <w:bookmarkEnd w:id="300"/>
    </w:p>
    <w:p w:rsidR="00576439" w:rsidRDefault="003235EC">
      <w:pPr>
        <w:pStyle w:val="afa"/>
        <w:ind w:rightChars="0" w:right="0"/>
        <w:jc w:val="center"/>
        <w:rPr>
          <w:rFonts w:ascii="Times New Roman" w:eastAsia="黑体"/>
        </w:rPr>
      </w:pPr>
      <w:r>
        <w:rPr>
          <w:rFonts w:ascii="Times New Roman" w:eastAsia="黑体"/>
        </w:rPr>
        <w:t>iGMAS</w:t>
      </w:r>
      <w:r>
        <w:rPr>
          <w:rFonts w:ascii="Times New Roman" w:eastAsia="黑体"/>
        </w:rPr>
        <w:t>观测数据文件格式数据文件示例</w:t>
      </w:r>
      <w:bookmarkEnd w:id="299"/>
    </w:p>
    <w:p w:rsidR="00576439" w:rsidRDefault="003235EC">
      <w:pPr>
        <w:pStyle w:val="aff2"/>
        <w:wordWrap/>
        <w:spacing w:beforeLines="0" w:before="120" w:afterLines="0" w:after="120"/>
        <w:ind w:leftChars="0" w:left="0" w:rightChars="0" w:right="0"/>
        <w:textAlignment w:val="auto"/>
        <w:rPr>
          <w:rFonts w:ascii="Times New Roman"/>
        </w:rPr>
      </w:pPr>
      <w:bookmarkStart w:id="301" w:name="_Toc117481587"/>
      <w:bookmarkStart w:id="302" w:name="_Toc107905300"/>
      <w:bookmarkStart w:id="303" w:name="_Toc153945443"/>
      <w:bookmarkStart w:id="304" w:name="_Toc158022578"/>
      <w:bookmarkStart w:id="305" w:name="_Toc245287265"/>
      <w:bookmarkStart w:id="306" w:name="_Toc161721555"/>
      <w:bookmarkStart w:id="307" w:name="_Toc239223607"/>
      <w:bookmarkStart w:id="308" w:name="_Toc122177004"/>
      <w:bookmarkStart w:id="309" w:name="_Toc386206795"/>
      <w:bookmarkStart w:id="310" w:name="_Toc241398443"/>
      <w:bookmarkStart w:id="311" w:name="_Toc183416405"/>
      <w:bookmarkStart w:id="312" w:name="_Toc151184579"/>
      <w:bookmarkStart w:id="313" w:name="_Toc247301792"/>
      <w:bookmarkStart w:id="314" w:name="_Toc250385293"/>
      <w:bookmarkStart w:id="315" w:name="_Toc226434618"/>
      <w:bookmarkStart w:id="316" w:name="_Toc153953694"/>
      <w:bookmarkStart w:id="317" w:name="_Toc515350617"/>
      <w:r>
        <w:rPr>
          <w:rFonts w:ascii="Times New Roman"/>
        </w:rPr>
        <w:t>A.1  GNSS</w:t>
      </w:r>
      <w:r>
        <w:rPr>
          <w:rFonts w:ascii="Times New Roman"/>
        </w:rPr>
        <w:t>观测文件</w:t>
      </w:r>
      <w:bookmarkEnd w:id="301"/>
      <w:bookmarkEnd w:id="302"/>
      <w:r>
        <w:rPr>
          <w:rFonts w:ascii="Times New Roman"/>
        </w:rPr>
        <w:t>示例</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Pr>
          <w:rFonts w:ascii="Times New Roman"/>
        </w:rPr>
        <w:t xml:space="preserve"> </w:t>
      </w:r>
    </w:p>
    <w:tbl>
      <w:tblPr>
        <w:tblW w:w="1352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520"/>
      </w:tblGrid>
      <w:tr w:rsidR="00576439">
        <w:trPr>
          <w:jc w:val="center"/>
        </w:trPr>
        <w:tc>
          <w:tcPr>
            <w:tcW w:w="13520" w:type="dxa"/>
          </w:tcPr>
          <w:p w:rsidR="00576439" w:rsidRDefault="003235EC">
            <w:pPr>
              <w:spacing w:line="240" w:lineRule="auto"/>
              <w:jc w:val="center"/>
              <w:rPr>
                <w:b/>
                <w:sz w:val="15"/>
                <w:szCs w:val="15"/>
              </w:rPr>
            </w:pPr>
            <w:r>
              <w:rPr>
                <w:b/>
                <w:sz w:val="15"/>
                <w:szCs w:val="15"/>
              </w:rPr>
              <w:t>GNSS</w:t>
            </w:r>
            <w:r>
              <w:rPr>
                <w:b/>
                <w:sz w:val="15"/>
                <w:szCs w:val="15"/>
              </w:rPr>
              <w:t>观测文件样例</w:t>
            </w:r>
          </w:p>
        </w:tc>
      </w:tr>
      <w:tr w:rsidR="00576439">
        <w:trPr>
          <w:jc w:val="center"/>
        </w:trPr>
        <w:tc>
          <w:tcPr>
            <w:tcW w:w="13520" w:type="dxa"/>
          </w:tcPr>
          <w:p w:rsidR="00576439" w:rsidRDefault="003235EC">
            <w:pPr>
              <w:spacing w:line="240" w:lineRule="auto"/>
              <w:jc w:val="left"/>
              <w:rPr>
                <w:sz w:val="16"/>
                <w:szCs w:val="16"/>
              </w:rPr>
            </w:pPr>
            <w:r>
              <w:rPr>
                <w:rFonts w:hint="eastAsia"/>
                <w:sz w:val="16"/>
                <w:szCs w:val="16"/>
              </w:rPr>
              <w:t>3.01           OBSERVATION DATA    M: Mixed                  RINEX VERSION / TYPE</w:t>
            </w:r>
          </w:p>
          <w:p w:rsidR="00576439" w:rsidRDefault="003235EC">
            <w:pPr>
              <w:spacing w:line="240" w:lineRule="auto"/>
              <w:jc w:val="left"/>
              <w:rPr>
                <w:sz w:val="16"/>
                <w:szCs w:val="16"/>
              </w:rPr>
            </w:pPr>
            <w:r>
              <w:rPr>
                <w:rFonts w:hint="eastAsia"/>
                <w:sz w:val="16"/>
                <w:szCs w:val="16"/>
              </w:rPr>
              <w:t>Converter                              20140819 234458 UTC        PGM / RUN BY / DATE</w:t>
            </w:r>
          </w:p>
          <w:p w:rsidR="00576439" w:rsidRDefault="003235EC">
            <w:pPr>
              <w:spacing w:line="240" w:lineRule="auto"/>
              <w:jc w:val="left"/>
              <w:rPr>
                <w:sz w:val="16"/>
                <w:szCs w:val="16"/>
              </w:rPr>
            </w:pPr>
            <w:r>
              <w:rPr>
                <w:rFonts w:hint="eastAsia"/>
                <w:sz w:val="16"/>
                <w:szCs w:val="16"/>
              </w:rPr>
              <w:t>KRCH                                                           MARKER NAME</w:t>
            </w:r>
          </w:p>
          <w:p w:rsidR="00576439" w:rsidRDefault="003235EC">
            <w:pPr>
              <w:spacing w:line="240" w:lineRule="auto"/>
              <w:jc w:val="left"/>
              <w:rPr>
                <w:sz w:val="16"/>
                <w:szCs w:val="16"/>
              </w:rPr>
            </w:pPr>
            <w:r>
              <w:rPr>
                <w:rFonts w:hint="eastAsia"/>
                <w:sz w:val="16"/>
                <w:szCs w:val="16"/>
              </w:rPr>
              <w:t>0200                                                             MARKER NUMBER</w:t>
            </w:r>
          </w:p>
          <w:p w:rsidR="00576439" w:rsidRDefault="003235EC">
            <w:pPr>
              <w:spacing w:line="240" w:lineRule="auto"/>
              <w:jc w:val="left"/>
              <w:rPr>
                <w:sz w:val="16"/>
                <w:szCs w:val="16"/>
              </w:rPr>
            </w:pPr>
            <w:r>
              <w:rPr>
                <w:rFonts w:hint="eastAsia"/>
                <w:sz w:val="16"/>
                <w:szCs w:val="16"/>
              </w:rPr>
              <w:t>GEODETIC                                                       MARKER TYPE</w:t>
            </w:r>
          </w:p>
          <w:p w:rsidR="00576439" w:rsidRDefault="003235EC">
            <w:pPr>
              <w:spacing w:line="240" w:lineRule="auto"/>
              <w:jc w:val="left"/>
              <w:rPr>
                <w:sz w:val="16"/>
                <w:szCs w:val="16"/>
              </w:rPr>
            </w:pPr>
            <w:r>
              <w:rPr>
                <w:rFonts w:hint="eastAsia"/>
                <w:sz w:val="16"/>
                <w:szCs w:val="16"/>
              </w:rPr>
              <w:t>YuBao               Unicore                                      OBSERVER / AGENCY</w:t>
            </w:r>
          </w:p>
          <w:p w:rsidR="00576439" w:rsidRDefault="003235EC">
            <w:pPr>
              <w:spacing w:line="240" w:lineRule="auto"/>
              <w:jc w:val="left"/>
              <w:rPr>
                <w:sz w:val="16"/>
                <w:szCs w:val="16"/>
              </w:rPr>
            </w:pPr>
            <w:r>
              <w:rPr>
                <w:rFonts w:hint="eastAsia"/>
                <w:sz w:val="16"/>
                <w:szCs w:val="16"/>
              </w:rPr>
              <w:t>SN0002              UNICORE UB4B0I      10332                 REC # / TYPE / VERS</w:t>
            </w:r>
          </w:p>
          <w:p w:rsidR="00576439" w:rsidRDefault="003235EC">
            <w:pPr>
              <w:spacing w:line="240" w:lineRule="auto"/>
              <w:jc w:val="left"/>
              <w:rPr>
                <w:sz w:val="16"/>
                <w:szCs w:val="16"/>
              </w:rPr>
            </w:pPr>
            <w:r>
              <w:rPr>
                <w:rFonts w:hint="eastAsia"/>
                <w:sz w:val="16"/>
                <w:szCs w:val="16"/>
              </w:rPr>
              <w:t>01018874            NOV750.R4       NOVS                      ANT # / TYPE</w:t>
            </w:r>
          </w:p>
          <w:p w:rsidR="00576439" w:rsidRDefault="003235EC">
            <w:pPr>
              <w:spacing w:line="240" w:lineRule="auto"/>
              <w:jc w:val="left"/>
              <w:rPr>
                <w:sz w:val="16"/>
                <w:szCs w:val="16"/>
              </w:rPr>
            </w:pPr>
            <w:r>
              <w:rPr>
                <w:rFonts w:hint="eastAsia"/>
                <w:sz w:val="16"/>
                <w:szCs w:val="16"/>
              </w:rPr>
              <w:t xml:space="preserve">  2247981.2508  5331908.4429  2673938.7371                         APPROX POSITION XYZ</w:t>
            </w:r>
          </w:p>
          <w:p w:rsidR="00576439" w:rsidRDefault="003235EC">
            <w:pPr>
              <w:spacing w:line="240" w:lineRule="auto"/>
              <w:jc w:val="left"/>
              <w:rPr>
                <w:sz w:val="16"/>
                <w:szCs w:val="16"/>
              </w:rPr>
            </w:pPr>
            <w:r>
              <w:rPr>
                <w:rFonts w:hint="eastAsia"/>
                <w:sz w:val="16"/>
                <w:szCs w:val="16"/>
              </w:rPr>
              <w:t xml:space="preserve">        0.0000        0.0000        0.0000                         ANTENNA: DELTA H/E/N</w:t>
            </w:r>
          </w:p>
          <w:p w:rsidR="00576439" w:rsidRDefault="003235EC">
            <w:pPr>
              <w:spacing w:line="240" w:lineRule="auto"/>
              <w:jc w:val="left"/>
              <w:rPr>
                <w:sz w:val="16"/>
                <w:szCs w:val="16"/>
              </w:rPr>
            </w:pPr>
            <w:r>
              <w:rPr>
                <w:rFonts w:hint="eastAsia"/>
                <w:sz w:val="16"/>
                <w:szCs w:val="16"/>
              </w:rPr>
              <w:t>G   16 C1C L1C D1C S1C C2W L2W D2W S2W C2S L2S D2S S2S C5I     SYS / # / OBS TYPES</w:t>
            </w:r>
          </w:p>
          <w:p w:rsidR="00576439" w:rsidRDefault="003235EC">
            <w:pPr>
              <w:spacing w:line="240" w:lineRule="auto"/>
              <w:jc w:val="left"/>
              <w:rPr>
                <w:sz w:val="16"/>
                <w:szCs w:val="16"/>
              </w:rPr>
            </w:pPr>
            <w:r>
              <w:rPr>
                <w:rFonts w:hint="eastAsia"/>
                <w:sz w:val="16"/>
                <w:szCs w:val="16"/>
              </w:rPr>
              <w:t xml:space="preserve">       L5I D5I S5I                                                 SYS / # / OBS TYPES</w:t>
            </w:r>
          </w:p>
          <w:p w:rsidR="00576439" w:rsidRDefault="003235EC">
            <w:pPr>
              <w:spacing w:line="240" w:lineRule="auto"/>
              <w:jc w:val="left"/>
              <w:rPr>
                <w:sz w:val="16"/>
                <w:szCs w:val="16"/>
              </w:rPr>
            </w:pPr>
            <w:r>
              <w:rPr>
                <w:rFonts w:hint="eastAsia"/>
                <w:sz w:val="16"/>
                <w:szCs w:val="16"/>
              </w:rPr>
              <w:t>C   12 C2I L2I D2I S2I C7I L7I D7I S7I C6I L6I D6I S6I                  SYS / # / OBS TYPES</w:t>
            </w:r>
          </w:p>
          <w:p w:rsidR="00576439" w:rsidRDefault="003235EC">
            <w:pPr>
              <w:spacing w:line="240" w:lineRule="auto"/>
              <w:jc w:val="left"/>
              <w:rPr>
                <w:sz w:val="16"/>
                <w:szCs w:val="16"/>
              </w:rPr>
            </w:pPr>
            <w:r>
              <w:rPr>
                <w:rFonts w:hint="eastAsia"/>
                <w:sz w:val="16"/>
                <w:szCs w:val="16"/>
              </w:rPr>
              <w:t>R   12 C1C L1C D1C S1C C2P L2P D2P S2P C2C L2C D2C S2C           SYS / # / OBS TYPES</w:t>
            </w:r>
          </w:p>
          <w:p w:rsidR="00576439" w:rsidRDefault="003235EC">
            <w:pPr>
              <w:spacing w:line="240" w:lineRule="auto"/>
              <w:jc w:val="left"/>
              <w:rPr>
                <w:sz w:val="16"/>
                <w:szCs w:val="16"/>
              </w:rPr>
            </w:pPr>
            <w:r>
              <w:rPr>
                <w:rFonts w:hint="eastAsia"/>
                <w:sz w:val="16"/>
                <w:szCs w:val="16"/>
              </w:rPr>
              <w:t>E   16 C1B L1B D1B S1B C5I L5I D5I S5I C7I L7I D7I S7I C8X           SYS / # / OBS TYPES</w:t>
            </w:r>
          </w:p>
          <w:p w:rsidR="00576439" w:rsidRDefault="003235EC">
            <w:pPr>
              <w:spacing w:line="240" w:lineRule="auto"/>
              <w:jc w:val="left"/>
              <w:rPr>
                <w:sz w:val="16"/>
                <w:szCs w:val="16"/>
              </w:rPr>
            </w:pPr>
            <w:r>
              <w:rPr>
                <w:rFonts w:hint="eastAsia"/>
                <w:sz w:val="16"/>
                <w:szCs w:val="16"/>
              </w:rPr>
              <w:t xml:space="preserve">       L8X D8X S8X                                              SYS / # / OBS TYPES</w:t>
            </w:r>
          </w:p>
          <w:p w:rsidR="00576439" w:rsidRDefault="003235EC">
            <w:pPr>
              <w:spacing w:line="240" w:lineRule="auto"/>
              <w:jc w:val="left"/>
              <w:rPr>
                <w:sz w:val="16"/>
                <w:szCs w:val="16"/>
              </w:rPr>
            </w:pPr>
            <w:r>
              <w:rPr>
                <w:rFonts w:hint="eastAsia"/>
                <w:sz w:val="16"/>
                <w:szCs w:val="16"/>
              </w:rPr>
              <w:t xml:space="preserve">    30.000                                                        INTERVAL</w:t>
            </w:r>
          </w:p>
          <w:p w:rsidR="00576439" w:rsidRDefault="003235EC">
            <w:pPr>
              <w:spacing w:line="240" w:lineRule="auto"/>
              <w:jc w:val="left"/>
              <w:rPr>
                <w:sz w:val="16"/>
                <w:szCs w:val="16"/>
              </w:rPr>
            </w:pPr>
            <w:r>
              <w:rPr>
                <w:rFonts w:hint="eastAsia"/>
                <w:sz w:val="16"/>
                <w:szCs w:val="16"/>
              </w:rPr>
              <w:t xml:space="preserve">  2014    08    20    00    00    0.0000000     GPS              TIME OF FIRST OBS</w:t>
            </w:r>
          </w:p>
          <w:p w:rsidR="00576439" w:rsidRDefault="003235EC">
            <w:pPr>
              <w:spacing w:line="240" w:lineRule="auto"/>
              <w:jc w:val="left"/>
              <w:rPr>
                <w:sz w:val="16"/>
                <w:szCs w:val="16"/>
              </w:rPr>
            </w:pPr>
            <w:r>
              <w:rPr>
                <w:rFonts w:hint="eastAsia"/>
                <w:sz w:val="16"/>
                <w:szCs w:val="16"/>
              </w:rPr>
              <w:t>G L2L -0.25000                                                    SYS / PHASE SHIFTS</w:t>
            </w:r>
          </w:p>
          <w:p w:rsidR="00576439" w:rsidRDefault="003235EC">
            <w:pPr>
              <w:spacing w:line="240" w:lineRule="auto"/>
              <w:jc w:val="left"/>
              <w:rPr>
                <w:sz w:val="16"/>
                <w:szCs w:val="16"/>
              </w:rPr>
            </w:pPr>
            <w:r>
              <w:rPr>
                <w:rFonts w:hint="eastAsia"/>
                <w:sz w:val="16"/>
                <w:szCs w:val="16"/>
              </w:rPr>
              <w:t>R L2C -0.25000                                                    SYS / PHASE SHIFTS</w:t>
            </w:r>
          </w:p>
          <w:p w:rsidR="00576439" w:rsidRDefault="003235EC">
            <w:pPr>
              <w:spacing w:line="240" w:lineRule="auto"/>
              <w:jc w:val="left"/>
              <w:rPr>
                <w:sz w:val="16"/>
                <w:szCs w:val="16"/>
              </w:rPr>
            </w:pPr>
            <w:r>
              <w:rPr>
                <w:rFonts w:hint="eastAsia"/>
                <w:sz w:val="16"/>
                <w:szCs w:val="16"/>
              </w:rPr>
              <w:t xml:space="preserve">                                                                 END OF HEADER</w:t>
            </w:r>
          </w:p>
          <w:p w:rsidR="00576439" w:rsidRDefault="003235EC">
            <w:pPr>
              <w:spacing w:line="240" w:lineRule="auto"/>
              <w:jc w:val="left"/>
              <w:rPr>
                <w:sz w:val="16"/>
                <w:szCs w:val="16"/>
              </w:rPr>
            </w:pPr>
            <w:r>
              <w:rPr>
                <w:rFonts w:hint="eastAsia"/>
                <w:sz w:val="16"/>
                <w:szCs w:val="16"/>
              </w:rPr>
              <w:t xml:space="preserve">&gt; 2014 08 20 00 00  0.0000000  0  28        .000000000000 </w:t>
            </w:r>
          </w:p>
          <w:p w:rsidR="00576439" w:rsidRDefault="003235EC">
            <w:pPr>
              <w:spacing w:line="240" w:lineRule="auto"/>
              <w:jc w:val="left"/>
              <w:rPr>
                <w:sz w:val="16"/>
                <w:szCs w:val="16"/>
              </w:rPr>
            </w:pPr>
            <w:r>
              <w:rPr>
                <w:rFonts w:hint="eastAsia"/>
                <w:sz w:val="16"/>
                <w:szCs w:val="16"/>
              </w:rPr>
              <w:t>G07  21692014.634   113992312.79208   1131.133    49.845   21692011.016   88825181.93607   881.402   42.397   21692011.686   88825171.18907   881.402   43.198</w:t>
            </w:r>
          </w:p>
          <w:p w:rsidR="00576439" w:rsidRDefault="003235EC">
            <w:pPr>
              <w:spacing w:line="240" w:lineRule="auto"/>
              <w:jc w:val="left"/>
              <w:rPr>
                <w:sz w:val="16"/>
                <w:szCs w:val="16"/>
              </w:rPr>
            </w:pPr>
            <w:r>
              <w:rPr>
                <w:rFonts w:hint="eastAsia"/>
                <w:sz w:val="16"/>
                <w:szCs w:val="16"/>
              </w:rPr>
              <w:t>G32  23567846.541   123849874.95108   -3362.378   46.372   23567843.802   96506387.67206   -2620.036  36.338</w:t>
            </w:r>
          </w:p>
          <w:p w:rsidR="00576439" w:rsidRDefault="003235EC">
            <w:pPr>
              <w:spacing w:line="240" w:lineRule="auto"/>
              <w:jc w:val="left"/>
              <w:rPr>
                <w:sz w:val="16"/>
                <w:szCs w:val="16"/>
              </w:rPr>
            </w:pPr>
            <w:r>
              <w:rPr>
                <w:rFonts w:hint="eastAsia"/>
                <w:sz w:val="16"/>
                <w:szCs w:val="16"/>
              </w:rPr>
              <w:t>G08  22150602.123   116402203.67308    1158.754   49.066   22150599.708   90703006.73907   902.924    39.077</w:t>
            </w:r>
          </w:p>
          <w:p w:rsidR="00576439" w:rsidRDefault="003235EC">
            <w:pPr>
              <w:spacing w:line="240" w:lineRule="auto"/>
              <w:jc w:val="left"/>
              <w:rPr>
                <w:sz w:val="16"/>
                <w:szCs w:val="16"/>
              </w:rPr>
            </w:pPr>
            <w:r>
              <w:rPr>
                <w:rFonts w:hint="eastAsia"/>
                <w:sz w:val="16"/>
                <w:szCs w:val="16"/>
              </w:rPr>
              <w:t>G19  22964482.771   120679167.83308    2509.726   46.616   22964478.011   94035687.03706   1955.630   37.372</w:t>
            </w:r>
          </w:p>
          <w:p w:rsidR="00576439" w:rsidRDefault="003235EC">
            <w:pPr>
              <w:spacing w:line="240" w:lineRule="auto"/>
              <w:jc w:val="left"/>
              <w:rPr>
                <w:sz w:val="16"/>
                <w:szCs w:val="16"/>
              </w:rPr>
            </w:pPr>
            <w:r>
              <w:rPr>
                <w:rFonts w:hint="eastAsia"/>
                <w:sz w:val="16"/>
                <w:szCs w:val="16"/>
              </w:rPr>
              <w:t>G23  19790285.128   103998669.08608    732.066    50.790   19790279.457   81037910.08507   570.441    44.961</w:t>
            </w:r>
          </w:p>
          <w:p w:rsidR="00576439" w:rsidRDefault="003235EC">
            <w:pPr>
              <w:spacing w:line="240" w:lineRule="auto"/>
              <w:jc w:val="left"/>
              <w:rPr>
                <w:sz w:val="16"/>
                <w:szCs w:val="16"/>
              </w:rPr>
            </w:pPr>
            <w:r>
              <w:rPr>
                <w:rFonts w:hint="eastAsia"/>
                <w:sz w:val="16"/>
                <w:szCs w:val="16"/>
              </w:rPr>
              <w:t>G20  21034874.308   110539021.54608    -2670.368  49.831    21034870.731   86134294.21507  -2080.806   42.827</w:t>
            </w:r>
          </w:p>
          <w:p w:rsidR="00576439" w:rsidRDefault="003235EC">
            <w:pPr>
              <w:spacing w:line="240" w:lineRule="auto"/>
              <w:jc w:val="left"/>
              <w:rPr>
                <w:sz w:val="16"/>
                <w:szCs w:val="16"/>
              </w:rPr>
            </w:pPr>
            <w:r>
              <w:rPr>
                <w:rFonts w:hint="eastAsia"/>
                <w:sz w:val="16"/>
                <w:szCs w:val="16"/>
              </w:rPr>
              <w:t>G16  21274382.776   111797641.41508    -2758.300  50.228    21274378.557   87115035.64607  -2149.325   41.236</w:t>
            </w:r>
          </w:p>
          <w:p w:rsidR="00576439" w:rsidRDefault="003235EC">
            <w:pPr>
              <w:spacing w:line="240" w:lineRule="auto"/>
              <w:jc w:val="left"/>
              <w:rPr>
                <w:sz w:val="16"/>
                <w:szCs w:val="16"/>
              </w:rPr>
            </w:pPr>
            <w:r>
              <w:rPr>
                <w:rFonts w:hint="eastAsia"/>
                <w:sz w:val="16"/>
                <w:szCs w:val="16"/>
              </w:rPr>
              <w:t>G13  20444492.660   107436568.50708    1800.926   50.596   20444488.843   83716823.08907   1403.31    42.726</w:t>
            </w:r>
          </w:p>
          <w:p w:rsidR="00576439" w:rsidRDefault="003235EC">
            <w:pPr>
              <w:spacing w:line="240" w:lineRule="auto"/>
              <w:jc w:val="left"/>
              <w:rPr>
                <w:sz w:val="16"/>
                <w:szCs w:val="16"/>
              </w:rPr>
            </w:pPr>
            <w:r>
              <w:rPr>
                <w:rFonts w:hint="eastAsia"/>
                <w:sz w:val="16"/>
                <w:szCs w:val="16"/>
              </w:rPr>
              <w:t>G10  23134556.447   121572919.57208    2421.131   46.364   23134553.219   94732141.25805   1886.5     32.505</w:t>
            </w:r>
          </w:p>
          <w:p w:rsidR="00576439" w:rsidRDefault="003235EC">
            <w:pPr>
              <w:spacing w:line="240" w:lineRule="auto"/>
              <w:jc w:val="left"/>
              <w:rPr>
                <w:sz w:val="16"/>
                <w:szCs w:val="16"/>
              </w:rPr>
            </w:pPr>
            <w:r>
              <w:rPr>
                <w:rFonts w:hint="eastAsia"/>
                <w:sz w:val="16"/>
                <w:szCs w:val="16"/>
              </w:rPr>
              <w:t>R13  22679588.827   121107739.20207     2112.854  42.412   22679589.714   94194903.41507   1643.329   40.080   22679591.115   94194913.66107   1643.328   40.514</w:t>
            </w:r>
          </w:p>
          <w:p w:rsidR="00576439" w:rsidRDefault="003235EC">
            <w:pPr>
              <w:spacing w:line="240" w:lineRule="auto"/>
              <w:jc w:val="left"/>
              <w:rPr>
                <w:sz w:val="15"/>
                <w:szCs w:val="15"/>
              </w:rPr>
            </w:pPr>
            <w:r>
              <w:rPr>
                <w:rFonts w:hint="eastAsia"/>
                <w:sz w:val="16"/>
                <w:szCs w:val="16"/>
              </w:rPr>
              <w:t>R11  20800920.745   111153824.58408    -2536.871  47.313    20800920.158   86452978.20407   -1973.122  39.012   20800921.682   86452984.45307   -1973.121  39.550</w:t>
            </w:r>
          </w:p>
        </w:tc>
      </w:tr>
    </w:tbl>
    <w:p w:rsidR="00576439" w:rsidRDefault="00576439">
      <w:pPr>
        <w:pStyle w:val="afa"/>
        <w:ind w:rightChars="0" w:right="0"/>
        <w:rPr>
          <w:rFonts w:ascii="Times New Roman"/>
        </w:rPr>
      </w:pPr>
    </w:p>
    <w:p w:rsidR="00576439" w:rsidRDefault="00576439">
      <w:pPr>
        <w:pStyle w:val="afa"/>
        <w:ind w:rightChars="0" w:right="0"/>
        <w:rPr>
          <w:rFonts w:ascii="Times New Roman"/>
        </w:rPr>
      </w:pPr>
    </w:p>
    <w:p w:rsidR="00576439" w:rsidRDefault="00576439">
      <w:pPr>
        <w:pStyle w:val="aff2"/>
        <w:wordWrap/>
        <w:spacing w:beforeLines="0" w:before="120" w:afterLines="0" w:after="120"/>
        <w:ind w:leftChars="0" w:left="0" w:rightChars="0" w:right="0"/>
        <w:textAlignment w:val="auto"/>
        <w:rPr>
          <w:rFonts w:ascii="Times New Roman"/>
        </w:rPr>
        <w:sectPr w:rsidR="00576439">
          <w:headerReference w:type="even" r:id="rId52"/>
          <w:headerReference w:type="default" r:id="rId53"/>
          <w:footerReference w:type="even" r:id="rId54"/>
          <w:footerReference w:type="default" r:id="rId55"/>
          <w:pgSz w:w="16838" w:h="11906" w:orient="landscape"/>
          <w:pgMar w:top="1417" w:right="1871" w:bottom="1134" w:left="1417" w:header="1247" w:footer="1077" w:gutter="0"/>
          <w:cols w:space="720"/>
          <w:docGrid w:linePitch="312"/>
        </w:sectPr>
      </w:pPr>
      <w:bookmarkStart w:id="318" w:name="_Toc151184580"/>
      <w:bookmarkStart w:id="319" w:name="_Toc122177005"/>
      <w:bookmarkStart w:id="320" w:name="_Toc250385294"/>
      <w:bookmarkStart w:id="321" w:name="_Toc386206796"/>
      <w:bookmarkStart w:id="322" w:name="_Toc247301793"/>
      <w:bookmarkStart w:id="323" w:name="_Toc161721556"/>
      <w:bookmarkStart w:id="324" w:name="_Toc226434619"/>
      <w:bookmarkStart w:id="325" w:name="_Toc183416406"/>
      <w:bookmarkStart w:id="326" w:name="_Toc158022579"/>
      <w:bookmarkStart w:id="327" w:name="_Toc153953695"/>
      <w:bookmarkStart w:id="328" w:name="_Toc153945444"/>
      <w:bookmarkStart w:id="329" w:name="_Toc117481588"/>
      <w:bookmarkStart w:id="330" w:name="_Toc107905301"/>
      <w:bookmarkStart w:id="331" w:name="_Toc239223608"/>
      <w:bookmarkStart w:id="332" w:name="_Toc241398444"/>
      <w:bookmarkStart w:id="333" w:name="_Toc245287266"/>
    </w:p>
    <w:p w:rsidR="00576439" w:rsidRDefault="003235EC">
      <w:pPr>
        <w:pStyle w:val="aff2"/>
        <w:wordWrap/>
        <w:spacing w:beforeLines="0" w:before="120" w:afterLines="0" w:after="120"/>
        <w:ind w:leftChars="0" w:left="0" w:rightChars="0" w:right="0"/>
        <w:textAlignment w:val="auto"/>
        <w:rPr>
          <w:rFonts w:ascii="Times New Roman"/>
        </w:rPr>
      </w:pPr>
      <w:bookmarkStart w:id="334" w:name="_Toc515350618"/>
      <w:r>
        <w:rPr>
          <w:rFonts w:ascii="Times New Roman"/>
        </w:rPr>
        <w:lastRenderedPageBreak/>
        <w:t>A.2  GNSS</w:t>
      </w:r>
      <w:r>
        <w:rPr>
          <w:rFonts w:ascii="Times New Roman"/>
        </w:rPr>
        <w:t>导航信息文件示例</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sidR="00576439" w:rsidRDefault="003235EC">
      <w:pPr>
        <w:pStyle w:val="aff8"/>
        <w:wordWrap/>
        <w:spacing w:before="120" w:afterLines="0" w:after="120"/>
        <w:ind w:rightChars="0" w:right="0"/>
        <w:textAlignment w:val="auto"/>
        <w:rPr>
          <w:rFonts w:ascii="Times New Roman"/>
        </w:rPr>
      </w:pPr>
      <w:bookmarkStart w:id="335" w:name="_Toc183416407"/>
      <w:bookmarkStart w:id="336" w:name="_Toc245286721"/>
      <w:bookmarkStart w:id="337" w:name="_Toc245287267"/>
      <w:bookmarkStart w:id="338" w:name="_Toc241398445"/>
      <w:bookmarkStart w:id="339" w:name="_Toc239223609"/>
      <w:bookmarkStart w:id="340" w:name="_Toc226434620"/>
      <w:bookmarkStart w:id="341" w:name="_Toc250385295"/>
      <w:bookmarkStart w:id="342" w:name="_Toc247301794"/>
      <w:bookmarkStart w:id="343" w:name="_Toc386206797"/>
      <w:bookmarkStart w:id="344" w:name="_Toc515350619"/>
      <w:r>
        <w:rPr>
          <w:rFonts w:ascii="Times New Roman"/>
        </w:rPr>
        <w:t>A.2.1  GPS</w:t>
      </w:r>
      <w:bookmarkEnd w:id="335"/>
      <w:bookmarkEnd w:id="336"/>
      <w:bookmarkEnd w:id="337"/>
      <w:bookmarkEnd w:id="338"/>
      <w:bookmarkEnd w:id="339"/>
      <w:bookmarkEnd w:id="340"/>
      <w:bookmarkEnd w:id="341"/>
      <w:bookmarkEnd w:id="342"/>
      <w:r>
        <w:rPr>
          <w:rFonts w:ascii="Times New Roman"/>
        </w:rPr>
        <w:t>导航信息文件示例</w:t>
      </w:r>
      <w:bookmarkEnd w:id="343"/>
      <w:bookmarkEnd w:id="344"/>
    </w:p>
    <w:p w:rsidR="00576439" w:rsidRDefault="003235EC">
      <w:pPr>
        <w:pStyle w:val="17"/>
        <w:ind w:firstLineChars="200"/>
      </w:pPr>
      <w:r>
        <w:t>GPS</w:t>
      </w:r>
      <w:r>
        <w:t>导航信息文件示例如下：</w:t>
      </w:r>
    </w:p>
    <w:tbl>
      <w:tblPr>
        <w:tblW w:w="89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47"/>
      </w:tblGrid>
      <w:tr w:rsidR="00576439">
        <w:trPr>
          <w:jc w:val="center"/>
        </w:trPr>
        <w:tc>
          <w:tcPr>
            <w:tcW w:w="8947" w:type="dxa"/>
            <w:tcBorders>
              <w:top w:val="single" w:sz="12" w:space="0" w:color="auto"/>
              <w:bottom w:val="nil"/>
            </w:tcBorders>
          </w:tcPr>
          <w:p w:rsidR="00576439" w:rsidRDefault="003235EC">
            <w:pPr>
              <w:shd w:val="clear" w:color="auto" w:fill="FFFFFF"/>
              <w:spacing w:line="240" w:lineRule="auto"/>
              <w:rPr>
                <w:color w:val="000000"/>
                <w:szCs w:val="21"/>
              </w:rPr>
            </w:pPr>
            <w:r>
              <w:rPr>
                <w:rFonts w:hint="eastAsia"/>
                <w:color w:val="000000"/>
                <w:szCs w:val="21"/>
              </w:rPr>
              <w:t xml:space="preserve">     3.03d          N                   G                    RINEX VERSION / TYPE</w:t>
            </w:r>
          </w:p>
          <w:p w:rsidR="00576439" w:rsidRDefault="003235EC">
            <w:pPr>
              <w:shd w:val="clear" w:color="auto" w:fill="FFFFFF"/>
              <w:spacing w:line="240" w:lineRule="auto"/>
              <w:rPr>
                <w:color w:val="000000"/>
                <w:szCs w:val="21"/>
              </w:rPr>
            </w:pPr>
            <w:r>
              <w:rPr>
                <w:rFonts w:hint="eastAsia"/>
                <w:color w:val="000000"/>
                <w:szCs w:val="21"/>
              </w:rPr>
              <w:t>Navigation System   CETC-54             20180331 170000  LCL  PGM / RUN BY / DATE</w:t>
            </w:r>
          </w:p>
          <w:p w:rsidR="00576439" w:rsidRDefault="003235EC">
            <w:pPr>
              <w:shd w:val="clear" w:color="auto" w:fill="FFFFFF"/>
              <w:spacing w:line="240" w:lineRule="auto"/>
              <w:rPr>
                <w:color w:val="000000"/>
                <w:szCs w:val="21"/>
              </w:rPr>
            </w:pPr>
            <w:r>
              <w:rPr>
                <w:rFonts w:hint="eastAsia"/>
                <w:color w:val="000000"/>
                <w:szCs w:val="21"/>
              </w:rPr>
              <w:t>GPSA   1.1176E-08  7.4506E-09 -5.9605E-08 -5.9605E-08            IONOSPHERIC CORR</w:t>
            </w:r>
          </w:p>
          <w:p w:rsidR="00576439" w:rsidRDefault="003235EC">
            <w:pPr>
              <w:shd w:val="clear" w:color="auto" w:fill="FFFFFF"/>
              <w:spacing w:line="240" w:lineRule="auto"/>
              <w:rPr>
                <w:color w:val="000000"/>
                <w:szCs w:val="21"/>
              </w:rPr>
            </w:pPr>
            <w:r>
              <w:rPr>
                <w:rFonts w:hint="eastAsia"/>
                <w:color w:val="000000"/>
                <w:szCs w:val="21"/>
              </w:rPr>
              <w:t>GPSB   9.0112E+04  1.6384E+04 -1.9661E+05 -6.5536E+04          IONOSPHERIC CORR</w:t>
            </w:r>
          </w:p>
          <w:p w:rsidR="00576439" w:rsidRDefault="003235EC">
            <w:pPr>
              <w:shd w:val="clear" w:color="auto" w:fill="FFFFFF"/>
              <w:spacing w:line="240" w:lineRule="auto"/>
              <w:rPr>
                <w:color w:val="000000"/>
                <w:szCs w:val="21"/>
              </w:rPr>
            </w:pPr>
            <w:r>
              <w:rPr>
                <w:rFonts w:hint="eastAsia"/>
                <w:color w:val="000000"/>
                <w:szCs w:val="21"/>
              </w:rPr>
              <w:t xml:space="preserve">    18    18  1929     7                                      LEAP SECONDS</w:t>
            </w:r>
          </w:p>
          <w:p w:rsidR="00576439" w:rsidRDefault="003235EC">
            <w:pPr>
              <w:shd w:val="clear" w:color="auto" w:fill="FFFFFF"/>
              <w:spacing w:line="240" w:lineRule="auto"/>
              <w:rPr>
                <w:color w:val="000000"/>
                <w:szCs w:val="21"/>
              </w:rPr>
            </w:pPr>
            <w:r>
              <w:rPr>
                <w:rFonts w:hint="eastAsia"/>
                <w:color w:val="000000"/>
                <w:szCs w:val="21"/>
              </w:rPr>
              <w:t xml:space="preserve">                                                              END OF HEADER</w:t>
            </w:r>
          </w:p>
          <w:p w:rsidR="00576439" w:rsidRDefault="003235EC">
            <w:pPr>
              <w:shd w:val="clear" w:color="auto" w:fill="FFFFFF"/>
              <w:spacing w:line="240" w:lineRule="auto"/>
              <w:rPr>
                <w:color w:val="000000"/>
                <w:szCs w:val="21"/>
              </w:rPr>
            </w:pPr>
            <w:r>
              <w:rPr>
                <w:rFonts w:hint="eastAsia"/>
                <w:color w:val="000000"/>
                <w:szCs w:val="21"/>
              </w:rPr>
              <w:t>G28 2018 03 31 18 00 00 7.020821794868E-04 3.410605131648E-12 0.000000000000E+00</w:t>
            </w:r>
          </w:p>
          <w:p w:rsidR="00576439" w:rsidRDefault="003235EC">
            <w:pPr>
              <w:shd w:val="clear" w:color="auto" w:fill="FFFFFF"/>
              <w:spacing w:line="240" w:lineRule="auto"/>
              <w:rPr>
                <w:color w:val="000000"/>
                <w:szCs w:val="21"/>
              </w:rPr>
            </w:pPr>
            <w:r>
              <w:rPr>
                <w:rFonts w:hint="eastAsia"/>
                <w:color w:val="000000"/>
                <w:szCs w:val="21"/>
              </w:rPr>
              <w:t xml:space="preserve">     1.050000000000E+02-8.537500000000E+01 4.161959076587E-09 7.307538209555E-01</w:t>
            </w:r>
          </w:p>
          <w:p w:rsidR="00576439" w:rsidRDefault="003235EC">
            <w:pPr>
              <w:shd w:val="clear" w:color="auto" w:fill="FFFFFF"/>
              <w:spacing w:line="240" w:lineRule="auto"/>
              <w:rPr>
                <w:color w:val="000000"/>
                <w:szCs w:val="21"/>
              </w:rPr>
            </w:pPr>
            <w:r>
              <w:rPr>
                <w:rFonts w:hint="eastAsia"/>
                <w:color w:val="000000"/>
                <w:szCs w:val="21"/>
              </w:rPr>
              <w:t xml:space="preserve">    -4.598870873451E-06 1.954964990728E-02 9.525567293167E-06 5.153675920486E+03</w:t>
            </w:r>
          </w:p>
          <w:p w:rsidR="00576439" w:rsidRDefault="003235EC">
            <w:pPr>
              <w:shd w:val="clear" w:color="auto" w:fill="FFFFFF"/>
              <w:spacing w:line="240" w:lineRule="auto"/>
              <w:rPr>
                <w:color w:val="000000"/>
                <w:szCs w:val="21"/>
              </w:rPr>
            </w:pPr>
            <w:r>
              <w:rPr>
                <w:rFonts w:hint="eastAsia"/>
                <w:color w:val="000000"/>
                <w:szCs w:val="21"/>
              </w:rPr>
              <w:t xml:space="preserve">     5.832000000000E+05-2.756714820862E-07 2.646038149721E+00-8.381903171539E-08</w:t>
            </w:r>
          </w:p>
          <w:p w:rsidR="00576439" w:rsidRDefault="003235EC">
            <w:pPr>
              <w:shd w:val="clear" w:color="auto" w:fill="FFFFFF"/>
              <w:spacing w:line="240" w:lineRule="auto"/>
              <w:rPr>
                <w:color w:val="000000"/>
                <w:szCs w:val="21"/>
              </w:rPr>
            </w:pPr>
            <w:r>
              <w:rPr>
                <w:rFonts w:hint="eastAsia"/>
                <w:color w:val="000000"/>
                <w:szCs w:val="21"/>
              </w:rPr>
              <w:t xml:space="preserve">     9.864413467044E-01 2.181562500000E+02-1.523782923469E+00-8.221413883460E-09</w:t>
            </w:r>
          </w:p>
          <w:p w:rsidR="00576439" w:rsidRDefault="003235EC">
            <w:pPr>
              <w:shd w:val="clear" w:color="auto" w:fill="FFFFFF"/>
              <w:spacing w:line="240" w:lineRule="auto"/>
              <w:rPr>
                <w:color w:val="000000"/>
                <w:szCs w:val="21"/>
              </w:rPr>
            </w:pPr>
            <w:r>
              <w:rPr>
                <w:rFonts w:hint="eastAsia"/>
                <w:color w:val="000000"/>
                <w:szCs w:val="21"/>
              </w:rPr>
              <w:t xml:space="preserve">    -6.139541450831E-10 1.000000000000E+00 1.994000000000E+03 0.000000000000E+00</w:t>
            </w:r>
          </w:p>
          <w:p w:rsidR="00576439" w:rsidRDefault="003235EC">
            <w:pPr>
              <w:shd w:val="clear" w:color="auto" w:fill="FFFFFF"/>
              <w:spacing w:line="240" w:lineRule="auto"/>
              <w:rPr>
                <w:color w:val="000000"/>
                <w:szCs w:val="21"/>
              </w:rPr>
            </w:pPr>
            <w:r>
              <w:rPr>
                <w:rFonts w:hint="eastAsia"/>
                <w:color w:val="000000"/>
                <w:szCs w:val="21"/>
              </w:rPr>
              <w:t xml:space="preserve">     4.000000000000E+00 0.000000000000E+00-1.117587089539E-08 1.050000000000E+02</w:t>
            </w:r>
          </w:p>
          <w:p w:rsidR="00576439" w:rsidRDefault="003235EC">
            <w:pPr>
              <w:shd w:val="clear" w:color="auto" w:fill="FFFFFF"/>
              <w:spacing w:line="240" w:lineRule="auto"/>
              <w:rPr>
                <w:color w:val="000000"/>
                <w:szCs w:val="21"/>
              </w:rPr>
            </w:pPr>
            <w:r>
              <w:rPr>
                <w:rFonts w:hint="eastAsia"/>
                <w:color w:val="000000"/>
                <w:szCs w:val="21"/>
              </w:rPr>
              <w:t xml:space="preserve">     9.600100000000E+04 0.000000000000E+00</w:t>
            </w:r>
          </w:p>
          <w:p w:rsidR="00576439" w:rsidRDefault="003235EC">
            <w:pPr>
              <w:shd w:val="clear" w:color="auto" w:fill="FFFFFF"/>
              <w:spacing w:line="240" w:lineRule="auto"/>
              <w:rPr>
                <w:color w:val="000000"/>
                <w:szCs w:val="21"/>
              </w:rPr>
            </w:pPr>
            <w:r>
              <w:rPr>
                <w:rFonts w:hint="eastAsia"/>
                <w:color w:val="000000"/>
                <w:szCs w:val="21"/>
              </w:rPr>
              <w:t>G01 2018 03 31 18 00 00-3.764918074012E-05-2.387423592154E-12 0.000000000000E+00</w:t>
            </w:r>
          </w:p>
          <w:p w:rsidR="00576439" w:rsidRDefault="003235EC">
            <w:pPr>
              <w:shd w:val="clear" w:color="auto" w:fill="FFFFFF"/>
              <w:spacing w:line="240" w:lineRule="auto"/>
              <w:rPr>
                <w:color w:val="000000"/>
                <w:szCs w:val="21"/>
              </w:rPr>
            </w:pPr>
            <w:r>
              <w:rPr>
                <w:rFonts w:hint="eastAsia"/>
                <w:color w:val="000000"/>
                <w:szCs w:val="21"/>
              </w:rPr>
              <w:t xml:space="preserve">     5.900000000000E+01 3.762500000000E+01 4.615906556750E-09-2.323094941680E+00</w:t>
            </w:r>
          </w:p>
          <w:p w:rsidR="00576439" w:rsidRDefault="003235EC">
            <w:pPr>
              <w:shd w:val="clear" w:color="auto" w:fill="FFFFFF"/>
              <w:spacing w:line="240" w:lineRule="auto"/>
              <w:rPr>
                <w:color w:val="000000"/>
                <w:szCs w:val="21"/>
              </w:rPr>
            </w:pPr>
            <w:r>
              <w:rPr>
                <w:rFonts w:hint="eastAsia"/>
                <w:color w:val="000000"/>
                <w:szCs w:val="21"/>
              </w:rPr>
              <w:t xml:space="preserve">     1.974403858185E-06 7.523932144977E-03 3.525987267494E-06 5.153664686203E+03</w:t>
            </w:r>
          </w:p>
          <w:p w:rsidR="00576439" w:rsidRDefault="003235EC">
            <w:pPr>
              <w:shd w:val="clear" w:color="auto" w:fill="FFFFFF"/>
              <w:spacing w:line="240" w:lineRule="auto"/>
              <w:rPr>
                <w:color w:val="000000"/>
                <w:szCs w:val="21"/>
              </w:rPr>
            </w:pPr>
            <w:r>
              <w:rPr>
                <w:rFonts w:hint="eastAsia"/>
                <w:color w:val="000000"/>
                <w:szCs w:val="21"/>
              </w:rPr>
              <w:t xml:space="preserve">     5.832000000000E+05 9.313225746155E-09-1.623806831124E+00-4.097819328308E-08</w:t>
            </w:r>
          </w:p>
          <w:p w:rsidR="00576439" w:rsidRDefault="003235EC">
            <w:pPr>
              <w:shd w:val="clear" w:color="auto" w:fill="FFFFFF"/>
              <w:spacing w:line="240" w:lineRule="auto"/>
              <w:rPr>
                <w:color w:val="000000"/>
                <w:szCs w:val="21"/>
              </w:rPr>
            </w:pPr>
            <w:r>
              <w:rPr>
                <w:rFonts w:hint="eastAsia"/>
                <w:color w:val="000000"/>
                <w:szCs w:val="21"/>
              </w:rPr>
              <w:t xml:space="preserve">     9.702138489126E-01 3.180000000000E+02 6.112301047587E-01-8.218913779320E-09</w:t>
            </w:r>
          </w:p>
          <w:p w:rsidR="00576439" w:rsidRDefault="003235EC">
            <w:pPr>
              <w:shd w:val="clear" w:color="auto" w:fill="FFFFFF"/>
              <w:spacing w:line="240" w:lineRule="auto"/>
              <w:rPr>
                <w:color w:val="000000"/>
                <w:szCs w:val="21"/>
              </w:rPr>
            </w:pPr>
            <w:r>
              <w:rPr>
                <w:rFonts w:hint="eastAsia"/>
                <w:color w:val="000000"/>
                <w:szCs w:val="21"/>
              </w:rPr>
              <w:t xml:space="preserve">     2.942979729776E-10 1.000000000000E+00 1.994000000000E+03 0.000000000000E+00</w:t>
            </w:r>
          </w:p>
          <w:p w:rsidR="00576439" w:rsidRDefault="003235EC">
            <w:pPr>
              <w:shd w:val="clear" w:color="auto" w:fill="FFFFFF"/>
              <w:spacing w:line="240" w:lineRule="auto"/>
              <w:rPr>
                <w:color w:val="000000"/>
                <w:szCs w:val="21"/>
              </w:rPr>
            </w:pPr>
            <w:r>
              <w:rPr>
                <w:rFonts w:hint="eastAsia"/>
                <w:color w:val="000000"/>
                <w:szCs w:val="21"/>
              </w:rPr>
              <w:t xml:space="preserve">     2.000000000000E+00 0.000000000000E+00 5.587935447693E-09 5.900000000000E+01</w:t>
            </w:r>
          </w:p>
          <w:p w:rsidR="00576439" w:rsidRDefault="003235EC">
            <w:pPr>
              <w:shd w:val="clear" w:color="auto" w:fill="FFFFFF"/>
              <w:spacing w:line="240" w:lineRule="auto"/>
              <w:rPr>
                <w:color w:val="000000"/>
                <w:szCs w:val="21"/>
              </w:rPr>
            </w:pPr>
            <w:r>
              <w:rPr>
                <w:rFonts w:hint="eastAsia"/>
                <w:color w:val="000000"/>
                <w:szCs w:val="21"/>
              </w:rPr>
              <w:t xml:space="preserve">     9.648100000000E+04 0.000000000000E+00</w:t>
            </w:r>
          </w:p>
          <w:p w:rsidR="00576439" w:rsidRDefault="003235EC">
            <w:pPr>
              <w:shd w:val="clear" w:color="auto" w:fill="FFFFFF"/>
              <w:spacing w:line="240" w:lineRule="auto"/>
              <w:rPr>
                <w:color w:val="000000"/>
                <w:szCs w:val="21"/>
              </w:rPr>
            </w:pPr>
            <w:r>
              <w:rPr>
                <w:rFonts w:hint="eastAsia"/>
                <w:color w:val="000000"/>
                <w:szCs w:val="21"/>
              </w:rPr>
              <w:t>G18 2018 03 31 18 00 00-9.024050086737E-06 4.888534022029E-12 0.000000000000E+00</w:t>
            </w:r>
          </w:p>
          <w:p w:rsidR="00576439" w:rsidRDefault="003235EC">
            <w:pPr>
              <w:shd w:val="clear" w:color="auto" w:fill="FFFFFF"/>
              <w:spacing w:line="240" w:lineRule="auto"/>
              <w:rPr>
                <w:color w:val="000000"/>
                <w:szCs w:val="21"/>
              </w:rPr>
            </w:pPr>
            <w:r>
              <w:rPr>
                <w:rFonts w:hint="eastAsia"/>
                <w:color w:val="000000"/>
                <w:szCs w:val="21"/>
              </w:rPr>
              <w:t xml:space="preserve">     1.300000000000E+02 4.737500000000E+01 5.039495629507E-09-2.611034933708E+00</w:t>
            </w:r>
          </w:p>
          <w:p w:rsidR="00576439" w:rsidRDefault="003235EC">
            <w:pPr>
              <w:shd w:val="clear" w:color="auto" w:fill="FFFFFF"/>
              <w:spacing w:line="240" w:lineRule="auto"/>
              <w:rPr>
                <w:color w:val="000000"/>
                <w:szCs w:val="21"/>
              </w:rPr>
            </w:pPr>
            <w:r>
              <w:rPr>
                <w:rFonts w:hint="eastAsia"/>
                <w:color w:val="000000"/>
                <w:szCs w:val="21"/>
              </w:rPr>
              <w:t xml:space="preserve">     2.481043338776E-06 1.432889059652E-02 3.319233655930E-06 5.153668182373E+03</w:t>
            </w:r>
          </w:p>
          <w:p w:rsidR="00576439" w:rsidRDefault="003235EC">
            <w:pPr>
              <w:shd w:val="clear" w:color="auto" w:fill="FFFFFF"/>
              <w:spacing w:line="240" w:lineRule="auto"/>
              <w:rPr>
                <w:color w:val="000000"/>
                <w:szCs w:val="21"/>
              </w:rPr>
            </w:pPr>
            <w:r>
              <w:rPr>
                <w:rFonts w:hint="eastAsia"/>
                <w:color w:val="000000"/>
                <w:szCs w:val="21"/>
              </w:rPr>
              <w:t xml:space="preserve">     5.832000000000E+05 1.601874828339E-07-1.669702736198E+00-3.725290298462E-09</w:t>
            </w:r>
          </w:p>
          <w:p w:rsidR="00576439" w:rsidRDefault="003235EC">
            <w:pPr>
              <w:shd w:val="clear" w:color="auto" w:fill="FFFFFF"/>
              <w:spacing w:line="240" w:lineRule="auto"/>
              <w:rPr>
                <w:color w:val="000000"/>
                <w:szCs w:val="21"/>
              </w:rPr>
            </w:pPr>
            <w:r>
              <w:rPr>
                <w:rFonts w:hint="eastAsia"/>
                <w:color w:val="000000"/>
                <w:szCs w:val="21"/>
              </w:rPr>
              <w:t xml:space="preserve">     9.485731036487E-01 3.082812500000E+02 1.296940828734E+00-8.311060474743E-09</w:t>
            </w:r>
          </w:p>
          <w:p w:rsidR="00576439" w:rsidRDefault="003235EC">
            <w:pPr>
              <w:shd w:val="clear" w:color="auto" w:fill="FFFFFF"/>
              <w:spacing w:line="240" w:lineRule="auto"/>
              <w:rPr>
                <w:color w:val="000000"/>
                <w:szCs w:val="21"/>
              </w:rPr>
            </w:pPr>
            <w:r>
              <w:rPr>
                <w:rFonts w:hint="eastAsia"/>
                <w:color w:val="000000"/>
                <w:szCs w:val="21"/>
              </w:rPr>
              <w:t xml:space="preserve">     3.178703834345E-10 1.000000000000E+00 1.994000000000E+03 0.000000000000E+00</w:t>
            </w:r>
          </w:p>
          <w:p w:rsidR="00576439" w:rsidRDefault="003235EC">
            <w:pPr>
              <w:shd w:val="clear" w:color="auto" w:fill="FFFFFF"/>
              <w:spacing w:line="240" w:lineRule="auto"/>
              <w:rPr>
                <w:color w:val="000000"/>
                <w:szCs w:val="21"/>
              </w:rPr>
            </w:pPr>
            <w:r>
              <w:rPr>
                <w:rFonts w:hint="eastAsia"/>
                <w:color w:val="000000"/>
                <w:szCs w:val="21"/>
              </w:rPr>
              <w:t xml:space="preserve">     2.000000000000E+00 0.000000000000E+00-6.519258022308E-09 1.300000000000E+02</w:t>
            </w:r>
          </w:p>
          <w:p w:rsidR="00576439" w:rsidRDefault="003235EC">
            <w:pPr>
              <w:shd w:val="clear" w:color="auto" w:fill="FFFFFF"/>
              <w:spacing w:line="240" w:lineRule="auto"/>
              <w:rPr>
                <w:color w:val="000000"/>
                <w:szCs w:val="21"/>
              </w:rPr>
            </w:pPr>
            <w:r>
              <w:rPr>
                <w:rFonts w:hint="eastAsia"/>
                <w:color w:val="000000"/>
                <w:szCs w:val="21"/>
              </w:rPr>
              <w:t xml:space="preserve">     9.607600000000E+04 0.000000000000E+00</w:t>
            </w:r>
          </w:p>
          <w:p w:rsidR="00576439" w:rsidRDefault="003235EC">
            <w:pPr>
              <w:shd w:val="clear" w:color="auto" w:fill="FFFFFF"/>
              <w:spacing w:line="240" w:lineRule="auto"/>
              <w:rPr>
                <w:color w:val="000000"/>
                <w:szCs w:val="21"/>
              </w:rPr>
            </w:pPr>
            <w:r>
              <w:rPr>
                <w:rFonts w:hint="eastAsia"/>
                <w:color w:val="000000"/>
                <w:szCs w:val="21"/>
              </w:rPr>
              <w:t>G13 2018 03 31 18 00 00-9.533390402794E-05 1.136868377216E-13 0.000000000000E+00</w:t>
            </w:r>
          </w:p>
          <w:p w:rsidR="00576439" w:rsidRDefault="003235EC">
            <w:pPr>
              <w:shd w:val="clear" w:color="auto" w:fill="FFFFFF"/>
              <w:spacing w:line="240" w:lineRule="auto"/>
              <w:rPr>
                <w:color w:val="000000"/>
                <w:szCs w:val="21"/>
              </w:rPr>
            </w:pPr>
            <w:r>
              <w:rPr>
                <w:rFonts w:hint="eastAsia"/>
                <w:color w:val="000000"/>
                <w:szCs w:val="21"/>
              </w:rPr>
              <w:t xml:space="preserve">     8.100000000000E+01 7.887500000000E+01 4.178745490094E-09-1.572852831199E+00</w:t>
            </w:r>
          </w:p>
          <w:p w:rsidR="00576439" w:rsidRDefault="003235EC">
            <w:pPr>
              <w:shd w:val="clear" w:color="auto" w:fill="FFFFFF"/>
              <w:spacing w:line="240" w:lineRule="auto"/>
              <w:rPr>
                <w:color w:val="000000"/>
                <w:szCs w:val="21"/>
              </w:rPr>
            </w:pPr>
            <w:r>
              <w:rPr>
                <w:rFonts w:hint="eastAsia"/>
                <w:color w:val="000000"/>
                <w:szCs w:val="21"/>
              </w:rPr>
              <w:t xml:space="preserve">     4.172325134277E-06 3.566766041331E-03 1.236982643604E-05 5.153667057037E+03</w:t>
            </w:r>
          </w:p>
          <w:p w:rsidR="00576439" w:rsidRDefault="003235EC">
            <w:pPr>
              <w:shd w:val="clear" w:color="auto" w:fill="FFFFFF"/>
              <w:spacing w:line="240" w:lineRule="auto"/>
              <w:rPr>
                <w:color w:val="000000"/>
                <w:szCs w:val="21"/>
              </w:rPr>
            </w:pPr>
            <w:r>
              <w:rPr>
                <w:rFonts w:hint="eastAsia"/>
                <w:color w:val="000000"/>
                <w:szCs w:val="21"/>
              </w:rPr>
              <w:t xml:space="preserve">     5.832000000000E+05 1.676380634308E-08 5.839566362750E-01 9.126961231232E-08</w:t>
            </w:r>
          </w:p>
          <w:p w:rsidR="00576439" w:rsidRDefault="003235EC">
            <w:pPr>
              <w:shd w:val="clear" w:color="auto" w:fill="FFFFFF"/>
              <w:spacing w:line="240" w:lineRule="auto"/>
              <w:rPr>
                <w:color w:val="000000"/>
                <w:szCs w:val="21"/>
              </w:rPr>
            </w:pPr>
            <w:r>
              <w:rPr>
                <w:rFonts w:hint="eastAsia"/>
                <w:color w:val="000000"/>
                <w:szCs w:val="21"/>
              </w:rPr>
              <w:t xml:space="preserve">     9.690244628670E-01 1.457500000000E+02 1.607462937718E+00-7.889971506126E-09</w:t>
            </w:r>
          </w:p>
          <w:p w:rsidR="00576439" w:rsidRDefault="003235EC">
            <w:pPr>
              <w:shd w:val="clear" w:color="auto" w:fill="FFFFFF"/>
              <w:spacing w:line="240" w:lineRule="auto"/>
              <w:rPr>
                <w:color w:val="000000"/>
                <w:szCs w:val="21"/>
              </w:rPr>
            </w:pPr>
            <w:r>
              <w:rPr>
                <w:rFonts w:hint="eastAsia"/>
                <w:color w:val="000000"/>
                <w:szCs w:val="21"/>
              </w:rPr>
              <w:t xml:space="preserve">     4.603763193788E-10 1.000000000000E+00 1.994000000000E+03 0.000000000000E+00</w:t>
            </w:r>
          </w:p>
          <w:p w:rsidR="00576439" w:rsidRDefault="003235EC">
            <w:pPr>
              <w:shd w:val="clear" w:color="auto" w:fill="FFFFFF"/>
              <w:spacing w:line="240" w:lineRule="auto"/>
              <w:rPr>
                <w:color w:val="000000"/>
                <w:szCs w:val="21"/>
              </w:rPr>
            </w:pPr>
            <w:r>
              <w:rPr>
                <w:rFonts w:hint="eastAsia"/>
                <w:color w:val="000000"/>
                <w:szCs w:val="21"/>
              </w:rPr>
              <w:t xml:space="preserve">     2.000000000000E+00 0.000000000000E+00-1.117587089539E-08 8.100000000000E+01</w:t>
            </w:r>
          </w:p>
          <w:p w:rsidR="00576439" w:rsidRDefault="003235EC">
            <w:pPr>
              <w:shd w:val="clear" w:color="auto" w:fill="FFFFFF"/>
              <w:spacing w:line="240" w:lineRule="auto"/>
              <w:rPr>
                <w:color w:val="000000"/>
                <w:szCs w:val="21"/>
              </w:rPr>
            </w:pPr>
            <w:r>
              <w:rPr>
                <w:rFonts w:hint="eastAsia"/>
                <w:color w:val="000000"/>
                <w:szCs w:val="21"/>
              </w:rPr>
              <w:t xml:space="preserve">     9.600100000000E+04 0.000000000000E+00</w:t>
            </w:r>
          </w:p>
          <w:p w:rsidR="00576439" w:rsidRDefault="003235EC">
            <w:pPr>
              <w:shd w:val="clear" w:color="auto" w:fill="FFFFFF"/>
              <w:spacing w:line="240" w:lineRule="auto"/>
              <w:rPr>
                <w:color w:val="000000"/>
                <w:szCs w:val="21"/>
              </w:rPr>
            </w:pPr>
            <w:r>
              <w:rPr>
                <w:rFonts w:hint="eastAsia"/>
                <w:color w:val="000000"/>
                <w:szCs w:val="21"/>
              </w:rPr>
              <w:t>G15 2018 03 31 18 00 00-3.559356555343E-04 3.410605131648E-13 0.000000000000E+00</w:t>
            </w:r>
          </w:p>
          <w:p w:rsidR="00576439" w:rsidRDefault="003235EC">
            <w:pPr>
              <w:shd w:val="clear" w:color="auto" w:fill="FFFFFF"/>
              <w:spacing w:line="240" w:lineRule="auto"/>
              <w:rPr>
                <w:color w:val="000000"/>
                <w:szCs w:val="21"/>
              </w:rPr>
            </w:pPr>
            <w:r>
              <w:rPr>
                <w:rFonts w:hint="eastAsia"/>
                <w:color w:val="000000"/>
                <w:szCs w:val="21"/>
              </w:rPr>
              <w:t xml:space="preserve">     9.100000000000E+01 5.003125000000E+01 4.976278710554E-09-1.012870726086E+00</w:t>
            </w:r>
          </w:p>
          <w:p w:rsidR="00576439" w:rsidRDefault="003235EC">
            <w:pPr>
              <w:shd w:val="clear" w:color="auto" w:fill="FFFFFF"/>
              <w:spacing w:line="240" w:lineRule="auto"/>
              <w:rPr>
                <w:color w:val="000000"/>
                <w:szCs w:val="21"/>
              </w:rPr>
            </w:pPr>
            <w:r>
              <w:rPr>
                <w:rFonts w:hint="eastAsia"/>
                <w:color w:val="000000"/>
                <w:szCs w:val="21"/>
              </w:rPr>
              <w:t xml:space="preserve">     2.728775143623E-06 1.020148268435E-02 1.303665339947E-05 5.153721395493E+03</w:t>
            </w:r>
          </w:p>
          <w:p w:rsidR="00576439" w:rsidRDefault="003235EC">
            <w:pPr>
              <w:shd w:val="clear" w:color="auto" w:fill="FFFFFF"/>
              <w:spacing w:line="240" w:lineRule="auto"/>
              <w:rPr>
                <w:color w:val="000000"/>
                <w:szCs w:val="21"/>
              </w:rPr>
            </w:pPr>
            <w:r>
              <w:rPr>
                <w:rFonts w:hint="eastAsia"/>
                <w:color w:val="000000"/>
                <w:szCs w:val="21"/>
              </w:rPr>
              <w:t xml:space="preserve">     5.832000000000E+05 2.402812242508E-07 3.838754006027E-01 7.264316082001E-08</w:t>
            </w:r>
          </w:p>
          <w:p w:rsidR="00576439" w:rsidRDefault="003235EC">
            <w:pPr>
              <w:shd w:val="clear" w:color="auto" w:fill="FFFFFF"/>
              <w:spacing w:line="240" w:lineRule="auto"/>
              <w:rPr>
                <w:color w:val="000000"/>
                <w:szCs w:val="21"/>
              </w:rPr>
            </w:pPr>
            <w:r>
              <w:rPr>
                <w:rFonts w:hint="eastAsia"/>
                <w:color w:val="000000"/>
                <w:szCs w:val="21"/>
              </w:rPr>
              <w:t xml:space="preserve">     9.288942310075E-01 1.064375000000E+02 6.724304048540E-01-8.268915862108E-09</w:t>
            </w:r>
          </w:p>
          <w:p w:rsidR="00576439" w:rsidRDefault="003235EC">
            <w:pPr>
              <w:shd w:val="clear" w:color="auto" w:fill="FFFFFF"/>
              <w:spacing w:line="240" w:lineRule="auto"/>
              <w:rPr>
                <w:color w:val="000000"/>
                <w:szCs w:val="21"/>
              </w:rPr>
            </w:pPr>
            <w:r>
              <w:rPr>
                <w:rFonts w:hint="eastAsia"/>
                <w:color w:val="000000"/>
                <w:szCs w:val="21"/>
              </w:rPr>
              <w:t xml:space="preserve">     2.785830326729E-10 1.000000000000E+00 1.994000000000E+03 0.000000000000E+00</w:t>
            </w:r>
          </w:p>
          <w:p w:rsidR="00576439" w:rsidRDefault="003235EC">
            <w:pPr>
              <w:shd w:val="clear" w:color="auto" w:fill="FFFFFF"/>
              <w:spacing w:line="240" w:lineRule="auto"/>
              <w:rPr>
                <w:color w:val="000000"/>
                <w:szCs w:val="21"/>
              </w:rPr>
            </w:pPr>
            <w:r>
              <w:rPr>
                <w:rFonts w:hint="eastAsia"/>
                <w:color w:val="000000"/>
                <w:szCs w:val="21"/>
              </w:rPr>
              <w:t xml:space="preserve">     2.000000000000E+00 0.000000000000E+00-1.071020960808E-08 9.100000000000E+01</w:t>
            </w:r>
          </w:p>
          <w:p w:rsidR="00576439" w:rsidRDefault="003235EC">
            <w:pPr>
              <w:shd w:val="clear" w:color="auto" w:fill="FFFFFF"/>
              <w:spacing w:line="240" w:lineRule="auto"/>
              <w:rPr>
                <w:b/>
                <w:bCs/>
                <w:color w:val="000000"/>
                <w:szCs w:val="21"/>
              </w:rPr>
            </w:pPr>
            <w:r>
              <w:rPr>
                <w:rFonts w:hint="eastAsia"/>
                <w:color w:val="000000"/>
                <w:szCs w:val="21"/>
              </w:rPr>
              <w:t xml:space="preserve">     9.600100000000E+04 0.000000000000E+00</w:t>
            </w:r>
          </w:p>
        </w:tc>
      </w:tr>
      <w:tr w:rsidR="00576439">
        <w:trPr>
          <w:jc w:val="center"/>
        </w:trPr>
        <w:tc>
          <w:tcPr>
            <w:tcW w:w="8947" w:type="dxa"/>
            <w:tcBorders>
              <w:top w:val="nil"/>
            </w:tcBorders>
          </w:tcPr>
          <w:p w:rsidR="00576439" w:rsidRDefault="00576439">
            <w:pPr>
              <w:shd w:val="clear" w:color="auto" w:fill="FFFFFF"/>
              <w:spacing w:line="240" w:lineRule="auto"/>
              <w:rPr>
                <w:szCs w:val="21"/>
              </w:rPr>
            </w:pPr>
          </w:p>
        </w:tc>
      </w:tr>
    </w:tbl>
    <w:p w:rsidR="00576439" w:rsidRDefault="00576439">
      <w:pPr>
        <w:pStyle w:val="17"/>
        <w:ind w:firstLineChars="200"/>
        <w:rPr>
          <w:rFonts w:eastAsia="黑体"/>
          <w:szCs w:val="24"/>
        </w:rPr>
      </w:pPr>
    </w:p>
    <w:p w:rsidR="00576439" w:rsidRDefault="00576439">
      <w:pPr>
        <w:pStyle w:val="17"/>
        <w:ind w:firstLineChars="200"/>
        <w:rPr>
          <w:rFonts w:eastAsia="黑体"/>
          <w:szCs w:val="24"/>
        </w:rPr>
      </w:pPr>
    </w:p>
    <w:p w:rsidR="00576439" w:rsidRDefault="00576439">
      <w:pPr>
        <w:pStyle w:val="17"/>
        <w:ind w:firstLineChars="200"/>
        <w:rPr>
          <w:rFonts w:eastAsia="黑体"/>
          <w:szCs w:val="24"/>
        </w:rPr>
      </w:pPr>
    </w:p>
    <w:p w:rsidR="00576439" w:rsidRDefault="003235EC">
      <w:pPr>
        <w:pStyle w:val="aff8"/>
        <w:wordWrap/>
        <w:spacing w:before="120" w:afterLines="0" w:after="120"/>
        <w:ind w:rightChars="0" w:right="0"/>
        <w:textAlignment w:val="auto"/>
        <w:rPr>
          <w:rFonts w:ascii="Times New Roman"/>
        </w:rPr>
      </w:pPr>
      <w:bookmarkStart w:id="345" w:name="_Toc239223610"/>
      <w:bookmarkStart w:id="346" w:name="_Toc241398446"/>
      <w:bookmarkStart w:id="347" w:name="_Toc245286722"/>
      <w:bookmarkStart w:id="348" w:name="_Toc245287268"/>
      <w:bookmarkStart w:id="349" w:name="_Toc247301795"/>
      <w:bookmarkStart w:id="350" w:name="_Toc122177007"/>
      <w:bookmarkStart w:id="351" w:name="_Toc151184582"/>
      <w:bookmarkStart w:id="352" w:name="_Toc153945445"/>
      <w:bookmarkStart w:id="353" w:name="_Toc153953696"/>
      <w:bookmarkStart w:id="354" w:name="_Toc107905303"/>
      <w:bookmarkStart w:id="355" w:name="_Toc117481590"/>
      <w:bookmarkStart w:id="356" w:name="_Toc183416408"/>
      <w:bookmarkStart w:id="357" w:name="_Toc161721557"/>
      <w:bookmarkStart w:id="358" w:name="_Toc226434621"/>
      <w:bookmarkStart w:id="359" w:name="_Toc158022580"/>
      <w:bookmarkStart w:id="360" w:name="_Toc250385296"/>
      <w:bookmarkStart w:id="361" w:name="_Toc386206798"/>
      <w:bookmarkStart w:id="362" w:name="_Toc515350620"/>
      <w:r>
        <w:rPr>
          <w:rFonts w:ascii="Times New Roman"/>
        </w:rPr>
        <w:lastRenderedPageBreak/>
        <w:t>A.2.2  GLONASS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Pr>
          <w:rFonts w:ascii="Times New Roman"/>
        </w:rPr>
        <w:t>导航信息文件示例</w:t>
      </w:r>
      <w:bookmarkEnd w:id="361"/>
      <w:bookmarkEnd w:id="362"/>
      <w:r>
        <w:rPr>
          <w:rFonts w:ascii="Times New Roman"/>
        </w:rPr>
        <w:t xml:space="preserve">  </w:t>
      </w:r>
    </w:p>
    <w:p w:rsidR="00576439" w:rsidRDefault="003235EC">
      <w:pPr>
        <w:pStyle w:val="afa"/>
        <w:ind w:rightChars="0" w:right="0"/>
        <w:rPr>
          <w:rFonts w:ascii="Times New Roman"/>
        </w:rPr>
      </w:pPr>
      <w:r>
        <w:rPr>
          <w:rFonts w:ascii="Times New Roman"/>
        </w:rPr>
        <w:t>GLONASS</w:t>
      </w:r>
      <w:r>
        <w:rPr>
          <w:rFonts w:ascii="Times New Roman"/>
        </w:rPr>
        <w:t>导航信息文件的示例如下：</w:t>
      </w:r>
      <w:r>
        <w:rPr>
          <w:rFonts w:ascii="Times New Roman"/>
        </w:rPr>
        <w:t xml:space="preserve"> </w:t>
      </w:r>
    </w:p>
    <w:tbl>
      <w:tblPr>
        <w:tblW w:w="89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47"/>
      </w:tblGrid>
      <w:tr w:rsidR="00576439">
        <w:trPr>
          <w:jc w:val="center"/>
        </w:trPr>
        <w:tc>
          <w:tcPr>
            <w:tcW w:w="8947" w:type="dxa"/>
            <w:tcBorders>
              <w:top w:val="single" w:sz="12" w:space="0" w:color="auto"/>
              <w:bottom w:val="single" w:sz="12" w:space="0" w:color="auto"/>
            </w:tcBorders>
          </w:tcPr>
          <w:p w:rsidR="00576439" w:rsidRDefault="003235EC">
            <w:pPr>
              <w:shd w:val="clear" w:color="auto" w:fill="FFFFFF"/>
              <w:spacing w:line="240" w:lineRule="auto"/>
            </w:pPr>
            <w:r>
              <w:rPr>
                <w:rFonts w:hint="eastAsia"/>
              </w:rPr>
              <w:t xml:space="preserve">     3.03d          N                   R                    RINEX VERSION / TYPE</w:t>
            </w:r>
          </w:p>
          <w:p w:rsidR="00576439" w:rsidRDefault="003235EC">
            <w:pPr>
              <w:shd w:val="clear" w:color="auto" w:fill="FFFFFF"/>
              <w:spacing w:line="240" w:lineRule="auto"/>
            </w:pPr>
            <w:r>
              <w:rPr>
                <w:rFonts w:hint="eastAsia"/>
              </w:rPr>
              <w:t>Navigation System   CETC-54             20180331 170000 LCL   PGM / RUN BY / DATE</w:t>
            </w:r>
          </w:p>
          <w:p w:rsidR="00576439" w:rsidRDefault="003235EC">
            <w:pPr>
              <w:shd w:val="clear" w:color="auto" w:fill="FFFFFF"/>
              <w:spacing w:line="240" w:lineRule="auto"/>
            </w:pPr>
            <w:r>
              <w:rPr>
                <w:rFonts w:hint="eastAsia"/>
              </w:rPr>
              <w:t xml:space="preserve">                                                             END OF HEADER</w:t>
            </w:r>
          </w:p>
          <w:p w:rsidR="00576439" w:rsidRDefault="003235EC">
            <w:pPr>
              <w:shd w:val="clear" w:color="auto" w:fill="FFFFFF"/>
              <w:spacing w:line="240" w:lineRule="auto"/>
            </w:pPr>
            <w:r>
              <w:rPr>
                <w:rFonts w:hint="eastAsia"/>
              </w:rPr>
              <w:t>R08 2018 03 31 17 15 00 2.276431769133E-05 0.000000000000E+00 5.796000000000E+05</w:t>
            </w:r>
          </w:p>
          <w:p w:rsidR="00576439" w:rsidRDefault="003235EC">
            <w:pPr>
              <w:shd w:val="clear" w:color="auto" w:fill="FFFFFF"/>
              <w:spacing w:line="240" w:lineRule="auto"/>
            </w:pPr>
            <w:r>
              <w:rPr>
                <w:rFonts w:hint="eastAsia"/>
              </w:rPr>
              <w:t xml:space="preserve">     6.340301269531E+03 2.233648300171E-01-2.793967723846E-09 0.000000000000E+00</w:t>
            </w:r>
          </w:p>
          <w:p w:rsidR="00576439" w:rsidRDefault="003235EC">
            <w:pPr>
              <w:shd w:val="clear" w:color="auto" w:fill="FFFFFF"/>
              <w:spacing w:line="240" w:lineRule="auto"/>
            </w:pPr>
            <w:r>
              <w:rPr>
                <w:rFonts w:hint="eastAsia"/>
              </w:rPr>
              <w:t xml:space="preserve">     2.227210546875E+04 1.456383705139E+00 4.656612873077E-09 6.000000000000E+00</w:t>
            </w:r>
          </w:p>
          <w:p w:rsidR="00576439" w:rsidRDefault="003235EC">
            <w:pPr>
              <w:shd w:val="clear" w:color="auto" w:fill="FFFFFF"/>
              <w:spacing w:line="240" w:lineRule="auto"/>
            </w:pPr>
            <w:r>
              <w:rPr>
                <w:rFonts w:hint="eastAsia"/>
              </w:rPr>
              <w:t xml:space="preserve">    -1.064711865234E+04 3.163658142090E+00 9.313225746155E-10 0.000000000000E+00</w:t>
            </w:r>
          </w:p>
          <w:p w:rsidR="00576439" w:rsidRDefault="003235EC">
            <w:pPr>
              <w:shd w:val="clear" w:color="auto" w:fill="FFFFFF"/>
              <w:spacing w:line="240" w:lineRule="auto"/>
            </w:pPr>
            <w:r>
              <w:rPr>
                <w:rFonts w:hint="eastAsia"/>
              </w:rPr>
              <w:t>R10 2018 03 31 17 15 00 2.158246934414E-05 9.094947017729E-13 5.796000000000E+05</w:t>
            </w:r>
          </w:p>
          <w:p w:rsidR="00576439" w:rsidRDefault="003235EC">
            <w:pPr>
              <w:shd w:val="clear" w:color="auto" w:fill="FFFFFF"/>
              <w:spacing w:line="240" w:lineRule="auto"/>
            </w:pPr>
            <w:r>
              <w:rPr>
                <w:rFonts w:hint="eastAsia"/>
              </w:rPr>
              <w:t xml:space="preserve">     4.012910156250E+02-2.717907905579E+00-9.313225746155E-10 0.000000000000E+00</w:t>
            </w:r>
          </w:p>
          <w:p w:rsidR="00576439" w:rsidRDefault="003235EC">
            <w:pPr>
              <w:shd w:val="clear" w:color="auto" w:fill="FFFFFF"/>
              <w:spacing w:line="240" w:lineRule="auto"/>
            </w:pPr>
            <w:r>
              <w:rPr>
                <w:rFonts w:hint="eastAsia"/>
              </w:rPr>
              <w:t xml:space="preserve">     1.190520410156E+04-1.465183258057E+00 2.793967723846E-09-7.000000000000E+00</w:t>
            </w:r>
          </w:p>
          <w:p w:rsidR="00576439" w:rsidRDefault="003235EC">
            <w:pPr>
              <w:shd w:val="clear" w:color="auto" w:fill="FFFFFF"/>
              <w:spacing w:line="240" w:lineRule="auto"/>
            </w:pPr>
            <w:r>
              <w:rPr>
                <w:rFonts w:hint="eastAsia"/>
              </w:rPr>
              <w:t xml:space="preserve">    -2.257083300781E+04-8.289451599121E-01 2.793967723846E-09 0.000000000000E+00</w:t>
            </w:r>
          </w:p>
          <w:p w:rsidR="00576439" w:rsidRDefault="003235EC">
            <w:pPr>
              <w:shd w:val="clear" w:color="auto" w:fill="FFFFFF"/>
              <w:spacing w:line="240" w:lineRule="auto"/>
            </w:pPr>
            <w:r>
              <w:rPr>
                <w:rFonts w:hint="eastAsia"/>
              </w:rPr>
              <w:t>R17 2018 03 31 17 15 00 1.210495829582E-04 2.728484105319E-12 5.796000000000E+05</w:t>
            </w:r>
          </w:p>
          <w:p w:rsidR="00576439" w:rsidRDefault="003235EC">
            <w:pPr>
              <w:shd w:val="clear" w:color="auto" w:fill="FFFFFF"/>
              <w:spacing w:line="240" w:lineRule="auto"/>
            </w:pPr>
            <w:r>
              <w:rPr>
                <w:rFonts w:hint="eastAsia"/>
              </w:rPr>
              <w:t xml:space="preserve">     1.252510644531E+04 1.647073745728E+00 0.000000000000E+00 0.000000000000E+00</w:t>
            </w:r>
          </w:p>
          <w:p w:rsidR="00576439" w:rsidRDefault="003235EC">
            <w:pPr>
              <w:shd w:val="clear" w:color="auto" w:fill="FFFFFF"/>
              <w:spacing w:line="240" w:lineRule="auto"/>
            </w:pPr>
            <w:r>
              <w:rPr>
                <w:rFonts w:hint="eastAsia"/>
              </w:rPr>
              <w:t xml:space="preserve">    -1.637477978516E+04-1.247622489929E+00-4.656612873077E-09 4.000000000000E+00</w:t>
            </w:r>
          </w:p>
          <w:p w:rsidR="00576439" w:rsidRDefault="003235EC">
            <w:pPr>
              <w:shd w:val="clear" w:color="auto" w:fill="FFFFFF"/>
              <w:spacing w:line="240" w:lineRule="auto"/>
            </w:pPr>
            <w:r>
              <w:rPr>
                <w:rFonts w:hint="eastAsia"/>
              </w:rPr>
              <w:t xml:space="preserve">    -1.502662792969E+04 2.727438926697E+00 1.862645149231E-09 0.000000000000E+00</w:t>
            </w:r>
          </w:p>
          <w:p w:rsidR="00576439" w:rsidRDefault="003235EC">
            <w:pPr>
              <w:shd w:val="clear" w:color="auto" w:fill="FFFFFF"/>
              <w:spacing w:line="240" w:lineRule="auto"/>
            </w:pPr>
            <w:r>
              <w:rPr>
                <w:rFonts w:hint="eastAsia"/>
              </w:rPr>
              <w:t>R11 2018 03 31 17 15 00-2.532824873924E-05-9.094947017729E-13 5.796000000000E+05</w:t>
            </w:r>
          </w:p>
          <w:p w:rsidR="00576439" w:rsidRDefault="003235EC">
            <w:pPr>
              <w:shd w:val="clear" w:color="auto" w:fill="FFFFFF"/>
              <w:spacing w:line="240" w:lineRule="auto"/>
            </w:pPr>
            <w:r>
              <w:rPr>
                <w:rFonts w:hint="eastAsia"/>
              </w:rPr>
              <w:t xml:space="preserve">     1.687001416016E+04-1.374000549316E+00-2.793967723846E-09 0.000000000000E+00</w:t>
            </w:r>
          </w:p>
          <w:p w:rsidR="00576439" w:rsidRDefault="003235EC">
            <w:pPr>
              <w:shd w:val="clear" w:color="auto" w:fill="FFFFFF"/>
              <w:spacing w:line="240" w:lineRule="auto"/>
            </w:pPr>
            <w:r>
              <w:rPr>
                <w:rFonts w:hint="eastAsia"/>
              </w:rPr>
              <w:t xml:space="preserve">     1.504821435547E+04-8.575401306152E-01 1.862645149231E-09 0.000000000000E+00</w:t>
            </w:r>
          </w:p>
          <w:p w:rsidR="00576439" w:rsidRDefault="003235EC">
            <w:pPr>
              <w:shd w:val="clear" w:color="auto" w:fill="FFFFFF"/>
              <w:spacing w:line="240" w:lineRule="auto"/>
            </w:pPr>
            <w:r>
              <w:rPr>
                <w:rFonts w:hint="eastAsia"/>
              </w:rPr>
              <w:t xml:space="preserve">    -1.176941894531E+04-3.067059516907E+00 9.313225746155E-10 0.000000000000E+00</w:t>
            </w:r>
          </w:p>
          <w:p w:rsidR="00576439" w:rsidRDefault="003235EC">
            <w:pPr>
              <w:shd w:val="clear" w:color="auto" w:fill="FFFFFF"/>
              <w:spacing w:line="240" w:lineRule="auto"/>
            </w:pPr>
            <w:r>
              <w:rPr>
                <w:rFonts w:hint="eastAsia"/>
              </w:rPr>
              <w:t>R18 2018 03 31 17 15 00 1.902086660266E-04 9.094947017729E-13 5.796000000000E+05</w:t>
            </w:r>
          </w:p>
          <w:p w:rsidR="00576439" w:rsidRDefault="003235EC">
            <w:pPr>
              <w:shd w:val="clear" w:color="auto" w:fill="FFFFFF"/>
              <w:spacing w:line="240" w:lineRule="auto"/>
            </w:pPr>
            <w:r>
              <w:rPr>
                <w:rFonts w:hint="eastAsia"/>
              </w:rPr>
              <w:t xml:space="preserve">    -3.433404785156E+03 2.644736289978E+00 9.313225746155E-10 0.000000000000E+00</w:t>
            </w:r>
          </w:p>
          <w:p w:rsidR="00576439" w:rsidRDefault="003235EC">
            <w:pPr>
              <w:shd w:val="clear" w:color="auto" w:fill="FFFFFF"/>
              <w:spacing w:line="240" w:lineRule="auto"/>
            </w:pPr>
            <w:r>
              <w:rPr>
                <w:rFonts w:hint="eastAsia"/>
              </w:rPr>
              <w:t xml:space="preserve">    -1.032935693359E+04-1.737467765808E+00-1.862645149231E-09-3.000000000000E+00</w:t>
            </w:r>
          </w:p>
          <w:p w:rsidR="00576439" w:rsidRDefault="003235EC">
            <w:pPr>
              <w:shd w:val="clear" w:color="auto" w:fill="FFFFFF"/>
              <w:spacing w:line="240" w:lineRule="auto"/>
            </w:pPr>
            <w:r>
              <w:rPr>
                <w:rFonts w:hint="eastAsia"/>
              </w:rPr>
              <w:t xml:space="preserve">    -2.304592285156E+04 3.906908035278E-01 2.793967723846E-09 0.000000000000E+00</w:t>
            </w:r>
          </w:p>
          <w:p w:rsidR="00576439" w:rsidRDefault="003235EC">
            <w:pPr>
              <w:shd w:val="clear" w:color="auto" w:fill="FFFFFF"/>
              <w:spacing w:line="240" w:lineRule="auto"/>
            </w:pPr>
            <w:r>
              <w:rPr>
                <w:rFonts w:hint="eastAsia"/>
              </w:rPr>
              <w:t>R02 2018 03 31 17 15 00 3.025121986866E-04 9.094947017729E-13 5.796000000000E+05</w:t>
            </w:r>
          </w:p>
          <w:p w:rsidR="00576439" w:rsidRDefault="003235EC">
            <w:pPr>
              <w:shd w:val="clear" w:color="auto" w:fill="FFFFFF"/>
              <w:spacing w:line="240" w:lineRule="auto"/>
            </w:pPr>
            <w:r>
              <w:rPr>
                <w:rFonts w:hint="eastAsia"/>
              </w:rPr>
              <w:t xml:space="preserve">     8.890027343750E+03 7.730102539062E-02 0.000000000000E+00 0.000000000000E+00</w:t>
            </w:r>
          </w:p>
          <w:p w:rsidR="00576439" w:rsidRDefault="003235EC">
            <w:pPr>
              <w:shd w:val="clear" w:color="auto" w:fill="FFFFFF"/>
              <w:spacing w:line="240" w:lineRule="auto"/>
            </w:pPr>
            <w:r>
              <w:rPr>
                <w:rFonts w:hint="eastAsia"/>
              </w:rPr>
              <w:t xml:space="preserve">    -1.262904443359E+04 2.783869743347E+00-2.793967723846E-09-4.000000000000E+00</w:t>
            </w:r>
          </w:p>
          <w:p w:rsidR="00576439" w:rsidRDefault="003235EC">
            <w:pPr>
              <w:shd w:val="clear" w:color="auto" w:fill="FFFFFF"/>
              <w:spacing w:line="240" w:lineRule="auto"/>
            </w:pPr>
            <w:r>
              <w:rPr>
                <w:rFonts w:hint="eastAsia"/>
              </w:rPr>
              <w:t xml:space="preserve">    -2.024717724609E+04-1.703544616699E+00 2.793967723846E-09 0.000000000000E+00</w:t>
            </w:r>
          </w:p>
          <w:p w:rsidR="00576439" w:rsidRDefault="003235EC">
            <w:pPr>
              <w:shd w:val="clear" w:color="auto" w:fill="FFFFFF"/>
              <w:spacing w:line="240" w:lineRule="auto"/>
            </w:pPr>
            <w:r>
              <w:rPr>
                <w:rFonts w:hint="eastAsia"/>
              </w:rPr>
              <w:t>R01 2018 03 31 17 15 00 2.415478229523E-05 0.000000000000E+00 5.796000000000E+05</w:t>
            </w:r>
          </w:p>
          <w:p w:rsidR="00576439" w:rsidRDefault="003235EC">
            <w:pPr>
              <w:shd w:val="clear" w:color="auto" w:fill="FFFFFF"/>
              <w:spacing w:line="240" w:lineRule="auto"/>
            </w:pPr>
            <w:r>
              <w:rPr>
                <w:rFonts w:hint="eastAsia"/>
              </w:rPr>
              <w:t xml:space="preserve">     1.092932324219E+04 2.566528320312E-01-1.862645149231E-09 0.000000000000E+00</w:t>
            </w:r>
          </w:p>
          <w:p w:rsidR="00576439" w:rsidRDefault="003235EC">
            <w:pPr>
              <w:shd w:val="clear" w:color="auto" w:fill="FFFFFF"/>
              <w:spacing w:line="240" w:lineRule="auto"/>
            </w:pPr>
            <w:r>
              <w:rPr>
                <w:rFonts w:hint="eastAsia"/>
              </w:rPr>
              <w:t xml:space="preserve">     8.847973144531E+03 2.902453422546E+00 9.313225746155E-10-7.000000000000E+00</w:t>
            </w:r>
          </w:p>
          <w:p w:rsidR="00576439" w:rsidRDefault="003235EC">
            <w:pPr>
              <w:shd w:val="clear" w:color="auto" w:fill="FFFFFF"/>
              <w:spacing w:line="240" w:lineRule="auto"/>
            </w:pPr>
            <w:r>
              <w:rPr>
                <w:rFonts w:hint="eastAsia"/>
              </w:rPr>
              <w:t xml:space="preserve">    -2.127473583984E+04 1.340082168579E+00 2.793967723846E-09 0.000000000000E+00</w:t>
            </w:r>
          </w:p>
          <w:p w:rsidR="00576439" w:rsidRDefault="003235EC">
            <w:pPr>
              <w:shd w:val="clear" w:color="auto" w:fill="FFFFFF"/>
              <w:spacing w:line="240" w:lineRule="auto"/>
            </w:pPr>
            <w:r>
              <w:rPr>
                <w:rFonts w:hint="eastAsia"/>
              </w:rPr>
              <w:t>R09 2018 03 31 17 15 00 3.796722739935E-05-2.728484105319E-12 5.796000000000E+05</w:t>
            </w:r>
          </w:p>
          <w:p w:rsidR="00576439" w:rsidRDefault="003235EC">
            <w:pPr>
              <w:shd w:val="clear" w:color="auto" w:fill="FFFFFF"/>
              <w:spacing w:line="240" w:lineRule="auto"/>
            </w:pPr>
            <w:r>
              <w:rPr>
                <w:rFonts w:hint="eastAsia"/>
              </w:rPr>
              <w:t xml:space="preserve">    -1.614462695312E+04-2.418962478638E+00 9.313225746155E-10 0.000000000000E+00</w:t>
            </w:r>
          </w:p>
          <w:p w:rsidR="00576439" w:rsidRDefault="003235EC">
            <w:pPr>
              <w:shd w:val="clear" w:color="auto" w:fill="FFFFFF"/>
              <w:spacing w:line="240" w:lineRule="auto"/>
            </w:pPr>
            <w:r>
              <w:rPr>
                <w:rFonts w:hint="eastAsia"/>
              </w:rPr>
              <w:t xml:space="preserve">     2.280713867188E+03-1.172040939331E+00 1.862645149231E-09-2.000000000000E+00</w:t>
            </w:r>
          </w:p>
          <w:p w:rsidR="00576439" w:rsidRDefault="003235EC">
            <w:pPr>
              <w:shd w:val="clear" w:color="auto" w:fill="FFFFFF"/>
              <w:spacing w:line="240" w:lineRule="auto"/>
            </w:pPr>
            <w:r>
              <w:rPr>
                <w:rFonts w:hint="eastAsia"/>
              </w:rPr>
              <w:t xml:space="preserve">    -1.963005126953E+04 1.846653938293E+00 1.862645149231E-09 0.000000000000E+00</w:t>
            </w:r>
          </w:p>
          <w:p w:rsidR="00576439" w:rsidRDefault="003235EC">
            <w:pPr>
              <w:shd w:val="clear" w:color="auto" w:fill="FFFFFF"/>
              <w:spacing w:line="240" w:lineRule="auto"/>
            </w:pPr>
            <w:r>
              <w:rPr>
                <w:rFonts w:hint="eastAsia"/>
              </w:rPr>
              <w:t>R19 2018 03 31 17 15 00-4.878919571638E-05-9.094947017729E-13 5.796000000000E+05</w:t>
            </w:r>
          </w:p>
          <w:p w:rsidR="00576439" w:rsidRDefault="003235EC">
            <w:pPr>
              <w:shd w:val="clear" w:color="auto" w:fill="FFFFFF"/>
              <w:spacing w:line="240" w:lineRule="auto"/>
            </w:pPr>
            <w:r>
              <w:rPr>
                <w:rFonts w:hint="eastAsia"/>
              </w:rPr>
              <w:t xml:space="preserve">    -1.774641992188E+04 2.204494476318E+00 1.862645149231E-09 0.000000000000E+00</w:t>
            </w:r>
          </w:p>
          <w:p w:rsidR="00576439" w:rsidRDefault="003235EC">
            <w:pPr>
              <w:shd w:val="clear" w:color="auto" w:fill="FFFFFF"/>
              <w:spacing w:line="240" w:lineRule="auto"/>
            </w:pPr>
            <w:r>
              <w:rPr>
                <w:rFonts w:hint="eastAsia"/>
              </w:rPr>
              <w:t xml:space="preserve">     1.283322265625E+03-1.201322555542E+00 1.862645149231E-09 3.000000000000E+00</w:t>
            </w:r>
          </w:p>
          <w:p w:rsidR="00576439" w:rsidRDefault="003235EC">
            <w:pPr>
              <w:shd w:val="clear" w:color="auto" w:fill="FFFFFF"/>
              <w:spacing w:line="240" w:lineRule="auto"/>
            </w:pPr>
            <w:r>
              <w:rPr>
                <w:rFonts w:hint="eastAsia"/>
              </w:rPr>
              <w:t xml:space="preserve">    -1.827584326172E+04-2.223589897156E+00 1.862645149231E-09 0.000000000000E+00</w:t>
            </w:r>
          </w:p>
          <w:p w:rsidR="00576439" w:rsidRDefault="003235EC">
            <w:pPr>
              <w:shd w:val="clear" w:color="auto" w:fill="FFFFFF"/>
              <w:spacing w:line="240" w:lineRule="auto"/>
            </w:pPr>
            <w:r>
              <w:rPr>
                <w:rFonts w:hint="eastAsia"/>
              </w:rPr>
              <w:t>R26 2018 03 31 17 15 00 9.235925972462E-06 2.728484105319E-12 5.811600000000E+05</w:t>
            </w:r>
          </w:p>
          <w:p w:rsidR="00576439" w:rsidRDefault="003235EC">
            <w:pPr>
              <w:shd w:val="clear" w:color="auto" w:fill="FFFFFF"/>
              <w:spacing w:line="240" w:lineRule="auto"/>
            </w:pPr>
            <w:r>
              <w:rPr>
                <w:rFonts w:hint="eastAsia"/>
              </w:rPr>
              <w:t xml:space="preserve">    -2.183722119141E+04 3.586215972900E-01 9.313225746155E-10 4.000000000000E+00</w:t>
            </w:r>
          </w:p>
          <w:p w:rsidR="00576439" w:rsidRDefault="003235EC">
            <w:pPr>
              <w:shd w:val="clear" w:color="auto" w:fill="FFFFFF"/>
              <w:spacing w:line="240" w:lineRule="auto"/>
            </w:pPr>
            <w:r>
              <w:rPr>
                <w:rFonts w:hint="eastAsia"/>
              </w:rPr>
              <w:t xml:space="preserve">     1.300170458984E+04 3.141593933105E-02 4.656612873077E-09-7.000000000000E+00</w:t>
            </w:r>
          </w:p>
          <w:p w:rsidR="00576439" w:rsidRDefault="003235EC">
            <w:pPr>
              <w:shd w:val="clear" w:color="auto" w:fill="FFFFFF"/>
              <w:spacing w:line="240" w:lineRule="auto"/>
            </w:pPr>
            <w:r>
              <w:rPr>
                <w:rFonts w:hint="eastAsia"/>
              </w:rPr>
              <w:t xml:space="preserve">    -2.056326660156E+03-3.585483551025E+00 0.000000000000E+00 0.000000000000E+00</w:t>
            </w:r>
          </w:p>
          <w:p w:rsidR="00576439" w:rsidRDefault="003235EC">
            <w:pPr>
              <w:shd w:val="clear" w:color="auto" w:fill="FFFFFF"/>
              <w:spacing w:line="240" w:lineRule="auto"/>
            </w:pPr>
            <w:r>
              <w:rPr>
                <w:rFonts w:hint="eastAsia"/>
              </w:rPr>
              <w:t>R20 2018 03 31 17 15 00-3.326712176204E-04-9.094947017729E-13 5.813100000000E+05</w:t>
            </w:r>
          </w:p>
          <w:p w:rsidR="00576439" w:rsidRDefault="003235EC">
            <w:pPr>
              <w:shd w:val="clear" w:color="auto" w:fill="FFFFFF"/>
              <w:spacing w:line="240" w:lineRule="auto"/>
            </w:pPr>
            <w:r>
              <w:rPr>
                <w:rFonts w:hint="eastAsia"/>
              </w:rPr>
              <w:t xml:space="preserve">    -2.204318066406E+04 3.114604949951E-01 9.313225746155E-10 0.000000000000E+00</w:t>
            </w:r>
          </w:p>
          <w:p w:rsidR="00576439" w:rsidRDefault="003235EC">
            <w:pPr>
              <w:shd w:val="clear" w:color="auto" w:fill="FFFFFF"/>
              <w:spacing w:line="240" w:lineRule="auto"/>
            </w:pPr>
            <w:r>
              <w:rPr>
                <w:rFonts w:hint="eastAsia"/>
              </w:rPr>
              <w:t xml:space="preserve">     1.279492041016E+04 8.295059204102E-02 4.656612873077E-09 2.000000000000E+00</w:t>
            </w:r>
          </w:p>
          <w:p w:rsidR="00576439" w:rsidRDefault="003235EC">
            <w:pPr>
              <w:shd w:val="clear" w:color="auto" w:fill="FFFFFF"/>
              <w:spacing w:line="240" w:lineRule="auto"/>
            </w:pPr>
            <w:r>
              <w:rPr>
                <w:rFonts w:hint="eastAsia"/>
              </w:rPr>
              <w:t xml:space="preserve">    -1.603508789062E+03-3.588955879211E+00 0.000000000000E+00 0.000000000000E+00</w:t>
            </w:r>
          </w:p>
          <w:p w:rsidR="00576439" w:rsidRDefault="003235EC">
            <w:pPr>
              <w:shd w:val="clear" w:color="auto" w:fill="FFFFFF"/>
              <w:spacing w:line="240" w:lineRule="auto"/>
            </w:pPr>
            <w:r>
              <w:rPr>
                <w:rFonts w:hint="eastAsia"/>
              </w:rPr>
              <w:t>R08 2018 03 31 17 45 00 2.276431769133E-05 0.000000000000E+00 5.814000000000E+05</w:t>
            </w:r>
          </w:p>
          <w:p w:rsidR="00576439" w:rsidRDefault="003235EC">
            <w:pPr>
              <w:shd w:val="clear" w:color="auto" w:fill="FFFFFF"/>
              <w:spacing w:line="240" w:lineRule="auto"/>
            </w:pPr>
            <w:r>
              <w:rPr>
                <w:rFonts w:hint="eastAsia"/>
              </w:rPr>
              <w:t xml:space="preserve">     6.823285156250E+03 2.729930877686E-01-1.862645149231E-09 0.000000000000E+00</w:t>
            </w:r>
          </w:p>
          <w:p w:rsidR="00576439" w:rsidRDefault="003235EC">
            <w:pPr>
              <w:shd w:val="clear" w:color="auto" w:fill="FFFFFF"/>
              <w:spacing w:line="240" w:lineRule="auto"/>
            </w:pPr>
            <w:r>
              <w:rPr>
                <w:rFonts w:hint="eastAsia"/>
              </w:rPr>
              <w:t xml:space="preserve">     2.413304882812E+04 5.989055633545E-01 5.587935447693E-09 6.000000000000E+00</w:t>
            </w:r>
          </w:p>
          <w:p w:rsidR="00576439" w:rsidRDefault="003235EC">
            <w:pPr>
              <w:shd w:val="clear" w:color="auto" w:fill="FFFFFF"/>
              <w:spacing w:line="240" w:lineRule="auto"/>
              <w:rPr>
                <w:szCs w:val="21"/>
              </w:rPr>
            </w:pPr>
            <w:r>
              <w:rPr>
                <w:rFonts w:hint="eastAsia"/>
              </w:rPr>
              <w:t xml:space="preserve">    -4.613782714844E+03 3.496359825134E+00 0.000000000000E+00 0.000000000000E+00</w:t>
            </w:r>
          </w:p>
        </w:tc>
      </w:tr>
    </w:tbl>
    <w:p w:rsidR="00576439" w:rsidRDefault="00576439">
      <w:pPr>
        <w:pStyle w:val="afa"/>
        <w:ind w:rightChars="0" w:right="0" w:firstLineChars="0" w:firstLine="0"/>
        <w:rPr>
          <w:rFonts w:ascii="Times New Roman"/>
        </w:rPr>
      </w:pPr>
    </w:p>
    <w:p w:rsidR="00576439" w:rsidRDefault="003235EC">
      <w:pPr>
        <w:pStyle w:val="aff8"/>
        <w:wordWrap/>
        <w:spacing w:before="120" w:afterLines="0" w:after="120"/>
        <w:ind w:rightChars="0" w:right="0"/>
        <w:textAlignment w:val="auto"/>
        <w:rPr>
          <w:rFonts w:ascii="Times New Roman"/>
          <w:kern w:val="0"/>
          <w:szCs w:val="21"/>
        </w:rPr>
      </w:pPr>
      <w:bookmarkStart w:id="363" w:name="_Toc183416409"/>
      <w:bookmarkStart w:id="364" w:name="_Toc250385297"/>
      <w:bookmarkStart w:id="365" w:name="_Toc245287269"/>
      <w:bookmarkStart w:id="366" w:name="_Toc247301796"/>
      <w:bookmarkStart w:id="367" w:name="_Toc245286723"/>
      <w:bookmarkStart w:id="368" w:name="_Toc239223611"/>
      <w:bookmarkStart w:id="369" w:name="_Toc241398447"/>
      <w:bookmarkStart w:id="370" w:name="_Toc226434622"/>
      <w:bookmarkStart w:id="371" w:name="_Toc386206799"/>
      <w:bookmarkStart w:id="372" w:name="_Toc515350621"/>
      <w:bookmarkStart w:id="373" w:name="_Toc117481591"/>
      <w:bookmarkStart w:id="374" w:name="_Toc107905304"/>
      <w:bookmarkStart w:id="375" w:name="_Toc153953697"/>
      <w:bookmarkStart w:id="376" w:name="_Toc151184583"/>
      <w:bookmarkStart w:id="377" w:name="_Toc122177008"/>
      <w:bookmarkStart w:id="378" w:name="_Toc153945446"/>
      <w:bookmarkStart w:id="379" w:name="_Toc158022581"/>
      <w:bookmarkStart w:id="380" w:name="_Toc161721558"/>
      <w:r>
        <w:rPr>
          <w:rFonts w:ascii="Times New Roman"/>
        </w:rPr>
        <w:lastRenderedPageBreak/>
        <w:t xml:space="preserve">A.2.3 </w:t>
      </w:r>
      <w:bookmarkEnd w:id="363"/>
      <w:bookmarkEnd w:id="364"/>
      <w:bookmarkEnd w:id="365"/>
      <w:bookmarkEnd w:id="366"/>
      <w:bookmarkEnd w:id="367"/>
      <w:bookmarkEnd w:id="368"/>
      <w:bookmarkEnd w:id="369"/>
      <w:bookmarkEnd w:id="370"/>
      <w:r>
        <w:rPr>
          <w:rFonts w:ascii="Times New Roman"/>
        </w:rPr>
        <w:t xml:space="preserve"> Galileo</w:t>
      </w:r>
      <w:r>
        <w:rPr>
          <w:rFonts w:ascii="Times New Roman"/>
        </w:rPr>
        <w:t>导航数据文件示例</w:t>
      </w:r>
      <w:bookmarkEnd w:id="371"/>
      <w:bookmarkEnd w:id="372"/>
    </w:p>
    <w:p w:rsidR="00576439" w:rsidRDefault="003235EC">
      <w:pPr>
        <w:pStyle w:val="afa"/>
        <w:ind w:rightChars="0" w:right="0"/>
        <w:rPr>
          <w:rFonts w:ascii="Times New Roman"/>
        </w:rPr>
      </w:pPr>
      <w:r>
        <w:rPr>
          <w:rFonts w:ascii="Times New Roman"/>
        </w:rPr>
        <w:t>Galileo</w:t>
      </w:r>
      <w:r>
        <w:rPr>
          <w:rFonts w:ascii="Times New Roman"/>
        </w:rPr>
        <w:t>导航数据文件的示例如下：</w:t>
      </w:r>
    </w:p>
    <w:tbl>
      <w:tblPr>
        <w:tblW w:w="89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47"/>
      </w:tblGrid>
      <w:tr w:rsidR="00576439">
        <w:trPr>
          <w:jc w:val="center"/>
        </w:trPr>
        <w:tc>
          <w:tcPr>
            <w:tcW w:w="8947" w:type="dxa"/>
            <w:tcBorders>
              <w:top w:val="single" w:sz="12" w:space="0" w:color="auto"/>
              <w:bottom w:val="single" w:sz="12" w:space="0" w:color="auto"/>
            </w:tcBorders>
          </w:tcPr>
          <w:p w:rsidR="00576439" w:rsidRDefault="003235EC">
            <w:pPr>
              <w:shd w:val="clear" w:color="auto" w:fill="FFFFFF"/>
              <w:spacing w:line="240" w:lineRule="auto"/>
              <w:rPr>
                <w:color w:val="000000"/>
                <w:szCs w:val="21"/>
              </w:rPr>
            </w:pPr>
            <w:r>
              <w:rPr>
                <w:rFonts w:hint="eastAsia"/>
                <w:color w:val="000000"/>
                <w:szCs w:val="21"/>
              </w:rPr>
              <w:t xml:space="preserve">  3.03d           N                   E                   RINEX VERSION / TYPE</w:t>
            </w:r>
          </w:p>
          <w:p w:rsidR="00576439" w:rsidRDefault="003235EC">
            <w:pPr>
              <w:shd w:val="clear" w:color="auto" w:fill="FFFFFF"/>
              <w:spacing w:line="240" w:lineRule="auto"/>
              <w:rPr>
                <w:color w:val="000000"/>
                <w:szCs w:val="21"/>
              </w:rPr>
            </w:pPr>
            <w:r>
              <w:rPr>
                <w:rFonts w:hint="eastAsia"/>
                <w:color w:val="000000"/>
                <w:szCs w:val="21"/>
              </w:rPr>
              <w:t>MergeRinexNav       NUDT                20180331 000000  LCL PGM / RUN BY / DATE</w:t>
            </w:r>
          </w:p>
          <w:p w:rsidR="00576439" w:rsidRDefault="003235EC">
            <w:pPr>
              <w:shd w:val="clear" w:color="auto" w:fill="FFFFFF"/>
              <w:spacing w:line="240" w:lineRule="auto"/>
              <w:rPr>
                <w:color w:val="000000"/>
                <w:szCs w:val="21"/>
              </w:rPr>
            </w:pPr>
            <w:r>
              <w:rPr>
                <w:rFonts w:hint="eastAsia"/>
                <w:color w:val="000000"/>
                <w:szCs w:val="21"/>
              </w:rPr>
              <w:t>GAL    2.6750E+01  1.0547E-01  9.7961E-03                  IONOSPHERIC CORR</w:t>
            </w:r>
          </w:p>
          <w:p w:rsidR="00576439" w:rsidRDefault="003235EC">
            <w:pPr>
              <w:shd w:val="clear" w:color="auto" w:fill="FFFFFF"/>
              <w:spacing w:line="240" w:lineRule="auto"/>
              <w:rPr>
                <w:color w:val="000000"/>
                <w:szCs w:val="21"/>
              </w:rPr>
            </w:pPr>
            <w:r>
              <w:rPr>
                <w:rFonts w:hint="eastAsia"/>
                <w:color w:val="000000"/>
                <w:szCs w:val="21"/>
              </w:rPr>
              <w:t>GAL    2.6750E+01  1.0547E-01  9.7961E-03  0.0000E+00      IONOSPHERIC CORR</w:t>
            </w:r>
          </w:p>
          <w:p w:rsidR="00576439" w:rsidRDefault="003235EC">
            <w:pPr>
              <w:shd w:val="clear" w:color="auto" w:fill="FFFFFF"/>
              <w:spacing w:line="240" w:lineRule="auto"/>
              <w:rPr>
                <w:color w:val="000000"/>
                <w:szCs w:val="21"/>
              </w:rPr>
            </w:pPr>
            <w:r>
              <w:rPr>
                <w:rFonts w:hint="eastAsia"/>
                <w:color w:val="000000"/>
                <w:szCs w:val="21"/>
              </w:rPr>
              <w:t xml:space="preserve">    18    18   905     7                                   LEAP SECONDS</w:t>
            </w:r>
          </w:p>
          <w:p w:rsidR="00576439" w:rsidRDefault="003235EC">
            <w:pPr>
              <w:shd w:val="clear" w:color="auto" w:fill="FFFFFF"/>
              <w:spacing w:line="240" w:lineRule="auto"/>
              <w:rPr>
                <w:color w:val="000000"/>
                <w:szCs w:val="21"/>
              </w:rPr>
            </w:pPr>
            <w:r>
              <w:rPr>
                <w:rFonts w:hint="eastAsia"/>
                <w:color w:val="000000"/>
                <w:szCs w:val="21"/>
              </w:rPr>
              <w:t xml:space="preserve">                                                           END OF HEADER</w:t>
            </w:r>
          </w:p>
          <w:p w:rsidR="00576439" w:rsidRDefault="003235EC">
            <w:pPr>
              <w:shd w:val="clear" w:color="auto" w:fill="FFFFFF"/>
              <w:spacing w:line="240" w:lineRule="auto"/>
              <w:rPr>
                <w:color w:val="000000"/>
                <w:szCs w:val="21"/>
              </w:rPr>
            </w:pPr>
            <w:r>
              <w:rPr>
                <w:rFonts w:hint="eastAsia"/>
                <w:color w:val="000000"/>
                <w:szCs w:val="21"/>
              </w:rPr>
              <w:t>E01 2018 03 30 23 40 00-3.103715134785e-04-8.824940778140e-12 0.000000000000e+00</w:t>
            </w:r>
          </w:p>
          <w:p w:rsidR="00576439" w:rsidRDefault="003235EC">
            <w:pPr>
              <w:shd w:val="clear" w:color="auto" w:fill="FFFFFF"/>
              <w:spacing w:line="240" w:lineRule="auto"/>
              <w:rPr>
                <w:color w:val="000000"/>
                <w:szCs w:val="21"/>
              </w:rPr>
            </w:pPr>
            <w:r>
              <w:rPr>
                <w:rFonts w:hint="eastAsia"/>
                <w:color w:val="000000"/>
                <w:szCs w:val="21"/>
              </w:rPr>
              <w:t xml:space="preserve">     9.400000000000e+01-1.147812500000e+02 3.122272912342e-09 1.430185139489e+00</w:t>
            </w:r>
          </w:p>
          <w:p w:rsidR="00576439" w:rsidRDefault="003235EC">
            <w:pPr>
              <w:shd w:val="clear" w:color="auto" w:fill="FFFFFF"/>
              <w:spacing w:line="240" w:lineRule="auto"/>
              <w:rPr>
                <w:color w:val="000000"/>
                <w:szCs w:val="21"/>
              </w:rPr>
            </w:pPr>
            <w:r>
              <w:rPr>
                <w:rFonts w:hint="eastAsia"/>
                <w:color w:val="000000"/>
                <w:szCs w:val="21"/>
              </w:rPr>
              <w:t xml:space="preserve">    -5.273148417473e-06 1.604757271707e-04 4.066154360771e-06 5.440606863022e+03</w:t>
            </w:r>
          </w:p>
          <w:p w:rsidR="00576439" w:rsidRDefault="003235EC">
            <w:pPr>
              <w:shd w:val="clear" w:color="auto" w:fill="FFFFFF"/>
              <w:spacing w:line="240" w:lineRule="auto"/>
              <w:rPr>
                <w:color w:val="000000"/>
                <w:szCs w:val="21"/>
              </w:rPr>
            </w:pPr>
            <w:r>
              <w:rPr>
                <w:rFonts w:hint="eastAsia"/>
                <w:color w:val="000000"/>
                <w:szCs w:val="21"/>
              </w:rPr>
              <w:t xml:space="preserve">     5.172000000000e+05 1.676380634308e-08 2.125202289971e+00 2.980232238770e-08</w:t>
            </w:r>
          </w:p>
          <w:p w:rsidR="00576439" w:rsidRDefault="003235EC">
            <w:pPr>
              <w:shd w:val="clear" w:color="auto" w:fill="FFFFFF"/>
              <w:spacing w:line="240" w:lineRule="auto"/>
              <w:rPr>
                <w:color w:val="000000"/>
                <w:szCs w:val="21"/>
              </w:rPr>
            </w:pPr>
            <w:r>
              <w:rPr>
                <w:rFonts w:hint="eastAsia"/>
                <w:color w:val="000000"/>
                <w:szCs w:val="21"/>
              </w:rPr>
              <w:t xml:space="preserve">     9.933401479872e-01 2.695000000000e+02 1.521175197384e+00-5.799884445610e-09</w:t>
            </w:r>
          </w:p>
          <w:p w:rsidR="00576439" w:rsidRDefault="003235EC">
            <w:pPr>
              <w:shd w:val="clear" w:color="auto" w:fill="FFFFFF"/>
              <w:spacing w:line="240" w:lineRule="auto"/>
              <w:rPr>
                <w:color w:val="000000"/>
                <w:szCs w:val="21"/>
              </w:rPr>
            </w:pPr>
            <w:r>
              <w:rPr>
                <w:rFonts w:hint="eastAsia"/>
                <w:color w:val="000000"/>
                <w:szCs w:val="21"/>
              </w:rPr>
              <w:t xml:space="preserve">    -4.807343102279e-10 5.130000000000e+02 9.700000000000e+02 0.000000000000e+00</w:t>
            </w:r>
          </w:p>
          <w:p w:rsidR="00576439" w:rsidRDefault="003235EC">
            <w:pPr>
              <w:shd w:val="clear" w:color="auto" w:fill="FFFFFF"/>
              <w:spacing w:line="240" w:lineRule="auto"/>
              <w:rPr>
                <w:color w:val="000000"/>
                <w:szCs w:val="21"/>
              </w:rPr>
            </w:pPr>
            <w:r>
              <w:rPr>
                <w:rFonts w:hint="eastAsia"/>
                <w:color w:val="000000"/>
                <w:szCs w:val="21"/>
              </w:rPr>
              <w:t xml:space="preserve">     1.070000000000e+02 0.000000000000e+00-3.026798367500e-09-3.725290298462e-09</w:t>
            </w:r>
          </w:p>
          <w:p w:rsidR="00576439" w:rsidRDefault="003235EC">
            <w:pPr>
              <w:shd w:val="clear" w:color="auto" w:fill="FFFFFF"/>
              <w:spacing w:line="240" w:lineRule="auto"/>
              <w:rPr>
                <w:color w:val="000000"/>
                <w:szCs w:val="21"/>
              </w:rPr>
            </w:pPr>
            <w:r>
              <w:rPr>
                <w:rFonts w:hint="eastAsia"/>
                <w:color w:val="000000"/>
                <w:szCs w:val="21"/>
              </w:rPr>
              <w:t xml:space="preserve">     5.181340000000e+05</w:t>
            </w:r>
          </w:p>
          <w:p w:rsidR="00576439" w:rsidRDefault="003235EC">
            <w:pPr>
              <w:shd w:val="clear" w:color="auto" w:fill="FFFFFF"/>
              <w:spacing w:line="240" w:lineRule="auto"/>
              <w:rPr>
                <w:color w:val="000000"/>
                <w:szCs w:val="21"/>
              </w:rPr>
            </w:pPr>
            <w:r>
              <w:rPr>
                <w:rFonts w:hint="eastAsia"/>
                <w:color w:val="000000"/>
                <w:szCs w:val="21"/>
              </w:rPr>
              <w:t>E01 2018 03 31 00 20 00-3.103929921053e-04-8.853362487571e-12 0.000000000000e+00</w:t>
            </w:r>
          </w:p>
          <w:p w:rsidR="00576439" w:rsidRDefault="003235EC">
            <w:pPr>
              <w:shd w:val="clear" w:color="auto" w:fill="FFFFFF"/>
              <w:spacing w:line="240" w:lineRule="auto"/>
              <w:rPr>
                <w:color w:val="000000"/>
                <w:szCs w:val="21"/>
              </w:rPr>
            </w:pPr>
            <w:r>
              <w:rPr>
                <w:rFonts w:hint="eastAsia"/>
                <w:color w:val="000000"/>
                <w:szCs w:val="21"/>
              </w:rPr>
              <w:t xml:space="preserve">     9.800000000000e+01-1.152500000000e+02 3.117629861798e-09 1.728278248195e+00</w:t>
            </w:r>
          </w:p>
          <w:p w:rsidR="00576439" w:rsidRDefault="003235EC">
            <w:pPr>
              <w:shd w:val="clear" w:color="auto" w:fill="FFFFFF"/>
              <w:spacing w:line="240" w:lineRule="auto"/>
              <w:rPr>
                <w:color w:val="000000"/>
                <w:szCs w:val="21"/>
              </w:rPr>
            </w:pPr>
            <w:r>
              <w:rPr>
                <w:rFonts w:hint="eastAsia"/>
                <w:color w:val="000000"/>
                <w:szCs w:val="21"/>
              </w:rPr>
              <w:t xml:space="preserve">    -5.317851901054e-06 1.605105353519e-04 4.123896360397e-06 5.440606662750e+03</w:t>
            </w:r>
          </w:p>
          <w:p w:rsidR="00576439" w:rsidRDefault="003235EC">
            <w:pPr>
              <w:shd w:val="clear" w:color="auto" w:fill="FFFFFF"/>
              <w:spacing w:line="240" w:lineRule="auto"/>
              <w:rPr>
                <w:color w:val="000000"/>
                <w:szCs w:val="21"/>
              </w:rPr>
            </w:pPr>
            <w:r>
              <w:rPr>
                <w:rFonts w:hint="eastAsia"/>
                <w:color w:val="000000"/>
                <w:szCs w:val="21"/>
              </w:rPr>
              <w:t xml:space="preserve">     5.196000000000e+05 1.490116119385e-08 2.125188370306e+00 2.607703208923e-08</w:t>
            </w:r>
          </w:p>
          <w:p w:rsidR="00576439" w:rsidRDefault="003235EC">
            <w:pPr>
              <w:shd w:val="clear" w:color="auto" w:fill="FFFFFF"/>
              <w:spacing w:line="240" w:lineRule="auto"/>
              <w:rPr>
                <w:color w:val="000000"/>
                <w:szCs w:val="21"/>
              </w:rPr>
            </w:pPr>
            <w:r>
              <w:rPr>
                <w:rFonts w:hint="eastAsia"/>
                <w:color w:val="000000"/>
                <w:szCs w:val="21"/>
              </w:rPr>
              <w:t xml:space="preserve">     9.933389747269e-01 2.689375000000e+02 1.520624595981e+00-5.803098865218e-09</w:t>
            </w:r>
          </w:p>
          <w:p w:rsidR="00576439" w:rsidRDefault="003235EC">
            <w:pPr>
              <w:shd w:val="clear" w:color="auto" w:fill="FFFFFF"/>
              <w:spacing w:line="240" w:lineRule="auto"/>
              <w:rPr>
                <w:color w:val="000000"/>
                <w:szCs w:val="21"/>
              </w:rPr>
            </w:pPr>
            <w:r>
              <w:rPr>
                <w:rFonts w:hint="eastAsia"/>
                <w:color w:val="000000"/>
                <w:szCs w:val="21"/>
              </w:rPr>
              <w:t xml:space="preserve">    -4.800199947595e-10 5.130000000000e+02 9.700000000000e+02 0.000000000000e+00</w:t>
            </w:r>
          </w:p>
          <w:p w:rsidR="00576439" w:rsidRDefault="003235EC">
            <w:pPr>
              <w:shd w:val="clear" w:color="auto" w:fill="FFFFFF"/>
              <w:spacing w:line="240" w:lineRule="auto"/>
              <w:rPr>
                <w:color w:val="000000"/>
                <w:szCs w:val="21"/>
              </w:rPr>
            </w:pPr>
            <w:r>
              <w:rPr>
                <w:rFonts w:hint="eastAsia"/>
                <w:color w:val="000000"/>
                <w:szCs w:val="21"/>
              </w:rPr>
              <w:t xml:space="preserve">     1.070000000000e+02 0.000000000000e+00-3.026798367500e-09-3.725290298462e-09</w:t>
            </w:r>
          </w:p>
          <w:p w:rsidR="00576439" w:rsidRDefault="003235EC">
            <w:pPr>
              <w:shd w:val="clear" w:color="auto" w:fill="FFFFFF"/>
              <w:spacing w:line="240" w:lineRule="auto"/>
              <w:rPr>
                <w:color w:val="000000"/>
                <w:szCs w:val="21"/>
              </w:rPr>
            </w:pPr>
            <w:r>
              <w:rPr>
                <w:rFonts w:hint="eastAsia"/>
                <w:color w:val="000000"/>
                <w:szCs w:val="21"/>
              </w:rPr>
              <w:t xml:space="preserve">     5.205040000000e+05</w:t>
            </w:r>
          </w:p>
          <w:p w:rsidR="00576439" w:rsidRDefault="003235EC">
            <w:pPr>
              <w:shd w:val="clear" w:color="auto" w:fill="FFFFFF"/>
              <w:spacing w:line="240" w:lineRule="auto"/>
              <w:rPr>
                <w:color w:val="000000"/>
                <w:szCs w:val="21"/>
              </w:rPr>
            </w:pPr>
            <w:r>
              <w:rPr>
                <w:rFonts w:hint="eastAsia"/>
                <w:color w:val="000000"/>
                <w:szCs w:val="21"/>
              </w:rPr>
              <w:t>E01 2018 03 31 00 50 00-3.104087663814e-04-8.867573342286e-12 0.000000000000e+00</w:t>
            </w:r>
          </w:p>
          <w:p w:rsidR="00576439" w:rsidRDefault="003235EC">
            <w:pPr>
              <w:shd w:val="clear" w:color="auto" w:fill="FFFFFF"/>
              <w:spacing w:line="240" w:lineRule="auto"/>
              <w:rPr>
                <w:color w:val="000000"/>
                <w:szCs w:val="21"/>
              </w:rPr>
            </w:pPr>
            <w:r>
              <w:rPr>
                <w:rFonts w:hint="eastAsia"/>
                <w:color w:val="000000"/>
                <w:szCs w:val="21"/>
              </w:rPr>
              <w:t xml:space="preserve">     1.010000000000e+02-1.151250000000e+02 3.109415233911e-09 1.951376919893e+00</w:t>
            </w:r>
          </w:p>
          <w:p w:rsidR="00576439" w:rsidRDefault="003235EC">
            <w:pPr>
              <w:shd w:val="clear" w:color="auto" w:fill="FFFFFF"/>
              <w:spacing w:line="240" w:lineRule="auto"/>
              <w:rPr>
                <w:color w:val="000000"/>
                <w:szCs w:val="21"/>
              </w:rPr>
            </w:pPr>
            <w:r>
              <w:rPr>
                <w:rFonts w:hint="eastAsia"/>
                <w:color w:val="000000"/>
                <w:szCs w:val="21"/>
              </w:rPr>
              <w:t xml:space="preserve">    -5.342066287994e-06 1.605023862794e-04 4.135072231293e-06 5.440606683731e+03</w:t>
            </w:r>
          </w:p>
          <w:p w:rsidR="00576439" w:rsidRDefault="003235EC">
            <w:pPr>
              <w:shd w:val="clear" w:color="auto" w:fill="FFFFFF"/>
              <w:spacing w:line="240" w:lineRule="auto"/>
              <w:rPr>
                <w:color w:val="000000"/>
                <w:szCs w:val="21"/>
              </w:rPr>
            </w:pPr>
            <w:r>
              <w:rPr>
                <w:rFonts w:hint="eastAsia"/>
                <w:color w:val="000000"/>
                <w:szCs w:val="21"/>
              </w:rPr>
              <w:t xml:space="preserve">     5.214000000000e+05 1.490116119385e-08 2.125177929460e+00 2.793967723846e-08</w:t>
            </w:r>
          </w:p>
          <w:p w:rsidR="00576439" w:rsidRDefault="003235EC">
            <w:pPr>
              <w:shd w:val="clear" w:color="auto" w:fill="FFFFFF"/>
              <w:spacing w:line="240" w:lineRule="auto"/>
              <w:rPr>
                <w:color w:val="000000"/>
                <w:szCs w:val="21"/>
              </w:rPr>
            </w:pPr>
            <w:r>
              <w:rPr>
                <w:rFonts w:hint="eastAsia"/>
                <w:color w:val="000000"/>
                <w:szCs w:val="21"/>
              </w:rPr>
              <w:t xml:space="preserve">     9.933381189198e-01 2.689687500000e+02 1.520682846453e+00-5.800955918813e-09</w:t>
            </w:r>
          </w:p>
          <w:p w:rsidR="00576439" w:rsidRDefault="003235EC">
            <w:pPr>
              <w:shd w:val="clear" w:color="auto" w:fill="FFFFFF"/>
              <w:spacing w:line="240" w:lineRule="auto"/>
              <w:rPr>
                <w:color w:val="000000"/>
                <w:szCs w:val="21"/>
              </w:rPr>
            </w:pPr>
            <w:r>
              <w:rPr>
                <w:rFonts w:hint="eastAsia"/>
                <w:color w:val="000000"/>
                <w:szCs w:val="21"/>
              </w:rPr>
              <w:t xml:space="preserve">    -4.810914679621e-10 5.130000000000e+02 9.700000000000e+02 0.000000000000e+00</w:t>
            </w:r>
          </w:p>
          <w:p w:rsidR="00576439" w:rsidRDefault="003235EC">
            <w:pPr>
              <w:shd w:val="clear" w:color="auto" w:fill="FFFFFF"/>
              <w:spacing w:line="240" w:lineRule="auto"/>
              <w:rPr>
                <w:color w:val="000000"/>
                <w:szCs w:val="21"/>
              </w:rPr>
            </w:pPr>
            <w:r>
              <w:rPr>
                <w:rFonts w:hint="eastAsia"/>
                <w:color w:val="000000"/>
                <w:szCs w:val="21"/>
              </w:rPr>
              <w:t xml:space="preserve">     1.070000000000e+02 0.000000000000e+00-3.026798367500e-09-3.725290298462e-09</w:t>
            </w:r>
          </w:p>
          <w:p w:rsidR="00576439" w:rsidRDefault="003235EC">
            <w:pPr>
              <w:shd w:val="clear" w:color="auto" w:fill="FFFFFF"/>
              <w:spacing w:line="240" w:lineRule="auto"/>
              <w:rPr>
                <w:color w:val="000000"/>
                <w:szCs w:val="21"/>
              </w:rPr>
            </w:pPr>
            <w:r>
              <w:rPr>
                <w:rFonts w:hint="eastAsia"/>
                <w:color w:val="000000"/>
                <w:szCs w:val="21"/>
              </w:rPr>
              <w:t xml:space="preserve">     5.222140000000e+05</w:t>
            </w:r>
          </w:p>
          <w:p w:rsidR="00576439" w:rsidRDefault="003235EC">
            <w:pPr>
              <w:shd w:val="clear" w:color="auto" w:fill="FFFFFF"/>
              <w:spacing w:line="240" w:lineRule="auto"/>
              <w:rPr>
                <w:color w:val="000000"/>
                <w:szCs w:val="21"/>
              </w:rPr>
            </w:pPr>
            <w:r>
              <w:rPr>
                <w:rFonts w:hint="eastAsia"/>
                <w:color w:val="000000"/>
                <w:szCs w:val="21"/>
              </w:rPr>
              <w:t>E01 2018 03 31 01 00 00-3.104141214862e-04-8.867573342286e-12 0.000000000000e+00</w:t>
            </w:r>
          </w:p>
          <w:p w:rsidR="00576439" w:rsidRDefault="003235EC">
            <w:pPr>
              <w:shd w:val="clear" w:color="auto" w:fill="FFFFFF"/>
              <w:spacing w:line="240" w:lineRule="auto"/>
              <w:rPr>
                <w:color w:val="000000"/>
                <w:szCs w:val="21"/>
              </w:rPr>
            </w:pPr>
            <w:r>
              <w:rPr>
                <w:rFonts w:hint="eastAsia"/>
                <w:color w:val="000000"/>
                <w:szCs w:val="21"/>
              </w:rPr>
              <w:t xml:space="preserve">     1.020000000000e+02-1.148437500000e+02 3.105843656569e-09 2.025595578758e+00</w:t>
            </w:r>
          </w:p>
          <w:p w:rsidR="00576439" w:rsidRDefault="003235EC">
            <w:pPr>
              <w:shd w:val="clear" w:color="auto" w:fill="FFFFFF"/>
              <w:spacing w:line="240" w:lineRule="auto"/>
              <w:rPr>
                <w:color w:val="000000"/>
                <w:szCs w:val="21"/>
              </w:rPr>
            </w:pPr>
            <w:r>
              <w:rPr>
                <w:rFonts w:hint="eastAsia"/>
                <w:color w:val="000000"/>
                <w:szCs w:val="21"/>
              </w:rPr>
              <w:t xml:space="preserve">    -5.340203642845e-06 1.604761928320e-04 4.133209586143e-06 5.440606758118e+03</w:t>
            </w:r>
          </w:p>
          <w:p w:rsidR="00576439" w:rsidRDefault="003235EC">
            <w:pPr>
              <w:shd w:val="clear" w:color="auto" w:fill="FFFFFF"/>
              <w:spacing w:line="240" w:lineRule="auto"/>
              <w:rPr>
                <w:color w:val="000000"/>
                <w:szCs w:val="21"/>
              </w:rPr>
            </w:pPr>
            <w:r>
              <w:rPr>
                <w:rFonts w:hint="eastAsia"/>
                <w:color w:val="000000"/>
                <w:szCs w:val="21"/>
              </w:rPr>
              <w:t xml:space="preserve">     5.220000000000e+05 1.303851604462e-08 2.125174449177e+00 2.980232238770e-08</w:t>
            </w:r>
          </w:p>
          <w:p w:rsidR="00576439" w:rsidRDefault="003235EC">
            <w:pPr>
              <w:shd w:val="clear" w:color="auto" w:fill="FFFFFF"/>
              <w:spacing w:line="240" w:lineRule="auto"/>
              <w:rPr>
                <w:color w:val="000000"/>
                <w:szCs w:val="21"/>
              </w:rPr>
            </w:pPr>
            <w:r>
              <w:rPr>
                <w:rFonts w:hint="eastAsia"/>
                <w:color w:val="000000"/>
                <w:szCs w:val="21"/>
              </w:rPr>
              <w:t xml:space="preserve">     9.933378336508e-01 2.690000000000e+02 1.520849837089e+00-5.800598761079e-09</w:t>
            </w:r>
          </w:p>
          <w:p w:rsidR="00576439" w:rsidRDefault="003235EC">
            <w:pPr>
              <w:shd w:val="clear" w:color="auto" w:fill="FFFFFF"/>
              <w:spacing w:line="240" w:lineRule="auto"/>
              <w:rPr>
                <w:color w:val="000000"/>
                <w:szCs w:val="21"/>
              </w:rPr>
            </w:pPr>
            <w:r>
              <w:rPr>
                <w:rFonts w:hint="eastAsia"/>
                <w:color w:val="000000"/>
                <w:szCs w:val="21"/>
              </w:rPr>
              <w:t xml:space="preserve">    -4.814486256963e-10 5.130000000000e+02 9.700000000000e+02 0.000000000000e+00</w:t>
            </w:r>
          </w:p>
          <w:p w:rsidR="00576439" w:rsidRDefault="003235EC">
            <w:pPr>
              <w:shd w:val="clear" w:color="auto" w:fill="FFFFFF"/>
              <w:spacing w:line="240" w:lineRule="auto"/>
              <w:rPr>
                <w:color w:val="000000"/>
                <w:szCs w:val="21"/>
              </w:rPr>
            </w:pPr>
            <w:r>
              <w:rPr>
                <w:rFonts w:hint="eastAsia"/>
                <w:color w:val="000000"/>
                <w:szCs w:val="21"/>
              </w:rPr>
              <w:t xml:space="preserve">     1.070000000000e+02 0.000000000000e+00-3.026798367500e-09-3.725290298462e-09</w:t>
            </w:r>
          </w:p>
          <w:p w:rsidR="00576439" w:rsidRDefault="003235EC">
            <w:pPr>
              <w:shd w:val="clear" w:color="auto" w:fill="FFFFFF"/>
              <w:spacing w:line="240" w:lineRule="auto"/>
              <w:rPr>
                <w:color w:val="000000"/>
                <w:szCs w:val="21"/>
              </w:rPr>
            </w:pPr>
            <w:r>
              <w:rPr>
                <w:rFonts w:hint="eastAsia"/>
                <w:color w:val="000000"/>
                <w:szCs w:val="21"/>
              </w:rPr>
              <w:t xml:space="preserve">     5.226940000000e+05</w:t>
            </w:r>
          </w:p>
          <w:p w:rsidR="00576439" w:rsidRDefault="003235EC">
            <w:pPr>
              <w:shd w:val="clear" w:color="auto" w:fill="FFFFFF"/>
              <w:spacing w:line="240" w:lineRule="auto"/>
              <w:rPr>
                <w:color w:val="000000"/>
                <w:szCs w:val="21"/>
              </w:rPr>
            </w:pPr>
            <w:r>
              <w:rPr>
                <w:rFonts w:hint="eastAsia"/>
                <w:color w:val="000000"/>
                <w:szCs w:val="21"/>
              </w:rPr>
              <w:t>E01 2018 03 31 01 10 00-3.104193601757e-04-8.867573342286e-12 0.000000000000e+00</w:t>
            </w:r>
          </w:p>
          <w:p w:rsidR="00576439" w:rsidRDefault="003235EC">
            <w:pPr>
              <w:shd w:val="clear" w:color="auto" w:fill="FFFFFF"/>
              <w:spacing w:line="240" w:lineRule="auto"/>
              <w:rPr>
                <w:color w:val="000000"/>
                <w:szCs w:val="21"/>
              </w:rPr>
            </w:pPr>
            <w:r>
              <w:rPr>
                <w:rFonts w:hint="eastAsia"/>
                <w:color w:val="000000"/>
                <w:szCs w:val="21"/>
              </w:rPr>
              <w:t xml:space="preserve">     1.030000000000e+02-1.144062500000e+02 3.101557763759e-09 2.099755833544e+00</w:t>
            </w:r>
          </w:p>
          <w:p w:rsidR="00576439" w:rsidRDefault="003235EC">
            <w:pPr>
              <w:shd w:val="clear" w:color="auto" w:fill="FFFFFF"/>
              <w:spacing w:line="240" w:lineRule="auto"/>
              <w:rPr>
                <w:color w:val="000000"/>
                <w:szCs w:val="21"/>
              </w:rPr>
            </w:pPr>
            <w:r>
              <w:rPr>
                <w:rFonts w:hint="eastAsia"/>
                <w:color w:val="000000"/>
                <w:szCs w:val="21"/>
              </w:rPr>
              <w:t xml:space="preserve">    -5.330890417099e-06 1.604346325621e-04 4.133209586143e-06 5.440606868744e+03</w:t>
            </w:r>
          </w:p>
          <w:p w:rsidR="00576439" w:rsidRDefault="003235EC">
            <w:pPr>
              <w:shd w:val="clear" w:color="auto" w:fill="FFFFFF"/>
              <w:spacing w:line="240" w:lineRule="auto"/>
              <w:rPr>
                <w:color w:val="000000"/>
                <w:szCs w:val="21"/>
              </w:rPr>
            </w:pPr>
            <w:r>
              <w:rPr>
                <w:rFonts w:hint="eastAsia"/>
                <w:color w:val="000000"/>
                <w:szCs w:val="21"/>
              </w:rPr>
              <w:t xml:space="preserve">     5.226000000000e+05 1.303851604462e-08 2.125170971821e+00 2.980232238770e-08</w:t>
            </w:r>
          </w:p>
          <w:p w:rsidR="00576439" w:rsidRDefault="003235EC">
            <w:pPr>
              <w:shd w:val="clear" w:color="auto" w:fill="FFFFFF"/>
              <w:spacing w:line="240" w:lineRule="auto"/>
              <w:rPr>
                <w:color w:val="000000"/>
                <w:szCs w:val="21"/>
              </w:rPr>
            </w:pPr>
            <w:r>
              <w:rPr>
                <w:rFonts w:hint="eastAsia"/>
                <w:color w:val="000000"/>
                <w:szCs w:val="21"/>
              </w:rPr>
              <w:t xml:space="preserve">     9.933375483818e-01 2.690000000000e+02 1.521075234729e+00-5.799884445610e-09</w:t>
            </w:r>
          </w:p>
          <w:p w:rsidR="00576439" w:rsidRDefault="003235EC">
            <w:pPr>
              <w:shd w:val="clear" w:color="auto" w:fill="FFFFFF"/>
              <w:spacing w:line="240" w:lineRule="auto"/>
              <w:rPr>
                <w:color w:val="000000"/>
                <w:szCs w:val="21"/>
              </w:rPr>
            </w:pPr>
            <w:r>
              <w:rPr>
                <w:rFonts w:hint="eastAsia"/>
                <w:color w:val="000000"/>
                <w:szCs w:val="21"/>
              </w:rPr>
              <w:t xml:space="preserve">    -4.818057834305e-10 5.130000000000e+02 9.700000000000e+02 0.000000000000e+00</w:t>
            </w:r>
          </w:p>
          <w:p w:rsidR="00576439" w:rsidRDefault="003235EC">
            <w:pPr>
              <w:shd w:val="clear" w:color="auto" w:fill="FFFFFF"/>
              <w:spacing w:line="240" w:lineRule="auto"/>
              <w:rPr>
                <w:color w:val="000000"/>
                <w:szCs w:val="21"/>
              </w:rPr>
            </w:pPr>
            <w:r>
              <w:rPr>
                <w:rFonts w:hint="eastAsia"/>
                <w:color w:val="000000"/>
                <w:szCs w:val="21"/>
              </w:rPr>
              <w:t xml:space="preserve">     1.070000000000e+02 0.000000000000e+00-3.026798367500e-09-3.725290298462e-09</w:t>
            </w:r>
          </w:p>
          <w:p w:rsidR="00576439" w:rsidRDefault="003235EC">
            <w:pPr>
              <w:shd w:val="clear" w:color="auto" w:fill="FFFFFF"/>
              <w:spacing w:line="240" w:lineRule="auto"/>
              <w:rPr>
                <w:color w:val="000000"/>
                <w:szCs w:val="21"/>
              </w:rPr>
            </w:pPr>
            <w:r>
              <w:rPr>
                <w:rFonts w:hint="eastAsia"/>
                <w:color w:val="000000"/>
                <w:szCs w:val="21"/>
              </w:rPr>
              <w:t xml:space="preserve">     5.232940000000e+05</w:t>
            </w:r>
          </w:p>
          <w:p w:rsidR="00576439" w:rsidRDefault="00576439">
            <w:pPr>
              <w:shd w:val="clear" w:color="auto" w:fill="FFFFFF"/>
              <w:spacing w:line="240" w:lineRule="auto"/>
              <w:rPr>
                <w:color w:val="000000"/>
                <w:szCs w:val="21"/>
              </w:rPr>
            </w:pPr>
          </w:p>
        </w:tc>
      </w:tr>
    </w:tbl>
    <w:p w:rsidR="00576439" w:rsidRDefault="00576439">
      <w:pPr>
        <w:pStyle w:val="aff8"/>
        <w:wordWrap/>
        <w:spacing w:before="120" w:afterLines="0" w:after="120"/>
        <w:ind w:rightChars="0" w:right="0"/>
        <w:outlineLvl w:val="9"/>
        <w:rPr>
          <w:rFonts w:ascii="Times New Roman"/>
          <w:kern w:val="0"/>
        </w:rPr>
      </w:pPr>
      <w:bookmarkStart w:id="381" w:name="_Toc245287270"/>
      <w:bookmarkStart w:id="382" w:name="_Toc226434623"/>
      <w:bookmarkStart w:id="383" w:name="_Toc245286724"/>
      <w:bookmarkStart w:id="384" w:name="_Toc239223612"/>
      <w:bookmarkStart w:id="385" w:name="_Toc241398448"/>
      <w:bookmarkStart w:id="386" w:name="_Toc183416410"/>
    </w:p>
    <w:p w:rsidR="00576439" w:rsidRDefault="00576439">
      <w:pPr>
        <w:pStyle w:val="afa"/>
        <w:rPr>
          <w:rFonts w:ascii="Times New Roman"/>
        </w:rPr>
      </w:pPr>
    </w:p>
    <w:p w:rsidR="00576439" w:rsidRDefault="00576439">
      <w:pPr>
        <w:pStyle w:val="afa"/>
        <w:rPr>
          <w:rFonts w:ascii="Times New Roman"/>
        </w:rPr>
      </w:pPr>
    </w:p>
    <w:p w:rsidR="00576439" w:rsidRDefault="00576439">
      <w:pPr>
        <w:pStyle w:val="afa"/>
        <w:rPr>
          <w:rFonts w:ascii="Times New Roman"/>
        </w:rPr>
      </w:pPr>
    </w:p>
    <w:p w:rsidR="00576439" w:rsidRDefault="003235EC">
      <w:pPr>
        <w:pStyle w:val="aff8"/>
        <w:wordWrap/>
        <w:spacing w:before="120" w:afterLines="0" w:after="120"/>
        <w:ind w:rightChars="0" w:right="0"/>
        <w:textAlignment w:val="auto"/>
        <w:rPr>
          <w:rFonts w:ascii="Times New Roman"/>
          <w:kern w:val="0"/>
        </w:rPr>
      </w:pPr>
      <w:bookmarkStart w:id="387" w:name="_Toc386206800"/>
      <w:bookmarkStart w:id="388" w:name="_Toc515350622"/>
      <w:bookmarkEnd w:id="381"/>
      <w:bookmarkEnd w:id="382"/>
      <w:bookmarkEnd w:id="383"/>
      <w:bookmarkEnd w:id="384"/>
      <w:bookmarkEnd w:id="385"/>
      <w:bookmarkEnd w:id="386"/>
      <w:r>
        <w:rPr>
          <w:rFonts w:ascii="Times New Roman"/>
        </w:rPr>
        <w:lastRenderedPageBreak/>
        <w:t>A.2.4  BDS</w:t>
      </w:r>
      <w:r>
        <w:rPr>
          <w:rFonts w:ascii="Times New Roman"/>
        </w:rPr>
        <w:t>导航信息文件示例</w:t>
      </w:r>
      <w:bookmarkEnd w:id="387"/>
      <w:bookmarkEnd w:id="388"/>
    </w:p>
    <w:tbl>
      <w:tblPr>
        <w:tblW w:w="89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47"/>
      </w:tblGrid>
      <w:tr w:rsidR="00576439">
        <w:trPr>
          <w:jc w:val="center"/>
        </w:trPr>
        <w:tc>
          <w:tcPr>
            <w:tcW w:w="8947" w:type="dxa"/>
            <w:tcBorders>
              <w:top w:val="single" w:sz="12" w:space="0" w:color="auto"/>
              <w:bottom w:val="single" w:sz="12" w:space="0" w:color="auto"/>
            </w:tcBorders>
          </w:tcPr>
          <w:p w:rsidR="00576439" w:rsidRDefault="003235EC">
            <w:pPr>
              <w:shd w:val="clear" w:color="auto" w:fill="FFFFFF"/>
              <w:spacing w:line="240" w:lineRule="auto"/>
              <w:rPr>
                <w:color w:val="000000"/>
                <w:szCs w:val="21"/>
              </w:rPr>
            </w:pPr>
            <w:r>
              <w:rPr>
                <w:rFonts w:hint="eastAsia"/>
                <w:color w:val="000000"/>
                <w:szCs w:val="21"/>
              </w:rPr>
              <w:t xml:space="preserve"> 3.03d          N                   C                        RINEX VERSION / TYPE</w:t>
            </w:r>
          </w:p>
          <w:p w:rsidR="00576439" w:rsidRDefault="003235EC">
            <w:pPr>
              <w:shd w:val="clear" w:color="auto" w:fill="FFFFFF"/>
              <w:spacing w:line="240" w:lineRule="auto"/>
              <w:rPr>
                <w:color w:val="000000"/>
                <w:szCs w:val="21"/>
              </w:rPr>
            </w:pPr>
            <w:r>
              <w:rPr>
                <w:rFonts w:hint="eastAsia"/>
                <w:color w:val="000000"/>
                <w:szCs w:val="21"/>
              </w:rPr>
              <w:t>Navigation System   CETC-54             20180331 170000 LCL   PGM / RUN BY / DATE</w:t>
            </w:r>
          </w:p>
          <w:p w:rsidR="00576439" w:rsidRDefault="003235EC">
            <w:pPr>
              <w:shd w:val="clear" w:color="auto" w:fill="FFFFFF"/>
              <w:spacing w:line="240" w:lineRule="auto"/>
              <w:rPr>
                <w:color w:val="000000"/>
                <w:szCs w:val="21"/>
              </w:rPr>
            </w:pPr>
            <w:r>
              <w:rPr>
                <w:rFonts w:hint="eastAsia"/>
                <w:color w:val="000000"/>
                <w:szCs w:val="21"/>
              </w:rPr>
              <w:t>BDS1   1.0488E+02 -2.8750E+00  9.1250E+00             r C32   IONOSPHERIC CORR</w:t>
            </w:r>
          </w:p>
          <w:p w:rsidR="00576439" w:rsidRDefault="003235EC">
            <w:pPr>
              <w:shd w:val="clear" w:color="auto" w:fill="FFFFFF"/>
              <w:spacing w:line="240" w:lineRule="auto"/>
              <w:rPr>
                <w:color w:val="000000"/>
                <w:szCs w:val="21"/>
              </w:rPr>
            </w:pPr>
            <w:r>
              <w:rPr>
                <w:rFonts w:hint="eastAsia"/>
                <w:color w:val="000000"/>
                <w:szCs w:val="21"/>
              </w:rPr>
              <w:t>BDS2   1.2500E-01  2.8750E+00 -2.1250E+00             r C32    IONOSPHERIC CORR</w:t>
            </w:r>
          </w:p>
          <w:p w:rsidR="00576439" w:rsidRDefault="003235EC">
            <w:pPr>
              <w:shd w:val="clear" w:color="auto" w:fill="FFFFFF"/>
              <w:spacing w:line="240" w:lineRule="auto"/>
              <w:rPr>
                <w:color w:val="000000"/>
                <w:szCs w:val="21"/>
              </w:rPr>
            </w:pPr>
            <w:r>
              <w:rPr>
                <w:rFonts w:hint="eastAsia"/>
                <w:color w:val="000000"/>
                <w:szCs w:val="21"/>
              </w:rPr>
              <w:t>BDS3   3.8750E+00  9.0000E+00  9.0000E+00             r C32   IONOSPHERIC CORR</w:t>
            </w:r>
          </w:p>
          <w:p w:rsidR="00576439" w:rsidRDefault="003235EC">
            <w:pPr>
              <w:shd w:val="clear" w:color="auto" w:fill="FFFFFF"/>
              <w:spacing w:line="240" w:lineRule="auto"/>
              <w:rPr>
                <w:color w:val="000000"/>
                <w:szCs w:val="21"/>
              </w:rPr>
            </w:pPr>
            <w:r>
              <w:rPr>
                <w:rFonts w:hint="eastAsia"/>
                <w:color w:val="000000"/>
                <w:szCs w:val="21"/>
              </w:rPr>
              <w:t>BDSA   8.3819E-09  1.7881E-07 -1.6093E-06  3.2187E-06 r C01      IONOSPHERIC CORR</w:t>
            </w:r>
          </w:p>
          <w:p w:rsidR="00576439" w:rsidRDefault="003235EC">
            <w:pPr>
              <w:shd w:val="clear" w:color="auto" w:fill="FFFFFF"/>
              <w:spacing w:line="240" w:lineRule="auto"/>
              <w:rPr>
                <w:color w:val="000000"/>
                <w:szCs w:val="21"/>
              </w:rPr>
            </w:pPr>
            <w:r>
              <w:rPr>
                <w:rFonts w:hint="eastAsia"/>
                <w:color w:val="000000"/>
                <w:szCs w:val="21"/>
              </w:rPr>
              <w:t>BDSB   8.6016E+04  2.1299E+05 -2.7525E+06  4.7841E+06 r C01    IONOSPHERIC CORR</w:t>
            </w:r>
          </w:p>
          <w:p w:rsidR="00576439" w:rsidRDefault="003235EC">
            <w:pPr>
              <w:shd w:val="clear" w:color="auto" w:fill="FFFFFF"/>
              <w:spacing w:line="240" w:lineRule="auto"/>
              <w:rPr>
                <w:color w:val="000000"/>
                <w:szCs w:val="21"/>
              </w:rPr>
            </w:pPr>
            <w:r>
              <w:rPr>
                <w:rFonts w:hint="eastAsia"/>
                <w:color w:val="000000"/>
                <w:szCs w:val="21"/>
              </w:rPr>
              <w:t xml:space="preserve">     4     4   573     6                                      LEAP SECONDS</w:t>
            </w:r>
          </w:p>
          <w:p w:rsidR="00576439" w:rsidRDefault="003235EC">
            <w:pPr>
              <w:shd w:val="clear" w:color="auto" w:fill="FFFFFF"/>
              <w:spacing w:line="240" w:lineRule="auto"/>
              <w:rPr>
                <w:color w:val="000000"/>
                <w:szCs w:val="21"/>
              </w:rPr>
            </w:pPr>
            <w:r>
              <w:rPr>
                <w:rFonts w:hint="eastAsia"/>
                <w:color w:val="000000"/>
                <w:szCs w:val="21"/>
              </w:rPr>
              <w:t xml:space="preserve">                                                              END OF HEADER</w:t>
            </w:r>
          </w:p>
          <w:p w:rsidR="00576439" w:rsidRDefault="003235EC">
            <w:pPr>
              <w:shd w:val="clear" w:color="auto" w:fill="FFFFFF"/>
              <w:spacing w:line="240" w:lineRule="auto"/>
              <w:rPr>
                <w:color w:val="000000"/>
                <w:szCs w:val="21"/>
              </w:rPr>
            </w:pPr>
            <w:r>
              <w:rPr>
                <w:rFonts w:hint="eastAsia"/>
                <w:color w:val="000000"/>
                <w:szCs w:val="21"/>
              </w:rPr>
              <w:t>C03 2018 03 31 17 00 00-2.209210069850E-04 7.735589946378E-11 0.000000000000E+00</w:t>
            </w:r>
          </w:p>
          <w:p w:rsidR="00576439" w:rsidRDefault="003235EC">
            <w:pPr>
              <w:shd w:val="clear" w:color="auto" w:fill="FFFFFF"/>
              <w:spacing w:line="240" w:lineRule="auto"/>
              <w:rPr>
                <w:color w:val="000000"/>
                <w:szCs w:val="21"/>
              </w:rPr>
            </w:pPr>
            <w:r>
              <w:rPr>
                <w:rFonts w:hint="eastAsia"/>
                <w:color w:val="000000"/>
                <w:szCs w:val="21"/>
              </w:rPr>
              <w:t xml:space="preserve">     1.000000000000E+00 1.612031250000E+02 5.614519581562E-10-3.001581784958E+00</w:t>
            </w:r>
          </w:p>
          <w:p w:rsidR="00576439" w:rsidRDefault="003235EC">
            <w:pPr>
              <w:shd w:val="clear" w:color="auto" w:fill="FFFFFF"/>
              <w:spacing w:line="240" w:lineRule="auto"/>
              <w:rPr>
                <w:color w:val="000000"/>
                <w:szCs w:val="21"/>
              </w:rPr>
            </w:pPr>
            <w:r>
              <w:rPr>
                <w:rFonts w:hint="eastAsia"/>
                <w:color w:val="000000"/>
                <w:szCs w:val="21"/>
              </w:rPr>
              <w:t xml:space="preserve">     5.199573934078E-06 1.172209274955E-03-3.841379657388E-05 6.493486614227E+03</w:t>
            </w:r>
          </w:p>
          <w:p w:rsidR="00576439" w:rsidRDefault="003235EC">
            <w:pPr>
              <w:shd w:val="clear" w:color="auto" w:fill="FFFFFF"/>
              <w:spacing w:line="240" w:lineRule="auto"/>
              <w:rPr>
                <w:color w:val="000000"/>
                <w:szCs w:val="21"/>
              </w:rPr>
            </w:pPr>
            <w:r>
              <w:rPr>
                <w:rFonts w:hint="eastAsia"/>
                <w:color w:val="000000"/>
                <w:szCs w:val="21"/>
              </w:rPr>
              <w:t xml:space="preserve">     5.796000000000E+05 7.916241884232E-08 1.688758669063E+00 7.543712854385E-08</w:t>
            </w:r>
          </w:p>
          <w:p w:rsidR="00576439" w:rsidRDefault="003235EC">
            <w:pPr>
              <w:shd w:val="clear" w:color="auto" w:fill="FFFFFF"/>
              <w:spacing w:line="240" w:lineRule="auto"/>
              <w:rPr>
                <w:color w:val="000000"/>
                <w:szCs w:val="21"/>
              </w:rPr>
            </w:pPr>
            <w:r>
              <w:rPr>
                <w:rFonts w:hint="eastAsia"/>
                <w:color w:val="000000"/>
                <w:szCs w:val="21"/>
              </w:rPr>
              <w:t xml:space="preserve">     8.301339612687E-02 1.190390625000E+03 1.526232869451E+00 3.646580466142E-10</w:t>
            </w:r>
          </w:p>
          <w:p w:rsidR="00576439" w:rsidRDefault="003235EC">
            <w:pPr>
              <w:shd w:val="clear" w:color="auto" w:fill="FFFFFF"/>
              <w:spacing w:line="240" w:lineRule="auto"/>
              <w:rPr>
                <w:color w:val="000000"/>
                <w:szCs w:val="21"/>
              </w:rPr>
            </w:pPr>
            <w:r>
              <w:rPr>
                <w:rFonts w:hint="eastAsia"/>
                <w:color w:val="000000"/>
                <w:szCs w:val="21"/>
              </w:rPr>
              <w:t xml:space="preserve">     4.821629411647E-11 0.000000000000E+00 6.380000000000E+02 0.000000000000E+00</w:t>
            </w:r>
          </w:p>
          <w:p w:rsidR="00576439" w:rsidRDefault="003235EC">
            <w:pPr>
              <w:shd w:val="clear" w:color="auto" w:fill="FFFFFF"/>
              <w:spacing w:line="240" w:lineRule="auto"/>
              <w:rPr>
                <w:color w:val="000000"/>
                <w:szCs w:val="21"/>
              </w:rPr>
            </w:pPr>
            <w:r>
              <w:rPr>
                <w:rFonts w:hint="eastAsia"/>
                <w:color w:val="000000"/>
                <w:szCs w:val="21"/>
              </w:rPr>
              <w:t xml:space="preserve">     2.000000000000E+00 0.000000000000E+00 3.400000000000E-09-1.010000000000E-08</w:t>
            </w:r>
          </w:p>
          <w:p w:rsidR="00576439" w:rsidRDefault="003235EC">
            <w:pPr>
              <w:shd w:val="clear" w:color="auto" w:fill="FFFFFF"/>
              <w:spacing w:line="240" w:lineRule="auto"/>
              <w:rPr>
                <w:color w:val="000000"/>
                <w:szCs w:val="21"/>
              </w:rPr>
            </w:pPr>
            <w:r>
              <w:rPr>
                <w:rFonts w:hint="eastAsia"/>
                <w:color w:val="000000"/>
                <w:szCs w:val="21"/>
              </w:rPr>
              <w:t xml:space="preserve">     5.796000000000E+05 0.000000000000E+00 0.000000000000E+00 0.000000000000E+00</w:t>
            </w:r>
          </w:p>
          <w:p w:rsidR="00576439" w:rsidRDefault="003235EC">
            <w:pPr>
              <w:shd w:val="clear" w:color="auto" w:fill="FFFFFF"/>
              <w:spacing w:line="240" w:lineRule="auto"/>
              <w:rPr>
                <w:color w:val="000000"/>
                <w:szCs w:val="21"/>
              </w:rPr>
            </w:pPr>
            <w:r>
              <w:rPr>
                <w:rFonts w:hint="eastAsia"/>
                <w:color w:val="000000"/>
                <w:szCs w:val="21"/>
              </w:rPr>
              <w:t>C02 2018 03 31 17 00 00 6.385736633092E-04-2.699707124521E-11 0.000000000000E+00</w:t>
            </w:r>
          </w:p>
          <w:p w:rsidR="00576439" w:rsidRDefault="003235EC">
            <w:pPr>
              <w:shd w:val="clear" w:color="auto" w:fill="FFFFFF"/>
              <w:spacing w:line="240" w:lineRule="auto"/>
              <w:rPr>
                <w:color w:val="000000"/>
                <w:szCs w:val="21"/>
              </w:rPr>
            </w:pPr>
            <w:r>
              <w:rPr>
                <w:rFonts w:hint="eastAsia"/>
                <w:color w:val="000000"/>
                <w:szCs w:val="21"/>
              </w:rPr>
              <w:t xml:space="preserve">     1.000000000000E+00 7.143593750000E+02-2.393313976848E-09-2.814588134802E+00</w:t>
            </w:r>
          </w:p>
          <w:p w:rsidR="00576439" w:rsidRDefault="003235EC">
            <w:pPr>
              <w:shd w:val="clear" w:color="auto" w:fill="FFFFFF"/>
              <w:spacing w:line="240" w:lineRule="auto"/>
              <w:rPr>
                <w:color w:val="000000"/>
                <w:szCs w:val="21"/>
              </w:rPr>
            </w:pPr>
            <w:r>
              <w:rPr>
                <w:rFonts w:hint="eastAsia"/>
                <w:color w:val="000000"/>
                <w:szCs w:val="21"/>
              </w:rPr>
              <w:t xml:space="preserve">     2.321228384972E-05 1.697470434010E-04-3.043003380299E-05 6.493358266830E+03</w:t>
            </w:r>
          </w:p>
          <w:p w:rsidR="00576439" w:rsidRDefault="003235EC">
            <w:pPr>
              <w:shd w:val="clear" w:color="auto" w:fill="FFFFFF"/>
              <w:spacing w:line="240" w:lineRule="auto"/>
              <w:rPr>
                <w:color w:val="000000"/>
                <w:szCs w:val="21"/>
              </w:rPr>
            </w:pPr>
            <w:r>
              <w:rPr>
                <w:rFonts w:hint="eastAsia"/>
                <w:color w:val="000000"/>
                <w:szCs w:val="21"/>
              </w:rPr>
              <w:t xml:space="preserve">     5.796000000000E+05 6.984919309616E-08 1.443199296758E+00-2.328306436539E-09</w:t>
            </w:r>
          </w:p>
          <w:p w:rsidR="00576439" w:rsidRDefault="003235EC">
            <w:pPr>
              <w:shd w:val="clear" w:color="auto" w:fill="FFFFFF"/>
              <w:spacing w:line="240" w:lineRule="auto"/>
              <w:rPr>
                <w:color w:val="000000"/>
                <w:szCs w:val="21"/>
              </w:rPr>
            </w:pPr>
            <w:r>
              <w:rPr>
                <w:rFonts w:hint="eastAsia"/>
                <w:color w:val="000000"/>
                <w:szCs w:val="21"/>
              </w:rPr>
              <w:t xml:space="preserve">     5.792402483671E-02 9.374218750000E+02 1.119139936350E+00 3.276565053515E-09</w:t>
            </w:r>
          </w:p>
          <w:p w:rsidR="00576439" w:rsidRDefault="003235EC">
            <w:pPr>
              <w:shd w:val="clear" w:color="auto" w:fill="FFFFFF"/>
              <w:spacing w:line="240" w:lineRule="auto"/>
              <w:rPr>
                <w:color w:val="000000"/>
                <w:szCs w:val="21"/>
              </w:rPr>
            </w:pPr>
            <w:r>
              <w:rPr>
                <w:rFonts w:hint="eastAsia"/>
                <w:color w:val="000000"/>
                <w:szCs w:val="21"/>
              </w:rPr>
              <w:t xml:space="preserve">    -9.107522222000E-11 0.000000000000E+00 6.380000000000E+02 0.000000000000E+00</w:t>
            </w:r>
          </w:p>
          <w:p w:rsidR="00576439" w:rsidRDefault="003235EC">
            <w:pPr>
              <w:shd w:val="clear" w:color="auto" w:fill="FFFFFF"/>
              <w:spacing w:line="240" w:lineRule="auto"/>
              <w:rPr>
                <w:color w:val="000000"/>
                <w:szCs w:val="21"/>
              </w:rPr>
            </w:pPr>
            <w:r>
              <w:rPr>
                <w:rFonts w:hint="eastAsia"/>
                <w:color w:val="000000"/>
                <w:szCs w:val="21"/>
              </w:rPr>
              <w:t xml:space="preserve">     2.000000000000E+00 0.000000000000E+00 3.000000000000E-10-1.390000000000E-08</w:t>
            </w:r>
          </w:p>
          <w:p w:rsidR="00576439" w:rsidRDefault="003235EC">
            <w:pPr>
              <w:shd w:val="clear" w:color="auto" w:fill="FFFFFF"/>
              <w:spacing w:line="240" w:lineRule="auto"/>
              <w:rPr>
                <w:color w:val="000000"/>
                <w:szCs w:val="21"/>
              </w:rPr>
            </w:pPr>
            <w:r>
              <w:rPr>
                <w:rFonts w:hint="eastAsia"/>
                <w:color w:val="000000"/>
                <w:szCs w:val="21"/>
              </w:rPr>
              <w:t xml:space="preserve">     5.796000000000E+05 0.000000000000E+00 0.000000000000E+00 0.000000000000E+00</w:t>
            </w:r>
          </w:p>
          <w:p w:rsidR="00576439" w:rsidRDefault="003235EC">
            <w:pPr>
              <w:shd w:val="clear" w:color="auto" w:fill="FFFFFF"/>
              <w:spacing w:line="240" w:lineRule="auto"/>
              <w:rPr>
                <w:color w:val="000000"/>
                <w:szCs w:val="21"/>
              </w:rPr>
            </w:pPr>
            <w:r>
              <w:rPr>
                <w:rFonts w:hint="eastAsia"/>
                <w:color w:val="000000"/>
                <w:szCs w:val="21"/>
              </w:rPr>
              <w:t>C05 2018 03 31 17 00 00-1.997947692871E-04-1.695354967524E-11 0.000000000000E+00</w:t>
            </w:r>
          </w:p>
          <w:p w:rsidR="00576439" w:rsidRDefault="003235EC">
            <w:pPr>
              <w:shd w:val="clear" w:color="auto" w:fill="FFFFFF"/>
              <w:spacing w:line="240" w:lineRule="auto"/>
              <w:rPr>
                <w:color w:val="000000"/>
                <w:szCs w:val="21"/>
              </w:rPr>
            </w:pPr>
            <w:r>
              <w:rPr>
                <w:rFonts w:hint="eastAsia"/>
                <w:color w:val="000000"/>
                <w:szCs w:val="21"/>
              </w:rPr>
              <w:t xml:space="preserve">     1.000000000000E+00 2.772812500000E+02-3.617293531938E-09 3.053398444267E+00</w:t>
            </w:r>
          </w:p>
          <w:p w:rsidR="00576439" w:rsidRDefault="003235EC">
            <w:pPr>
              <w:shd w:val="clear" w:color="auto" w:fill="FFFFFF"/>
              <w:spacing w:line="240" w:lineRule="auto"/>
              <w:rPr>
                <w:color w:val="000000"/>
                <w:szCs w:val="21"/>
              </w:rPr>
            </w:pPr>
            <w:r>
              <w:rPr>
                <w:rFonts w:hint="eastAsia"/>
                <w:color w:val="000000"/>
                <w:szCs w:val="21"/>
              </w:rPr>
              <w:t xml:space="preserve">     8.822884410620E-06 4.564898554236E-04-3.544334322214E-05 6.493356412888E+03</w:t>
            </w:r>
          </w:p>
          <w:p w:rsidR="00576439" w:rsidRDefault="003235EC">
            <w:pPr>
              <w:shd w:val="clear" w:color="auto" w:fill="FFFFFF"/>
              <w:spacing w:line="240" w:lineRule="auto"/>
              <w:rPr>
                <w:color w:val="000000"/>
                <w:szCs w:val="21"/>
              </w:rPr>
            </w:pPr>
            <w:r>
              <w:rPr>
                <w:rFonts w:hint="eastAsia"/>
                <w:color w:val="000000"/>
                <w:szCs w:val="21"/>
              </w:rPr>
              <w:t xml:space="preserve">     5.796000000000E+05 3.864988684654E-08 1.688061047318E+00-8.847564458847E-09</w:t>
            </w:r>
          </w:p>
          <w:p w:rsidR="00576439" w:rsidRDefault="003235EC">
            <w:pPr>
              <w:shd w:val="clear" w:color="auto" w:fill="FFFFFF"/>
              <w:spacing w:line="240" w:lineRule="auto"/>
              <w:rPr>
                <w:color w:val="000000"/>
                <w:szCs w:val="21"/>
              </w:rPr>
            </w:pPr>
            <w:r>
              <w:rPr>
                <w:rFonts w:hint="eastAsia"/>
                <w:color w:val="000000"/>
                <w:szCs w:val="21"/>
              </w:rPr>
              <w:t xml:space="preserve">     5.472475465998E-02 1.087671875000E+03 8.508334533371E-01 4.356967199458E-09</w:t>
            </w:r>
          </w:p>
          <w:p w:rsidR="00576439" w:rsidRDefault="003235EC">
            <w:pPr>
              <w:shd w:val="clear" w:color="auto" w:fill="FFFFFF"/>
              <w:spacing w:line="240" w:lineRule="auto"/>
              <w:rPr>
                <w:color w:val="000000"/>
                <w:szCs w:val="21"/>
              </w:rPr>
            </w:pPr>
            <w:r>
              <w:rPr>
                <w:rFonts w:hint="eastAsia"/>
                <w:color w:val="000000"/>
                <w:szCs w:val="21"/>
              </w:rPr>
              <w:t xml:space="preserve">     3.571577341961E-13 0.000000000000E+00 6.380000000000E+02 0.000000000000E+00</w:t>
            </w:r>
          </w:p>
          <w:p w:rsidR="00576439" w:rsidRDefault="003235EC">
            <w:pPr>
              <w:shd w:val="clear" w:color="auto" w:fill="FFFFFF"/>
              <w:spacing w:line="240" w:lineRule="auto"/>
              <w:rPr>
                <w:color w:val="000000"/>
                <w:szCs w:val="21"/>
              </w:rPr>
            </w:pPr>
            <w:r>
              <w:rPr>
                <w:rFonts w:hint="eastAsia"/>
                <w:color w:val="000000"/>
                <w:szCs w:val="21"/>
              </w:rPr>
              <w:t xml:space="preserve">     2.000000000000E+00 0.000000000000E+00-1.400000000000E-09-9.400000000000E-09</w:t>
            </w:r>
          </w:p>
          <w:p w:rsidR="00576439" w:rsidRDefault="003235EC">
            <w:pPr>
              <w:shd w:val="clear" w:color="auto" w:fill="FFFFFF"/>
              <w:spacing w:line="240" w:lineRule="auto"/>
              <w:rPr>
                <w:color w:val="000000"/>
                <w:szCs w:val="21"/>
              </w:rPr>
            </w:pPr>
            <w:r>
              <w:rPr>
                <w:rFonts w:hint="eastAsia"/>
                <w:color w:val="000000"/>
                <w:szCs w:val="21"/>
              </w:rPr>
              <w:t xml:space="preserve">     5.796000000000E+05 0.000000000000E+00 0.000000000000E+00 0.000000000000E+00</w:t>
            </w:r>
          </w:p>
          <w:p w:rsidR="00576439" w:rsidRDefault="003235EC">
            <w:pPr>
              <w:shd w:val="clear" w:color="auto" w:fill="FFFFFF"/>
              <w:spacing w:line="240" w:lineRule="auto"/>
              <w:rPr>
                <w:color w:val="000000"/>
                <w:szCs w:val="21"/>
              </w:rPr>
            </w:pPr>
            <w:r>
              <w:rPr>
                <w:rFonts w:hint="eastAsia"/>
                <w:color w:val="000000"/>
                <w:szCs w:val="21"/>
              </w:rPr>
              <w:t>C09 2018 03 31 17 00 00-2.635947894305E-04 3.529798675572E-11 0.000000000000E+00</w:t>
            </w:r>
          </w:p>
          <w:p w:rsidR="00576439" w:rsidRDefault="003235EC">
            <w:pPr>
              <w:shd w:val="clear" w:color="auto" w:fill="FFFFFF"/>
              <w:spacing w:line="240" w:lineRule="auto"/>
              <w:rPr>
                <w:color w:val="000000"/>
                <w:szCs w:val="21"/>
              </w:rPr>
            </w:pPr>
            <w:r>
              <w:rPr>
                <w:rFonts w:hint="eastAsia"/>
                <w:color w:val="000000"/>
                <w:szCs w:val="21"/>
              </w:rPr>
              <w:t xml:space="preserve">     1.000000000000E+00 5.589062500000E+01 5.593090117511E-10 2.224624626694E+00</w:t>
            </w:r>
          </w:p>
          <w:p w:rsidR="00576439" w:rsidRDefault="003235EC">
            <w:pPr>
              <w:shd w:val="clear" w:color="auto" w:fill="FFFFFF"/>
              <w:spacing w:line="240" w:lineRule="auto"/>
              <w:rPr>
                <w:color w:val="000000"/>
                <w:szCs w:val="21"/>
              </w:rPr>
            </w:pPr>
            <w:r>
              <w:rPr>
                <w:rFonts w:hint="eastAsia"/>
                <w:color w:val="000000"/>
                <w:szCs w:val="21"/>
              </w:rPr>
              <w:t xml:space="preserve">     2.376735210419E-06 5.016386625357E-03 4.273373633623E-05 6.493835662842E+03</w:t>
            </w:r>
          </w:p>
          <w:p w:rsidR="00576439" w:rsidRDefault="003235EC">
            <w:pPr>
              <w:shd w:val="clear" w:color="auto" w:fill="FFFFFF"/>
              <w:spacing w:line="240" w:lineRule="auto"/>
              <w:rPr>
                <w:color w:val="000000"/>
                <w:szCs w:val="21"/>
              </w:rPr>
            </w:pPr>
            <w:r>
              <w:rPr>
                <w:rFonts w:hint="eastAsia"/>
                <w:color w:val="000000"/>
                <w:szCs w:val="21"/>
              </w:rPr>
              <w:t xml:space="preserve">     5.796000000000E+05 2.514570951462E-08 1.863943365066E-01-1.629814505577E-08</w:t>
            </w:r>
          </w:p>
          <w:p w:rsidR="00576439" w:rsidRDefault="003235EC">
            <w:pPr>
              <w:shd w:val="clear" w:color="auto" w:fill="FFFFFF"/>
              <w:spacing w:line="240" w:lineRule="auto"/>
              <w:rPr>
                <w:color w:val="000000"/>
                <w:szCs w:val="21"/>
              </w:rPr>
            </w:pPr>
            <w:r>
              <w:rPr>
                <w:rFonts w:hint="eastAsia"/>
                <w:color w:val="000000"/>
                <w:szCs w:val="21"/>
              </w:rPr>
              <w:t xml:space="preserve">     9.516268997887E-01-1.085203125000E+03-2.507635715630E+00-1.628996425668E-09</w:t>
            </w:r>
          </w:p>
          <w:p w:rsidR="00576439" w:rsidRDefault="003235EC">
            <w:pPr>
              <w:shd w:val="clear" w:color="auto" w:fill="FFFFFF"/>
              <w:spacing w:line="240" w:lineRule="auto"/>
              <w:rPr>
                <w:color w:val="000000"/>
                <w:szCs w:val="21"/>
              </w:rPr>
            </w:pPr>
            <w:r>
              <w:rPr>
                <w:rFonts w:hint="eastAsia"/>
                <w:color w:val="000000"/>
                <w:szCs w:val="21"/>
              </w:rPr>
              <w:t xml:space="preserve">     1.071473202588E-11 0.000000000000E+00 6.380000000000E+02 0.000000000000E+00</w:t>
            </w:r>
          </w:p>
          <w:p w:rsidR="00576439" w:rsidRDefault="003235EC">
            <w:pPr>
              <w:shd w:val="clear" w:color="auto" w:fill="FFFFFF"/>
              <w:spacing w:line="240" w:lineRule="auto"/>
              <w:rPr>
                <w:color w:val="000000"/>
                <w:szCs w:val="21"/>
              </w:rPr>
            </w:pPr>
            <w:r>
              <w:rPr>
                <w:rFonts w:hint="eastAsia"/>
                <w:color w:val="000000"/>
                <w:szCs w:val="21"/>
              </w:rPr>
              <w:t xml:space="preserve">     2.000000000000E+00 0.000000000000E+00 6.300000000000E-09 3.600000000000E-09</w:t>
            </w:r>
          </w:p>
          <w:p w:rsidR="00576439" w:rsidRDefault="003235EC">
            <w:pPr>
              <w:shd w:val="clear" w:color="auto" w:fill="FFFFFF"/>
              <w:spacing w:line="240" w:lineRule="auto"/>
              <w:rPr>
                <w:color w:val="000000"/>
                <w:szCs w:val="21"/>
              </w:rPr>
            </w:pPr>
            <w:r>
              <w:rPr>
                <w:rFonts w:hint="eastAsia"/>
                <w:color w:val="000000"/>
                <w:szCs w:val="21"/>
              </w:rPr>
              <w:t xml:space="preserve">     5.796000000000E+05 0.000000000000E+00 0.000000000000E+00 0.000000000000E+00</w:t>
            </w:r>
          </w:p>
          <w:p w:rsidR="00576439" w:rsidRDefault="003235EC">
            <w:pPr>
              <w:shd w:val="clear" w:color="auto" w:fill="FFFFFF"/>
              <w:spacing w:line="240" w:lineRule="auto"/>
              <w:rPr>
                <w:color w:val="000000"/>
                <w:szCs w:val="21"/>
              </w:rPr>
            </w:pPr>
            <w:r>
              <w:rPr>
                <w:rFonts w:hint="eastAsia"/>
                <w:color w:val="000000"/>
                <w:szCs w:val="21"/>
              </w:rPr>
              <w:t>C31 2018 03 31 17 00 00 7.591766770929E-04-3.203215470649E-11 0.000000000000E+00</w:t>
            </w:r>
          </w:p>
          <w:p w:rsidR="00576439" w:rsidRDefault="003235EC">
            <w:pPr>
              <w:shd w:val="clear" w:color="auto" w:fill="FFFFFF"/>
              <w:spacing w:line="240" w:lineRule="auto"/>
              <w:rPr>
                <w:color w:val="000000"/>
                <w:szCs w:val="21"/>
              </w:rPr>
            </w:pPr>
            <w:r>
              <w:rPr>
                <w:rFonts w:hint="eastAsia"/>
                <w:color w:val="000000"/>
                <w:szCs w:val="21"/>
              </w:rPr>
              <w:t xml:space="preserve">     8.000000000000E+00-6.823437500000E+02 1.421487782100E-09 4.661140265373E-01</w:t>
            </w:r>
          </w:p>
          <w:p w:rsidR="00576439" w:rsidRDefault="003235EC">
            <w:pPr>
              <w:shd w:val="clear" w:color="auto" w:fill="FFFFFF"/>
              <w:spacing w:line="240" w:lineRule="auto"/>
              <w:rPr>
                <w:color w:val="000000"/>
                <w:szCs w:val="21"/>
              </w:rPr>
            </w:pPr>
            <w:r>
              <w:rPr>
                <w:rFonts w:hint="eastAsia"/>
                <w:color w:val="000000"/>
                <w:szCs w:val="21"/>
              </w:rPr>
              <w:t xml:space="preserve">    -2.242671325803E-05 4.014373989776E-03 1.499336212873E-05 6.493018936157E+03</w:t>
            </w:r>
          </w:p>
          <w:p w:rsidR="00576439" w:rsidRDefault="003235EC">
            <w:pPr>
              <w:shd w:val="clear" w:color="auto" w:fill="FFFFFF"/>
              <w:spacing w:line="240" w:lineRule="auto"/>
              <w:rPr>
                <w:color w:val="000000"/>
                <w:szCs w:val="21"/>
              </w:rPr>
            </w:pPr>
            <w:r>
              <w:rPr>
                <w:rFonts w:hint="eastAsia"/>
                <w:color w:val="000000"/>
                <w:szCs w:val="21"/>
              </w:rPr>
              <w:t xml:space="preserve">     5.796000000000E+05 2.086162567139E-07 2.585364808810E+00-2.840533852577E-08</w:t>
            </w:r>
          </w:p>
          <w:p w:rsidR="00576439" w:rsidRDefault="003235EC">
            <w:pPr>
              <w:shd w:val="clear" w:color="auto" w:fill="FFFFFF"/>
              <w:spacing w:line="240" w:lineRule="auto"/>
              <w:rPr>
                <w:color w:val="000000"/>
                <w:szCs w:val="21"/>
              </w:rPr>
            </w:pPr>
            <w:r>
              <w:rPr>
                <w:rFonts w:hint="eastAsia"/>
                <w:color w:val="000000"/>
                <w:szCs w:val="21"/>
              </w:rPr>
              <w:t xml:space="preserve">     9.442207160914E-01-2.369687500000E+02-3.092115883472E+00-2.390813872709E-09</w:t>
            </w:r>
          </w:p>
          <w:p w:rsidR="00576439" w:rsidRDefault="003235EC">
            <w:pPr>
              <w:shd w:val="clear" w:color="auto" w:fill="FFFFFF"/>
              <w:spacing w:line="240" w:lineRule="auto"/>
              <w:rPr>
                <w:color w:val="000000"/>
                <w:szCs w:val="21"/>
              </w:rPr>
            </w:pPr>
            <w:r>
              <w:rPr>
                <w:rFonts w:hint="eastAsia"/>
                <w:color w:val="000000"/>
                <w:szCs w:val="21"/>
              </w:rPr>
              <w:t xml:space="preserve">    -1.236837233521E-09 1.600000000000E+01 6.380000000000E+02 0.000000000000E+00</w:t>
            </w:r>
          </w:p>
          <w:p w:rsidR="00576439" w:rsidRDefault="003235EC">
            <w:pPr>
              <w:shd w:val="clear" w:color="auto" w:fill="FFFFFF"/>
              <w:spacing w:line="240" w:lineRule="auto"/>
              <w:rPr>
                <w:color w:val="000000"/>
                <w:szCs w:val="21"/>
              </w:rPr>
            </w:pPr>
            <w:r>
              <w:rPr>
                <w:rFonts w:hint="eastAsia"/>
                <w:color w:val="000000"/>
                <w:szCs w:val="21"/>
              </w:rPr>
              <w:t xml:space="preserve">     2.000000000000E+00 1.000000000000E+00-1.000000000000E-10 0.000000000000E+00</w:t>
            </w:r>
          </w:p>
          <w:p w:rsidR="00576439" w:rsidRDefault="003235EC">
            <w:pPr>
              <w:shd w:val="clear" w:color="auto" w:fill="FFFFFF"/>
              <w:spacing w:line="240" w:lineRule="auto"/>
              <w:rPr>
                <w:color w:val="000000"/>
                <w:szCs w:val="21"/>
              </w:rPr>
            </w:pPr>
            <w:r>
              <w:rPr>
                <w:rFonts w:hint="eastAsia"/>
                <w:color w:val="000000"/>
                <w:szCs w:val="21"/>
              </w:rPr>
              <w:t xml:space="preserve">     5.796000000000E+05 8.000000000000E+00 0.000000000000E+00 0.000000000000E+00</w:t>
            </w:r>
          </w:p>
          <w:p w:rsidR="00576439" w:rsidRDefault="00576439">
            <w:pPr>
              <w:shd w:val="clear" w:color="auto" w:fill="FFFFFF"/>
              <w:spacing w:line="240" w:lineRule="auto"/>
              <w:rPr>
                <w:color w:val="000000"/>
                <w:szCs w:val="21"/>
              </w:rPr>
            </w:pPr>
          </w:p>
        </w:tc>
      </w:tr>
    </w:tbl>
    <w:p w:rsidR="00576439" w:rsidRDefault="00576439">
      <w:pPr>
        <w:pStyle w:val="afa"/>
        <w:ind w:rightChars="0" w:right="0" w:firstLineChars="0" w:firstLine="0"/>
        <w:rPr>
          <w:rFonts w:ascii="Times New Roman"/>
        </w:rPr>
      </w:pPr>
    </w:p>
    <w:p w:rsidR="00576439" w:rsidRDefault="00576439">
      <w:pPr>
        <w:pStyle w:val="afa"/>
        <w:ind w:rightChars="0" w:right="0" w:firstLineChars="0" w:firstLine="0"/>
        <w:rPr>
          <w:rFonts w:ascii="Times New Roman"/>
        </w:rPr>
      </w:pPr>
    </w:p>
    <w:p w:rsidR="00576439" w:rsidRDefault="00576439">
      <w:pPr>
        <w:pStyle w:val="afa"/>
        <w:ind w:rightChars="0" w:right="0" w:firstLineChars="0" w:firstLine="0"/>
        <w:rPr>
          <w:rFonts w:ascii="Times New Roman"/>
        </w:rPr>
      </w:pPr>
    </w:p>
    <w:p w:rsidR="00576439" w:rsidRDefault="003235EC">
      <w:pPr>
        <w:pStyle w:val="aff2"/>
        <w:wordWrap/>
        <w:spacing w:beforeLines="0" w:before="120" w:afterLines="0" w:after="120"/>
        <w:ind w:leftChars="0" w:left="0" w:rightChars="0" w:right="0"/>
        <w:textAlignment w:val="auto"/>
        <w:rPr>
          <w:rFonts w:ascii="Times New Roman"/>
          <w:kern w:val="0"/>
        </w:rPr>
      </w:pPr>
      <w:bookmarkStart w:id="389" w:name="_Toc386206802"/>
      <w:bookmarkStart w:id="390" w:name="_Toc226434625"/>
      <w:bookmarkStart w:id="391" w:name="_Toc183416412"/>
      <w:bookmarkStart w:id="392" w:name="_Toc161721559"/>
      <w:bookmarkStart w:id="393" w:name="_Toc158022582"/>
      <w:bookmarkStart w:id="394" w:name="_Toc153953698"/>
      <w:bookmarkStart w:id="395" w:name="_Toc153945447"/>
      <w:bookmarkStart w:id="396" w:name="_Toc239223614"/>
      <w:bookmarkStart w:id="397" w:name="_Toc241398450"/>
      <w:bookmarkStart w:id="398" w:name="_Toc245287272"/>
      <w:bookmarkStart w:id="399" w:name="_Toc247301799"/>
      <w:bookmarkStart w:id="400" w:name="_Toc250385300"/>
      <w:bookmarkStart w:id="401" w:name="_Toc515350623"/>
      <w:bookmarkEnd w:id="373"/>
      <w:bookmarkEnd w:id="374"/>
      <w:bookmarkEnd w:id="375"/>
      <w:bookmarkEnd w:id="376"/>
      <w:bookmarkEnd w:id="377"/>
      <w:bookmarkEnd w:id="378"/>
      <w:bookmarkEnd w:id="379"/>
      <w:bookmarkEnd w:id="380"/>
      <w:r>
        <w:rPr>
          <w:rFonts w:ascii="Times New Roman"/>
        </w:rPr>
        <w:lastRenderedPageBreak/>
        <w:t xml:space="preserve">A.3  </w:t>
      </w:r>
      <w:r>
        <w:rPr>
          <w:rFonts w:ascii="Times New Roman"/>
        </w:rPr>
        <w:t>气象数据文件示例</w:t>
      </w:r>
      <w:bookmarkEnd w:id="389"/>
      <w:bookmarkEnd w:id="390"/>
      <w:bookmarkEnd w:id="391"/>
      <w:bookmarkEnd w:id="392"/>
      <w:bookmarkEnd w:id="393"/>
      <w:bookmarkEnd w:id="394"/>
      <w:bookmarkEnd w:id="395"/>
      <w:bookmarkEnd w:id="396"/>
      <w:bookmarkEnd w:id="397"/>
      <w:bookmarkEnd w:id="398"/>
      <w:bookmarkEnd w:id="399"/>
      <w:bookmarkEnd w:id="400"/>
      <w:bookmarkEnd w:id="401"/>
    </w:p>
    <w:p w:rsidR="00576439" w:rsidRDefault="003235EC">
      <w:pPr>
        <w:pStyle w:val="17"/>
      </w:pPr>
      <w:r>
        <w:t>气象数据文件的示例如下：</w:t>
      </w:r>
    </w:p>
    <w:tbl>
      <w:tblPr>
        <w:tblW w:w="89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47"/>
      </w:tblGrid>
      <w:tr w:rsidR="00576439">
        <w:trPr>
          <w:jc w:val="center"/>
        </w:trPr>
        <w:tc>
          <w:tcPr>
            <w:tcW w:w="8947" w:type="dxa"/>
            <w:tcBorders>
              <w:top w:val="single" w:sz="12" w:space="0" w:color="auto"/>
              <w:bottom w:val="single" w:sz="12" w:space="0" w:color="auto"/>
            </w:tcBorders>
          </w:tcPr>
          <w:p w:rsidR="00576439" w:rsidRDefault="003235EC">
            <w:pPr>
              <w:shd w:val="clear" w:color="auto" w:fill="FFFFFF"/>
              <w:spacing w:line="240" w:lineRule="auto"/>
              <w:rPr>
                <w:color w:val="000000"/>
                <w:szCs w:val="21"/>
              </w:rPr>
            </w:pPr>
            <w:r>
              <w:rPr>
                <w:rFonts w:hint="eastAsia"/>
                <w:color w:val="000000"/>
                <w:szCs w:val="21"/>
              </w:rPr>
              <w:t xml:space="preserve">     3.01           M                                       RINEX VERSION / TYPE</w:t>
            </w:r>
          </w:p>
          <w:p w:rsidR="00576439" w:rsidRDefault="003235EC">
            <w:pPr>
              <w:shd w:val="clear" w:color="auto" w:fill="FFFFFF"/>
              <w:spacing w:line="240" w:lineRule="auto"/>
              <w:rPr>
                <w:color w:val="000000"/>
                <w:szCs w:val="21"/>
              </w:rPr>
            </w:pPr>
            <w:r>
              <w:rPr>
                <w:rFonts w:hint="eastAsia"/>
                <w:color w:val="000000"/>
                <w:szCs w:val="21"/>
              </w:rPr>
              <w:t>Navigation System   CETC-54         20180331 170000 LCL   PGM / RUN BY / DATE</w:t>
            </w:r>
          </w:p>
          <w:p w:rsidR="00576439" w:rsidRDefault="003235EC">
            <w:pPr>
              <w:shd w:val="clear" w:color="auto" w:fill="FFFFFF"/>
              <w:spacing w:line="240" w:lineRule="auto"/>
              <w:rPr>
                <w:color w:val="000000"/>
                <w:szCs w:val="21"/>
              </w:rPr>
            </w:pPr>
            <w:r>
              <w:rPr>
                <w:rFonts w:hint="eastAsia"/>
                <w:color w:val="000000"/>
                <w:szCs w:val="21"/>
              </w:rPr>
              <w:t>ZHON                                                   MARKER NAME</w:t>
            </w:r>
          </w:p>
          <w:p w:rsidR="00576439" w:rsidRDefault="003235EC">
            <w:pPr>
              <w:shd w:val="clear" w:color="auto" w:fill="FFFFFF"/>
              <w:spacing w:line="240" w:lineRule="auto"/>
              <w:rPr>
                <w:color w:val="000000"/>
                <w:szCs w:val="21"/>
              </w:rPr>
            </w:pPr>
            <w:r>
              <w:rPr>
                <w:rFonts w:hint="eastAsia"/>
                <w:color w:val="000000"/>
                <w:szCs w:val="21"/>
              </w:rPr>
              <w:t xml:space="preserve">     3    PR    TD    HR                            # / TYPES OF OBSERV</w:t>
            </w:r>
          </w:p>
          <w:p w:rsidR="00576439" w:rsidRDefault="003235EC">
            <w:pPr>
              <w:shd w:val="clear" w:color="auto" w:fill="FFFFFF"/>
              <w:spacing w:line="240" w:lineRule="auto"/>
              <w:rPr>
                <w:color w:val="000000"/>
                <w:szCs w:val="21"/>
              </w:rPr>
            </w:pPr>
            <w:r>
              <w:rPr>
                <w:rFonts w:hint="eastAsia"/>
                <w:color w:val="000000"/>
                <w:szCs w:val="21"/>
              </w:rPr>
              <w:t>Jinzhou Sunshine    QA-1                          0.3     PR SENSOR MOD/TYPE/ACC</w:t>
            </w:r>
          </w:p>
          <w:p w:rsidR="00576439" w:rsidRDefault="003235EC">
            <w:pPr>
              <w:shd w:val="clear" w:color="auto" w:fill="FFFFFF"/>
              <w:spacing w:line="240" w:lineRule="auto"/>
              <w:rPr>
                <w:color w:val="000000"/>
                <w:szCs w:val="21"/>
              </w:rPr>
            </w:pPr>
            <w:r>
              <w:rPr>
                <w:rFonts w:hint="eastAsia"/>
                <w:color w:val="000000"/>
                <w:szCs w:val="21"/>
              </w:rPr>
              <w:t>Jinzhou Sunshine    PTWD-2A                       0.2    TD SENSOR MOD/TYPE/ACC</w:t>
            </w:r>
          </w:p>
          <w:p w:rsidR="00576439" w:rsidRDefault="003235EC">
            <w:pPr>
              <w:shd w:val="clear" w:color="auto" w:fill="FFFFFF"/>
              <w:spacing w:line="240" w:lineRule="auto"/>
              <w:rPr>
                <w:color w:val="000000"/>
                <w:szCs w:val="21"/>
              </w:rPr>
            </w:pPr>
            <w:r>
              <w:rPr>
                <w:rFonts w:hint="eastAsia"/>
                <w:color w:val="000000"/>
                <w:szCs w:val="21"/>
              </w:rPr>
              <w:t>Jinzhou Sunshine    PTS-2                         2.0     HR SENSOR MOD/TYPE/ACC</w:t>
            </w:r>
          </w:p>
          <w:p w:rsidR="00576439" w:rsidRDefault="003235EC">
            <w:pPr>
              <w:shd w:val="clear" w:color="auto" w:fill="FFFFFF"/>
              <w:spacing w:line="240" w:lineRule="auto"/>
              <w:rPr>
                <w:color w:val="000000"/>
                <w:szCs w:val="21"/>
              </w:rPr>
            </w:pPr>
            <w:r>
              <w:rPr>
                <w:rFonts w:hint="eastAsia"/>
                <w:color w:val="000000"/>
                <w:szCs w:val="21"/>
              </w:rPr>
              <w:t xml:space="preserve">   531389.2900  2190319.9000 -5946704.2000       67.6800   PR SENSOR POS XYZ/H</w:t>
            </w:r>
          </w:p>
          <w:p w:rsidR="00576439" w:rsidRDefault="003235EC">
            <w:pPr>
              <w:shd w:val="clear" w:color="auto" w:fill="FFFFFF"/>
              <w:spacing w:line="240" w:lineRule="auto"/>
              <w:rPr>
                <w:color w:val="000000"/>
                <w:szCs w:val="21"/>
              </w:rPr>
            </w:pPr>
            <w:r>
              <w:rPr>
                <w:rFonts w:hint="eastAsia"/>
                <w:color w:val="000000"/>
                <w:szCs w:val="21"/>
              </w:rPr>
              <w:t xml:space="preserve">   531389.2900  2190319.9000 -5946704.2000       67.6800   TD SENSOR POS XYZ/H</w:t>
            </w:r>
          </w:p>
          <w:p w:rsidR="00576439" w:rsidRDefault="003235EC">
            <w:pPr>
              <w:shd w:val="clear" w:color="auto" w:fill="FFFFFF"/>
              <w:spacing w:line="240" w:lineRule="auto"/>
              <w:rPr>
                <w:color w:val="000000"/>
                <w:szCs w:val="21"/>
              </w:rPr>
            </w:pPr>
            <w:r>
              <w:rPr>
                <w:rFonts w:hint="eastAsia"/>
                <w:color w:val="000000"/>
                <w:szCs w:val="21"/>
              </w:rPr>
              <w:t xml:space="preserve">   531389.2900  2190319.9000 -5946704.2000       67.6800   HR SENSOR POS XYZ/H</w:t>
            </w:r>
          </w:p>
          <w:p w:rsidR="00576439" w:rsidRDefault="003235EC">
            <w:pPr>
              <w:shd w:val="clear" w:color="auto" w:fill="FFFFFF"/>
              <w:spacing w:line="240" w:lineRule="auto"/>
              <w:rPr>
                <w:color w:val="000000"/>
                <w:szCs w:val="21"/>
              </w:rPr>
            </w:pPr>
            <w:r>
              <w:rPr>
                <w:rFonts w:hint="eastAsia"/>
                <w:color w:val="000000"/>
                <w:szCs w:val="21"/>
              </w:rPr>
              <w:t xml:space="preserve">                                                        END OF HEADER</w:t>
            </w:r>
          </w:p>
          <w:p w:rsidR="00576439" w:rsidRDefault="003235EC">
            <w:pPr>
              <w:shd w:val="clear" w:color="auto" w:fill="FFFFFF"/>
              <w:spacing w:line="240" w:lineRule="auto"/>
              <w:rPr>
                <w:color w:val="000000"/>
                <w:szCs w:val="21"/>
              </w:rPr>
            </w:pPr>
            <w:r>
              <w:rPr>
                <w:rFonts w:hint="eastAsia"/>
                <w:color w:val="000000"/>
                <w:szCs w:val="21"/>
              </w:rPr>
              <w:t>18 03 31 17 00 30   995.0   -4.3   52.8</w:t>
            </w:r>
          </w:p>
          <w:p w:rsidR="00576439" w:rsidRDefault="003235EC">
            <w:pPr>
              <w:shd w:val="clear" w:color="auto" w:fill="FFFFFF"/>
              <w:spacing w:line="240" w:lineRule="auto"/>
              <w:rPr>
                <w:color w:val="000000"/>
                <w:szCs w:val="21"/>
              </w:rPr>
            </w:pPr>
            <w:r>
              <w:rPr>
                <w:rFonts w:hint="eastAsia"/>
                <w:color w:val="000000"/>
                <w:szCs w:val="21"/>
              </w:rPr>
              <w:t>18 03 31 17 01 30   994.9   -4.3   52.3</w:t>
            </w:r>
          </w:p>
          <w:p w:rsidR="00576439" w:rsidRDefault="003235EC">
            <w:pPr>
              <w:shd w:val="clear" w:color="auto" w:fill="FFFFFF"/>
              <w:spacing w:line="240" w:lineRule="auto"/>
              <w:rPr>
                <w:color w:val="000000"/>
                <w:szCs w:val="21"/>
              </w:rPr>
            </w:pPr>
            <w:r>
              <w:rPr>
                <w:rFonts w:hint="eastAsia"/>
                <w:color w:val="000000"/>
                <w:szCs w:val="21"/>
              </w:rPr>
              <w:t>18 03 31 17 02 30   994.8   -4.6   53.8</w:t>
            </w:r>
          </w:p>
          <w:p w:rsidR="00576439" w:rsidRDefault="003235EC">
            <w:pPr>
              <w:shd w:val="clear" w:color="auto" w:fill="FFFFFF"/>
              <w:spacing w:line="240" w:lineRule="auto"/>
              <w:rPr>
                <w:color w:val="000000"/>
                <w:szCs w:val="21"/>
              </w:rPr>
            </w:pPr>
            <w:r>
              <w:rPr>
                <w:rFonts w:hint="eastAsia"/>
                <w:color w:val="000000"/>
                <w:szCs w:val="21"/>
              </w:rPr>
              <w:t>18 03 31 17 03 30   994.8   -4.4   53.7</w:t>
            </w:r>
          </w:p>
          <w:p w:rsidR="00576439" w:rsidRDefault="003235EC">
            <w:pPr>
              <w:shd w:val="clear" w:color="auto" w:fill="FFFFFF"/>
              <w:spacing w:line="240" w:lineRule="auto"/>
              <w:rPr>
                <w:color w:val="000000"/>
                <w:szCs w:val="21"/>
              </w:rPr>
            </w:pPr>
            <w:r>
              <w:rPr>
                <w:rFonts w:hint="eastAsia"/>
                <w:color w:val="000000"/>
                <w:szCs w:val="21"/>
              </w:rPr>
              <w:t>18 03 31 17 04 30   994.8   -4.3   53.0</w:t>
            </w:r>
          </w:p>
          <w:p w:rsidR="00576439" w:rsidRDefault="003235EC">
            <w:pPr>
              <w:shd w:val="clear" w:color="auto" w:fill="FFFFFF"/>
              <w:spacing w:line="240" w:lineRule="auto"/>
              <w:rPr>
                <w:color w:val="000000"/>
                <w:szCs w:val="21"/>
              </w:rPr>
            </w:pPr>
            <w:r>
              <w:rPr>
                <w:rFonts w:hint="eastAsia"/>
                <w:color w:val="000000"/>
                <w:szCs w:val="21"/>
              </w:rPr>
              <w:t>18 03 31 17 05 30   994.7   -4.4   53.6</w:t>
            </w:r>
          </w:p>
          <w:p w:rsidR="00576439" w:rsidRDefault="003235EC">
            <w:pPr>
              <w:shd w:val="clear" w:color="auto" w:fill="FFFFFF"/>
              <w:spacing w:line="240" w:lineRule="auto"/>
              <w:rPr>
                <w:color w:val="000000"/>
                <w:szCs w:val="21"/>
              </w:rPr>
            </w:pPr>
            <w:r>
              <w:rPr>
                <w:rFonts w:hint="eastAsia"/>
                <w:color w:val="000000"/>
                <w:szCs w:val="21"/>
              </w:rPr>
              <w:t>18 03 31 17 06 30   994.9   -4.4   53.8</w:t>
            </w:r>
          </w:p>
          <w:p w:rsidR="00576439" w:rsidRDefault="003235EC">
            <w:pPr>
              <w:shd w:val="clear" w:color="auto" w:fill="FFFFFF"/>
              <w:spacing w:line="240" w:lineRule="auto"/>
              <w:rPr>
                <w:color w:val="000000"/>
                <w:szCs w:val="21"/>
              </w:rPr>
            </w:pPr>
            <w:r>
              <w:rPr>
                <w:rFonts w:hint="eastAsia"/>
                <w:color w:val="000000"/>
                <w:szCs w:val="21"/>
              </w:rPr>
              <w:t>18 03 31 17 07 30   994.8   -4.3   53.3</w:t>
            </w:r>
          </w:p>
          <w:p w:rsidR="00576439" w:rsidRDefault="003235EC">
            <w:pPr>
              <w:shd w:val="clear" w:color="auto" w:fill="FFFFFF"/>
              <w:spacing w:line="240" w:lineRule="auto"/>
              <w:rPr>
                <w:color w:val="000000"/>
                <w:szCs w:val="21"/>
              </w:rPr>
            </w:pPr>
            <w:r>
              <w:rPr>
                <w:rFonts w:hint="eastAsia"/>
                <w:color w:val="000000"/>
                <w:szCs w:val="21"/>
              </w:rPr>
              <w:t>18 03 31 17 08 30   994.8   -4.2   53.0</w:t>
            </w:r>
          </w:p>
          <w:p w:rsidR="00576439" w:rsidRDefault="003235EC">
            <w:pPr>
              <w:shd w:val="clear" w:color="auto" w:fill="FFFFFF"/>
              <w:spacing w:line="240" w:lineRule="auto"/>
              <w:rPr>
                <w:color w:val="000000"/>
                <w:szCs w:val="21"/>
              </w:rPr>
            </w:pPr>
            <w:r>
              <w:rPr>
                <w:rFonts w:hint="eastAsia"/>
                <w:color w:val="000000"/>
                <w:szCs w:val="21"/>
              </w:rPr>
              <w:t>18 03 31 17 09 30   994.8   -4.3   53.7</w:t>
            </w:r>
          </w:p>
          <w:p w:rsidR="00576439" w:rsidRDefault="003235EC">
            <w:pPr>
              <w:shd w:val="clear" w:color="auto" w:fill="FFFFFF"/>
              <w:spacing w:line="240" w:lineRule="auto"/>
              <w:rPr>
                <w:color w:val="000000"/>
                <w:szCs w:val="21"/>
              </w:rPr>
            </w:pPr>
            <w:r>
              <w:rPr>
                <w:rFonts w:hint="eastAsia"/>
                <w:color w:val="000000"/>
                <w:szCs w:val="21"/>
              </w:rPr>
              <w:t>18 03 31 17 10 30   994.8   -4.2   53.3</w:t>
            </w:r>
          </w:p>
          <w:p w:rsidR="00576439" w:rsidRDefault="003235EC">
            <w:pPr>
              <w:shd w:val="clear" w:color="auto" w:fill="FFFFFF"/>
              <w:spacing w:line="240" w:lineRule="auto"/>
              <w:rPr>
                <w:color w:val="000000"/>
                <w:szCs w:val="21"/>
              </w:rPr>
            </w:pPr>
            <w:r>
              <w:rPr>
                <w:rFonts w:hint="eastAsia"/>
                <w:color w:val="000000"/>
                <w:szCs w:val="21"/>
              </w:rPr>
              <w:t>18 03 31 17 11 30   994.8   -4.2   53.6</w:t>
            </w:r>
          </w:p>
          <w:p w:rsidR="00576439" w:rsidRDefault="003235EC">
            <w:pPr>
              <w:shd w:val="clear" w:color="auto" w:fill="FFFFFF"/>
              <w:spacing w:line="240" w:lineRule="auto"/>
              <w:rPr>
                <w:color w:val="000000"/>
                <w:szCs w:val="21"/>
              </w:rPr>
            </w:pPr>
            <w:r>
              <w:rPr>
                <w:rFonts w:hint="eastAsia"/>
                <w:color w:val="000000"/>
                <w:szCs w:val="21"/>
              </w:rPr>
              <w:t>18 03 31 17 12 30   994.8   -4.2   53.9</w:t>
            </w:r>
          </w:p>
          <w:p w:rsidR="00576439" w:rsidRDefault="003235EC">
            <w:pPr>
              <w:shd w:val="clear" w:color="auto" w:fill="FFFFFF"/>
              <w:spacing w:line="240" w:lineRule="auto"/>
              <w:rPr>
                <w:color w:val="000000"/>
                <w:szCs w:val="21"/>
              </w:rPr>
            </w:pPr>
            <w:r>
              <w:rPr>
                <w:rFonts w:hint="eastAsia"/>
                <w:color w:val="000000"/>
                <w:szCs w:val="21"/>
              </w:rPr>
              <w:t>18 03 31 17 13 30   994.8   -4.2   53.6</w:t>
            </w:r>
          </w:p>
          <w:p w:rsidR="00576439" w:rsidRDefault="003235EC">
            <w:pPr>
              <w:shd w:val="clear" w:color="auto" w:fill="FFFFFF"/>
              <w:spacing w:line="240" w:lineRule="auto"/>
              <w:rPr>
                <w:color w:val="000000"/>
                <w:szCs w:val="21"/>
              </w:rPr>
            </w:pPr>
            <w:r>
              <w:rPr>
                <w:rFonts w:hint="eastAsia"/>
                <w:color w:val="000000"/>
                <w:szCs w:val="21"/>
              </w:rPr>
              <w:t>18 03 31 17 14 30   994.7   -4.2   53.0</w:t>
            </w:r>
          </w:p>
          <w:p w:rsidR="00576439" w:rsidRDefault="003235EC">
            <w:pPr>
              <w:shd w:val="clear" w:color="auto" w:fill="FFFFFF"/>
              <w:spacing w:line="240" w:lineRule="auto"/>
              <w:rPr>
                <w:color w:val="000000"/>
                <w:szCs w:val="21"/>
              </w:rPr>
            </w:pPr>
            <w:r>
              <w:rPr>
                <w:rFonts w:hint="eastAsia"/>
                <w:color w:val="000000"/>
                <w:szCs w:val="21"/>
              </w:rPr>
              <w:t>18 03 31 17 15 30   994.7   -4.4   53.7</w:t>
            </w:r>
          </w:p>
          <w:p w:rsidR="00576439" w:rsidRDefault="003235EC">
            <w:pPr>
              <w:shd w:val="clear" w:color="auto" w:fill="FFFFFF"/>
              <w:spacing w:line="240" w:lineRule="auto"/>
              <w:rPr>
                <w:color w:val="000000"/>
                <w:szCs w:val="21"/>
              </w:rPr>
            </w:pPr>
            <w:r>
              <w:rPr>
                <w:rFonts w:hint="eastAsia"/>
                <w:color w:val="000000"/>
                <w:szCs w:val="21"/>
              </w:rPr>
              <w:t>18 03 31 17 16 30   994.7   -4.4   54.7</w:t>
            </w:r>
          </w:p>
          <w:p w:rsidR="00576439" w:rsidRDefault="003235EC">
            <w:pPr>
              <w:shd w:val="clear" w:color="auto" w:fill="FFFFFF"/>
              <w:spacing w:line="240" w:lineRule="auto"/>
              <w:rPr>
                <w:color w:val="000000"/>
                <w:szCs w:val="21"/>
              </w:rPr>
            </w:pPr>
            <w:r>
              <w:rPr>
                <w:rFonts w:hint="eastAsia"/>
                <w:color w:val="000000"/>
                <w:szCs w:val="21"/>
              </w:rPr>
              <w:t>18 03 31 17 17 30   994.8   -4.4   55.1</w:t>
            </w:r>
          </w:p>
          <w:p w:rsidR="00576439" w:rsidRDefault="003235EC">
            <w:pPr>
              <w:shd w:val="clear" w:color="auto" w:fill="FFFFFF"/>
              <w:spacing w:line="240" w:lineRule="auto"/>
              <w:rPr>
                <w:color w:val="000000"/>
                <w:szCs w:val="21"/>
              </w:rPr>
            </w:pPr>
            <w:r>
              <w:rPr>
                <w:rFonts w:hint="eastAsia"/>
                <w:color w:val="000000"/>
                <w:szCs w:val="21"/>
              </w:rPr>
              <w:t>18 03 31 17 18 30   994.8   -4.2   54.0</w:t>
            </w:r>
          </w:p>
          <w:p w:rsidR="00576439" w:rsidRDefault="003235EC">
            <w:pPr>
              <w:shd w:val="clear" w:color="auto" w:fill="FFFFFF"/>
              <w:spacing w:line="240" w:lineRule="auto"/>
              <w:rPr>
                <w:color w:val="000000"/>
                <w:szCs w:val="21"/>
              </w:rPr>
            </w:pPr>
            <w:r>
              <w:rPr>
                <w:rFonts w:hint="eastAsia"/>
                <w:color w:val="000000"/>
                <w:szCs w:val="21"/>
              </w:rPr>
              <w:t>18 03 31 17 19 30   994.8   -4.0   52.9</w:t>
            </w:r>
          </w:p>
          <w:p w:rsidR="00576439" w:rsidRDefault="003235EC">
            <w:pPr>
              <w:shd w:val="clear" w:color="auto" w:fill="FFFFFF"/>
              <w:spacing w:line="240" w:lineRule="auto"/>
              <w:rPr>
                <w:color w:val="000000"/>
                <w:szCs w:val="21"/>
              </w:rPr>
            </w:pPr>
            <w:r>
              <w:rPr>
                <w:rFonts w:hint="eastAsia"/>
                <w:color w:val="000000"/>
                <w:szCs w:val="21"/>
              </w:rPr>
              <w:t>18 03 31 17 20 30   994.7   -4.0   52.5</w:t>
            </w:r>
          </w:p>
          <w:p w:rsidR="00576439" w:rsidRDefault="003235EC">
            <w:pPr>
              <w:shd w:val="clear" w:color="auto" w:fill="FFFFFF"/>
              <w:spacing w:line="240" w:lineRule="auto"/>
              <w:rPr>
                <w:color w:val="000000"/>
                <w:szCs w:val="21"/>
              </w:rPr>
            </w:pPr>
            <w:r>
              <w:rPr>
                <w:rFonts w:hint="eastAsia"/>
                <w:color w:val="000000"/>
                <w:szCs w:val="21"/>
              </w:rPr>
              <w:t>18 03 31 17 21 30   994.8   -3.8   51.3</w:t>
            </w:r>
          </w:p>
          <w:p w:rsidR="00576439" w:rsidRDefault="003235EC">
            <w:pPr>
              <w:shd w:val="clear" w:color="auto" w:fill="FFFFFF"/>
              <w:spacing w:line="240" w:lineRule="auto"/>
              <w:rPr>
                <w:color w:val="000000"/>
                <w:szCs w:val="21"/>
              </w:rPr>
            </w:pPr>
            <w:r>
              <w:rPr>
                <w:rFonts w:hint="eastAsia"/>
                <w:color w:val="000000"/>
                <w:szCs w:val="21"/>
              </w:rPr>
              <w:t>18 03 31 17 22 30   994.7   -3.9   51.6</w:t>
            </w:r>
          </w:p>
          <w:p w:rsidR="00576439" w:rsidRDefault="003235EC">
            <w:pPr>
              <w:shd w:val="clear" w:color="auto" w:fill="FFFFFF"/>
              <w:spacing w:line="240" w:lineRule="auto"/>
              <w:rPr>
                <w:color w:val="000000"/>
                <w:szCs w:val="21"/>
              </w:rPr>
            </w:pPr>
            <w:r>
              <w:rPr>
                <w:rFonts w:hint="eastAsia"/>
                <w:color w:val="000000"/>
                <w:szCs w:val="21"/>
              </w:rPr>
              <w:t>18 03 31 17 23 30   994.8   -4.0   51.1</w:t>
            </w:r>
          </w:p>
          <w:p w:rsidR="00576439" w:rsidRDefault="003235EC">
            <w:pPr>
              <w:shd w:val="clear" w:color="auto" w:fill="FFFFFF"/>
              <w:spacing w:line="240" w:lineRule="auto"/>
              <w:rPr>
                <w:color w:val="000000"/>
                <w:szCs w:val="21"/>
              </w:rPr>
            </w:pPr>
            <w:r>
              <w:rPr>
                <w:rFonts w:hint="eastAsia"/>
                <w:color w:val="000000"/>
                <w:szCs w:val="21"/>
              </w:rPr>
              <w:t>18 03 31 17 24 30   994.8   -4.3   52.6</w:t>
            </w:r>
          </w:p>
          <w:p w:rsidR="00576439" w:rsidRDefault="003235EC">
            <w:pPr>
              <w:shd w:val="clear" w:color="auto" w:fill="FFFFFF"/>
              <w:spacing w:line="240" w:lineRule="auto"/>
              <w:rPr>
                <w:color w:val="000000"/>
                <w:szCs w:val="21"/>
              </w:rPr>
            </w:pPr>
            <w:r>
              <w:rPr>
                <w:rFonts w:hint="eastAsia"/>
                <w:color w:val="000000"/>
                <w:szCs w:val="21"/>
              </w:rPr>
              <w:t>18 03 31 17 25 30   994.7   -4.3   53.2</w:t>
            </w:r>
          </w:p>
          <w:p w:rsidR="00576439" w:rsidRDefault="003235EC">
            <w:pPr>
              <w:shd w:val="clear" w:color="auto" w:fill="FFFFFF"/>
              <w:spacing w:line="240" w:lineRule="auto"/>
              <w:rPr>
                <w:color w:val="000000"/>
                <w:szCs w:val="21"/>
              </w:rPr>
            </w:pPr>
            <w:r>
              <w:rPr>
                <w:rFonts w:hint="eastAsia"/>
                <w:color w:val="000000"/>
                <w:szCs w:val="21"/>
              </w:rPr>
              <w:t>18 03 31 17 26 30   994.8   -4.3   53.6</w:t>
            </w:r>
          </w:p>
          <w:p w:rsidR="00576439" w:rsidRDefault="003235EC">
            <w:pPr>
              <w:shd w:val="clear" w:color="auto" w:fill="FFFFFF"/>
              <w:spacing w:line="240" w:lineRule="auto"/>
              <w:rPr>
                <w:color w:val="000000"/>
                <w:szCs w:val="21"/>
              </w:rPr>
            </w:pPr>
            <w:r>
              <w:rPr>
                <w:rFonts w:hint="eastAsia"/>
                <w:color w:val="000000"/>
                <w:szCs w:val="21"/>
              </w:rPr>
              <w:t>18 03 31 17 27 30   994.7   -4.0   51.3</w:t>
            </w:r>
          </w:p>
          <w:p w:rsidR="00576439" w:rsidRDefault="003235EC">
            <w:pPr>
              <w:shd w:val="clear" w:color="auto" w:fill="FFFFFF"/>
              <w:spacing w:line="240" w:lineRule="auto"/>
              <w:rPr>
                <w:color w:val="000000"/>
                <w:szCs w:val="21"/>
              </w:rPr>
            </w:pPr>
            <w:r>
              <w:rPr>
                <w:rFonts w:hint="eastAsia"/>
                <w:color w:val="000000"/>
                <w:szCs w:val="21"/>
              </w:rPr>
              <w:t>18 03 31 17 28 30   994.8   -3.9   50.8</w:t>
            </w:r>
          </w:p>
          <w:p w:rsidR="00576439" w:rsidRDefault="003235EC">
            <w:pPr>
              <w:shd w:val="clear" w:color="auto" w:fill="FFFFFF"/>
              <w:spacing w:line="240" w:lineRule="auto"/>
              <w:rPr>
                <w:color w:val="000000"/>
                <w:szCs w:val="21"/>
              </w:rPr>
            </w:pPr>
            <w:r>
              <w:rPr>
                <w:rFonts w:hint="eastAsia"/>
                <w:color w:val="000000"/>
                <w:szCs w:val="21"/>
              </w:rPr>
              <w:t>18 03 31 17 29 30   994.9   -4.0   51.3</w:t>
            </w:r>
          </w:p>
          <w:p w:rsidR="00576439" w:rsidRDefault="003235EC">
            <w:pPr>
              <w:shd w:val="clear" w:color="auto" w:fill="FFFFFF"/>
              <w:spacing w:line="240" w:lineRule="auto"/>
              <w:rPr>
                <w:color w:val="000000"/>
                <w:szCs w:val="21"/>
              </w:rPr>
            </w:pPr>
            <w:r>
              <w:rPr>
                <w:rFonts w:hint="eastAsia"/>
                <w:color w:val="000000"/>
                <w:szCs w:val="21"/>
              </w:rPr>
              <w:t>18 03 31 17 30 30   994.8   -3.9   50.3</w:t>
            </w:r>
          </w:p>
          <w:p w:rsidR="00576439" w:rsidRDefault="003235EC">
            <w:pPr>
              <w:shd w:val="clear" w:color="auto" w:fill="FFFFFF"/>
              <w:spacing w:line="240" w:lineRule="auto"/>
              <w:rPr>
                <w:color w:val="000000"/>
                <w:szCs w:val="21"/>
              </w:rPr>
            </w:pPr>
            <w:r>
              <w:rPr>
                <w:rFonts w:hint="eastAsia"/>
                <w:color w:val="000000"/>
                <w:szCs w:val="21"/>
              </w:rPr>
              <w:t>18 03 31 17 31 30   994.9   -3.9   50.1</w:t>
            </w:r>
          </w:p>
          <w:p w:rsidR="00576439" w:rsidRDefault="003235EC">
            <w:pPr>
              <w:shd w:val="clear" w:color="auto" w:fill="FFFFFF"/>
              <w:spacing w:line="240" w:lineRule="auto"/>
              <w:rPr>
                <w:color w:val="000000"/>
                <w:szCs w:val="21"/>
              </w:rPr>
            </w:pPr>
            <w:r>
              <w:rPr>
                <w:rFonts w:hint="eastAsia"/>
                <w:color w:val="000000"/>
                <w:szCs w:val="21"/>
              </w:rPr>
              <w:t>18 03 31 17 32 30   994.8   -3.7   49.1</w:t>
            </w:r>
          </w:p>
          <w:p w:rsidR="00576439" w:rsidRDefault="003235EC">
            <w:pPr>
              <w:shd w:val="clear" w:color="auto" w:fill="FFFFFF"/>
              <w:spacing w:line="240" w:lineRule="auto"/>
              <w:rPr>
                <w:color w:val="000000"/>
                <w:szCs w:val="21"/>
              </w:rPr>
            </w:pPr>
            <w:r>
              <w:rPr>
                <w:rFonts w:hint="eastAsia"/>
                <w:color w:val="000000"/>
                <w:szCs w:val="21"/>
              </w:rPr>
              <w:t>18 03 31 17 33 30   994.8   -3.9   49.7</w:t>
            </w:r>
          </w:p>
          <w:p w:rsidR="00576439" w:rsidRDefault="003235EC">
            <w:pPr>
              <w:shd w:val="clear" w:color="auto" w:fill="FFFFFF"/>
              <w:spacing w:line="240" w:lineRule="auto"/>
              <w:rPr>
                <w:color w:val="000000"/>
                <w:szCs w:val="21"/>
              </w:rPr>
            </w:pPr>
            <w:r>
              <w:rPr>
                <w:rFonts w:hint="eastAsia"/>
                <w:color w:val="000000"/>
                <w:szCs w:val="21"/>
              </w:rPr>
              <w:t>18 03 31 17 34 30   994.8   -3.9   50.1</w:t>
            </w:r>
          </w:p>
          <w:p w:rsidR="00576439" w:rsidRDefault="003235EC">
            <w:pPr>
              <w:shd w:val="clear" w:color="auto" w:fill="FFFFFF"/>
              <w:spacing w:line="240" w:lineRule="auto"/>
              <w:rPr>
                <w:color w:val="000000"/>
                <w:szCs w:val="21"/>
              </w:rPr>
            </w:pPr>
            <w:r>
              <w:rPr>
                <w:rFonts w:hint="eastAsia"/>
                <w:color w:val="000000"/>
                <w:szCs w:val="21"/>
              </w:rPr>
              <w:t>18 03 31 17 36 00   994.8   -4.1   51.7</w:t>
            </w:r>
          </w:p>
          <w:p w:rsidR="00576439" w:rsidRDefault="003235EC">
            <w:pPr>
              <w:shd w:val="clear" w:color="auto" w:fill="FFFFFF"/>
              <w:spacing w:line="240" w:lineRule="auto"/>
              <w:rPr>
                <w:color w:val="000000"/>
                <w:szCs w:val="21"/>
              </w:rPr>
            </w:pPr>
            <w:r>
              <w:rPr>
                <w:rFonts w:hint="eastAsia"/>
                <w:color w:val="000000"/>
                <w:szCs w:val="21"/>
              </w:rPr>
              <w:t>18 03 31 17 36 30   994.9   -3.9   51.1</w:t>
            </w:r>
          </w:p>
          <w:p w:rsidR="00576439" w:rsidRDefault="003235EC">
            <w:pPr>
              <w:shd w:val="clear" w:color="auto" w:fill="FFFFFF"/>
              <w:spacing w:line="240" w:lineRule="auto"/>
              <w:rPr>
                <w:color w:val="000000"/>
                <w:szCs w:val="21"/>
              </w:rPr>
            </w:pPr>
            <w:r>
              <w:rPr>
                <w:rFonts w:hint="eastAsia"/>
                <w:color w:val="000000"/>
                <w:szCs w:val="21"/>
              </w:rPr>
              <w:t>18 03 31 17 37 30   994.7   -3.9   50.1</w:t>
            </w:r>
          </w:p>
          <w:p w:rsidR="00576439" w:rsidRDefault="003235EC">
            <w:pPr>
              <w:shd w:val="clear" w:color="auto" w:fill="FFFFFF"/>
              <w:spacing w:line="240" w:lineRule="auto"/>
              <w:rPr>
                <w:color w:val="000000"/>
                <w:szCs w:val="21"/>
              </w:rPr>
            </w:pPr>
            <w:r>
              <w:rPr>
                <w:rFonts w:hint="eastAsia"/>
                <w:color w:val="000000"/>
                <w:szCs w:val="21"/>
              </w:rPr>
              <w:t>18 03 31 17 38 30   995.0   -3.9   49.6</w:t>
            </w:r>
          </w:p>
          <w:p w:rsidR="00576439" w:rsidRDefault="003235EC">
            <w:pPr>
              <w:shd w:val="clear" w:color="auto" w:fill="FFFFFF"/>
              <w:spacing w:line="240" w:lineRule="auto"/>
              <w:rPr>
                <w:color w:val="000000"/>
                <w:szCs w:val="21"/>
              </w:rPr>
            </w:pPr>
            <w:r>
              <w:rPr>
                <w:rFonts w:hint="eastAsia"/>
                <w:color w:val="000000"/>
                <w:szCs w:val="21"/>
              </w:rPr>
              <w:t>18 03 31 17 39 30   994.8   -3.9   49.4</w:t>
            </w:r>
          </w:p>
          <w:p w:rsidR="00576439" w:rsidRDefault="003235EC">
            <w:pPr>
              <w:shd w:val="clear" w:color="auto" w:fill="FFFFFF"/>
              <w:spacing w:line="240" w:lineRule="auto"/>
              <w:rPr>
                <w:szCs w:val="21"/>
              </w:rPr>
            </w:pPr>
            <w:r>
              <w:rPr>
                <w:rFonts w:hint="eastAsia"/>
                <w:color w:val="000000"/>
                <w:szCs w:val="21"/>
              </w:rPr>
              <w:t>18 03 31 17 40 30   994.8   -3.8   48.3</w:t>
            </w:r>
          </w:p>
        </w:tc>
      </w:tr>
    </w:tbl>
    <w:p w:rsidR="00576439" w:rsidRDefault="003235EC">
      <w:pPr>
        <w:pStyle w:val="aff2"/>
        <w:wordWrap/>
        <w:spacing w:beforeLines="0" w:before="120" w:afterLines="0" w:after="120"/>
        <w:ind w:leftChars="0" w:left="0" w:rightChars="0" w:right="0"/>
        <w:textAlignment w:val="auto"/>
        <w:rPr>
          <w:rFonts w:ascii="Times New Roman"/>
          <w:kern w:val="0"/>
        </w:rPr>
      </w:pPr>
      <w:bookmarkStart w:id="402" w:name="_Toc515350624"/>
      <w:r>
        <w:rPr>
          <w:rFonts w:ascii="Times New Roman"/>
        </w:rPr>
        <w:lastRenderedPageBreak/>
        <w:t xml:space="preserve">A.4  </w:t>
      </w:r>
      <w:r>
        <w:rPr>
          <w:rFonts w:ascii="Times New Roman"/>
        </w:rPr>
        <w:t>时差测量数据文件示例</w:t>
      </w:r>
      <w:bookmarkEnd w:id="402"/>
    </w:p>
    <w:p w:rsidR="00576439" w:rsidRDefault="003235EC">
      <w:pPr>
        <w:pStyle w:val="17"/>
      </w:pPr>
      <w:r>
        <w:t>时差测量数据文件的示例如下：</w:t>
      </w:r>
    </w:p>
    <w:tbl>
      <w:tblPr>
        <w:tblW w:w="89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47"/>
      </w:tblGrid>
      <w:tr w:rsidR="00576439">
        <w:trPr>
          <w:jc w:val="center"/>
        </w:trPr>
        <w:tc>
          <w:tcPr>
            <w:tcW w:w="8947" w:type="dxa"/>
            <w:tcBorders>
              <w:top w:val="single" w:sz="12" w:space="0" w:color="auto"/>
              <w:bottom w:val="single" w:sz="12" w:space="0" w:color="auto"/>
            </w:tcBorders>
          </w:tcPr>
          <w:p w:rsidR="00576439" w:rsidRDefault="003235EC">
            <w:pPr>
              <w:shd w:val="clear" w:color="auto" w:fill="FFFFFF"/>
              <w:spacing w:line="240" w:lineRule="auto"/>
              <w:rPr>
                <w:color w:val="000000"/>
                <w:szCs w:val="21"/>
              </w:rPr>
            </w:pPr>
            <w:r>
              <w:rPr>
                <w:rFonts w:hint="eastAsia"/>
                <w:color w:val="000000"/>
                <w:szCs w:val="21"/>
              </w:rPr>
              <w:t xml:space="preserve">     3.01           T                                        RINEX VERSION / TYPE</w:t>
            </w:r>
          </w:p>
          <w:p w:rsidR="00576439" w:rsidRDefault="003235EC">
            <w:pPr>
              <w:shd w:val="clear" w:color="auto" w:fill="FFFFFF"/>
              <w:spacing w:line="240" w:lineRule="auto"/>
              <w:rPr>
                <w:color w:val="000000"/>
                <w:szCs w:val="21"/>
              </w:rPr>
            </w:pPr>
            <w:r>
              <w:rPr>
                <w:rFonts w:hint="eastAsia"/>
                <w:color w:val="000000"/>
                <w:szCs w:val="21"/>
              </w:rPr>
              <w:t>DataProcessor       CETC20              20180331 170000 UTC  PGM / RUN BY / DATE</w:t>
            </w:r>
          </w:p>
          <w:p w:rsidR="00576439" w:rsidRDefault="003235EC">
            <w:pPr>
              <w:shd w:val="clear" w:color="auto" w:fill="FFFFFF"/>
              <w:spacing w:line="240" w:lineRule="auto"/>
              <w:rPr>
                <w:color w:val="000000"/>
                <w:szCs w:val="21"/>
              </w:rPr>
            </w:pPr>
            <w:r>
              <w:rPr>
                <w:rFonts w:hint="eastAsia"/>
                <w:color w:val="000000"/>
                <w:szCs w:val="21"/>
              </w:rPr>
              <w:t>TIMEDIFFERENCE MEASURE DATA of VERSION 3.01 FORMAT.    COMMENT</w:t>
            </w:r>
          </w:p>
          <w:p w:rsidR="00576439" w:rsidRDefault="003235EC">
            <w:pPr>
              <w:shd w:val="clear" w:color="auto" w:fill="FFFFFF"/>
              <w:spacing w:line="240" w:lineRule="auto"/>
              <w:rPr>
                <w:color w:val="000000"/>
                <w:szCs w:val="21"/>
              </w:rPr>
            </w:pPr>
            <w:r>
              <w:rPr>
                <w:rFonts w:hint="eastAsia"/>
                <w:color w:val="000000"/>
                <w:szCs w:val="21"/>
              </w:rPr>
              <w:t>TAHT                                                        MARKER NAME</w:t>
            </w:r>
          </w:p>
          <w:p w:rsidR="00576439" w:rsidRDefault="003235EC">
            <w:pPr>
              <w:shd w:val="clear" w:color="auto" w:fill="FFFFFF"/>
              <w:spacing w:line="240" w:lineRule="auto"/>
              <w:rPr>
                <w:color w:val="000000"/>
                <w:szCs w:val="21"/>
              </w:rPr>
            </w:pPr>
            <w:r>
              <w:rPr>
                <w:rFonts w:hint="eastAsia"/>
                <w:color w:val="000000"/>
                <w:szCs w:val="21"/>
              </w:rPr>
              <w:t xml:space="preserve">     1    TR                                                # / TYPES OF OBSERV</w:t>
            </w:r>
          </w:p>
          <w:p w:rsidR="00576439" w:rsidRDefault="003235EC">
            <w:pPr>
              <w:shd w:val="clear" w:color="auto" w:fill="FFFFFF"/>
              <w:spacing w:line="240" w:lineRule="auto"/>
              <w:rPr>
                <w:color w:val="000000"/>
                <w:szCs w:val="21"/>
              </w:rPr>
            </w:pPr>
            <w:r>
              <w:rPr>
                <w:rFonts w:hint="eastAsia"/>
                <w:color w:val="000000"/>
                <w:szCs w:val="21"/>
              </w:rPr>
              <w:t xml:space="preserve">  2018     3    31    17     0    0.0000000     BDT          TIME OF FIRST OBS</w:t>
            </w:r>
          </w:p>
          <w:p w:rsidR="00576439" w:rsidRDefault="003235EC">
            <w:pPr>
              <w:shd w:val="clear" w:color="auto" w:fill="FFFFFF"/>
              <w:spacing w:line="240" w:lineRule="auto"/>
              <w:rPr>
                <w:color w:val="000000"/>
                <w:szCs w:val="21"/>
              </w:rPr>
            </w:pPr>
            <w:r>
              <w:rPr>
                <w:rFonts w:hint="eastAsia"/>
                <w:color w:val="000000"/>
                <w:szCs w:val="21"/>
              </w:rPr>
              <w:t xml:space="preserve">                                                              END OF HEADER</w:t>
            </w:r>
          </w:p>
          <w:p w:rsidR="00576439" w:rsidRDefault="003235EC">
            <w:pPr>
              <w:shd w:val="clear" w:color="auto" w:fill="FFFFFF"/>
              <w:spacing w:line="240" w:lineRule="auto"/>
              <w:rPr>
                <w:color w:val="000000"/>
                <w:szCs w:val="21"/>
              </w:rPr>
            </w:pPr>
            <w:r>
              <w:rPr>
                <w:rFonts w:hint="eastAsia"/>
                <w:color w:val="000000"/>
                <w:szCs w:val="21"/>
              </w:rPr>
              <w:t>&gt; 2018 03 31 17 00  0.0000000       835.036</w:t>
            </w:r>
          </w:p>
          <w:p w:rsidR="00576439" w:rsidRDefault="003235EC">
            <w:pPr>
              <w:shd w:val="clear" w:color="auto" w:fill="FFFFFF"/>
              <w:spacing w:line="240" w:lineRule="auto"/>
              <w:rPr>
                <w:color w:val="000000"/>
                <w:szCs w:val="21"/>
              </w:rPr>
            </w:pPr>
            <w:r>
              <w:rPr>
                <w:rFonts w:hint="eastAsia"/>
                <w:color w:val="000000"/>
                <w:szCs w:val="21"/>
              </w:rPr>
              <w:t>&gt; 2018 03 31 17 00  1.0000000       835.051</w:t>
            </w:r>
          </w:p>
          <w:p w:rsidR="00576439" w:rsidRDefault="003235EC">
            <w:pPr>
              <w:shd w:val="clear" w:color="auto" w:fill="FFFFFF"/>
              <w:spacing w:line="240" w:lineRule="auto"/>
              <w:rPr>
                <w:color w:val="000000"/>
                <w:szCs w:val="21"/>
              </w:rPr>
            </w:pPr>
            <w:r>
              <w:rPr>
                <w:rFonts w:hint="eastAsia"/>
                <w:color w:val="000000"/>
                <w:szCs w:val="21"/>
              </w:rPr>
              <w:t>&gt; 2018 03 31 17 00  2.0000000       835.168</w:t>
            </w:r>
          </w:p>
          <w:p w:rsidR="00576439" w:rsidRDefault="003235EC">
            <w:pPr>
              <w:shd w:val="clear" w:color="auto" w:fill="FFFFFF"/>
              <w:spacing w:line="240" w:lineRule="auto"/>
              <w:rPr>
                <w:color w:val="000000"/>
                <w:szCs w:val="21"/>
              </w:rPr>
            </w:pPr>
            <w:r>
              <w:rPr>
                <w:rFonts w:hint="eastAsia"/>
                <w:color w:val="000000"/>
                <w:szCs w:val="21"/>
              </w:rPr>
              <w:t>&gt; 2018 03 31 17 00  3.0000000       834.763</w:t>
            </w:r>
          </w:p>
          <w:p w:rsidR="00576439" w:rsidRDefault="003235EC">
            <w:pPr>
              <w:shd w:val="clear" w:color="auto" w:fill="FFFFFF"/>
              <w:spacing w:line="240" w:lineRule="auto"/>
              <w:rPr>
                <w:color w:val="000000"/>
                <w:szCs w:val="21"/>
              </w:rPr>
            </w:pPr>
            <w:r>
              <w:rPr>
                <w:rFonts w:hint="eastAsia"/>
                <w:color w:val="000000"/>
                <w:szCs w:val="21"/>
              </w:rPr>
              <w:t>&gt; 2018 03 31 17 00  4.0000000       835.075</w:t>
            </w:r>
          </w:p>
          <w:p w:rsidR="00576439" w:rsidRDefault="003235EC">
            <w:pPr>
              <w:shd w:val="clear" w:color="auto" w:fill="FFFFFF"/>
              <w:spacing w:line="240" w:lineRule="auto"/>
              <w:rPr>
                <w:color w:val="000000"/>
                <w:szCs w:val="21"/>
              </w:rPr>
            </w:pPr>
            <w:r>
              <w:rPr>
                <w:rFonts w:hint="eastAsia"/>
                <w:color w:val="000000"/>
                <w:szCs w:val="21"/>
              </w:rPr>
              <w:t>&gt; 2018 03 31 17 00  5.0000000       834.909</w:t>
            </w:r>
          </w:p>
          <w:p w:rsidR="00576439" w:rsidRDefault="003235EC">
            <w:pPr>
              <w:shd w:val="clear" w:color="auto" w:fill="FFFFFF"/>
              <w:spacing w:line="240" w:lineRule="auto"/>
              <w:rPr>
                <w:color w:val="000000"/>
                <w:szCs w:val="21"/>
              </w:rPr>
            </w:pPr>
            <w:r>
              <w:rPr>
                <w:rFonts w:hint="eastAsia"/>
                <w:color w:val="000000"/>
                <w:szCs w:val="21"/>
              </w:rPr>
              <w:t>&gt; 2018 03 31 17 00  6.0000000       834.992</w:t>
            </w:r>
          </w:p>
          <w:p w:rsidR="00576439" w:rsidRDefault="003235EC">
            <w:pPr>
              <w:shd w:val="clear" w:color="auto" w:fill="FFFFFF"/>
              <w:spacing w:line="240" w:lineRule="auto"/>
              <w:rPr>
                <w:color w:val="000000"/>
                <w:szCs w:val="21"/>
              </w:rPr>
            </w:pPr>
            <w:r>
              <w:rPr>
                <w:rFonts w:hint="eastAsia"/>
                <w:color w:val="000000"/>
                <w:szCs w:val="21"/>
              </w:rPr>
              <w:t>&gt; 2018 03 31 17 00  7.0000000       835.041</w:t>
            </w:r>
          </w:p>
          <w:p w:rsidR="00576439" w:rsidRDefault="003235EC">
            <w:pPr>
              <w:shd w:val="clear" w:color="auto" w:fill="FFFFFF"/>
              <w:spacing w:line="240" w:lineRule="auto"/>
              <w:rPr>
                <w:color w:val="000000"/>
                <w:szCs w:val="21"/>
              </w:rPr>
            </w:pPr>
            <w:r>
              <w:rPr>
                <w:rFonts w:hint="eastAsia"/>
                <w:color w:val="000000"/>
                <w:szCs w:val="21"/>
              </w:rPr>
              <w:t>&gt; 2018 03 31 17 00  8.0000000       834.880</w:t>
            </w:r>
          </w:p>
          <w:p w:rsidR="00576439" w:rsidRDefault="003235EC">
            <w:pPr>
              <w:shd w:val="clear" w:color="auto" w:fill="FFFFFF"/>
              <w:spacing w:line="240" w:lineRule="auto"/>
              <w:rPr>
                <w:color w:val="000000"/>
                <w:szCs w:val="21"/>
              </w:rPr>
            </w:pPr>
            <w:r>
              <w:rPr>
                <w:rFonts w:hint="eastAsia"/>
                <w:color w:val="000000"/>
                <w:szCs w:val="21"/>
              </w:rPr>
              <w:t>&gt; 2018 03 31 17 00  9.0000000       835.183</w:t>
            </w:r>
          </w:p>
          <w:p w:rsidR="00576439" w:rsidRDefault="003235EC">
            <w:pPr>
              <w:shd w:val="clear" w:color="auto" w:fill="FFFFFF"/>
              <w:spacing w:line="240" w:lineRule="auto"/>
              <w:rPr>
                <w:color w:val="000000"/>
                <w:szCs w:val="21"/>
              </w:rPr>
            </w:pPr>
            <w:r>
              <w:rPr>
                <w:rFonts w:hint="eastAsia"/>
                <w:color w:val="000000"/>
                <w:szCs w:val="21"/>
              </w:rPr>
              <w:t>&gt; 2018 03 31 17 00 11.0000000       835.051</w:t>
            </w:r>
          </w:p>
          <w:p w:rsidR="00576439" w:rsidRDefault="003235EC">
            <w:pPr>
              <w:shd w:val="clear" w:color="auto" w:fill="FFFFFF"/>
              <w:spacing w:line="240" w:lineRule="auto"/>
              <w:rPr>
                <w:color w:val="000000"/>
                <w:szCs w:val="21"/>
              </w:rPr>
            </w:pPr>
            <w:r>
              <w:rPr>
                <w:rFonts w:hint="eastAsia"/>
                <w:color w:val="000000"/>
                <w:szCs w:val="21"/>
              </w:rPr>
              <w:t>&gt; 2018 03 31 17 00 11.0000000       835.090</w:t>
            </w:r>
          </w:p>
          <w:p w:rsidR="00576439" w:rsidRDefault="003235EC">
            <w:pPr>
              <w:shd w:val="clear" w:color="auto" w:fill="FFFFFF"/>
              <w:spacing w:line="240" w:lineRule="auto"/>
              <w:rPr>
                <w:color w:val="000000"/>
                <w:szCs w:val="21"/>
              </w:rPr>
            </w:pPr>
            <w:r>
              <w:rPr>
                <w:rFonts w:hint="eastAsia"/>
                <w:color w:val="000000"/>
                <w:szCs w:val="21"/>
              </w:rPr>
              <w:t>&gt; 2018 03 31 17 00 12.0000000       835.046</w:t>
            </w:r>
          </w:p>
          <w:p w:rsidR="00576439" w:rsidRDefault="003235EC">
            <w:pPr>
              <w:shd w:val="clear" w:color="auto" w:fill="FFFFFF"/>
              <w:spacing w:line="240" w:lineRule="auto"/>
              <w:rPr>
                <w:color w:val="000000"/>
                <w:szCs w:val="21"/>
              </w:rPr>
            </w:pPr>
            <w:r>
              <w:rPr>
                <w:rFonts w:hint="eastAsia"/>
                <w:color w:val="000000"/>
                <w:szCs w:val="21"/>
              </w:rPr>
              <w:t>&gt; 2018 03 31 17 00 13.0000000       835.046</w:t>
            </w:r>
          </w:p>
          <w:p w:rsidR="00576439" w:rsidRDefault="003235EC">
            <w:pPr>
              <w:shd w:val="clear" w:color="auto" w:fill="FFFFFF"/>
              <w:spacing w:line="240" w:lineRule="auto"/>
              <w:rPr>
                <w:color w:val="000000"/>
                <w:szCs w:val="21"/>
              </w:rPr>
            </w:pPr>
            <w:r>
              <w:rPr>
                <w:rFonts w:hint="eastAsia"/>
                <w:color w:val="000000"/>
                <w:szCs w:val="21"/>
              </w:rPr>
              <w:t>&gt; 2018 03 31 17 00 14.0000000       834.870</w:t>
            </w:r>
          </w:p>
          <w:p w:rsidR="00576439" w:rsidRDefault="003235EC">
            <w:pPr>
              <w:shd w:val="clear" w:color="auto" w:fill="FFFFFF"/>
              <w:spacing w:line="240" w:lineRule="auto"/>
              <w:rPr>
                <w:color w:val="000000"/>
                <w:szCs w:val="21"/>
              </w:rPr>
            </w:pPr>
            <w:r>
              <w:rPr>
                <w:rFonts w:hint="eastAsia"/>
                <w:color w:val="000000"/>
                <w:szCs w:val="21"/>
              </w:rPr>
              <w:t>&gt; 2018 03 31 17 00 15.0000000       835.207</w:t>
            </w:r>
          </w:p>
          <w:p w:rsidR="00576439" w:rsidRDefault="003235EC">
            <w:pPr>
              <w:shd w:val="clear" w:color="auto" w:fill="FFFFFF"/>
              <w:spacing w:line="240" w:lineRule="auto"/>
              <w:rPr>
                <w:color w:val="000000"/>
                <w:szCs w:val="21"/>
              </w:rPr>
            </w:pPr>
            <w:r>
              <w:rPr>
                <w:rFonts w:hint="eastAsia"/>
                <w:color w:val="000000"/>
                <w:szCs w:val="21"/>
              </w:rPr>
              <w:t>&gt; 2018 03 31 17 00 16.0000000       835.022</w:t>
            </w:r>
          </w:p>
          <w:p w:rsidR="00576439" w:rsidRDefault="003235EC">
            <w:pPr>
              <w:shd w:val="clear" w:color="auto" w:fill="FFFFFF"/>
              <w:spacing w:line="240" w:lineRule="auto"/>
              <w:rPr>
                <w:color w:val="000000"/>
                <w:szCs w:val="21"/>
              </w:rPr>
            </w:pPr>
            <w:r>
              <w:rPr>
                <w:rFonts w:hint="eastAsia"/>
                <w:color w:val="000000"/>
                <w:szCs w:val="21"/>
              </w:rPr>
              <w:t>&gt; 2018 03 31 17 00 18.0000000       835.002</w:t>
            </w:r>
          </w:p>
          <w:p w:rsidR="00576439" w:rsidRDefault="003235EC">
            <w:pPr>
              <w:shd w:val="clear" w:color="auto" w:fill="FFFFFF"/>
              <w:spacing w:line="240" w:lineRule="auto"/>
              <w:rPr>
                <w:color w:val="000000"/>
                <w:szCs w:val="21"/>
              </w:rPr>
            </w:pPr>
            <w:r>
              <w:rPr>
                <w:rFonts w:hint="eastAsia"/>
                <w:color w:val="000000"/>
                <w:szCs w:val="21"/>
              </w:rPr>
              <w:t>&gt; 2018 03 31 17 00 18.0000000       835.100</w:t>
            </w:r>
          </w:p>
          <w:p w:rsidR="00576439" w:rsidRDefault="003235EC">
            <w:pPr>
              <w:shd w:val="clear" w:color="auto" w:fill="FFFFFF"/>
              <w:spacing w:line="240" w:lineRule="auto"/>
              <w:rPr>
                <w:color w:val="000000"/>
                <w:szCs w:val="21"/>
              </w:rPr>
            </w:pPr>
            <w:r>
              <w:rPr>
                <w:rFonts w:hint="eastAsia"/>
                <w:color w:val="000000"/>
                <w:szCs w:val="21"/>
              </w:rPr>
              <w:t>&gt; 2018 03 31 17 00 19.0000000       835.085</w:t>
            </w:r>
          </w:p>
          <w:p w:rsidR="00576439" w:rsidRDefault="003235EC">
            <w:pPr>
              <w:shd w:val="clear" w:color="auto" w:fill="FFFFFF"/>
              <w:spacing w:line="240" w:lineRule="auto"/>
              <w:rPr>
                <w:color w:val="000000"/>
                <w:szCs w:val="21"/>
              </w:rPr>
            </w:pPr>
            <w:r>
              <w:rPr>
                <w:rFonts w:hint="eastAsia"/>
                <w:color w:val="000000"/>
                <w:szCs w:val="21"/>
              </w:rPr>
              <w:t>&gt; 2018 03 31 17 00 20.0000000       835.065</w:t>
            </w:r>
          </w:p>
          <w:p w:rsidR="00576439" w:rsidRDefault="003235EC">
            <w:pPr>
              <w:shd w:val="clear" w:color="auto" w:fill="FFFFFF"/>
              <w:spacing w:line="240" w:lineRule="auto"/>
              <w:rPr>
                <w:color w:val="000000"/>
                <w:szCs w:val="21"/>
              </w:rPr>
            </w:pPr>
            <w:r>
              <w:rPr>
                <w:rFonts w:hint="eastAsia"/>
                <w:color w:val="000000"/>
                <w:szCs w:val="21"/>
              </w:rPr>
              <w:t>&gt; 2018 03 31 17 00 21.0000000       835.124</w:t>
            </w:r>
          </w:p>
          <w:p w:rsidR="00576439" w:rsidRDefault="003235EC">
            <w:pPr>
              <w:shd w:val="clear" w:color="auto" w:fill="FFFFFF"/>
              <w:spacing w:line="240" w:lineRule="auto"/>
              <w:rPr>
                <w:color w:val="000000"/>
                <w:szCs w:val="21"/>
              </w:rPr>
            </w:pPr>
            <w:r>
              <w:rPr>
                <w:rFonts w:hint="eastAsia"/>
                <w:color w:val="000000"/>
                <w:szCs w:val="21"/>
              </w:rPr>
              <w:t>&gt; 2018 03 31 17 00 22.0000000       835.075</w:t>
            </w:r>
          </w:p>
          <w:p w:rsidR="00576439" w:rsidRDefault="003235EC">
            <w:pPr>
              <w:shd w:val="clear" w:color="auto" w:fill="FFFFFF"/>
              <w:spacing w:line="240" w:lineRule="auto"/>
              <w:rPr>
                <w:color w:val="000000"/>
                <w:szCs w:val="21"/>
              </w:rPr>
            </w:pPr>
            <w:r>
              <w:rPr>
                <w:rFonts w:hint="eastAsia"/>
                <w:color w:val="000000"/>
                <w:szCs w:val="21"/>
              </w:rPr>
              <w:t>&gt; 2018 03 31 17 00 23.0000000       834.919</w:t>
            </w:r>
          </w:p>
          <w:p w:rsidR="00576439" w:rsidRDefault="003235EC">
            <w:pPr>
              <w:shd w:val="clear" w:color="auto" w:fill="FFFFFF"/>
              <w:spacing w:line="240" w:lineRule="auto"/>
              <w:rPr>
                <w:color w:val="000000"/>
                <w:szCs w:val="21"/>
              </w:rPr>
            </w:pPr>
            <w:r>
              <w:rPr>
                <w:rFonts w:hint="eastAsia"/>
                <w:color w:val="000000"/>
                <w:szCs w:val="21"/>
              </w:rPr>
              <w:t>&gt; 2018 03 31 17 00 25.0000000       835.202</w:t>
            </w:r>
          </w:p>
          <w:p w:rsidR="00576439" w:rsidRDefault="003235EC">
            <w:pPr>
              <w:shd w:val="clear" w:color="auto" w:fill="FFFFFF"/>
              <w:spacing w:line="240" w:lineRule="auto"/>
              <w:rPr>
                <w:color w:val="000000"/>
                <w:szCs w:val="21"/>
              </w:rPr>
            </w:pPr>
            <w:r>
              <w:rPr>
                <w:rFonts w:hint="eastAsia"/>
                <w:color w:val="000000"/>
                <w:szCs w:val="21"/>
              </w:rPr>
              <w:t>&gt; 2018 03 31 17 00 25.0000000       835.007</w:t>
            </w:r>
          </w:p>
          <w:p w:rsidR="00576439" w:rsidRDefault="003235EC">
            <w:pPr>
              <w:shd w:val="clear" w:color="auto" w:fill="FFFFFF"/>
              <w:spacing w:line="240" w:lineRule="auto"/>
              <w:rPr>
                <w:color w:val="000000"/>
                <w:szCs w:val="21"/>
              </w:rPr>
            </w:pPr>
            <w:r>
              <w:rPr>
                <w:rFonts w:hint="eastAsia"/>
                <w:color w:val="000000"/>
                <w:szCs w:val="21"/>
              </w:rPr>
              <w:t>&gt; 2018 03 31 17 00 26.0000000       835.061</w:t>
            </w:r>
          </w:p>
          <w:p w:rsidR="00576439" w:rsidRDefault="003235EC">
            <w:pPr>
              <w:shd w:val="clear" w:color="auto" w:fill="FFFFFF"/>
              <w:spacing w:line="240" w:lineRule="auto"/>
              <w:rPr>
                <w:szCs w:val="21"/>
              </w:rPr>
            </w:pPr>
            <w:r>
              <w:rPr>
                <w:rFonts w:hint="eastAsia"/>
                <w:color w:val="000000"/>
                <w:szCs w:val="21"/>
              </w:rPr>
              <w:t>&gt; 2018 03 31 17 00 27.0000000       835.041</w:t>
            </w:r>
          </w:p>
        </w:tc>
      </w:tr>
    </w:tbl>
    <w:p w:rsidR="00576439" w:rsidRDefault="003235EC">
      <w:pPr>
        <w:pStyle w:val="17"/>
      </w:pPr>
      <w:r>
        <w:br w:type="page"/>
      </w:r>
    </w:p>
    <w:p w:rsidR="00576439" w:rsidRPr="00487E7B" w:rsidRDefault="003235EC" w:rsidP="00487E7B">
      <w:pPr>
        <w:pStyle w:val="aff2"/>
        <w:wordWrap/>
        <w:spacing w:beforeLines="0" w:before="120" w:afterLines="0" w:after="120"/>
        <w:ind w:leftChars="0" w:left="0" w:rightChars="0" w:right="0"/>
        <w:textAlignment w:val="auto"/>
        <w:rPr>
          <w:rFonts w:ascii="Times New Roman"/>
        </w:rPr>
      </w:pPr>
      <w:bookmarkStart w:id="403" w:name="_Toc515350625"/>
      <w:r w:rsidRPr="00487E7B">
        <w:rPr>
          <w:rFonts w:ascii="Times New Roman"/>
        </w:rPr>
        <w:lastRenderedPageBreak/>
        <w:t xml:space="preserve">A.5  </w:t>
      </w:r>
      <w:r w:rsidRPr="00487E7B">
        <w:rPr>
          <w:rFonts w:ascii="Times New Roman"/>
        </w:rPr>
        <w:t>多径检测文件示例</w:t>
      </w:r>
      <w:bookmarkEnd w:id="403"/>
    </w:p>
    <w:p w:rsidR="00576439" w:rsidRDefault="003235EC">
      <w:pPr>
        <w:pStyle w:val="17"/>
      </w:pPr>
      <w:r>
        <w:t>多径检测文件的示例如下：</w:t>
      </w:r>
    </w:p>
    <w:tbl>
      <w:tblPr>
        <w:tblW w:w="932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25"/>
      </w:tblGrid>
      <w:tr w:rsidR="00576439">
        <w:trPr>
          <w:jc w:val="center"/>
        </w:trPr>
        <w:tc>
          <w:tcPr>
            <w:tcW w:w="9325" w:type="dxa"/>
            <w:tcBorders>
              <w:top w:val="single" w:sz="12" w:space="0" w:color="auto"/>
              <w:bottom w:val="single" w:sz="12" w:space="0" w:color="auto"/>
            </w:tcBorders>
          </w:tcPr>
          <w:p w:rsidR="00576439" w:rsidRDefault="003235EC">
            <w:pPr>
              <w:shd w:val="clear" w:color="auto" w:fill="FFFFFF"/>
              <w:spacing w:line="240" w:lineRule="auto"/>
              <w:rPr>
                <w:color w:val="000000"/>
                <w:sz w:val="18"/>
                <w:szCs w:val="18"/>
              </w:rPr>
            </w:pPr>
            <w:r>
              <w:rPr>
                <w:rFonts w:hint="eastAsia"/>
                <w:color w:val="000000"/>
                <w:sz w:val="18"/>
                <w:szCs w:val="18"/>
              </w:rPr>
              <w:t xml:space="preserve">     3.03d          A                                          RINEX VERSION / TYPE</w:t>
            </w:r>
          </w:p>
          <w:p w:rsidR="00576439" w:rsidRDefault="003235EC">
            <w:pPr>
              <w:shd w:val="clear" w:color="auto" w:fill="FFFFFF"/>
              <w:spacing w:line="240" w:lineRule="auto"/>
              <w:rPr>
                <w:color w:val="000000"/>
                <w:sz w:val="18"/>
                <w:szCs w:val="18"/>
              </w:rPr>
            </w:pPr>
            <w:r>
              <w:rPr>
                <w:rFonts w:hint="eastAsia"/>
                <w:color w:val="000000"/>
                <w:sz w:val="18"/>
                <w:szCs w:val="18"/>
              </w:rPr>
              <w:t>Navigation System   CETC-54             20180331 170000 LCL     PGM / RUN BY / DATE</w:t>
            </w:r>
          </w:p>
          <w:p w:rsidR="00576439" w:rsidRDefault="003235EC">
            <w:pPr>
              <w:shd w:val="clear" w:color="auto" w:fill="FFFFFF"/>
              <w:spacing w:line="240" w:lineRule="auto"/>
              <w:rPr>
                <w:color w:val="000000"/>
                <w:sz w:val="18"/>
                <w:szCs w:val="18"/>
              </w:rPr>
            </w:pPr>
            <w:r>
              <w:rPr>
                <w:rFonts w:hint="eastAsia"/>
                <w:color w:val="000000"/>
                <w:sz w:val="18"/>
                <w:szCs w:val="18"/>
              </w:rPr>
              <w:t>ZHON                                                         MARKER NAME</w:t>
            </w:r>
          </w:p>
          <w:p w:rsidR="00576439" w:rsidRDefault="003235EC">
            <w:pPr>
              <w:shd w:val="clear" w:color="auto" w:fill="FFFFFF"/>
              <w:spacing w:line="240" w:lineRule="auto"/>
              <w:rPr>
                <w:color w:val="000000"/>
                <w:sz w:val="18"/>
                <w:szCs w:val="18"/>
              </w:rPr>
            </w:pPr>
            <w:r>
              <w:rPr>
                <w:rFonts w:hint="eastAsia"/>
                <w:color w:val="000000"/>
                <w:sz w:val="18"/>
                <w:szCs w:val="18"/>
              </w:rPr>
              <w:t>G    8 A1C T1C A2S T2S A2W T2W A5I T5I                        SYS / # / OBS TYPES</w:t>
            </w:r>
          </w:p>
          <w:p w:rsidR="00576439" w:rsidRDefault="003235EC">
            <w:pPr>
              <w:shd w:val="clear" w:color="auto" w:fill="FFFFFF"/>
              <w:spacing w:line="240" w:lineRule="auto"/>
              <w:rPr>
                <w:color w:val="000000"/>
                <w:sz w:val="18"/>
                <w:szCs w:val="18"/>
              </w:rPr>
            </w:pPr>
            <w:r>
              <w:rPr>
                <w:rFonts w:hint="eastAsia"/>
                <w:color w:val="000000"/>
                <w:sz w:val="18"/>
                <w:szCs w:val="18"/>
              </w:rPr>
              <w:t>R    4 A1C T1C A2C T2C                                        SYS / # / OBS TYPES</w:t>
            </w:r>
          </w:p>
          <w:p w:rsidR="00576439" w:rsidRDefault="003235EC">
            <w:pPr>
              <w:shd w:val="clear" w:color="auto" w:fill="FFFFFF"/>
              <w:spacing w:line="240" w:lineRule="auto"/>
              <w:rPr>
                <w:color w:val="000000"/>
                <w:sz w:val="18"/>
                <w:szCs w:val="18"/>
              </w:rPr>
            </w:pPr>
            <w:r>
              <w:rPr>
                <w:rFonts w:hint="eastAsia"/>
                <w:color w:val="000000"/>
                <w:sz w:val="18"/>
                <w:szCs w:val="18"/>
              </w:rPr>
              <w:t>E    6 A1X T1X A5I T5I A7I T7I                                  SYS / # / OBS TYPES</w:t>
            </w:r>
          </w:p>
          <w:p w:rsidR="00576439" w:rsidRDefault="003235EC">
            <w:pPr>
              <w:shd w:val="clear" w:color="auto" w:fill="FFFFFF"/>
              <w:spacing w:line="240" w:lineRule="auto"/>
              <w:rPr>
                <w:color w:val="000000"/>
                <w:sz w:val="18"/>
                <w:szCs w:val="18"/>
              </w:rPr>
            </w:pPr>
            <w:r>
              <w:rPr>
                <w:rFonts w:hint="eastAsia"/>
                <w:color w:val="000000"/>
                <w:sz w:val="18"/>
                <w:szCs w:val="18"/>
              </w:rPr>
              <w:t>C    6 A2I T2I A7I T7I A6I T6I                                    SYS / # / OBS TYPES</w:t>
            </w:r>
          </w:p>
          <w:p w:rsidR="00576439" w:rsidRDefault="003235EC">
            <w:pPr>
              <w:shd w:val="clear" w:color="auto" w:fill="FFFFFF"/>
              <w:spacing w:line="240" w:lineRule="auto"/>
              <w:rPr>
                <w:color w:val="000000"/>
                <w:sz w:val="18"/>
                <w:szCs w:val="18"/>
              </w:rPr>
            </w:pPr>
            <w:r>
              <w:rPr>
                <w:rFonts w:hint="eastAsia"/>
                <w:color w:val="000000"/>
                <w:sz w:val="18"/>
                <w:szCs w:val="18"/>
              </w:rPr>
              <w:t xml:space="preserve">                                                BDT           TIME OF FIRST OBS</w:t>
            </w:r>
          </w:p>
          <w:p w:rsidR="00576439" w:rsidRDefault="003235EC">
            <w:pPr>
              <w:shd w:val="clear" w:color="auto" w:fill="FFFFFF"/>
              <w:spacing w:line="240" w:lineRule="auto"/>
              <w:rPr>
                <w:sz w:val="18"/>
                <w:szCs w:val="18"/>
              </w:rPr>
            </w:pPr>
            <w:r>
              <w:rPr>
                <w:rFonts w:hint="eastAsia"/>
                <w:color w:val="000000"/>
                <w:sz w:val="18"/>
                <w:szCs w:val="18"/>
              </w:rPr>
              <w:t xml:space="preserve">                                                               END OF HEADER</w:t>
            </w:r>
          </w:p>
        </w:tc>
      </w:tr>
    </w:tbl>
    <w:p w:rsidR="00576439" w:rsidRDefault="003235EC">
      <w:pPr>
        <w:pStyle w:val="17"/>
      </w:pPr>
      <w:r>
        <w:br w:type="page"/>
      </w:r>
    </w:p>
    <w:p w:rsidR="00576439" w:rsidRDefault="003235EC">
      <w:pPr>
        <w:pStyle w:val="aff2"/>
        <w:wordWrap/>
        <w:spacing w:beforeLines="0" w:before="120" w:afterLines="0" w:after="120"/>
        <w:ind w:leftChars="0" w:left="0" w:rightChars="0" w:right="0"/>
        <w:textAlignment w:val="auto"/>
        <w:rPr>
          <w:rFonts w:ascii="Times New Roman"/>
          <w:kern w:val="0"/>
        </w:rPr>
      </w:pPr>
      <w:bookmarkStart w:id="404" w:name="_Toc515350626"/>
      <w:r>
        <w:rPr>
          <w:rFonts w:ascii="Times New Roman"/>
        </w:rPr>
        <w:lastRenderedPageBreak/>
        <w:t>A.</w:t>
      </w:r>
      <w:r w:rsidR="00487E7B">
        <w:rPr>
          <w:rFonts w:ascii="Times New Roman"/>
        </w:rPr>
        <w:t>6</w:t>
      </w:r>
      <w:r>
        <w:rPr>
          <w:rFonts w:ascii="Times New Roman"/>
        </w:rPr>
        <w:t xml:space="preserve">  GNSS</w:t>
      </w:r>
      <w:r>
        <w:rPr>
          <w:rFonts w:ascii="Times New Roman"/>
        </w:rPr>
        <w:t>卫星健康状态信息文件示例</w:t>
      </w:r>
      <w:bookmarkEnd w:id="404"/>
    </w:p>
    <w:p w:rsidR="00576439" w:rsidRDefault="003235EC">
      <w:pPr>
        <w:pStyle w:val="17"/>
      </w:pPr>
      <w:r>
        <w:t>GNSS</w:t>
      </w:r>
      <w:r>
        <w:t>卫星健康状态信息文件的示例如下：</w:t>
      </w:r>
    </w:p>
    <w:tbl>
      <w:tblPr>
        <w:tblW w:w="89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47"/>
      </w:tblGrid>
      <w:tr w:rsidR="00576439">
        <w:trPr>
          <w:jc w:val="center"/>
        </w:trPr>
        <w:tc>
          <w:tcPr>
            <w:tcW w:w="8947" w:type="dxa"/>
            <w:tcBorders>
              <w:top w:val="single" w:sz="12" w:space="0" w:color="auto"/>
              <w:bottom w:val="single" w:sz="12" w:space="0" w:color="auto"/>
            </w:tcBorders>
            <w:shd w:val="clear" w:color="auto" w:fill="auto"/>
          </w:tcPr>
          <w:p w:rsidR="00576439" w:rsidRDefault="003235EC">
            <w:pPr>
              <w:shd w:val="clear" w:color="auto" w:fill="FFFFFF"/>
              <w:spacing w:line="240" w:lineRule="auto"/>
              <w:rPr>
                <w:color w:val="000000"/>
                <w:szCs w:val="21"/>
              </w:rPr>
            </w:pPr>
            <w:r>
              <w:rPr>
                <w:rFonts w:hint="eastAsia"/>
                <w:color w:val="000000"/>
                <w:szCs w:val="21"/>
              </w:rPr>
              <w:t xml:space="preserve">     3.01           K                   C                   RINEX VERSION / TYPE</w:t>
            </w:r>
          </w:p>
          <w:p w:rsidR="00576439" w:rsidRDefault="003235EC">
            <w:pPr>
              <w:shd w:val="clear" w:color="auto" w:fill="FFFFFF"/>
              <w:spacing w:line="240" w:lineRule="auto"/>
              <w:rPr>
                <w:color w:val="000000"/>
                <w:szCs w:val="21"/>
              </w:rPr>
            </w:pPr>
            <w:r>
              <w:rPr>
                <w:rFonts w:hint="eastAsia"/>
                <w:color w:val="000000"/>
                <w:szCs w:val="21"/>
              </w:rPr>
              <w:t>Navigation System   CETC-54             20180331 170000 LCL   PGM / RUN BY / DATE</w:t>
            </w:r>
          </w:p>
          <w:p w:rsidR="00576439" w:rsidRDefault="003235EC">
            <w:pPr>
              <w:shd w:val="clear" w:color="auto" w:fill="FFFFFF"/>
              <w:spacing w:line="240" w:lineRule="auto"/>
              <w:rPr>
                <w:color w:val="000000"/>
                <w:szCs w:val="21"/>
              </w:rPr>
            </w:pPr>
            <w:r>
              <w:rPr>
                <w:rFonts w:hint="eastAsia"/>
                <w:color w:val="000000"/>
                <w:szCs w:val="21"/>
              </w:rPr>
              <w:t xml:space="preserve">                                                             END OF HEADER</w:t>
            </w:r>
          </w:p>
          <w:p w:rsidR="00576439" w:rsidRDefault="003235EC">
            <w:pPr>
              <w:shd w:val="clear" w:color="auto" w:fill="FFFFFF"/>
              <w:spacing w:line="240" w:lineRule="auto"/>
              <w:rPr>
                <w:color w:val="000000"/>
                <w:szCs w:val="21"/>
              </w:rPr>
            </w:pPr>
            <w:r>
              <w:rPr>
                <w:rFonts w:hint="eastAsia"/>
                <w:color w:val="000000"/>
                <w:szCs w:val="21"/>
              </w:rPr>
              <w:t>C03 2018 03 31 17 00 00 0</w:t>
            </w:r>
          </w:p>
          <w:p w:rsidR="00576439" w:rsidRDefault="003235EC">
            <w:pPr>
              <w:shd w:val="clear" w:color="auto" w:fill="FFFFFF"/>
              <w:spacing w:line="240" w:lineRule="auto"/>
              <w:rPr>
                <w:color w:val="000000"/>
                <w:szCs w:val="21"/>
              </w:rPr>
            </w:pPr>
            <w:r>
              <w:rPr>
                <w:rFonts w:hint="eastAsia"/>
                <w:color w:val="000000"/>
                <w:szCs w:val="21"/>
              </w:rPr>
              <w:t>C02 2018 03 31 17 00 00 0</w:t>
            </w:r>
          </w:p>
          <w:p w:rsidR="00576439" w:rsidRDefault="003235EC">
            <w:pPr>
              <w:shd w:val="clear" w:color="auto" w:fill="FFFFFF"/>
              <w:spacing w:line="240" w:lineRule="auto"/>
              <w:rPr>
                <w:color w:val="000000"/>
                <w:szCs w:val="21"/>
              </w:rPr>
            </w:pPr>
            <w:r>
              <w:rPr>
                <w:rFonts w:hint="eastAsia"/>
                <w:color w:val="000000"/>
                <w:szCs w:val="21"/>
              </w:rPr>
              <w:t>C05 2018 03 31 17 00 00 0</w:t>
            </w:r>
          </w:p>
          <w:p w:rsidR="00576439" w:rsidRDefault="003235EC">
            <w:pPr>
              <w:shd w:val="clear" w:color="auto" w:fill="FFFFFF"/>
              <w:spacing w:line="240" w:lineRule="auto"/>
              <w:rPr>
                <w:color w:val="000000"/>
                <w:szCs w:val="21"/>
              </w:rPr>
            </w:pPr>
            <w:r>
              <w:rPr>
                <w:rFonts w:hint="eastAsia"/>
                <w:color w:val="000000"/>
                <w:szCs w:val="21"/>
              </w:rPr>
              <w:t>C09 2018 03 31 17 00 00 0</w:t>
            </w:r>
          </w:p>
          <w:p w:rsidR="00576439" w:rsidRDefault="003235EC">
            <w:pPr>
              <w:shd w:val="clear" w:color="auto" w:fill="FFFFFF"/>
              <w:spacing w:line="240" w:lineRule="auto"/>
              <w:rPr>
                <w:color w:val="000000"/>
                <w:szCs w:val="21"/>
              </w:rPr>
            </w:pPr>
            <w:r>
              <w:rPr>
                <w:rFonts w:hint="eastAsia"/>
                <w:color w:val="000000"/>
                <w:szCs w:val="21"/>
              </w:rPr>
              <w:t>C31 2018 03 31 17 00 00 1</w:t>
            </w:r>
          </w:p>
          <w:p w:rsidR="00576439" w:rsidRDefault="003235EC">
            <w:pPr>
              <w:shd w:val="clear" w:color="auto" w:fill="FFFFFF"/>
              <w:spacing w:line="240" w:lineRule="auto"/>
              <w:rPr>
                <w:color w:val="000000"/>
                <w:szCs w:val="21"/>
              </w:rPr>
            </w:pPr>
            <w:r>
              <w:rPr>
                <w:rFonts w:hint="eastAsia"/>
                <w:color w:val="000000"/>
                <w:szCs w:val="21"/>
              </w:rPr>
              <w:t>C10 2018 03 31 17 00 00 0</w:t>
            </w:r>
          </w:p>
          <w:p w:rsidR="00576439" w:rsidRDefault="003235EC">
            <w:pPr>
              <w:shd w:val="clear" w:color="auto" w:fill="FFFFFF"/>
              <w:spacing w:line="240" w:lineRule="auto"/>
              <w:rPr>
                <w:color w:val="000000"/>
                <w:szCs w:val="21"/>
              </w:rPr>
            </w:pPr>
            <w:r>
              <w:rPr>
                <w:rFonts w:hint="eastAsia"/>
                <w:color w:val="000000"/>
                <w:szCs w:val="21"/>
              </w:rPr>
              <w:t>C19 2018 03 31 17 00 00 1</w:t>
            </w:r>
          </w:p>
          <w:p w:rsidR="00576439" w:rsidRDefault="003235EC">
            <w:pPr>
              <w:shd w:val="clear" w:color="auto" w:fill="FFFFFF"/>
              <w:spacing w:line="240" w:lineRule="auto"/>
              <w:rPr>
                <w:color w:val="000000"/>
                <w:szCs w:val="21"/>
              </w:rPr>
            </w:pPr>
            <w:r>
              <w:rPr>
                <w:rFonts w:hint="eastAsia"/>
                <w:color w:val="000000"/>
                <w:szCs w:val="21"/>
              </w:rPr>
              <w:t>C27 2018 03 31 17 00 00 1</w:t>
            </w:r>
          </w:p>
          <w:p w:rsidR="00576439" w:rsidRDefault="003235EC">
            <w:pPr>
              <w:shd w:val="clear" w:color="auto" w:fill="FFFFFF"/>
              <w:spacing w:line="240" w:lineRule="auto"/>
              <w:rPr>
                <w:color w:val="000000"/>
                <w:szCs w:val="21"/>
              </w:rPr>
            </w:pPr>
            <w:r>
              <w:rPr>
                <w:rFonts w:hint="eastAsia"/>
                <w:color w:val="000000"/>
                <w:szCs w:val="21"/>
              </w:rPr>
              <w:t>C21 2018 03 31 17 00 00 1</w:t>
            </w:r>
          </w:p>
          <w:p w:rsidR="00576439" w:rsidRDefault="003235EC">
            <w:pPr>
              <w:shd w:val="clear" w:color="auto" w:fill="FFFFFF"/>
              <w:spacing w:line="240" w:lineRule="auto"/>
              <w:rPr>
                <w:color w:val="000000"/>
                <w:szCs w:val="21"/>
              </w:rPr>
            </w:pPr>
            <w:r>
              <w:rPr>
                <w:rFonts w:hint="eastAsia"/>
                <w:color w:val="000000"/>
                <w:szCs w:val="21"/>
              </w:rPr>
              <w:t>C28 2018 03 31 17 00 00 1</w:t>
            </w:r>
          </w:p>
          <w:p w:rsidR="00576439" w:rsidRDefault="003235EC">
            <w:pPr>
              <w:shd w:val="clear" w:color="auto" w:fill="FFFFFF"/>
              <w:spacing w:line="240" w:lineRule="auto"/>
              <w:rPr>
                <w:color w:val="000000"/>
                <w:szCs w:val="21"/>
              </w:rPr>
            </w:pPr>
            <w:r>
              <w:rPr>
                <w:rFonts w:hint="eastAsia"/>
                <w:color w:val="000000"/>
                <w:szCs w:val="21"/>
              </w:rPr>
              <w:t>C32 2018 03 31 17 00 00 1</w:t>
            </w:r>
          </w:p>
          <w:p w:rsidR="00576439" w:rsidRDefault="003235EC">
            <w:pPr>
              <w:shd w:val="clear" w:color="auto" w:fill="FFFFFF"/>
              <w:spacing w:line="240" w:lineRule="auto"/>
              <w:rPr>
                <w:color w:val="000000"/>
                <w:szCs w:val="21"/>
              </w:rPr>
            </w:pPr>
            <w:r>
              <w:rPr>
                <w:rFonts w:hint="eastAsia"/>
                <w:color w:val="000000"/>
                <w:szCs w:val="21"/>
              </w:rPr>
              <w:t>C07 2018 03 31 17 00 00 0</w:t>
            </w:r>
          </w:p>
          <w:p w:rsidR="00576439" w:rsidRDefault="003235EC">
            <w:pPr>
              <w:shd w:val="clear" w:color="auto" w:fill="FFFFFF"/>
              <w:spacing w:line="240" w:lineRule="auto"/>
              <w:rPr>
                <w:color w:val="000000"/>
                <w:szCs w:val="21"/>
              </w:rPr>
            </w:pPr>
            <w:r>
              <w:rPr>
                <w:rFonts w:hint="eastAsia"/>
                <w:color w:val="000000"/>
                <w:szCs w:val="21"/>
              </w:rPr>
              <w:t>C34 2018 03 31 17 00 00 1</w:t>
            </w:r>
          </w:p>
          <w:p w:rsidR="00576439" w:rsidRDefault="003235EC">
            <w:pPr>
              <w:shd w:val="clear" w:color="auto" w:fill="FFFFFF"/>
              <w:spacing w:line="240" w:lineRule="auto"/>
              <w:rPr>
                <w:color w:val="000000"/>
                <w:szCs w:val="21"/>
              </w:rPr>
            </w:pPr>
            <w:r>
              <w:rPr>
                <w:rFonts w:hint="eastAsia"/>
                <w:color w:val="000000"/>
                <w:szCs w:val="21"/>
              </w:rPr>
              <w:t>C22 2018 03 31 17 00 00 1</w:t>
            </w:r>
          </w:p>
          <w:p w:rsidR="00576439" w:rsidRDefault="003235EC">
            <w:pPr>
              <w:shd w:val="clear" w:color="auto" w:fill="FFFFFF"/>
              <w:spacing w:line="240" w:lineRule="auto"/>
              <w:rPr>
                <w:color w:val="000000"/>
                <w:szCs w:val="21"/>
              </w:rPr>
            </w:pPr>
            <w:r>
              <w:rPr>
                <w:rFonts w:hint="eastAsia"/>
                <w:color w:val="000000"/>
                <w:szCs w:val="21"/>
              </w:rPr>
              <w:t>C14 2018 03 31 08 07 30 0</w:t>
            </w:r>
          </w:p>
          <w:p w:rsidR="00576439" w:rsidRDefault="003235EC">
            <w:pPr>
              <w:shd w:val="clear" w:color="auto" w:fill="FFFFFF"/>
              <w:spacing w:line="240" w:lineRule="auto"/>
              <w:rPr>
                <w:color w:val="000000"/>
                <w:szCs w:val="21"/>
              </w:rPr>
            </w:pPr>
            <w:r>
              <w:rPr>
                <w:rFonts w:hint="eastAsia"/>
                <w:color w:val="000000"/>
                <w:szCs w:val="21"/>
              </w:rPr>
              <w:t>C01 2018 03 31 17 44 00 0</w:t>
            </w:r>
          </w:p>
          <w:p w:rsidR="00576439" w:rsidRDefault="00576439">
            <w:pPr>
              <w:shd w:val="clear" w:color="auto" w:fill="FFFFFF"/>
              <w:spacing w:line="240" w:lineRule="auto"/>
              <w:rPr>
                <w:color w:val="000000"/>
                <w:szCs w:val="21"/>
              </w:rPr>
            </w:pPr>
          </w:p>
        </w:tc>
      </w:tr>
    </w:tbl>
    <w:p w:rsidR="00576439" w:rsidRDefault="003235EC">
      <w:pPr>
        <w:pStyle w:val="17"/>
      </w:pPr>
      <w:r>
        <w:br w:type="page"/>
      </w:r>
    </w:p>
    <w:p w:rsidR="00576439" w:rsidRPr="00141073" w:rsidRDefault="003235EC" w:rsidP="00141073">
      <w:pPr>
        <w:pStyle w:val="a1"/>
        <w:numPr>
          <w:ilvl w:val="1"/>
          <w:numId w:val="0"/>
        </w:numPr>
        <w:spacing w:before="120" w:afterLines="0" w:after="120" w:line="360" w:lineRule="auto"/>
        <w:ind w:rightChars="0" w:right="0"/>
        <w:jc w:val="center"/>
        <w:rPr>
          <w:rFonts w:ascii="Times New Roman"/>
        </w:rPr>
      </w:pPr>
      <w:bookmarkStart w:id="405" w:name="_Toc515350627"/>
      <w:bookmarkStart w:id="406" w:name="mbookmark8"/>
      <w:bookmarkEnd w:id="285"/>
      <w:r w:rsidRPr="00141073">
        <w:rPr>
          <w:rFonts w:ascii="Times New Roman" w:hint="eastAsia"/>
        </w:rPr>
        <w:lastRenderedPageBreak/>
        <w:t>参考文献</w:t>
      </w:r>
      <w:bookmarkEnd w:id="405"/>
    </w:p>
    <w:p w:rsidR="00576439" w:rsidRPr="002A1B0B" w:rsidRDefault="003235EC">
      <w:pPr>
        <w:pStyle w:val="afa"/>
        <w:spacing w:line="400" w:lineRule="exact"/>
        <w:ind w:rightChars="0" w:right="0"/>
        <w:rPr>
          <w:rFonts w:ascii="Times New Roman"/>
        </w:rPr>
      </w:pPr>
      <w:r w:rsidRPr="002A1B0B">
        <w:rPr>
          <w:rFonts w:ascii="Times New Roman" w:hint="eastAsia"/>
        </w:rPr>
        <w:t>[1]</w:t>
      </w:r>
      <w:r w:rsidRPr="002A1B0B">
        <w:rPr>
          <w:rFonts w:ascii="Times New Roman"/>
        </w:rPr>
        <w:t>RINEX version3.0</w:t>
      </w:r>
      <w:r w:rsidRPr="002A1B0B">
        <w:rPr>
          <w:rFonts w:ascii="Times New Roman" w:hint="eastAsia"/>
        </w:rPr>
        <w:t>3</w:t>
      </w:r>
    </w:p>
    <w:p w:rsidR="00576439" w:rsidRPr="002A1B0B" w:rsidRDefault="003235EC">
      <w:pPr>
        <w:pStyle w:val="afa"/>
        <w:spacing w:line="400" w:lineRule="exact"/>
        <w:ind w:rightChars="0" w:right="0"/>
        <w:rPr>
          <w:rFonts w:ascii="Times New Roman"/>
        </w:rPr>
      </w:pPr>
      <w:r w:rsidRPr="002A1B0B">
        <w:rPr>
          <w:rFonts w:ascii="Times New Roman" w:hint="eastAsia"/>
        </w:rPr>
        <w:t>[2]</w:t>
      </w:r>
      <w:r w:rsidR="000A24C1" w:rsidRPr="002A1B0B">
        <w:rPr>
          <w:rFonts w:ascii="Times New Roman" w:hint="eastAsia"/>
        </w:rPr>
        <w:t>北斗</w:t>
      </w:r>
      <w:r w:rsidR="000A24C1" w:rsidRPr="002A1B0B">
        <w:rPr>
          <w:rFonts w:ascii="Times New Roman"/>
        </w:rPr>
        <w:t>卫星</w:t>
      </w:r>
      <w:r w:rsidR="000A24C1" w:rsidRPr="002A1B0B">
        <w:rPr>
          <w:rFonts w:ascii="Times New Roman" w:hint="eastAsia"/>
        </w:rPr>
        <w:t>导航</w:t>
      </w:r>
      <w:r w:rsidR="000A24C1" w:rsidRPr="002A1B0B">
        <w:rPr>
          <w:rFonts w:ascii="Times New Roman"/>
        </w:rPr>
        <w:t>系统空间信号接口控制文件</w:t>
      </w:r>
      <w:r w:rsidR="000A24C1" w:rsidRPr="002A1B0B">
        <w:rPr>
          <w:rFonts w:ascii="Times New Roman"/>
        </w:rPr>
        <w:t>——</w:t>
      </w:r>
      <w:r w:rsidR="000A24C1" w:rsidRPr="002A1B0B">
        <w:rPr>
          <w:rFonts w:ascii="Times New Roman"/>
        </w:rPr>
        <w:t>公开服务信号</w:t>
      </w:r>
      <w:r w:rsidR="000A24C1" w:rsidRPr="002A1B0B">
        <w:rPr>
          <w:rFonts w:ascii="Times New Roman"/>
        </w:rPr>
        <w:t>B3I</w:t>
      </w:r>
      <w:r w:rsidR="000A24C1" w:rsidRPr="002A1B0B">
        <w:rPr>
          <w:rFonts w:ascii="Times New Roman"/>
        </w:rPr>
        <w:t>（</w:t>
      </w:r>
      <w:r w:rsidR="000A24C1" w:rsidRPr="002A1B0B">
        <w:rPr>
          <w:rFonts w:ascii="Times New Roman" w:hint="eastAsia"/>
        </w:rPr>
        <w:t>1.0</w:t>
      </w:r>
      <w:r w:rsidR="000A24C1" w:rsidRPr="002A1B0B">
        <w:rPr>
          <w:rFonts w:ascii="Times New Roman" w:hint="eastAsia"/>
        </w:rPr>
        <w:t>版</w:t>
      </w:r>
      <w:r w:rsidR="000A24C1" w:rsidRPr="002A1B0B">
        <w:rPr>
          <w:rFonts w:ascii="Times New Roman"/>
        </w:rPr>
        <w:t>）</w:t>
      </w:r>
    </w:p>
    <w:bookmarkEnd w:id="406"/>
    <w:p w:rsidR="00576439" w:rsidRDefault="003235EC">
      <w:pPr>
        <w:rPr>
          <w:sz w:val="32"/>
          <w:szCs w:val="24"/>
        </w:rPr>
      </w:pPr>
      <w:r>
        <w:rPr>
          <w:sz w:val="24"/>
        </w:rPr>
        <w:br w:type="page"/>
      </w:r>
      <w:r>
        <w:rPr>
          <w:sz w:val="24"/>
        </w:rPr>
        <w:lastRenderedPageBreak/>
        <w:t xml:space="preserve"> </w:t>
      </w:r>
    </w:p>
    <w:sectPr w:rsidR="00576439">
      <w:headerReference w:type="even" r:id="rId56"/>
      <w:headerReference w:type="default" r:id="rId57"/>
      <w:footerReference w:type="even" r:id="rId58"/>
      <w:footerReference w:type="default" r:id="rId59"/>
      <w:pgSz w:w="11906" w:h="16838"/>
      <w:pgMar w:top="1871" w:right="1134" w:bottom="1417" w:left="1417" w:header="1247" w:footer="1077"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9E3" w:rsidRDefault="009159E3">
      <w:pPr>
        <w:spacing w:line="240" w:lineRule="auto"/>
      </w:pPr>
      <w:r>
        <w:separator/>
      </w:r>
    </w:p>
  </w:endnote>
  <w:endnote w:type="continuationSeparator" w:id="0">
    <w:p w:rsidR="009159E3" w:rsidRDefault="009159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A00002EF" w:usb1="420020E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d"/>
      <w:framePr w:wrap="around" w:vAnchor="text" w:hAnchor="margin" w:xAlign="outside" w:y="1"/>
      <w:ind w:left="240" w:right="240" w:firstLine="480"/>
      <w:rPr>
        <w:rStyle w:val="22"/>
      </w:rPr>
    </w:pPr>
    <w:r>
      <w:fldChar w:fldCharType="begin"/>
    </w:r>
    <w:r>
      <w:rPr>
        <w:rStyle w:val="22"/>
      </w:rPr>
      <w:instrText xml:space="preserve">PAGE  </w:instrText>
    </w:r>
    <w:r>
      <w:fldChar w:fldCharType="separate"/>
    </w:r>
    <w:r w:rsidR="00E427B6">
      <w:rPr>
        <w:rStyle w:val="22"/>
        <w:noProof/>
      </w:rPr>
      <w:t>16</w:t>
    </w:r>
    <w:r>
      <w:fldChar w:fldCharType="end"/>
    </w:r>
  </w:p>
  <w:p w:rsidR="003C7AA7" w:rsidRDefault="003C7AA7">
    <w:pPr>
      <w:pStyle w:val="ad"/>
      <w:ind w:left="240" w:right="240" w:firstLine="4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d"/>
      <w:framePr w:wrap="around" w:vAnchor="text" w:hAnchor="margin" w:xAlign="outside" w:y="1"/>
      <w:ind w:left="240" w:right="240" w:firstLine="480"/>
      <w:rPr>
        <w:rStyle w:val="22"/>
      </w:rPr>
    </w:pPr>
    <w:r>
      <w:fldChar w:fldCharType="begin"/>
    </w:r>
    <w:r>
      <w:rPr>
        <w:rStyle w:val="22"/>
      </w:rPr>
      <w:instrText xml:space="preserve">PAGE  </w:instrText>
    </w:r>
    <w:r>
      <w:fldChar w:fldCharType="separate"/>
    </w:r>
    <w:r w:rsidR="00E427B6">
      <w:rPr>
        <w:rStyle w:val="22"/>
        <w:noProof/>
      </w:rPr>
      <w:t>III</w:t>
    </w:r>
    <w:r>
      <w:fldChar w:fldCharType="end"/>
    </w:r>
  </w:p>
  <w:p w:rsidR="003C7AA7" w:rsidRDefault="003C7AA7">
    <w:pPr>
      <w:pStyle w:val="afffff7"/>
      <w:ind w:right="360" w:firstLine="360"/>
      <w:rPr>
        <w:rStyle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d"/>
      <w:framePr w:wrap="around" w:vAnchor="text" w:hAnchor="page" w:x="10261" w:y="-2"/>
      <w:ind w:left="240" w:right="240" w:firstLine="480"/>
      <w:rPr>
        <w:rStyle w:val="22"/>
      </w:rPr>
    </w:pPr>
    <w:r>
      <w:fldChar w:fldCharType="begin"/>
    </w:r>
    <w:r>
      <w:rPr>
        <w:rStyle w:val="22"/>
      </w:rPr>
      <w:instrText xml:space="preserve">PAGE  </w:instrText>
    </w:r>
    <w:r>
      <w:fldChar w:fldCharType="separate"/>
    </w:r>
    <w:r w:rsidR="00E427B6">
      <w:rPr>
        <w:rStyle w:val="22"/>
        <w:noProof/>
      </w:rPr>
      <w:t>I</w:t>
    </w:r>
    <w:r>
      <w:fldChar w:fldCharType="end"/>
    </w:r>
  </w:p>
  <w:p w:rsidR="003C7AA7" w:rsidRDefault="003C7AA7">
    <w:pPr>
      <w:pStyle w:val="ad"/>
      <w:ind w:left="240" w:right="240" w:firstLine="4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d"/>
      <w:framePr w:wrap="around" w:vAnchor="text" w:hAnchor="margin" w:xAlign="outside" w:y="1"/>
      <w:rPr>
        <w:rStyle w:val="110"/>
      </w:rPr>
    </w:pPr>
    <w:r>
      <w:fldChar w:fldCharType="begin"/>
    </w:r>
    <w:r>
      <w:rPr>
        <w:rStyle w:val="110"/>
      </w:rPr>
      <w:instrText xml:space="preserve">PAGE  </w:instrText>
    </w:r>
    <w:r>
      <w:fldChar w:fldCharType="separate"/>
    </w:r>
    <w:r w:rsidR="00E427B6">
      <w:rPr>
        <w:rStyle w:val="110"/>
        <w:noProof/>
      </w:rPr>
      <w:t>11</w:t>
    </w:r>
    <w:r>
      <w:fldChar w:fldCharType="end"/>
    </w:r>
  </w:p>
  <w:p w:rsidR="003C7AA7" w:rsidRDefault="003C7AA7">
    <w:pPr>
      <w:pStyle w:val="afffff7"/>
      <w:ind w:right="180" w:firstLine="360"/>
      <w:rPr>
        <w:rStyle w:val="11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d"/>
      <w:framePr w:wrap="around" w:vAnchor="text" w:hAnchor="margin" w:xAlign="outside" w:y="1"/>
      <w:rPr>
        <w:rStyle w:val="110"/>
      </w:rPr>
    </w:pPr>
    <w:r>
      <w:fldChar w:fldCharType="begin"/>
    </w:r>
    <w:r>
      <w:rPr>
        <w:rStyle w:val="110"/>
      </w:rPr>
      <w:instrText xml:space="preserve">PAGE  </w:instrText>
    </w:r>
    <w:r>
      <w:fldChar w:fldCharType="separate"/>
    </w:r>
    <w:r w:rsidR="00E427B6">
      <w:rPr>
        <w:rStyle w:val="110"/>
        <w:noProof/>
      </w:rPr>
      <w:t>15</w:t>
    </w:r>
    <w:r>
      <w:fldChar w:fldCharType="end"/>
    </w:r>
  </w:p>
  <w:p w:rsidR="003C7AA7" w:rsidRDefault="003C7AA7">
    <w:pPr>
      <w:pStyle w:val="afffff7"/>
      <w:ind w:right="180" w:firstLine="360"/>
      <w:rPr>
        <w:rStyle w:val="11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d"/>
      <w:jc w:val="both"/>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fffff7"/>
      <w:ind w:right="180" w:firstLine="360"/>
      <w:rPr>
        <w:rStyle w:val="11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d"/>
      <w:jc w:val="both"/>
    </w:pPr>
    <w:r>
      <w:fldChar w:fldCharType="begin"/>
    </w:r>
    <w:r>
      <w:rPr>
        <w:rStyle w:val="af2"/>
      </w:rPr>
      <w:instrText xml:space="preserve"> PAGE </w:instrText>
    </w:r>
    <w:r>
      <w:fldChar w:fldCharType="separate"/>
    </w:r>
    <w:r w:rsidR="00E427B6">
      <w:rPr>
        <w:rStyle w:val="af2"/>
        <w:noProof/>
      </w:rPr>
      <w:t>36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d"/>
      <w:framePr w:wrap="around" w:vAnchor="text" w:hAnchor="margin" w:xAlign="outside" w:y="1"/>
      <w:rPr>
        <w:rStyle w:val="110"/>
      </w:rPr>
    </w:pPr>
    <w:r>
      <w:fldChar w:fldCharType="begin"/>
    </w:r>
    <w:r>
      <w:rPr>
        <w:rStyle w:val="110"/>
      </w:rPr>
      <w:instrText xml:space="preserve">PAGE  </w:instrText>
    </w:r>
    <w:r>
      <w:fldChar w:fldCharType="separate"/>
    </w:r>
    <w:r w:rsidR="00E427B6">
      <w:rPr>
        <w:rStyle w:val="110"/>
        <w:noProof/>
      </w:rPr>
      <w:t>37</w:t>
    </w:r>
    <w:r>
      <w:fldChar w:fldCharType="end"/>
    </w:r>
  </w:p>
  <w:p w:rsidR="003C7AA7" w:rsidRDefault="003C7AA7">
    <w:pPr>
      <w:pStyle w:val="afffff7"/>
      <w:ind w:right="180" w:firstLine="360"/>
      <w:rPr>
        <w:rStyle w:val="1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9E3" w:rsidRDefault="009159E3">
      <w:pPr>
        <w:spacing w:line="240" w:lineRule="auto"/>
      </w:pPr>
      <w:r>
        <w:separator/>
      </w:r>
    </w:p>
  </w:footnote>
  <w:footnote w:type="continuationSeparator" w:id="0">
    <w:p w:rsidR="009159E3" w:rsidRDefault="009159E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e"/>
      <w:wordWrap w:val="0"/>
      <w:ind w:left="240" w:right="240" w:firstLine="420"/>
      <w:jc w:val="both"/>
      <w:rPr>
        <w:rFonts w:ascii="黑体"/>
        <w:sz w:val="21"/>
        <w:szCs w:val="21"/>
      </w:rPr>
    </w:pPr>
    <w:r>
      <w:rPr>
        <w:rFonts w:ascii="黑体" w:hint="eastAsia"/>
        <w:sz w:val="21"/>
        <w:szCs w:val="21"/>
      </w:rPr>
      <w:t>GB/T XXXX-XXXX</w:t>
    </w:r>
  </w:p>
  <w:p w:rsidR="003C7AA7" w:rsidRDefault="003C7AA7">
    <w:pPr>
      <w:pStyle w:val="ae"/>
      <w:ind w:left="240" w:right="240" w:firstLine="48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e"/>
      <w:jc w:val="both"/>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e"/>
      <w:rPr>
        <w:szCs w:val="21"/>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e"/>
      <w:jc w:val="both"/>
    </w:pPr>
    <w:r>
      <w:rPr>
        <w:rFonts w:hint="eastAsia"/>
        <w:sz w:val="21"/>
        <w:szCs w:val="21"/>
      </w:rPr>
      <w:t xml:space="preserve">GB/T </w:t>
    </w:r>
    <w:r>
      <w:rPr>
        <w:sz w:val="21"/>
        <w:szCs w:val="21"/>
      </w:rPr>
      <w:t>××××</w:t>
    </w:r>
    <w:r>
      <w:rPr>
        <w:rFonts w:hint="eastAsia"/>
        <w:sz w:val="21"/>
        <w:szCs w:val="21"/>
      </w:rPr>
      <w:t>-</w:t>
    </w:r>
    <w:r>
      <w:rPr>
        <w:sz w:val="21"/>
        <w:szCs w:val="21"/>
      </w:rPr>
      <w:t>201×</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e"/>
      <w:framePr w:w="9353" w:wrap="around" w:vAnchor="page" w:hAnchor="page" w:x="1474" w:y="1056"/>
      <w:spacing w:before="120" w:after="120"/>
      <w:jc w:val="right"/>
      <w:rPr>
        <w:rFonts w:ascii="宋体"/>
        <w:sz w:val="21"/>
        <w:szCs w:val="21"/>
      </w:rPr>
    </w:pPr>
    <w:r>
      <w:t xml:space="preserve">                                               </w:t>
    </w:r>
    <w:r>
      <w:rPr>
        <w:rFonts w:ascii="宋体" w:hAnsi="宋体"/>
        <w:sz w:val="21"/>
        <w:szCs w:val="21"/>
      </w:rPr>
      <w:t xml:space="preserve">   </w:t>
    </w:r>
    <w:r>
      <w:rPr>
        <w:rFonts w:hint="eastAsia"/>
        <w:sz w:val="21"/>
        <w:szCs w:val="21"/>
      </w:rPr>
      <w:t xml:space="preserve">GB/T </w:t>
    </w:r>
    <w:r>
      <w:rPr>
        <w:sz w:val="21"/>
        <w:szCs w:val="21"/>
      </w:rPr>
      <w:t>××××</w:t>
    </w:r>
    <w:r>
      <w:rPr>
        <w:rFonts w:hint="eastAsia"/>
        <w:sz w:val="21"/>
        <w:szCs w:val="21"/>
      </w:rPr>
      <w:t>-</w:t>
    </w:r>
    <w:r>
      <w:rPr>
        <w:sz w:val="21"/>
        <w:szCs w:val="21"/>
      </w:rPr>
      <w:t>201×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fff9"/>
    </w:pPr>
    <w:r>
      <w:t xml:space="preserve">GB </w:t>
    </w:r>
    <w: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e"/>
      <w:ind w:left="240" w:right="240"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fffffff1"/>
      <w:ind w:firstLine="482"/>
      <w:jc w:val="left"/>
    </w:pPr>
    <w:r>
      <w:rPr>
        <w:rFonts w:ascii="Times New Roman"/>
      </w:rPr>
      <w:t>GB/T ××××-201×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fffffff1"/>
      <w:wordWrap w:val="0"/>
      <w:ind w:firstLine="482"/>
    </w:pPr>
    <w:r>
      <w:rPr>
        <w:rFonts w:ascii="Times New Roman"/>
      </w:rPr>
      <w:t>GB/T ××××-201×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fffffff1"/>
      <w:wordWrap w:val="0"/>
      <w:ind w:firstLine="482"/>
    </w:pPr>
    <w:r>
      <w:rPr>
        <w:rFonts w:ascii="Times New Roman"/>
      </w:rPr>
      <w:t>GB/T ××××-201×</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fffffff1"/>
      <w:wordWrap w:val="0"/>
      <w:ind w:firstLine="482"/>
    </w:pPr>
    <w:r>
      <w:rPr>
        <w:rFonts w:ascii="Times New Roman"/>
      </w:rPr>
      <w:t>GB/T ××××-201×</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fffffff1"/>
      <w:wordWrap w:val="0"/>
      <w:ind w:firstLine="482"/>
    </w:pPr>
    <w:r>
      <w:rPr>
        <w:rFonts w:ascii="Times New Roman"/>
      </w:rPr>
      <w:t>GB/T ××××-201×</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AA7" w:rsidRDefault="003C7AA7">
    <w:pPr>
      <w:pStyle w:val="ae"/>
      <w:framePr w:w="9353" w:wrap="around" w:vAnchor="page" w:hAnchor="page" w:x="1474" w:y="1056"/>
      <w:spacing w:before="120" w:after="120"/>
      <w:jc w:val="right"/>
      <w:rPr>
        <w:rFonts w:ascii="宋体"/>
        <w:sz w:val="21"/>
        <w:szCs w:val="21"/>
      </w:rPr>
    </w:pPr>
    <w:r>
      <w:t xml:space="preserve">                               </w:t>
    </w:r>
    <w:r>
      <w:rPr>
        <w:sz w:val="21"/>
        <w:szCs w:val="21"/>
      </w:rPr>
      <w:t>GB/T ××××-201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pStyle w:val="a"/>
      <w:lvlText w:val="2.1.%1"/>
      <w:lvlJc w:val="left"/>
      <w:pPr>
        <w:tabs>
          <w:tab w:val="left" w:pos="397"/>
        </w:tabs>
        <w:ind w:left="397" w:hanging="397"/>
      </w:pPr>
      <w:rPr>
        <w:rFonts w:ascii="Times New Roman" w:hAnsi="Times New Roman" w:cs="Times New Roman" w:hint="default"/>
        <w:b w:val="0"/>
        <w:bCs w:val="0"/>
        <w:i w:val="0"/>
        <w:iCs w:val="0"/>
        <w:caps w:val="0"/>
        <w:smallCaps w:val="0"/>
        <w:strike w:val="0"/>
        <w:dstrike w:val="0"/>
        <w:snapToGrid w:val="0"/>
        <w:color w:val="000000"/>
        <w:spacing w:val="0"/>
        <w:w w:val="0"/>
        <w:kern w:val="0"/>
        <w:position w:val="0"/>
        <w:sz w:val="16"/>
        <w:szCs w:val="16"/>
        <w:u w:val="none"/>
        <w14:shadow w14:blurRad="0" w14:dist="0" w14:dir="0" w14:sx="0" w14:sy="0" w14:kx="0" w14:ky="0" w14:algn="none">
          <w14:srgbClr w14:val="000000"/>
        </w14:shadow>
      </w:rPr>
    </w:lvl>
    <w:lvl w:ilvl="1">
      <w:start w:val="1"/>
      <w:numFmt w:val="lowerLetter"/>
      <w:lvlText w:val="%2)"/>
      <w:lvlJc w:val="left"/>
      <w:pPr>
        <w:tabs>
          <w:tab w:val="left" w:pos="840"/>
        </w:tabs>
        <w:ind w:left="840" w:hanging="420"/>
      </w:pPr>
      <w:rPr>
        <w:rFonts w:cs="Times New Roman"/>
      </w:rPr>
    </w:lvl>
    <w:lvl w:ilvl="2">
      <w:start w:val="1"/>
      <w:numFmt w:val="lowerRoman"/>
      <w:pStyle w:val="333"/>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0000000C"/>
    <w:multiLevelType w:val="multilevel"/>
    <w:tmpl w:val="0000000C"/>
    <w:lvl w:ilvl="0">
      <w:start w:val="1"/>
      <w:numFmt w:val="lowerLetter"/>
      <w:lvlText w:val="%1）"/>
      <w:lvlJc w:val="left"/>
      <w:pPr>
        <w:tabs>
          <w:tab w:val="left" w:pos="853"/>
        </w:tabs>
        <w:ind w:left="853" w:hanging="427"/>
      </w:pPr>
      <w:rPr>
        <w:rFonts w:ascii="宋体" w:eastAsia="宋体" w:hAnsi="宋体" w:hint="eastAsia"/>
      </w:rPr>
    </w:lvl>
    <w:lvl w:ilvl="1">
      <w:start w:val="1"/>
      <w:numFmt w:val="decimal"/>
      <w:lvlText w:val="%2."/>
      <w:lvlJc w:val="left"/>
      <w:pPr>
        <w:tabs>
          <w:tab w:val="left" w:pos="1341"/>
        </w:tabs>
        <w:ind w:left="1341" w:hanging="360"/>
      </w:pPr>
      <w:rPr>
        <w:rFonts w:cs="Times New Roman"/>
      </w:rPr>
    </w:lvl>
    <w:lvl w:ilvl="2">
      <w:start w:val="1"/>
      <w:numFmt w:val="decimal"/>
      <w:lvlText w:val="%3."/>
      <w:lvlJc w:val="left"/>
      <w:pPr>
        <w:tabs>
          <w:tab w:val="left" w:pos="2061"/>
        </w:tabs>
        <w:ind w:left="2061" w:hanging="360"/>
      </w:pPr>
      <w:rPr>
        <w:rFonts w:cs="Times New Roman"/>
      </w:rPr>
    </w:lvl>
    <w:lvl w:ilvl="3">
      <w:start w:val="1"/>
      <w:numFmt w:val="decimal"/>
      <w:lvlText w:val="%4."/>
      <w:lvlJc w:val="left"/>
      <w:pPr>
        <w:tabs>
          <w:tab w:val="left" w:pos="2781"/>
        </w:tabs>
        <w:ind w:left="2781" w:hanging="360"/>
      </w:pPr>
      <w:rPr>
        <w:rFonts w:cs="Times New Roman"/>
      </w:rPr>
    </w:lvl>
    <w:lvl w:ilvl="4">
      <w:start w:val="1"/>
      <w:numFmt w:val="decimal"/>
      <w:lvlText w:val="%5."/>
      <w:lvlJc w:val="left"/>
      <w:pPr>
        <w:tabs>
          <w:tab w:val="left" w:pos="3501"/>
        </w:tabs>
        <w:ind w:left="3501" w:hanging="360"/>
      </w:pPr>
      <w:rPr>
        <w:rFonts w:cs="Times New Roman"/>
      </w:rPr>
    </w:lvl>
    <w:lvl w:ilvl="5">
      <w:start w:val="1"/>
      <w:numFmt w:val="decimal"/>
      <w:lvlText w:val="%6."/>
      <w:lvlJc w:val="left"/>
      <w:pPr>
        <w:tabs>
          <w:tab w:val="left" w:pos="4221"/>
        </w:tabs>
        <w:ind w:left="4221" w:hanging="360"/>
      </w:pPr>
      <w:rPr>
        <w:rFonts w:cs="Times New Roman"/>
      </w:rPr>
    </w:lvl>
    <w:lvl w:ilvl="6">
      <w:start w:val="1"/>
      <w:numFmt w:val="decimal"/>
      <w:lvlText w:val="%7."/>
      <w:lvlJc w:val="left"/>
      <w:pPr>
        <w:tabs>
          <w:tab w:val="left" w:pos="4941"/>
        </w:tabs>
        <w:ind w:left="4941" w:hanging="360"/>
      </w:pPr>
      <w:rPr>
        <w:rFonts w:cs="Times New Roman"/>
      </w:rPr>
    </w:lvl>
    <w:lvl w:ilvl="7">
      <w:start w:val="1"/>
      <w:numFmt w:val="decimal"/>
      <w:lvlText w:val="%8."/>
      <w:lvlJc w:val="left"/>
      <w:pPr>
        <w:tabs>
          <w:tab w:val="left" w:pos="5661"/>
        </w:tabs>
        <w:ind w:left="5661" w:hanging="360"/>
      </w:pPr>
      <w:rPr>
        <w:rFonts w:cs="Times New Roman"/>
      </w:rPr>
    </w:lvl>
    <w:lvl w:ilvl="8">
      <w:start w:val="1"/>
      <w:numFmt w:val="decimal"/>
      <w:lvlText w:val="%9."/>
      <w:lvlJc w:val="left"/>
      <w:pPr>
        <w:tabs>
          <w:tab w:val="left" w:pos="6381"/>
        </w:tabs>
        <w:ind w:left="6381" w:hanging="360"/>
      </w:pPr>
      <w:rPr>
        <w:rFonts w:cs="Times New Roman"/>
      </w:rPr>
    </w:lvl>
  </w:abstractNum>
  <w:abstractNum w:abstractNumId="2">
    <w:nsid w:val="00000012"/>
    <w:multiLevelType w:val="multilevel"/>
    <w:tmpl w:val="00000012"/>
    <w:lvl w:ilvl="0">
      <w:start w:val="1"/>
      <w:numFmt w:val="decimal"/>
      <w:pStyle w:val="a0"/>
      <w:suff w:val="nothing"/>
      <w:lvlText w:val="表%1　"/>
      <w:lvlJc w:val="left"/>
      <w:rPr>
        <w:rFonts w:ascii="黑体" w:eastAsia="黑体" w:hAnsi="Times New Roman" w:cs="Times New Roman" w:hint="eastAsia"/>
        <w:b w:val="0"/>
        <w:i w:val="0"/>
        <w:sz w:val="21"/>
      </w:rPr>
    </w:lvl>
    <w:lvl w:ilvl="1">
      <w:start w:val="1"/>
      <w:numFmt w:val="decimal"/>
      <w:lvlText w:val="%1.%2"/>
      <w:lvlJc w:val="left"/>
      <w:pPr>
        <w:tabs>
          <w:tab w:val="left" w:pos="4112"/>
        </w:tabs>
        <w:ind w:left="4112" w:hanging="567"/>
      </w:pPr>
      <w:rPr>
        <w:rFonts w:cs="Times New Roman" w:hint="eastAsia"/>
      </w:rPr>
    </w:lvl>
    <w:lvl w:ilvl="2">
      <w:start w:val="1"/>
      <w:numFmt w:val="decimal"/>
      <w:lvlText w:val="%1.%2.%3"/>
      <w:lvlJc w:val="left"/>
      <w:pPr>
        <w:tabs>
          <w:tab w:val="left" w:pos="4538"/>
        </w:tabs>
        <w:ind w:left="4538" w:hanging="567"/>
      </w:pPr>
      <w:rPr>
        <w:rFonts w:cs="Times New Roman" w:hint="eastAsia"/>
      </w:rPr>
    </w:lvl>
    <w:lvl w:ilvl="3">
      <w:start w:val="1"/>
      <w:numFmt w:val="decimal"/>
      <w:lvlText w:val="%1.%2.%3.%4"/>
      <w:lvlJc w:val="left"/>
      <w:pPr>
        <w:tabs>
          <w:tab w:val="left" w:pos="5104"/>
        </w:tabs>
        <w:ind w:left="5104" w:hanging="708"/>
      </w:pPr>
      <w:rPr>
        <w:rFonts w:cs="Times New Roman" w:hint="eastAsia"/>
      </w:rPr>
    </w:lvl>
    <w:lvl w:ilvl="4">
      <w:start w:val="1"/>
      <w:numFmt w:val="decimal"/>
      <w:lvlText w:val="%1.%2.%3.%4.%5"/>
      <w:lvlJc w:val="left"/>
      <w:pPr>
        <w:tabs>
          <w:tab w:val="left" w:pos="5671"/>
        </w:tabs>
        <w:ind w:left="5671" w:hanging="850"/>
      </w:pPr>
      <w:rPr>
        <w:rFonts w:cs="Times New Roman" w:hint="eastAsia"/>
      </w:rPr>
    </w:lvl>
    <w:lvl w:ilvl="5">
      <w:start w:val="1"/>
      <w:numFmt w:val="decimal"/>
      <w:lvlText w:val="%1.%2.%3.%4.%5.%6"/>
      <w:lvlJc w:val="left"/>
      <w:pPr>
        <w:tabs>
          <w:tab w:val="left" w:pos="6380"/>
        </w:tabs>
        <w:ind w:left="6380" w:hanging="1134"/>
      </w:pPr>
      <w:rPr>
        <w:rFonts w:cs="Times New Roman" w:hint="eastAsia"/>
      </w:rPr>
    </w:lvl>
    <w:lvl w:ilvl="6">
      <w:start w:val="1"/>
      <w:numFmt w:val="decimal"/>
      <w:lvlText w:val="%1.%2.%3.%4.%5.%6.%7"/>
      <w:lvlJc w:val="left"/>
      <w:pPr>
        <w:tabs>
          <w:tab w:val="left" w:pos="6947"/>
        </w:tabs>
        <w:ind w:left="6947" w:hanging="1276"/>
      </w:pPr>
      <w:rPr>
        <w:rFonts w:cs="Times New Roman" w:hint="eastAsia"/>
      </w:rPr>
    </w:lvl>
    <w:lvl w:ilvl="7">
      <w:start w:val="1"/>
      <w:numFmt w:val="decimal"/>
      <w:lvlText w:val="%1.%2.%3.%4.%5.%6.%7.%8"/>
      <w:lvlJc w:val="left"/>
      <w:pPr>
        <w:tabs>
          <w:tab w:val="left" w:pos="7514"/>
        </w:tabs>
        <w:ind w:left="7514" w:hanging="1418"/>
      </w:pPr>
      <w:rPr>
        <w:rFonts w:cs="Times New Roman" w:hint="eastAsia"/>
      </w:rPr>
    </w:lvl>
    <w:lvl w:ilvl="8">
      <w:start w:val="1"/>
      <w:numFmt w:val="decimal"/>
      <w:lvlText w:val="%1.%2.%3.%4.%5.%6.%7.%8.%9"/>
      <w:lvlJc w:val="left"/>
      <w:pPr>
        <w:tabs>
          <w:tab w:val="left" w:pos="8222"/>
        </w:tabs>
        <w:ind w:left="8222" w:hanging="1700"/>
      </w:pPr>
      <w:rPr>
        <w:rFonts w:cs="Times New Roman" w:hint="eastAsia"/>
      </w:rPr>
    </w:lvl>
  </w:abstractNum>
  <w:abstractNum w:abstractNumId="3">
    <w:nsid w:val="00000024"/>
    <w:multiLevelType w:val="multilevel"/>
    <w:tmpl w:val="00000024"/>
    <w:lvl w:ilvl="0">
      <w:start w:val="1"/>
      <w:numFmt w:val="lowerLetter"/>
      <w:lvlText w:val="%1)"/>
      <w:lvlJc w:val="left"/>
      <w:pPr>
        <w:tabs>
          <w:tab w:val="left" w:pos="840"/>
        </w:tabs>
        <w:ind w:left="840" w:hanging="360"/>
      </w:pPr>
      <w:rPr>
        <w:rFonts w:cs="Times New Roman"/>
      </w:rPr>
    </w:lvl>
    <w:lvl w:ilvl="1">
      <w:start w:val="61"/>
      <w:numFmt w:val="bullet"/>
      <w:lvlText w:val="-"/>
      <w:lvlJc w:val="left"/>
      <w:pPr>
        <w:tabs>
          <w:tab w:val="left" w:pos="1260"/>
        </w:tabs>
        <w:ind w:left="1260" w:hanging="360"/>
      </w:pPr>
      <w:rPr>
        <w:rFonts w:ascii="宋体" w:eastAsia="宋体" w:hAnsi="宋体" w:hint="eastAsia"/>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4">
    <w:nsid w:val="00000025"/>
    <w:multiLevelType w:val="multilevel"/>
    <w:tmpl w:val="00000025"/>
    <w:lvl w:ilvl="0">
      <w:start w:val="1"/>
      <w:numFmt w:val="none"/>
      <w:suff w:val="nothing"/>
      <w:lvlText w:val="%1"/>
      <w:lvlJc w:val="left"/>
      <w:rPr>
        <w:rFonts w:ascii="Times New Roman" w:hAnsi="Times New Roman" w:cs="Times New Roman" w:hint="default"/>
        <w:b/>
        <w:i w:val="0"/>
        <w:sz w:val="21"/>
      </w:rPr>
    </w:lvl>
    <w:lvl w:ilvl="1">
      <w:start w:val="1"/>
      <w:numFmt w:val="decimal"/>
      <w:pStyle w:val="a1"/>
      <w:suff w:val="nothing"/>
      <w:lvlText w:val="%1%2　"/>
      <w:lvlJc w:val="left"/>
      <w:rPr>
        <w:rFonts w:ascii="黑体" w:eastAsia="黑体" w:hAnsi="Times New Roman" w:cs="Times New Roman" w:hint="eastAsia"/>
        <w:b w:val="0"/>
        <w:i w:val="0"/>
        <w:sz w:val="21"/>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5">
    <w:nsid w:val="245C117A"/>
    <w:multiLevelType w:val="multilevel"/>
    <w:tmpl w:val="245C11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EB3538"/>
    <w:multiLevelType w:val="multilevel"/>
    <w:tmpl w:val="35EB353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D6E6AF3"/>
    <w:multiLevelType w:val="multilevel"/>
    <w:tmpl w:val="3D6E6AF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0B8217D"/>
    <w:multiLevelType w:val="multilevel"/>
    <w:tmpl w:val="40B8217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2C47DCB"/>
    <w:multiLevelType w:val="multilevel"/>
    <w:tmpl w:val="52C47DCB"/>
    <w:lvl w:ilvl="0">
      <w:start w:val="3"/>
      <w:numFmt w:val="bullet"/>
      <w:lvlText w:val="-"/>
      <w:lvlJc w:val="left"/>
      <w:pPr>
        <w:ind w:left="885" w:hanging="360"/>
      </w:pPr>
      <w:rPr>
        <w:rFonts w:ascii="Times New Roman" w:eastAsia="宋体" w:hAnsi="Times New Roman" w:cs="Times New Roman" w:hint="default"/>
      </w:rPr>
    </w:lvl>
    <w:lvl w:ilvl="1">
      <w:start w:val="1"/>
      <w:numFmt w:val="bullet"/>
      <w:lvlText w:val=""/>
      <w:lvlJc w:val="left"/>
      <w:pPr>
        <w:ind w:left="1365" w:hanging="420"/>
      </w:pPr>
      <w:rPr>
        <w:rFonts w:ascii="Wingdings" w:hAnsi="Wingdings" w:hint="default"/>
      </w:rPr>
    </w:lvl>
    <w:lvl w:ilvl="2">
      <w:start w:val="1"/>
      <w:numFmt w:val="bullet"/>
      <w:lvlText w:val=""/>
      <w:lvlJc w:val="left"/>
      <w:pPr>
        <w:ind w:left="1785" w:hanging="420"/>
      </w:pPr>
      <w:rPr>
        <w:rFonts w:ascii="Wingdings" w:hAnsi="Wingdings" w:hint="default"/>
      </w:rPr>
    </w:lvl>
    <w:lvl w:ilvl="3">
      <w:start w:val="1"/>
      <w:numFmt w:val="bullet"/>
      <w:lvlText w:val=""/>
      <w:lvlJc w:val="left"/>
      <w:pPr>
        <w:ind w:left="2205" w:hanging="420"/>
      </w:pPr>
      <w:rPr>
        <w:rFonts w:ascii="Wingdings" w:hAnsi="Wingdings" w:hint="default"/>
      </w:rPr>
    </w:lvl>
    <w:lvl w:ilvl="4">
      <w:start w:val="1"/>
      <w:numFmt w:val="bullet"/>
      <w:lvlText w:val=""/>
      <w:lvlJc w:val="left"/>
      <w:pPr>
        <w:ind w:left="2625" w:hanging="420"/>
      </w:pPr>
      <w:rPr>
        <w:rFonts w:ascii="Wingdings" w:hAnsi="Wingdings" w:hint="default"/>
      </w:rPr>
    </w:lvl>
    <w:lvl w:ilvl="5">
      <w:start w:val="1"/>
      <w:numFmt w:val="bullet"/>
      <w:lvlText w:val=""/>
      <w:lvlJc w:val="left"/>
      <w:pPr>
        <w:ind w:left="3045" w:hanging="420"/>
      </w:pPr>
      <w:rPr>
        <w:rFonts w:ascii="Wingdings" w:hAnsi="Wingdings" w:hint="default"/>
      </w:rPr>
    </w:lvl>
    <w:lvl w:ilvl="6">
      <w:start w:val="1"/>
      <w:numFmt w:val="bullet"/>
      <w:lvlText w:val=""/>
      <w:lvlJc w:val="left"/>
      <w:pPr>
        <w:ind w:left="3465" w:hanging="420"/>
      </w:pPr>
      <w:rPr>
        <w:rFonts w:ascii="Wingdings" w:hAnsi="Wingdings" w:hint="default"/>
      </w:rPr>
    </w:lvl>
    <w:lvl w:ilvl="7">
      <w:start w:val="1"/>
      <w:numFmt w:val="bullet"/>
      <w:lvlText w:val=""/>
      <w:lvlJc w:val="left"/>
      <w:pPr>
        <w:ind w:left="3885" w:hanging="420"/>
      </w:pPr>
      <w:rPr>
        <w:rFonts w:ascii="Wingdings" w:hAnsi="Wingdings" w:hint="default"/>
      </w:rPr>
    </w:lvl>
    <w:lvl w:ilvl="8">
      <w:start w:val="1"/>
      <w:numFmt w:val="bullet"/>
      <w:lvlText w:val=""/>
      <w:lvlJc w:val="left"/>
      <w:pPr>
        <w:ind w:left="4305" w:hanging="420"/>
      </w:pPr>
      <w:rPr>
        <w:rFonts w:ascii="Wingdings" w:hAnsi="Wingdings" w:hint="default"/>
      </w:rPr>
    </w:lvl>
  </w:abstractNum>
  <w:abstractNum w:abstractNumId="10">
    <w:nsid w:val="5ACAC2DA"/>
    <w:multiLevelType w:val="singleLevel"/>
    <w:tmpl w:val="5ACAC2DA"/>
    <w:lvl w:ilvl="0">
      <w:start w:val="1"/>
      <w:numFmt w:val="decimal"/>
      <w:suff w:val="nothing"/>
      <w:lvlText w:val="%1）"/>
      <w:lvlJc w:val="left"/>
    </w:lvl>
  </w:abstractNum>
  <w:abstractNum w:abstractNumId="11">
    <w:nsid w:val="5ACAC975"/>
    <w:multiLevelType w:val="singleLevel"/>
    <w:tmpl w:val="5ACAC975"/>
    <w:lvl w:ilvl="0">
      <w:start w:val="1"/>
      <w:numFmt w:val="decimal"/>
      <w:suff w:val="nothing"/>
      <w:lvlText w:val="%1）"/>
      <w:lvlJc w:val="left"/>
    </w:lvl>
  </w:abstractNum>
  <w:abstractNum w:abstractNumId="12">
    <w:nsid w:val="75737D5C"/>
    <w:multiLevelType w:val="multilevel"/>
    <w:tmpl w:val="75737D5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0"/>
  </w:num>
  <w:num w:numId="3">
    <w:abstractNumId w:val="2"/>
  </w:num>
  <w:num w:numId="4">
    <w:abstractNumId w:val="8"/>
  </w:num>
  <w:num w:numId="5">
    <w:abstractNumId w:val="10"/>
  </w:num>
  <w:num w:numId="6">
    <w:abstractNumId w:val="11"/>
  </w:num>
  <w:num w:numId="7">
    <w:abstractNumId w:val="1"/>
  </w:num>
  <w:num w:numId="8">
    <w:abstractNumId w:val="3"/>
  </w:num>
  <w:num w:numId="9">
    <w:abstractNumId w:val="9"/>
  </w:num>
  <w:num w:numId="10">
    <w:abstractNumId w:val="6"/>
  </w:num>
  <w:num w:numId="11">
    <w:abstractNumId w:val="5"/>
  </w:num>
  <w:num w:numId="12">
    <w:abstractNumId w:val="7"/>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attachedTemplate r:id="rId1"/>
  <w:defaultTabStop w:val="420"/>
  <w:evenAndOddHeaders/>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7FB"/>
    <w:rsid w:val="0000510A"/>
    <w:rsid w:val="0001433E"/>
    <w:rsid w:val="00015B76"/>
    <w:rsid w:val="00015F62"/>
    <w:rsid w:val="00031B93"/>
    <w:rsid w:val="0003396C"/>
    <w:rsid w:val="000341DA"/>
    <w:rsid w:val="00037A73"/>
    <w:rsid w:val="00041D97"/>
    <w:rsid w:val="00060EDD"/>
    <w:rsid w:val="00073F6A"/>
    <w:rsid w:val="000740BE"/>
    <w:rsid w:val="000765DC"/>
    <w:rsid w:val="00091530"/>
    <w:rsid w:val="000A24C1"/>
    <w:rsid w:val="000A2D1E"/>
    <w:rsid w:val="000A5E0C"/>
    <w:rsid w:val="000B1904"/>
    <w:rsid w:val="000B7788"/>
    <w:rsid w:val="000C079C"/>
    <w:rsid w:val="000D01F0"/>
    <w:rsid w:val="000D6025"/>
    <w:rsid w:val="000E23CA"/>
    <w:rsid w:val="000F66F7"/>
    <w:rsid w:val="00103FA4"/>
    <w:rsid w:val="001131BF"/>
    <w:rsid w:val="001212A3"/>
    <w:rsid w:val="001304DB"/>
    <w:rsid w:val="00135214"/>
    <w:rsid w:val="001354BB"/>
    <w:rsid w:val="00141073"/>
    <w:rsid w:val="00151CDC"/>
    <w:rsid w:val="00156E85"/>
    <w:rsid w:val="0016003D"/>
    <w:rsid w:val="00160C6B"/>
    <w:rsid w:val="0016729A"/>
    <w:rsid w:val="00171C85"/>
    <w:rsid w:val="00172A27"/>
    <w:rsid w:val="001810A4"/>
    <w:rsid w:val="001934AC"/>
    <w:rsid w:val="001974ED"/>
    <w:rsid w:val="001979CF"/>
    <w:rsid w:val="001A2899"/>
    <w:rsid w:val="001B23BA"/>
    <w:rsid w:val="001C4A29"/>
    <w:rsid w:val="001D4A8B"/>
    <w:rsid w:val="001F0F35"/>
    <w:rsid w:val="001F3E39"/>
    <w:rsid w:val="001F5CBF"/>
    <w:rsid w:val="0020591C"/>
    <w:rsid w:val="00237747"/>
    <w:rsid w:val="00254393"/>
    <w:rsid w:val="00255DF6"/>
    <w:rsid w:val="00256D02"/>
    <w:rsid w:val="00257206"/>
    <w:rsid w:val="00260406"/>
    <w:rsid w:val="002636CC"/>
    <w:rsid w:val="002639EA"/>
    <w:rsid w:val="002647A4"/>
    <w:rsid w:val="0027728E"/>
    <w:rsid w:val="00281BBE"/>
    <w:rsid w:val="00283766"/>
    <w:rsid w:val="00293759"/>
    <w:rsid w:val="00294CB8"/>
    <w:rsid w:val="00294D8D"/>
    <w:rsid w:val="00294DAB"/>
    <w:rsid w:val="002A1B0B"/>
    <w:rsid w:val="002B3CA9"/>
    <w:rsid w:val="002D1B7E"/>
    <w:rsid w:val="002D47F9"/>
    <w:rsid w:val="002E365D"/>
    <w:rsid w:val="002E5769"/>
    <w:rsid w:val="002E5E1C"/>
    <w:rsid w:val="002F2B3F"/>
    <w:rsid w:val="002F6999"/>
    <w:rsid w:val="00300639"/>
    <w:rsid w:val="00304F1D"/>
    <w:rsid w:val="00313864"/>
    <w:rsid w:val="00314ADC"/>
    <w:rsid w:val="003169E3"/>
    <w:rsid w:val="00317920"/>
    <w:rsid w:val="0032088E"/>
    <w:rsid w:val="003235EC"/>
    <w:rsid w:val="0033577C"/>
    <w:rsid w:val="00345B20"/>
    <w:rsid w:val="00350297"/>
    <w:rsid w:val="00350580"/>
    <w:rsid w:val="00350A2C"/>
    <w:rsid w:val="003516A7"/>
    <w:rsid w:val="0035312B"/>
    <w:rsid w:val="00362AC1"/>
    <w:rsid w:val="00380C6D"/>
    <w:rsid w:val="0038214F"/>
    <w:rsid w:val="003B725A"/>
    <w:rsid w:val="003B7D6C"/>
    <w:rsid w:val="003C68E9"/>
    <w:rsid w:val="003C7AA7"/>
    <w:rsid w:val="003D14C8"/>
    <w:rsid w:val="003D1A3C"/>
    <w:rsid w:val="003D78B2"/>
    <w:rsid w:val="003E0F41"/>
    <w:rsid w:val="003E38D8"/>
    <w:rsid w:val="004034D5"/>
    <w:rsid w:val="00403E88"/>
    <w:rsid w:val="00422965"/>
    <w:rsid w:val="00432BF6"/>
    <w:rsid w:val="00436653"/>
    <w:rsid w:val="00445411"/>
    <w:rsid w:val="0045005F"/>
    <w:rsid w:val="00451095"/>
    <w:rsid w:val="0046142D"/>
    <w:rsid w:val="00463E4D"/>
    <w:rsid w:val="00465CDD"/>
    <w:rsid w:val="00467F37"/>
    <w:rsid w:val="00480D22"/>
    <w:rsid w:val="00481429"/>
    <w:rsid w:val="0048423E"/>
    <w:rsid w:val="00487E7B"/>
    <w:rsid w:val="00487F2A"/>
    <w:rsid w:val="00492284"/>
    <w:rsid w:val="004A14A2"/>
    <w:rsid w:val="004A305B"/>
    <w:rsid w:val="004A30D5"/>
    <w:rsid w:val="004A4515"/>
    <w:rsid w:val="004B0C2C"/>
    <w:rsid w:val="004B43D0"/>
    <w:rsid w:val="004B4DCF"/>
    <w:rsid w:val="004D599D"/>
    <w:rsid w:val="004D623A"/>
    <w:rsid w:val="004E0004"/>
    <w:rsid w:val="004F00E0"/>
    <w:rsid w:val="004F1067"/>
    <w:rsid w:val="004F71C8"/>
    <w:rsid w:val="00515BE1"/>
    <w:rsid w:val="005178B6"/>
    <w:rsid w:val="00524980"/>
    <w:rsid w:val="00527CA3"/>
    <w:rsid w:val="00544C11"/>
    <w:rsid w:val="00547ECE"/>
    <w:rsid w:val="00552999"/>
    <w:rsid w:val="005744A7"/>
    <w:rsid w:val="00574FD6"/>
    <w:rsid w:val="00576439"/>
    <w:rsid w:val="00590D50"/>
    <w:rsid w:val="00593CC4"/>
    <w:rsid w:val="00595989"/>
    <w:rsid w:val="005A70E6"/>
    <w:rsid w:val="005B7801"/>
    <w:rsid w:val="005C07A8"/>
    <w:rsid w:val="005C1F27"/>
    <w:rsid w:val="005D7AE6"/>
    <w:rsid w:val="005E0626"/>
    <w:rsid w:val="005E74EE"/>
    <w:rsid w:val="005F32EE"/>
    <w:rsid w:val="0060247D"/>
    <w:rsid w:val="006174D8"/>
    <w:rsid w:val="00620EDE"/>
    <w:rsid w:val="00627BFB"/>
    <w:rsid w:val="0063210A"/>
    <w:rsid w:val="00634BB0"/>
    <w:rsid w:val="00637F3C"/>
    <w:rsid w:val="006479F1"/>
    <w:rsid w:val="006673FD"/>
    <w:rsid w:val="006719D0"/>
    <w:rsid w:val="006A1CA5"/>
    <w:rsid w:val="006A7362"/>
    <w:rsid w:val="006C1CE2"/>
    <w:rsid w:val="007267F4"/>
    <w:rsid w:val="007278A8"/>
    <w:rsid w:val="00733B51"/>
    <w:rsid w:val="007373D4"/>
    <w:rsid w:val="00740005"/>
    <w:rsid w:val="007400E3"/>
    <w:rsid w:val="00743466"/>
    <w:rsid w:val="00746041"/>
    <w:rsid w:val="0075053C"/>
    <w:rsid w:val="00750705"/>
    <w:rsid w:val="0075094D"/>
    <w:rsid w:val="00754514"/>
    <w:rsid w:val="00756DA6"/>
    <w:rsid w:val="00767CBA"/>
    <w:rsid w:val="00774C15"/>
    <w:rsid w:val="0077706C"/>
    <w:rsid w:val="007772DC"/>
    <w:rsid w:val="00780A6C"/>
    <w:rsid w:val="00785F41"/>
    <w:rsid w:val="007903A5"/>
    <w:rsid w:val="00790CA3"/>
    <w:rsid w:val="007A0A21"/>
    <w:rsid w:val="007A7BA8"/>
    <w:rsid w:val="007C3E8F"/>
    <w:rsid w:val="007C43AF"/>
    <w:rsid w:val="007D5E5F"/>
    <w:rsid w:val="007F0BD1"/>
    <w:rsid w:val="007F5CDB"/>
    <w:rsid w:val="007F7C8F"/>
    <w:rsid w:val="0080252F"/>
    <w:rsid w:val="00811367"/>
    <w:rsid w:val="00820944"/>
    <w:rsid w:val="00821304"/>
    <w:rsid w:val="0082193C"/>
    <w:rsid w:val="008324BA"/>
    <w:rsid w:val="0083506C"/>
    <w:rsid w:val="0084104C"/>
    <w:rsid w:val="00845EB9"/>
    <w:rsid w:val="008467C3"/>
    <w:rsid w:val="00846B9F"/>
    <w:rsid w:val="00864623"/>
    <w:rsid w:val="00864F1B"/>
    <w:rsid w:val="00875CC3"/>
    <w:rsid w:val="00877C56"/>
    <w:rsid w:val="00877F24"/>
    <w:rsid w:val="00882D35"/>
    <w:rsid w:val="00887923"/>
    <w:rsid w:val="0089101D"/>
    <w:rsid w:val="008918F8"/>
    <w:rsid w:val="00891ECA"/>
    <w:rsid w:val="008A5D64"/>
    <w:rsid w:val="008B4855"/>
    <w:rsid w:val="008E15A3"/>
    <w:rsid w:val="008F62E0"/>
    <w:rsid w:val="008F7556"/>
    <w:rsid w:val="00900052"/>
    <w:rsid w:val="00904014"/>
    <w:rsid w:val="0091239A"/>
    <w:rsid w:val="009159E3"/>
    <w:rsid w:val="00921E72"/>
    <w:rsid w:val="0092713A"/>
    <w:rsid w:val="00934653"/>
    <w:rsid w:val="00934DB1"/>
    <w:rsid w:val="009402D0"/>
    <w:rsid w:val="00940FEA"/>
    <w:rsid w:val="00945D99"/>
    <w:rsid w:val="00950676"/>
    <w:rsid w:val="009542F6"/>
    <w:rsid w:val="00960AC0"/>
    <w:rsid w:val="009721B2"/>
    <w:rsid w:val="00986846"/>
    <w:rsid w:val="00997B76"/>
    <w:rsid w:val="009A194B"/>
    <w:rsid w:val="009A2C1C"/>
    <w:rsid w:val="009B06E3"/>
    <w:rsid w:val="009B6F7A"/>
    <w:rsid w:val="009C26C1"/>
    <w:rsid w:val="009C4D57"/>
    <w:rsid w:val="00A36F26"/>
    <w:rsid w:val="00A6202E"/>
    <w:rsid w:val="00A763CF"/>
    <w:rsid w:val="00A76E86"/>
    <w:rsid w:val="00A80C8F"/>
    <w:rsid w:val="00A85F01"/>
    <w:rsid w:val="00A923CB"/>
    <w:rsid w:val="00AA2275"/>
    <w:rsid w:val="00AC101E"/>
    <w:rsid w:val="00AC166D"/>
    <w:rsid w:val="00AC746F"/>
    <w:rsid w:val="00AD0697"/>
    <w:rsid w:val="00AD167B"/>
    <w:rsid w:val="00AD4FF6"/>
    <w:rsid w:val="00AD50D6"/>
    <w:rsid w:val="00AE21C2"/>
    <w:rsid w:val="00AE67BC"/>
    <w:rsid w:val="00AF154A"/>
    <w:rsid w:val="00B065B5"/>
    <w:rsid w:val="00B115BF"/>
    <w:rsid w:val="00B130B3"/>
    <w:rsid w:val="00B20D47"/>
    <w:rsid w:val="00B21933"/>
    <w:rsid w:val="00B257B7"/>
    <w:rsid w:val="00B31E7E"/>
    <w:rsid w:val="00B34111"/>
    <w:rsid w:val="00B34294"/>
    <w:rsid w:val="00B36B20"/>
    <w:rsid w:val="00B52982"/>
    <w:rsid w:val="00B53160"/>
    <w:rsid w:val="00B62E00"/>
    <w:rsid w:val="00B63CD2"/>
    <w:rsid w:val="00B80447"/>
    <w:rsid w:val="00B83382"/>
    <w:rsid w:val="00B83630"/>
    <w:rsid w:val="00B92A84"/>
    <w:rsid w:val="00B945D0"/>
    <w:rsid w:val="00B97605"/>
    <w:rsid w:val="00BA31A1"/>
    <w:rsid w:val="00BA3A43"/>
    <w:rsid w:val="00BB5208"/>
    <w:rsid w:val="00BB6EE3"/>
    <w:rsid w:val="00BD3E94"/>
    <w:rsid w:val="00BD5DB1"/>
    <w:rsid w:val="00BE3EFE"/>
    <w:rsid w:val="00C142D7"/>
    <w:rsid w:val="00C16984"/>
    <w:rsid w:val="00C2253D"/>
    <w:rsid w:val="00C24E21"/>
    <w:rsid w:val="00C27404"/>
    <w:rsid w:val="00C32A7F"/>
    <w:rsid w:val="00C46533"/>
    <w:rsid w:val="00C468A7"/>
    <w:rsid w:val="00C515A3"/>
    <w:rsid w:val="00C53380"/>
    <w:rsid w:val="00C61723"/>
    <w:rsid w:val="00C62239"/>
    <w:rsid w:val="00C774CE"/>
    <w:rsid w:val="00C93659"/>
    <w:rsid w:val="00CA2A14"/>
    <w:rsid w:val="00CA2D77"/>
    <w:rsid w:val="00CA36D5"/>
    <w:rsid w:val="00CC2047"/>
    <w:rsid w:val="00CC5E03"/>
    <w:rsid w:val="00CD1064"/>
    <w:rsid w:val="00CD2451"/>
    <w:rsid w:val="00CD2B1B"/>
    <w:rsid w:val="00CD2D8D"/>
    <w:rsid w:val="00CD3AFA"/>
    <w:rsid w:val="00CD5233"/>
    <w:rsid w:val="00CE553D"/>
    <w:rsid w:val="00D01299"/>
    <w:rsid w:val="00D148EC"/>
    <w:rsid w:val="00D1649E"/>
    <w:rsid w:val="00D3083D"/>
    <w:rsid w:val="00D434D2"/>
    <w:rsid w:val="00D52FC8"/>
    <w:rsid w:val="00D5354C"/>
    <w:rsid w:val="00D75E62"/>
    <w:rsid w:val="00D82264"/>
    <w:rsid w:val="00D8408B"/>
    <w:rsid w:val="00D84232"/>
    <w:rsid w:val="00D85B9F"/>
    <w:rsid w:val="00DA2510"/>
    <w:rsid w:val="00DA5D4B"/>
    <w:rsid w:val="00DC336E"/>
    <w:rsid w:val="00DE1817"/>
    <w:rsid w:val="00DE3DBB"/>
    <w:rsid w:val="00DF11C8"/>
    <w:rsid w:val="00E02951"/>
    <w:rsid w:val="00E10E2D"/>
    <w:rsid w:val="00E229B9"/>
    <w:rsid w:val="00E26385"/>
    <w:rsid w:val="00E427B6"/>
    <w:rsid w:val="00E45A66"/>
    <w:rsid w:val="00E511BF"/>
    <w:rsid w:val="00E656A9"/>
    <w:rsid w:val="00E71ADA"/>
    <w:rsid w:val="00E95243"/>
    <w:rsid w:val="00EA2B64"/>
    <w:rsid w:val="00EA46B8"/>
    <w:rsid w:val="00EA5B41"/>
    <w:rsid w:val="00EC4C50"/>
    <w:rsid w:val="00EC5DDA"/>
    <w:rsid w:val="00ED051E"/>
    <w:rsid w:val="00ED7D49"/>
    <w:rsid w:val="00EF76F6"/>
    <w:rsid w:val="00EF7F5D"/>
    <w:rsid w:val="00F06872"/>
    <w:rsid w:val="00F11312"/>
    <w:rsid w:val="00F11EDE"/>
    <w:rsid w:val="00F16C1D"/>
    <w:rsid w:val="00F20ECA"/>
    <w:rsid w:val="00F27A49"/>
    <w:rsid w:val="00F3798C"/>
    <w:rsid w:val="00F40625"/>
    <w:rsid w:val="00F40BB0"/>
    <w:rsid w:val="00F420DC"/>
    <w:rsid w:val="00F42235"/>
    <w:rsid w:val="00F44CCE"/>
    <w:rsid w:val="00F53A38"/>
    <w:rsid w:val="00F56A4F"/>
    <w:rsid w:val="00F57569"/>
    <w:rsid w:val="00F63DB7"/>
    <w:rsid w:val="00F6791E"/>
    <w:rsid w:val="00F76D80"/>
    <w:rsid w:val="00F85DD4"/>
    <w:rsid w:val="00FB29B8"/>
    <w:rsid w:val="00FB6637"/>
    <w:rsid w:val="00FC0D63"/>
    <w:rsid w:val="00FC661D"/>
    <w:rsid w:val="00FE5D66"/>
    <w:rsid w:val="00FF0B4A"/>
    <w:rsid w:val="00FF2AA7"/>
    <w:rsid w:val="022464DF"/>
    <w:rsid w:val="033E48AF"/>
    <w:rsid w:val="03AB299A"/>
    <w:rsid w:val="04D23819"/>
    <w:rsid w:val="05A65461"/>
    <w:rsid w:val="05FB3EFD"/>
    <w:rsid w:val="06CE0668"/>
    <w:rsid w:val="07296421"/>
    <w:rsid w:val="072A6DDF"/>
    <w:rsid w:val="07BE063A"/>
    <w:rsid w:val="07BE09D6"/>
    <w:rsid w:val="0807693B"/>
    <w:rsid w:val="089E6614"/>
    <w:rsid w:val="08FD1135"/>
    <w:rsid w:val="09C2452E"/>
    <w:rsid w:val="0ADF0F51"/>
    <w:rsid w:val="0B6731EA"/>
    <w:rsid w:val="0BD85190"/>
    <w:rsid w:val="0E4D328B"/>
    <w:rsid w:val="0E6207E7"/>
    <w:rsid w:val="0ECB5AE4"/>
    <w:rsid w:val="0ECE0116"/>
    <w:rsid w:val="0F2654E2"/>
    <w:rsid w:val="0F794397"/>
    <w:rsid w:val="0FC834C9"/>
    <w:rsid w:val="10441A5B"/>
    <w:rsid w:val="113E58B8"/>
    <w:rsid w:val="12B03A17"/>
    <w:rsid w:val="12D849BB"/>
    <w:rsid w:val="12FC26F7"/>
    <w:rsid w:val="139C64C0"/>
    <w:rsid w:val="142A4137"/>
    <w:rsid w:val="15972BC4"/>
    <w:rsid w:val="17E52957"/>
    <w:rsid w:val="18F25374"/>
    <w:rsid w:val="1A3C0E64"/>
    <w:rsid w:val="1B0847B5"/>
    <w:rsid w:val="1CCE6C81"/>
    <w:rsid w:val="1DB155ED"/>
    <w:rsid w:val="1E323D81"/>
    <w:rsid w:val="1F255112"/>
    <w:rsid w:val="202207A2"/>
    <w:rsid w:val="20444C24"/>
    <w:rsid w:val="20722765"/>
    <w:rsid w:val="2250311B"/>
    <w:rsid w:val="227A5196"/>
    <w:rsid w:val="22CF4AA3"/>
    <w:rsid w:val="23F44677"/>
    <w:rsid w:val="246C51EA"/>
    <w:rsid w:val="24780388"/>
    <w:rsid w:val="25291CD3"/>
    <w:rsid w:val="25B46D64"/>
    <w:rsid w:val="25FE7E31"/>
    <w:rsid w:val="260F32AE"/>
    <w:rsid w:val="26D868AC"/>
    <w:rsid w:val="26FD28A0"/>
    <w:rsid w:val="271F29EA"/>
    <w:rsid w:val="28FC5706"/>
    <w:rsid w:val="2971072C"/>
    <w:rsid w:val="2B005D5F"/>
    <w:rsid w:val="2B900EBE"/>
    <w:rsid w:val="2C87092C"/>
    <w:rsid w:val="2CF17B1F"/>
    <w:rsid w:val="2DCB0E58"/>
    <w:rsid w:val="30003376"/>
    <w:rsid w:val="31F61732"/>
    <w:rsid w:val="342C3626"/>
    <w:rsid w:val="350405B9"/>
    <w:rsid w:val="358F66A9"/>
    <w:rsid w:val="359B2751"/>
    <w:rsid w:val="36BE55CE"/>
    <w:rsid w:val="387E5AE9"/>
    <w:rsid w:val="39B0465E"/>
    <w:rsid w:val="3A200147"/>
    <w:rsid w:val="3ADF56AD"/>
    <w:rsid w:val="3B1832CA"/>
    <w:rsid w:val="3B2F5AFD"/>
    <w:rsid w:val="3BEA6780"/>
    <w:rsid w:val="3CE62F7F"/>
    <w:rsid w:val="3DC3734D"/>
    <w:rsid w:val="3EF73BDF"/>
    <w:rsid w:val="3F931D4E"/>
    <w:rsid w:val="3FF673DC"/>
    <w:rsid w:val="42C52F73"/>
    <w:rsid w:val="433267B5"/>
    <w:rsid w:val="43E06873"/>
    <w:rsid w:val="446C4C3A"/>
    <w:rsid w:val="447571E3"/>
    <w:rsid w:val="44A64181"/>
    <w:rsid w:val="45AB499F"/>
    <w:rsid w:val="46696723"/>
    <w:rsid w:val="48DE2C59"/>
    <w:rsid w:val="4B677117"/>
    <w:rsid w:val="4BA731D9"/>
    <w:rsid w:val="4BC97341"/>
    <w:rsid w:val="4BF77719"/>
    <w:rsid w:val="4C4B0EC9"/>
    <w:rsid w:val="4D383FD7"/>
    <w:rsid w:val="4EAB118D"/>
    <w:rsid w:val="4EE81544"/>
    <w:rsid w:val="4F6F0AEE"/>
    <w:rsid w:val="50132081"/>
    <w:rsid w:val="502A6AE9"/>
    <w:rsid w:val="51930762"/>
    <w:rsid w:val="51A124AF"/>
    <w:rsid w:val="524623D2"/>
    <w:rsid w:val="54927B8F"/>
    <w:rsid w:val="559D3C3E"/>
    <w:rsid w:val="55F92A6D"/>
    <w:rsid w:val="571B00D4"/>
    <w:rsid w:val="58D50419"/>
    <w:rsid w:val="5A2563D2"/>
    <w:rsid w:val="5A4D2222"/>
    <w:rsid w:val="5A5C17C1"/>
    <w:rsid w:val="5A7B0DC4"/>
    <w:rsid w:val="5ADA3ED9"/>
    <w:rsid w:val="5BD5791C"/>
    <w:rsid w:val="5CFD7710"/>
    <w:rsid w:val="5D561813"/>
    <w:rsid w:val="5E184902"/>
    <w:rsid w:val="5E30344A"/>
    <w:rsid w:val="5E33660B"/>
    <w:rsid w:val="5F380267"/>
    <w:rsid w:val="5F907491"/>
    <w:rsid w:val="63751758"/>
    <w:rsid w:val="637C515C"/>
    <w:rsid w:val="648A36B6"/>
    <w:rsid w:val="656E65F4"/>
    <w:rsid w:val="65B24B91"/>
    <w:rsid w:val="670B7234"/>
    <w:rsid w:val="674A4EB2"/>
    <w:rsid w:val="67663FF8"/>
    <w:rsid w:val="688D16E6"/>
    <w:rsid w:val="697D2F32"/>
    <w:rsid w:val="6AE9426F"/>
    <w:rsid w:val="6CDD38CA"/>
    <w:rsid w:val="6DA90A1E"/>
    <w:rsid w:val="6E5D53A8"/>
    <w:rsid w:val="70647F2D"/>
    <w:rsid w:val="709F46D5"/>
    <w:rsid w:val="71990601"/>
    <w:rsid w:val="740B7836"/>
    <w:rsid w:val="747F79E8"/>
    <w:rsid w:val="753E6FE5"/>
    <w:rsid w:val="760E1853"/>
    <w:rsid w:val="768B4017"/>
    <w:rsid w:val="76D044E7"/>
    <w:rsid w:val="76DC7AD5"/>
    <w:rsid w:val="76FC0292"/>
    <w:rsid w:val="780C5621"/>
    <w:rsid w:val="79515F73"/>
    <w:rsid w:val="79D031F7"/>
    <w:rsid w:val="79FE0FBC"/>
    <w:rsid w:val="7A445739"/>
    <w:rsid w:val="7DAB3E37"/>
    <w:rsid w:val="7E59489B"/>
    <w:rsid w:val="7EEE4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fillcolor="white">
      <v:fill color="white"/>
    </o:shapedefaults>
    <o:shapelayout v:ext="edit">
      <o:idmap v:ext="edit" data="1"/>
    </o:shapelayout>
  </w:shapeDefaults>
  <w:decimalSymbol w:val="."/>
  <w:listSeparator w:val=","/>
  <w15:docId w15:val="{061F6790-ECC8-409D-9A94-0F8FB5D82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page number" w:qFormat="1"/>
    <w:lsdException w:name="Title" w:qFormat="1"/>
    <w:lsdException w:name="Default Paragraph Font" w:uiPriority="1" w:unhideWhenUsed="1" w:qFormat="1"/>
    <w:lsdException w:name="Body Text" w:qFormat="1"/>
    <w:lsdException w:name="Subtitle" w:qFormat="1"/>
    <w:lsdException w:name="Dat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widowControl w:val="0"/>
      <w:adjustRightInd w:val="0"/>
      <w:spacing w:line="310" w:lineRule="exact"/>
      <w:jc w:val="both"/>
    </w:pPr>
    <w:rPr>
      <w:kern w:val="2"/>
      <w:sz w:val="21"/>
    </w:rPr>
  </w:style>
  <w:style w:type="paragraph" w:styleId="1">
    <w:name w:val="heading 1"/>
    <w:basedOn w:val="a2"/>
    <w:next w:val="a2"/>
    <w:link w:val="1Char"/>
    <w:qFormat/>
    <w:pPr>
      <w:keepNext/>
      <w:keepLines/>
      <w:adjustRightInd/>
      <w:spacing w:before="340" w:after="330" w:line="576" w:lineRule="auto"/>
      <w:outlineLvl w:val="0"/>
    </w:pPr>
    <w:rPr>
      <w:b/>
      <w:bCs/>
      <w:kern w:val="44"/>
      <w:sz w:val="44"/>
      <w:szCs w:val="44"/>
    </w:rPr>
  </w:style>
  <w:style w:type="paragraph" w:styleId="2">
    <w:name w:val="heading 2"/>
    <w:basedOn w:val="a2"/>
    <w:next w:val="a2"/>
    <w:link w:val="2Char"/>
    <w:qFormat/>
    <w:pPr>
      <w:keepNext/>
      <w:keepLines/>
      <w:adjustRightInd/>
      <w:spacing w:before="260" w:after="260" w:line="413" w:lineRule="auto"/>
      <w:outlineLvl w:val="1"/>
    </w:pPr>
    <w:rPr>
      <w:rFonts w:ascii="Cambria" w:hAnsi="Cambria"/>
      <w:b/>
      <w:bCs/>
      <w:sz w:val="32"/>
      <w:szCs w:val="32"/>
    </w:rPr>
  </w:style>
  <w:style w:type="paragraph" w:styleId="3">
    <w:name w:val="heading 3"/>
    <w:basedOn w:val="a2"/>
    <w:next w:val="a2"/>
    <w:link w:val="3Char"/>
    <w:qFormat/>
    <w:pPr>
      <w:keepNext/>
      <w:keepLines/>
      <w:adjustRightInd/>
      <w:spacing w:before="260" w:after="260" w:line="413" w:lineRule="auto"/>
      <w:outlineLvl w:val="2"/>
    </w:pPr>
    <w:rPr>
      <w:b/>
      <w:bCs/>
      <w:sz w:val="32"/>
      <w:szCs w:val="32"/>
    </w:rPr>
  </w:style>
  <w:style w:type="paragraph" w:styleId="4">
    <w:name w:val="heading 4"/>
    <w:basedOn w:val="a2"/>
    <w:next w:val="a2"/>
    <w:link w:val="4Char"/>
    <w:qFormat/>
    <w:pPr>
      <w:keepNext/>
      <w:keepLines/>
      <w:adjustRightInd/>
      <w:spacing w:before="280" w:after="290" w:line="372" w:lineRule="auto"/>
      <w:outlineLvl w:val="3"/>
    </w:pPr>
    <w:rPr>
      <w:rFonts w:ascii="Cambria" w:hAnsi="Cambria"/>
      <w:b/>
      <w:bCs/>
      <w:sz w:val="28"/>
      <w:szCs w:val="28"/>
    </w:rPr>
  </w:style>
  <w:style w:type="paragraph" w:styleId="5">
    <w:name w:val="heading 5"/>
    <w:basedOn w:val="a2"/>
    <w:next w:val="a2"/>
    <w:link w:val="5Char"/>
    <w:qFormat/>
    <w:pPr>
      <w:keepNext/>
      <w:keepLines/>
      <w:adjustRightInd/>
      <w:spacing w:before="280" w:after="290" w:line="372" w:lineRule="auto"/>
      <w:outlineLvl w:val="4"/>
    </w:pPr>
    <w:rPr>
      <w:b/>
      <w:bCs/>
      <w:sz w:val="28"/>
      <w:szCs w:val="28"/>
    </w:rPr>
  </w:style>
  <w:style w:type="paragraph" w:styleId="6">
    <w:name w:val="heading 6"/>
    <w:basedOn w:val="a2"/>
    <w:next w:val="a2"/>
    <w:link w:val="6Char"/>
    <w:qFormat/>
    <w:pPr>
      <w:keepNext/>
      <w:keepLines/>
      <w:adjustRightInd/>
      <w:spacing w:before="240" w:after="64" w:line="317" w:lineRule="auto"/>
      <w:outlineLvl w:val="5"/>
    </w:pPr>
    <w:rPr>
      <w:rFonts w:ascii="Cambria" w:hAnsi="Cambria"/>
      <w:b/>
      <w:bCs/>
      <w:sz w:val="24"/>
      <w:szCs w:val="24"/>
    </w:rPr>
  </w:style>
  <w:style w:type="paragraph" w:styleId="7">
    <w:name w:val="heading 7"/>
    <w:basedOn w:val="a2"/>
    <w:next w:val="a2"/>
    <w:link w:val="7Char"/>
    <w:qFormat/>
    <w:pPr>
      <w:keepNext/>
      <w:keepLines/>
      <w:adjustRightInd/>
      <w:spacing w:before="240" w:after="64" w:line="317" w:lineRule="auto"/>
      <w:outlineLvl w:val="6"/>
    </w:pPr>
    <w:rPr>
      <w:b/>
      <w:bCs/>
      <w:sz w:val="24"/>
      <w:szCs w:val="24"/>
    </w:rPr>
  </w:style>
  <w:style w:type="paragraph" w:styleId="8">
    <w:name w:val="heading 8"/>
    <w:basedOn w:val="a2"/>
    <w:next w:val="a2"/>
    <w:link w:val="8Char"/>
    <w:qFormat/>
    <w:pPr>
      <w:keepNext/>
      <w:keepLines/>
      <w:adjustRightInd/>
      <w:spacing w:before="240" w:after="64" w:line="317" w:lineRule="auto"/>
      <w:outlineLvl w:val="7"/>
    </w:pPr>
    <w:rPr>
      <w:rFonts w:ascii="Cambria" w:hAnsi="Cambria"/>
      <w:sz w:val="24"/>
      <w:szCs w:val="24"/>
    </w:rPr>
  </w:style>
  <w:style w:type="paragraph" w:styleId="9">
    <w:name w:val="heading 9"/>
    <w:basedOn w:val="a2"/>
    <w:next w:val="a2"/>
    <w:link w:val="9Char"/>
    <w:qFormat/>
    <w:pPr>
      <w:keepNext/>
      <w:keepLines/>
      <w:adjustRightInd/>
      <w:spacing w:before="240" w:after="64" w:line="317" w:lineRule="auto"/>
      <w:outlineLvl w:val="8"/>
    </w:pPr>
    <w:rPr>
      <w:rFonts w:ascii="Cambria" w:hAnsi="Cambria"/>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subject"/>
    <w:basedOn w:val="a7"/>
    <w:next w:val="a7"/>
    <w:link w:val="Char"/>
    <w:qFormat/>
    <w:pPr>
      <w:adjustRightInd w:val="0"/>
      <w:spacing w:line="310" w:lineRule="exact"/>
    </w:pPr>
    <w:rPr>
      <w:szCs w:val="24"/>
    </w:rPr>
  </w:style>
  <w:style w:type="paragraph" w:styleId="a7">
    <w:name w:val="annotation text"/>
    <w:basedOn w:val="a2"/>
    <w:link w:val="Char0"/>
    <w:qFormat/>
    <w:pPr>
      <w:adjustRightInd/>
      <w:spacing w:line="240" w:lineRule="auto"/>
      <w:jc w:val="left"/>
    </w:pPr>
    <w:rPr>
      <w:sz w:val="24"/>
    </w:rPr>
  </w:style>
  <w:style w:type="paragraph" w:styleId="70">
    <w:name w:val="toc 7"/>
    <w:basedOn w:val="60"/>
    <w:next w:val="a2"/>
    <w:qFormat/>
    <w:pPr>
      <w:ind w:left="1260"/>
    </w:pPr>
  </w:style>
  <w:style w:type="paragraph" w:styleId="60">
    <w:name w:val="toc 6"/>
    <w:basedOn w:val="50"/>
    <w:next w:val="a2"/>
    <w:qFormat/>
    <w:pPr>
      <w:ind w:left="1050"/>
    </w:pPr>
  </w:style>
  <w:style w:type="paragraph" w:styleId="50">
    <w:name w:val="toc 5"/>
    <w:basedOn w:val="40"/>
    <w:next w:val="a2"/>
    <w:qFormat/>
    <w:pPr>
      <w:ind w:left="840"/>
    </w:pPr>
  </w:style>
  <w:style w:type="paragraph" w:styleId="40">
    <w:name w:val="toc 4"/>
    <w:basedOn w:val="30"/>
    <w:next w:val="a2"/>
    <w:uiPriority w:val="39"/>
    <w:qFormat/>
    <w:pPr>
      <w:ind w:left="630"/>
    </w:pPr>
    <w:rPr>
      <w:i w:val="0"/>
      <w:iCs w:val="0"/>
      <w:sz w:val="18"/>
      <w:szCs w:val="18"/>
    </w:rPr>
  </w:style>
  <w:style w:type="paragraph" w:styleId="30">
    <w:name w:val="toc 3"/>
    <w:basedOn w:val="20"/>
    <w:next w:val="a2"/>
    <w:uiPriority w:val="39"/>
    <w:qFormat/>
    <w:pPr>
      <w:ind w:left="420"/>
    </w:pPr>
    <w:rPr>
      <w:i/>
      <w:iCs/>
      <w:smallCaps w:val="0"/>
    </w:rPr>
  </w:style>
  <w:style w:type="paragraph" w:styleId="20">
    <w:name w:val="toc 2"/>
    <w:basedOn w:val="10"/>
    <w:next w:val="a2"/>
    <w:uiPriority w:val="39"/>
    <w:qFormat/>
    <w:pPr>
      <w:spacing w:before="0" w:after="0"/>
      <w:ind w:left="210"/>
    </w:pPr>
    <w:rPr>
      <w:b w:val="0"/>
      <w:bCs w:val="0"/>
      <w:caps w:val="0"/>
      <w:smallCaps/>
    </w:rPr>
  </w:style>
  <w:style w:type="paragraph" w:styleId="10">
    <w:name w:val="toc 1"/>
    <w:basedOn w:val="a2"/>
    <w:next w:val="a2"/>
    <w:uiPriority w:val="39"/>
    <w:qFormat/>
    <w:pPr>
      <w:spacing w:before="120" w:after="120"/>
      <w:jc w:val="left"/>
    </w:pPr>
    <w:rPr>
      <w:b/>
      <w:bCs/>
      <w:caps/>
      <w:sz w:val="20"/>
    </w:rPr>
  </w:style>
  <w:style w:type="paragraph" w:styleId="a8">
    <w:name w:val="caption"/>
    <w:basedOn w:val="a2"/>
    <w:next w:val="a2"/>
    <w:qFormat/>
    <w:pPr>
      <w:widowControl/>
      <w:adjustRightInd/>
      <w:spacing w:line="360" w:lineRule="auto"/>
      <w:ind w:firstLineChars="200" w:firstLine="200"/>
      <w:jc w:val="left"/>
    </w:pPr>
    <w:rPr>
      <w:rFonts w:eastAsia="仿宋_GB2312"/>
      <w:b/>
      <w:bCs/>
      <w:kern w:val="0"/>
      <w:sz w:val="20"/>
      <w:lang w:val="de-DE" w:eastAsia="de-DE"/>
    </w:rPr>
  </w:style>
  <w:style w:type="paragraph" w:styleId="a9">
    <w:name w:val="Document Map"/>
    <w:basedOn w:val="a2"/>
    <w:link w:val="Char1"/>
    <w:qFormat/>
    <w:pPr>
      <w:shd w:val="clear" w:color="auto" w:fill="000080"/>
    </w:pPr>
    <w:rPr>
      <w:sz w:val="16"/>
      <w:szCs w:val="16"/>
    </w:rPr>
  </w:style>
  <w:style w:type="paragraph" w:styleId="aa">
    <w:name w:val="Body Text"/>
    <w:basedOn w:val="a2"/>
    <w:link w:val="Char2"/>
    <w:qFormat/>
    <w:pPr>
      <w:spacing w:after="120"/>
    </w:pPr>
  </w:style>
  <w:style w:type="paragraph" w:styleId="80">
    <w:name w:val="toc 8"/>
    <w:basedOn w:val="70"/>
    <w:next w:val="a2"/>
    <w:qFormat/>
    <w:pPr>
      <w:ind w:left="1470"/>
    </w:pPr>
  </w:style>
  <w:style w:type="paragraph" w:styleId="ab">
    <w:name w:val="Date"/>
    <w:basedOn w:val="a2"/>
    <w:next w:val="a2"/>
    <w:link w:val="Char3"/>
    <w:qFormat/>
    <w:pPr>
      <w:ind w:leftChars="2500" w:left="100"/>
    </w:pPr>
  </w:style>
  <w:style w:type="paragraph" w:styleId="ac">
    <w:name w:val="Balloon Text"/>
    <w:basedOn w:val="a2"/>
    <w:link w:val="Char4"/>
    <w:qFormat/>
    <w:rPr>
      <w:sz w:val="16"/>
      <w:szCs w:val="16"/>
    </w:rPr>
  </w:style>
  <w:style w:type="paragraph" w:styleId="ad">
    <w:name w:val="footer"/>
    <w:basedOn w:val="a2"/>
    <w:link w:val="Char5"/>
    <w:uiPriority w:val="99"/>
    <w:qFormat/>
    <w:pPr>
      <w:tabs>
        <w:tab w:val="center" w:pos="4153"/>
        <w:tab w:val="right" w:pos="8306"/>
      </w:tabs>
      <w:adjustRightInd/>
      <w:snapToGrid w:val="0"/>
      <w:spacing w:line="240" w:lineRule="auto"/>
      <w:jc w:val="right"/>
    </w:pPr>
    <w:rPr>
      <w:rFonts w:ascii="宋体"/>
      <w:sz w:val="18"/>
    </w:rPr>
  </w:style>
  <w:style w:type="paragraph" w:styleId="ae">
    <w:name w:val="header"/>
    <w:basedOn w:val="a2"/>
    <w:link w:val="Char6"/>
    <w:qFormat/>
    <w:pPr>
      <w:tabs>
        <w:tab w:val="center" w:pos="4153"/>
        <w:tab w:val="right" w:pos="8306"/>
      </w:tabs>
      <w:adjustRightInd/>
      <w:snapToGrid w:val="0"/>
      <w:jc w:val="center"/>
    </w:pPr>
    <w:rPr>
      <w:sz w:val="18"/>
    </w:rPr>
  </w:style>
  <w:style w:type="paragraph" w:styleId="af">
    <w:name w:val="footnote text"/>
    <w:basedOn w:val="a2"/>
    <w:next w:val="af0"/>
    <w:link w:val="Char7"/>
    <w:qFormat/>
    <w:pPr>
      <w:adjustRightInd/>
      <w:snapToGrid w:val="0"/>
      <w:spacing w:line="300" w:lineRule="exact"/>
      <w:ind w:leftChars="200" w:left="400" w:hangingChars="200" w:hanging="200"/>
      <w:jc w:val="left"/>
    </w:pPr>
    <w:rPr>
      <w:sz w:val="18"/>
      <w:szCs w:val="18"/>
    </w:rPr>
  </w:style>
  <w:style w:type="paragraph" w:customStyle="1" w:styleId="af0">
    <w:name w:val="脚注后续"/>
    <w:qFormat/>
    <w:pPr>
      <w:ind w:leftChars="350" w:left="350"/>
      <w:jc w:val="both"/>
    </w:pPr>
    <w:rPr>
      <w:rFonts w:ascii="宋体"/>
      <w:sz w:val="18"/>
    </w:rPr>
  </w:style>
  <w:style w:type="paragraph" w:styleId="90">
    <w:name w:val="toc 9"/>
    <w:basedOn w:val="80"/>
    <w:next w:val="a2"/>
    <w:qFormat/>
    <w:pPr>
      <w:ind w:left="1680"/>
    </w:pPr>
  </w:style>
  <w:style w:type="paragraph" w:styleId="af1">
    <w:name w:val="Title"/>
    <w:basedOn w:val="a2"/>
    <w:link w:val="Char8"/>
    <w:qFormat/>
    <w:pPr>
      <w:adjustRightInd/>
      <w:spacing w:before="240" w:after="60"/>
      <w:jc w:val="center"/>
      <w:outlineLvl w:val="0"/>
    </w:pPr>
    <w:rPr>
      <w:rFonts w:ascii="Cambria" w:hAnsi="Cambria"/>
      <w:b/>
      <w:bCs/>
      <w:sz w:val="32"/>
      <w:szCs w:val="32"/>
    </w:rPr>
  </w:style>
  <w:style w:type="character" w:styleId="af2">
    <w:name w:val="page number"/>
    <w:qFormat/>
    <w:rPr>
      <w:rFonts w:cs="Times New Roman"/>
    </w:rPr>
  </w:style>
  <w:style w:type="character" w:styleId="af3">
    <w:name w:val="Hyperlink"/>
    <w:qFormat/>
    <w:rPr>
      <w:rFonts w:ascii="Times New Roman" w:eastAsia="宋体" w:hAnsi="Times New Roman"/>
      <w:color w:val="auto"/>
      <w:spacing w:val="0"/>
      <w:w w:val="100"/>
      <w:position w:val="0"/>
      <w:sz w:val="21"/>
      <w:u w:val="none"/>
    </w:rPr>
  </w:style>
  <w:style w:type="character" w:styleId="af4">
    <w:name w:val="annotation reference"/>
    <w:qFormat/>
    <w:rPr>
      <w:sz w:val="21"/>
    </w:rPr>
  </w:style>
  <w:style w:type="character" w:styleId="af5">
    <w:name w:val="footnote reference"/>
    <w:qFormat/>
    <w:rPr>
      <w:rFonts w:ascii="宋体" w:eastAsia="宋体"/>
      <w:sz w:val="18"/>
      <w:vertAlign w:val="superscript"/>
    </w:rPr>
  </w:style>
  <w:style w:type="table" w:styleId="af6">
    <w:name w:val="Table Grid"/>
    <w:basedOn w:val="a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671">
    <w:name w:val="EmailStyle671"/>
    <w:qFormat/>
    <w:rPr>
      <w:rFonts w:ascii="Arial" w:eastAsia="宋体" w:hAnsi="Arial"/>
      <w:color w:val="auto"/>
      <w:sz w:val="20"/>
    </w:rPr>
  </w:style>
  <w:style w:type="character" w:customStyle="1" w:styleId="af7">
    <w:name w:val="标准文件_图表脚注内容"/>
    <w:qFormat/>
    <w:rPr>
      <w:rFonts w:ascii="宋体" w:eastAsia="宋体"/>
      <w:spacing w:val="200"/>
      <w:sz w:val="18"/>
      <w:vertAlign w:val="superscript"/>
    </w:rPr>
  </w:style>
  <w:style w:type="character" w:customStyle="1" w:styleId="1Char">
    <w:name w:val="标题 1 Char"/>
    <w:link w:val="1"/>
    <w:qFormat/>
    <w:rPr>
      <w:b/>
      <w:bCs/>
      <w:kern w:val="44"/>
      <w:sz w:val="44"/>
      <w:szCs w:val="44"/>
    </w:rPr>
  </w:style>
  <w:style w:type="character" w:customStyle="1" w:styleId="5Char">
    <w:name w:val="标题 5 Char"/>
    <w:link w:val="5"/>
    <w:qFormat/>
    <w:rPr>
      <w:b/>
      <w:bCs/>
      <w:kern w:val="2"/>
      <w:sz w:val="28"/>
      <w:szCs w:val="28"/>
    </w:rPr>
  </w:style>
  <w:style w:type="character" w:customStyle="1" w:styleId="8Char">
    <w:name w:val="标题 8 Char"/>
    <w:link w:val="8"/>
    <w:qFormat/>
    <w:rPr>
      <w:rFonts w:ascii="Cambria" w:eastAsia="宋体" w:hAnsi="Cambria" w:cs="Times New Roman"/>
      <w:kern w:val="2"/>
      <w:sz w:val="24"/>
      <w:szCs w:val="24"/>
    </w:rPr>
  </w:style>
  <w:style w:type="character" w:customStyle="1" w:styleId="Char1">
    <w:name w:val="文档结构图 Char"/>
    <w:link w:val="a9"/>
    <w:qFormat/>
    <w:rPr>
      <w:kern w:val="2"/>
      <w:sz w:val="16"/>
      <w:szCs w:val="0"/>
    </w:rPr>
  </w:style>
  <w:style w:type="character" w:customStyle="1" w:styleId="Char5">
    <w:name w:val="页脚 Char"/>
    <w:link w:val="ad"/>
    <w:uiPriority w:val="99"/>
    <w:qFormat/>
    <w:rPr>
      <w:rFonts w:ascii="宋体" w:eastAsia="宋体"/>
      <w:kern w:val="2"/>
      <w:sz w:val="18"/>
      <w:lang w:val="en-US" w:eastAsia="zh-CN"/>
    </w:rPr>
  </w:style>
  <w:style w:type="character" w:customStyle="1" w:styleId="Char6">
    <w:name w:val="页眉 Char"/>
    <w:link w:val="ae"/>
    <w:qFormat/>
    <w:rPr>
      <w:kern w:val="2"/>
      <w:sz w:val="18"/>
    </w:rPr>
  </w:style>
  <w:style w:type="character" w:customStyle="1" w:styleId="EmailStyle681">
    <w:name w:val="EmailStyle681"/>
    <w:qFormat/>
    <w:rPr>
      <w:rFonts w:ascii="Arial" w:eastAsia="宋体" w:hAnsi="Arial"/>
      <w:color w:val="auto"/>
      <w:sz w:val="20"/>
    </w:rPr>
  </w:style>
  <w:style w:type="character" w:customStyle="1" w:styleId="af8">
    <w:name w:val="发布"/>
    <w:qFormat/>
    <w:rPr>
      <w:rFonts w:ascii="黑体" w:eastAsia="黑体"/>
      <w:spacing w:val="22"/>
      <w:w w:val="100"/>
      <w:position w:val="3"/>
      <w:sz w:val="28"/>
    </w:rPr>
  </w:style>
  <w:style w:type="character" w:customStyle="1" w:styleId="11">
    <w:name w:val="页码1"/>
    <w:qFormat/>
    <w:rPr>
      <w:rFonts w:cs="Times New Roman"/>
    </w:rPr>
  </w:style>
  <w:style w:type="character" w:customStyle="1" w:styleId="2Char">
    <w:name w:val="标题 2 Char"/>
    <w:link w:val="2"/>
    <w:qFormat/>
    <w:rPr>
      <w:rFonts w:ascii="Cambria" w:eastAsia="宋体" w:hAnsi="Cambria" w:cs="Times New Roman"/>
      <w:b/>
      <w:bCs/>
      <w:kern w:val="2"/>
      <w:sz w:val="32"/>
      <w:szCs w:val="32"/>
    </w:rPr>
  </w:style>
  <w:style w:type="character" w:customStyle="1" w:styleId="6Char">
    <w:name w:val="标题 6 Char"/>
    <w:link w:val="6"/>
    <w:qFormat/>
    <w:rPr>
      <w:rFonts w:ascii="Cambria" w:eastAsia="宋体" w:hAnsi="Cambria" w:cs="Times New Roman"/>
      <w:b/>
      <w:bCs/>
      <w:kern w:val="2"/>
      <w:sz w:val="24"/>
      <w:szCs w:val="24"/>
    </w:rPr>
  </w:style>
  <w:style w:type="character" w:customStyle="1" w:styleId="9Char">
    <w:name w:val="标题 9 Char"/>
    <w:link w:val="9"/>
    <w:qFormat/>
    <w:rPr>
      <w:rFonts w:ascii="Cambria" w:eastAsia="宋体" w:hAnsi="Cambria" w:cs="Times New Roman"/>
      <w:kern w:val="2"/>
      <w:sz w:val="21"/>
      <w:szCs w:val="21"/>
    </w:rPr>
  </w:style>
  <w:style w:type="character" w:customStyle="1" w:styleId="Char2">
    <w:name w:val="正文文本 Char"/>
    <w:link w:val="aa"/>
    <w:qFormat/>
    <w:rPr>
      <w:kern w:val="2"/>
      <w:sz w:val="21"/>
    </w:rPr>
  </w:style>
  <w:style w:type="character" w:customStyle="1" w:styleId="Char7">
    <w:name w:val="脚注文本 Char"/>
    <w:link w:val="af"/>
    <w:qFormat/>
    <w:rPr>
      <w:kern w:val="2"/>
      <w:sz w:val="18"/>
      <w:szCs w:val="18"/>
    </w:rPr>
  </w:style>
  <w:style w:type="character" w:customStyle="1" w:styleId="af9">
    <w:name w:val="标准文件_发布"/>
    <w:qFormat/>
    <w:rPr>
      <w:rFonts w:ascii="黑体" w:eastAsia="黑体"/>
      <w:spacing w:val="22"/>
      <w:w w:val="100"/>
      <w:position w:val="3"/>
      <w:sz w:val="28"/>
    </w:rPr>
  </w:style>
  <w:style w:type="character" w:customStyle="1" w:styleId="shorttext1">
    <w:name w:val="short_text1"/>
    <w:qFormat/>
    <w:rPr>
      <w:sz w:val="24"/>
    </w:rPr>
  </w:style>
  <w:style w:type="character" w:customStyle="1" w:styleId="12">
    <w:name w:val="批注引用1"/>
    <w:qFormat/>
    <w:rPr>
      <w:sz w:val="21"/>
    </w:rPr>
  </w:style>
  <w:style w:type="character" w:customStyle="1" w:styleId="3Char">
    <w:name w:val="标题 3 Char"/>
    <w:link w:val="3"/>
    <w:qFormat/>
    <w:rPr>
      <w:b/>
      <w:bCs/>
      <w:kern w:val="2"/>
      <w:sz w:val="32"/>
      <w:szCs w:val="32"/>
    </w:rPr>
  </w:style>
  <w:style w:type="character" w:customStyle="1" w:styleId="7Char">
    <w:name w:val="标题 7 Char"/>
    <w:link w:val="7"/>
    <w:qFormat/>
    <w:rPr>
      <w:b/>
      <w:bCs/>
      <w:kern w:val="2"/>
      <w:sz w:val="24"/>
      <w:szCs w:val="24"/>
    </w:rPr>
  </w:style>
  <w:style w:type="character" w:customStyle="1" w:styleId="Char0">
    <w:name w:val="批注文字 Char"/>
    <w:link w:val="a7"/>
    <w:rPr>
      <w:kern w:val="2"/>
      <w:sz w:val="24"/>
    </w:rPr>
  </w:style>
  <w:style w:type="character" w:customStyle="1" w:styleId="Char3">
    <w:name w:val="日期 Char"/>
    <w:link w:val="ab"/>
    <w:qFormat/>
    <w:rPr>
      <w:kern w:val="2"/>
      <w:sz w:val="21"/>
    </w:rPr>
  </w:style>
  <w:style w:type="character" w:customStyle="1" w:styleId="Char8">
    <w:name w:val="标题 Char"/>
    <w:link w:val="af1"/>
    <w:qFormat/>
    <w:rPr>
      <w:rFonts w:ascii="Cambria" w:hAnsi="Cambria" w:cs="Times New Roman"/>
      <w:b/>
      <w:bCs/>
      <w:kern w:val="2"/>
      <w:sz w:val="32"/>
      <w:szCs w:val="32"/>
    </w:rPr>
  </w:style>
  <w:style w:type="character" w:customStyle="1" w:styleId="110">
    <w:name w:val="页码11"/>
    <w:qFormat/>
    <w:rPr>
      <w:rFonts w:ascii="宋体" w:eastAsia="宋体" w:hAnsi="Times New Roman"/>
      <w:sz w:val="18"/>
    </w:rPr>
  </w:style>
  <w:style w:type="character" w:customStyle="1" w:styleId="4Char">
    <w:name w:val="标题 4 Char"/>
    <w:link w:val="4"/>
    <w:qFormat/>
    <w:rPr>
      <w:rFonts w:ascii="Cambria" w:eastAsia="宋体" w:hAnsi="Cambria" w:cs="Times New Roman"/>
      <w:b/>
      <w:bCs/>
      <w:kern w:val="2"/>
      <w:sz w:val="28"/>
      <w:szCs w:val="28"/>
    </w:rPr>
  </w:style>
  <w:style w:type="character" w:customStyle="1" w:styleId="Char">
    <w:name w:val="批注主题 Char"/>
    <w:link w:val="a6"/>
    <w:qFormat/>
    <w:rPr>
      <w:rFonts w:cs="Times New Roman"/>
      <w:kern w:val="2"/>
      <w:sz w:val="24"/>
      <w:szCs w:val="24"/>
    </w:rPr>
  </w:style>
  <w:style w:type="character" w:customStyle="1" w:styleId="Char4">
    <w:name w:val="批注框文本 Char"/>
    <w:link w:val="ac"/>
    <w:qFormat/>
    <w:rPr>
      <w:kern w:val="2"/>
      <w:sz w:val="16"/>
      <w:szCs w:val="0"/>
    </w:rPr>
  </w:style>
  <w:style w:type="paragraph" w:customStyle="1" w:styleId="afa">
    <w:name w:val="标准文件_段"/>
    <w:qFormat/>
    <w:pPr>
      <w:autoSpaceDE w:val="0"/>
      <w:autoSpaceDN w:val="0"/>
      <w:adjustRightInd w:val="0"/>
      <w:snapToGrid w:val="0"/>
      <w:spacing w:line="276" w:lineRule="auto"/>
      <w:ind w:rightChars="-50" w:right="-105" w:firstLineChars="200" w:firstLine="428"/>
    </w:pPr>
    <w:rPr>
      <w:rFonts w:ascii="宋体"/>
      <w:spacing w:val="2"/>
      <w:sz w:val="21"/>
    </w:rPr>
  </w:style>
  <w:style w:type="paragraph" w:customStyle="1" w:styleId="afb">
    <w:name w:val="封面正文"/>
    <w:pPr>
      <w:jc w:val="both"/>
    </w:pPr>
  </w:style>
  <w:style w:type="paragraph" w:customStyle="1" w:styleId="afc">
    <w:name w:val="注×:后续"/>
    <w:basedOn w:val="afd"/>
    <w:qFormat/>
    <w:pPr>
      <w:ind w:leftChars="0" w:left="1406" w:firstLineChars="0" w:hanging="499"/>
    </w:pPr>
  </w:style>
  <w:style w:type="paragraph" w:customStyle="1" w:styleId="afd">
    <w:name w:val="注:后续"/>
    <w:qFormat/>
    <w:pPr>
      <w:spacing w:line="300" w:lineRule="exact"/>
      <w:ind w:leftChars="400" w:left="600" w:hangingChars="200" w:hanging="200"/>
      <w:jc w:val="both"/>
    </w:pPr>
    <w:rPr>
      <w:rFonts w:ascii="宋体"/>
      <w:sz w:val="18"/>
    </w:rPr>
  </w:style>
  <w:style w:type="paragraph" w:customStyle="1" w:styleId="afe">
    <w:name w:val="标准文件_一致程度"/>
    <w:basedOn w:val="a2"/>
    <w:qFormat/>
    <w:pPr>
      <w:spacing w:line="440" w:lineRule="exact"/>
      <w:jc w:val="center"/>
    </w:pPr>
    <w:rPr>
      <w:sz w:val="28"/>
    </w:rPr>
  </w:style>
  <w:style w:type="paragraph" w:customStyle="1" w:styleId="aff">
    <w:name w:val="五级无标题条"/>
    <w:basedOn w:val="a2"/>
    <w:qFormat/>
    <w:pPr>
      <w:adjustRightInd/>
    </w:pPr>
    <w:rPr>
      <w:szCs w:val="24"/>
    </w:rPr>
  </w:style>
  <w:style w:type="paragraph" w:customStyle="1" w:styleId="aff0">
    <w:name w:val="标准文件_附录图标题"/>
    <w:next w:val="afa"/>
    <w:qFormat/>
    <w:pPr>
      <w:jc w:val="center"/>
    </w:pPr>
    <w:rPr>
      <w:rFonts w:ascii="黑体" w:eastAsia="黑体"/>
      <w:sz w:val="21"/>
    </w:rPr>
  </w:style>
  <w:style w:type="paragraph" w:customStyle="1" w:styleId="aff1">
    <w:name w:val="目次、标准名称标题"/>
    <w:basedOn w:val="a2"/>
    <w:next w:val="a2"/>
    <w:pPr>
      <w:widowControl/>
      <w:shd w:val="clear" w:color="FFFFFF" w:fill="FFFFFF"/>
      <w:tabs>
        <w:tab w:val="left" w:pos="360"/>
      </w:tabs>
      <w:adjustRightInd/>
      <w:spacing w:before="640" w:after="560" w:line="460" w:lineRule="exact"/>
      <w:jc w:val="center"/>
      <w:outlineLvl w:val="0"/>
    </w:pPr>
    <w:rPr>
      <w:rFonts w:ascii="黑体" w:eastAsia="黑体"/>
      <w:kern w:val="0"/>
      <w:sz w:val="32"/>
    </w:rPr>
  </w:style>
  <w:style w:type="paragraph" w:customStyle="1" w:styleId="13">
    <w:name w:val="无间隔1"/>
    <w:qFormat/>
    <w:pPr>
      <w:widowControl w:val="0"/>
      <w:spacing w:line="288" w:lineRule="auto"/>
      <w:ind w:firstLineChars="200" w:firstLine="200"/>
      <w:jc w:val="both"/>
    </w:pPr>
    <w:rPr>
      <w:kern w:val="2"/>
      <w:sz w:val="24"/>
      <w:szCs w:val="22"/>
    </w:rPr>
  </w:style>
  <w:style w:type="paragraph" w:customStyle="1" w:styleId="aff2">
    <w:name w:val="标准文件_附录章标题"/>
    <w:next w:val="afa"/>
    <w:qFormat/>
    <w:pPr>
      <w:wordWrap w:val="0"/>
      <w:overflowPunct w:val="0"/>
      <w:autoSpaceDE w:val="0"/>
      <w:spacing w:beforeLines="50" w:before="156" w:afterLines="50" w:after="156"/>
      <w:ind w:leftChars="-50" w:left="-50" w:rightChars="-50" w:right="-50"/>
      <w:jc w:val="both"/>
      <w:textAlignment w:val="baseline"/>
      <w:outlineLvl w:val="1"/>
    </w:pPr>
    <w:rPr>
      <w:rFonts w:ascii="黑体" w:eastAsia="黑体"/>
      <w:kern w:val="21"/>
      <w:sz w:val="21"/>
    </w:rPr>
  </w:style>
  <w:style w:type="paragraph" w:customStyle="1" w:styleId="aff3">
    <w:name w:val="附录一级无标题条"/>
    <w:basedOn w:val="aff2"/>
    <w:next w:val="afa"/>
    <w:qFormat/>
    <w:pPr>
      <w:autoSpaceDN w:val="0"/>
      <w:ind w:leftChars="0" w:left="0"/>
      <w:outlineLvl w:val="2"/>
    </w:pPr>
    <w:rPr>
      <w:rFonts w:ascii="宋体" w:eastAsia="宋体"/>
    </w:rPr>
  </w:style>
  <w:style w:type="paragraph" w:customStyle="1" w:styleId="aff4">
    <w:name w:val="标准书脚_偶数页"/>
    <w:rPr>
      <w:rFonts w:ascii="宋体"/>
      <w:sz w:val="18"/>
    </w:rPr>
  </w:style>
  <w:style w:type="paragraph" w:customStyle="1" w:styleId="aff5">
    <w:name w:val="二级无标题条"/>
    <w:basedOn w:val="a2"/>
    <w:qFormat/>
    <w:pPr>
      <w:adjustRightInd/>
    </w:pPr>
    <w:rPr>
      <w:szCs w:val="24"/>
    </w:rPr>
  </w:style>
  <w:style w:type="paragraph" w:customStyle="1" w:styleId="aff6">
    <w:name w:val="标准文件_附录三级条标题"/>
    <w:basedOn w:val="aff7"/>
    <w:next w:val="afa"/>
    <w:qFormat/>
    <w:pPr>
      <w:outlineLvl w:val="4"/>
    </w:pPr>
  </w:style>
  <w:style w:type="paragraph" w:customStyle="1" w:styleId="aff7">
    <w:name w:val="标准文件_附录二级条标题"/>
    <w:basedOn w:val="aff8"/>
    <w:next w:val="afa"/>
    <w:qFormat/>
    <w:pPr>
      <w:outlineLvl w:val="3"/>
    </w:pPr>
  </w:style>
  <w:style w:type="paragraph" w:customStyle="1" w:styleId="aff8">
    <w:name w:val="标准文件_附录一级条标题"/>
    <w:basedOn w:val="aff2"/>
    <w:next w:val="afa"/>
    <w:qFormat/>
    <w:pPr>
      <w:autoSpaceDN w:val="0"/>
      <w:ind w:leftChars="0" w:left="0"/>
      <w:outlineLvl w:val="2"/>
    </w:pPr>
    <w:rPr>
      <w:spacing w:val="2"/>
    </w:rPr>
  </w:style>
  <w:style w:type="paragraph" w:customStyle="1" w:styleId="TimesNewRoman">
    <w:name w:val="样式 前言、引言标题 + Times New Roman"/>
    <w:basedOn w:val="a2"/>
    <w:qFormat/>
    <w:pPr>
      <w:widowControl/>
      <w:shd w:val="clear" w:color="FFFFFF" w:fill="FFFFFF"/>
      <w:tabs>
        <w:tab w:val="left" w:pos="360"/>
      </w:tabs>
      <w:adjustRightInd/>
      <w:spacing w:before="640" w:after="560" w:line="240" w:lineRule="auto"/>
      <w:jc w:val="center"/>
      <w:outlineLvl w:val="0"/>
    </w:pPr>
    <w:rPr>
      <w:rFonts w:eastAsia="黑体"/>
      <w:b/>
      <w:kern w:val="0"/>
      <w:sz w:val="32"/>
    </w:rPr>
  </w:style>
  <w:style w:type="paragraph" w:customStyle="1" w:styleId="aff9">
    <w:name w:val="标准文件_一级条标题"/>
    <w:basedOn w:val="a1"/>
    <w:next w:val="afa"/>
    <w:qFormat/>
    <w:pPr>
      <w:numPr>
        <w:ilvl w:val="0"/>
        <w:numId w:val="0"/>
      </w:numPr>
      <w:outlineLvl w:val="2"/>
    </w:pPr>
  </w:style>
  <w:style w:type="paragraph" w:customStyle="1" w:styleId="a1">
    <w:name w:val="标准文件_章标题"/>
    <w:next w:val="afa"/>
    <w:qFormat/>
    <w:pPr>
      <w:numPr>
        <w:ilvl w:val="1"/>
        <w:numId w:val="1"/>
      </w:numPr>
      <w:spacing w:beforeLines="50" w:before="156" w:afterLines="50" w:after="156"/>
      <w:ind w:rightChars="-50" w:right="-50"/>
      <w:jc w:val="both"/>
      <w:outlineLvl w:val="1"/>
    </w:pPr>
    <w:rPr>
      <w:rFonts w:ascii="黑体" w:eastAsia="黑体"/>
      <w:spacing w:val="2"/>
      <w:sz w:val="21"/>
    </w:rPr>
  </w:style>
  <w:style w:type="paragraph" w:customStyle="1" w:styleId="affa">
    <w:name w:val="无标题条"/>
    <w:next w:val="afa"/>
    <w:qFormat/>
    <w:pPr>
      <w:jc w:val="both"/>
    </w:pPr>
    <w:rPr>
      <w:sz w:val="21"/>
    </w:rPr>
  </w:style>
  <w:style w:type="paragraph" w:customStyle="1" w:styleId="affb">
    <w:name w:val="封面标准英文名称"/>
    <w:pPr>
      <w:widowControl w:val="0"/>
      <w:spacing w:before="370" w:line="400" w:lineRule="exact"/>
      <w:jc w:val="center"/>
    </w:pPr>
    <w:rPr>
      <w:sz w:val="28"/>
    </w:rPr>
  </w:style>
  <w:style w:type="paragraph" w:customStyle="1" w:styleId="affc">
    <w:name w:val="标准文件_标准代替"/>
    <w:basedOn w:val="a2"/>
    <w:next w:val="a2"/>
    <w:qFormat/>
    <w:pPr>
      <w:jc w:val="right"/>
    </w:pPr>
    <w:rPr>
      <w:rFonts w:ascii="宋体"/>
      <w:kern w:val="0"/>
    </w:rPr>
  </w:style>
  <w:style w:type="paragraph" w:customStyle="1" w:styleId="affd">
    <w:name w:val="标准文件_二级条标题"/>
    <w:basedOn w:val="aff9"/>
    <w:next w:val="afa"/>
    <w:qFormat/>
    <w:pPr>
      <w:outlineLvl w:val="3"/>
    </w:pPr>
  </w:style>
  <w:style w:type="paragraph" w:customStyle="1" w:styleId="affe">
    <w:name w:val="标准文件_四级条标题"/>
    <w:basedOn w:val="afff"/>
    <w:next w:val="afa"/>
    <w:qFormat/>
    <w:pPr>
      <w:ind w:left="0"/>
      <w:outlineLvl w:val="5"/>
    </w:pPr>
  </w:style>
  <w:style w:type="paragraph" w:customStyle="1" w:styleId="afff">
    <w:name w:val="标准文件_三级条标题"/>
    <w:basedOn w:val="affd"/>
    <w:next w:val="afa"/>
    <w:qFormat/>
    <w:pPr>
      <w:ind w:left="-50"/>
      <w:outlineLvl w:val="4"/>
    </w:pPr>
  </w:style>
  <w:style w:type="paragraph" w:customStyle="1" w:styleId="ICS">
    <w:name w:val="标准文件_ICS"/>
    <w:basedOn w:val="a2"/>
    <w:qFormat/>
    <w:pPr>
      <w:spacing w:line="240" w:lineRule="atLeast"/>
    </w:pPr>
    <w:rPr>
      <w:rFonts w:ascii="黑体" w:eastAsia="黑体" w:hAnsi="宋体"/>
    </w:rPr>
  </w:style>
  <w:style w:type="paragraph" w:customStyle="1" w:styleId="afff0">
    <w:name w:val="附录四级无标题条"/>
    <w:basedOn w:val="afff1"/>
    <w:next w:val="afa"/>
    <w:qFormat/>
    <w:pPr>
      <w:outlineLvl w:val="5"/>
    </w:pPr>
  </w:style>
  <w:style w:type="paragraph" w:customStyle="1" w:styleId="afff1">
    <w:name w:val="附录三级无标题条"/>
    <w:basedOn w:val="afff2"/>
    <w:next w:val="afa"/>
    <w:qFormat/>
    <w:pPr>
      <w:outlineLvl w:val="4"/>
    </w:pPr>
  </w:style>
  <w:style w:type="paragraph" w:customStyle="1" w:styleId="afff2">
    <w:name w:val="附录二级无标题条"/>
    <w:basedOn w:val="a2"/>
    <w:next w:val="afa"/>
    <w:qFormat/>
    <w:pPr>
      <w:widowControl/>
      <w:wordWrap w:val="0"/>
      <w:overflowPunct w:val="0"/>
      <w:autoSpaceDE w:val="0"/>
      <w:autoSpaceDN w:val="0"/>
      <w:adjustRightInd/>
      <w:spacing w:line="240" w:lineRule="auto"/>
      <w:textAlignment w:val="baseline"/>
      <w:outlineLvl w:val="3"/>
    </w:pPr>
    <w:rPr>
      <w:rFonts w:ascii="宋体"/>
      <w:kern w:val="21"/>
    </w:rPr>
  </w:style>
  <w:style w:type="paragraph" w:customStyle="1" w:styleId="afff3">
    <w:name w:val="附录性质"/>
    <w:basedOn w:val="a2"/>
    <w:qFormat/>
    <w:pPr>
      <w:widowControl/>
      <w:adjustRightInd/>
      <w:jc w:val="center"/>
    </w:pPr>
    <w:rPr>
      <w:rFonts w:ascii="黑体" w:eastAsia="黑体"/>
    </w:rPr>
  </w:style>
  <w:style w:type="paragraph" w:customStyle="1" w:styleId="afff4">
    <w:name w:val="标准文件_附录五级条标题"/>
    <w:basedOn w:val="afff5"/>
    <w:next w:val="afa"/>
    <w:qFormat/>
    <w:pPr>
      <w:outlineLvl w:val="6"/>
    </w:pPr>
  </w:style>
  <w:style w:type="paragraph" w:customStyle="1" w:styleId="afff5">
    <w:name w:val="标准文件_附录四级条标题"/>
    <w:basedOn w:val="aff6"/>
    <w:next w:val="afa"/>
    <w:qFormat/>
    <w:pPr>
      <w:outlineLvl w:val="5"/>
    </w:pPr>
  </w:style>
  <w:style w:type="paragraph" w:customStyle="1" w:styleId="afff6">
    <w:name w:val="标准文件_条文脚注"/>
    <w:basedOn w:val="af"/>
    <w:qFormat/>
    <w:pPr>
      <w:adjustRightInd w:val="0"/>
      <w:jc w:val="both"/>
    </w:pPr>
  </w:style>
  <w:style w:type="paragraph" w:customStyle="1" w:styleId="afff7">
    <w:name w:val="封面一致性程度标识"/>
    <w:qFormat/>
    <w:pPr>
      <w:spacing w:before="440" w:line="440" w:lineRule="exact"/>
      <w:jc w:val="center"/>
    </w:pPr>
    <w:rPr>
      <w:sz w:val="28"/>
    </w:rPr>
  </w:style>
  <w:style w:type="paragraph" w:customStyle="1" w:styleId="afff8">
    <w:name w:val="封面标准代替信息"/>
    <w:basedOn w:val="21"/>
    <w:qFormat/>
    <w:pPr>
      <w:spacing w:before="57"/>
    </w:pPr>
    <w:rPr>
      <w:rFonts w:ascii="宋体"/>
      <w:sz w:val="21"/>
    </w:rPr>
  </w:style>
  <w:style w:type="paragraph" w:customStyle="1" w:styleId="21">
    <w:name w:val="封面标准号2"/>
    <w:basedOn w:val="14"/>
    <w:qFormat/>
    <w:pPr>
      <w:adjustRightInd w:val="0"/>
      <w:spacing w:before="357" w:line="280" w:lineRule="exact"/>
    </w:pPr>
  </w:style>
  <w:style w:type="paragraph" w:customStyle="1" w:styleId="14">
    <w:name w:val="封面标准号1"/>
    <w:qFormat/>
    <w:pPr>
      <w:widowControl w:val="0"/>
      <w:kinsoku w:val="0"/>
      <w:overflowPunct w:val="0"/>
      <w:autoSpaceDE w:val="0"/>
      <w:autoSpaceDN w:val="0"/>
      <w:spacing w:before="308"/>
      <w:jc w:val="right"/>
      <w:textAlignment w:val="center"/>
    </w:pPr>
    <w:rPr>
      <w:sz w:val="28"/>
    </w:rPr>
  </w:style>
  <w:style w:type="paragraph" w:customStyle="1" w:styleId="afff9">
    <w:name w:val="标准文件_标准书眉_奇数页"/>
    <w:next w:val="a2"/>
    <w:qFormat/>
    <w:pPr>
      <w:tabs>
        <w:tab w:val="center" w:pos="4154"/>
        <w:tab w:val="right" w:pos="8306"/>
      </w:tabs>
      <w:spacing w:after="120"/>
      <w:jc w:val="right"/>
    </w:pPr>
    <w:rPr>
      <w:rFonts w:ascii="黑体" w:eastAsia="黑体" w:hAnsi="宋体"/>
      <w:sz w:val="21"/>
    </w:rPr>
  </w:style>
  <w:style w:type="paragraph" w:customStyle="1" w:styleId="afffa">
    <w:name w:val="标准文件_正文公式"/>
    <w:basedOn w:val="a2"/>
    <w:next w:val="afffb"/>
    <w:qFormat/>
    <w:pPr>
      <w:tabs>
        <w:tab w:val="right" w:leader="dot" w:pos="0"/>
      </w:tabs>
      <w:spacing w:line="276" w:lineRule="auto"/>
      <w:jc w:val="right"/>
    </w:pPr>
    <w:rPr>
      <w:rFonts w:ascii="宋体"/>
    </w:rPr>
  </w:style>
  <w:style w:type="paragraph" w:customStyle="1" w:styleId="afffb">
    <w:name w:val="标准文件_标准正文"/>
    <w:basedOn w:val="a2"/>
    <w:next w:val="afa"/>
    <w:qFormat/>
    <w:pPr>
      <w:snapToGrid w:val="0"/>
      <w:ind w:leftChars="-50" w:left="-50" w:rightChars="-50" w:right="-50" w:firstLineChars="200" w:firstLine="200"/>
    </w:pPr>
    <w:rPr>
      <w:spacing w:val="2"/>
      <w:kern w:val="0"/>
    </w:rPr>
  </w:style>
  <w:style w:type="paragraph" w:customStyle="1" w:styleId="afffc">
    <w:name w:val="附录五级无标题条"/>
    <w:basedOn w:val="afff0"/>
    <w:next w:val="afa"/>
    <w:qFormat/>
    <w:pPr>
      <w:outlineLvl w:val="6"/>
    </w:pPr>
  </w:style>
  <w:style w:type="paragraph" w:customStyle="1" w:styleId="CM6">
    <w:name w:val="CM6"/>
    <w:basedOn w:val="a2"/>
    <w:next w:val="a2"/>
    <w:qFormat/>
    <w:pPr>
      <w:suppressAutoHyphens/>
      <w:autoSpaceDE w:val="0"/>
      <w:adjustRightInd/>
      <w:spacing w:line="240" w:lineRule="atLeast"/>
      <w:jc w:val="left"/>
    </w:pPr>
    <w:rPr>
      <w:kern w:val="0"/>
      <w:sz w:val="24"/>
      <w:szCs w:val="24"/>
    </w:rPr>
  </w:style>
  <w:style w:type="paragraph" w:customStyle="1" w:styleId="afffd">
    <w:name w:val="标准文件_附录公式"/>
    <w:basedOn w:val="afffb"/>
    <w:next w:val="afffb"/>
    <w:qFormat/>
    <w:pPr>
      <w:spacing w:line="276" w:lineRule="auto"/>
      <w:jc w:val="right"/>
    </w:pPr>
    <w:rPr>
      <w:rFonts w:ascii="宋体"/>
    </w:rPr>
  </w:style>
  <w:style w:type="paragraph" w:customStyle="1" w:styleId="afffe">
    <w:name w:val="三级无标题条"/>
    <w:basedOn w:val="a2"/>
    <w:qFormat/>
    <w:pPr>
      <w:adjustRightInd/>
    </w:pPr>
    <w:rPr>
      <w:szCs w:val="24"/>
    </w:rPr>
  </w:style>
  <w:style w:type="paragraph" w:customStyle="1" w:styleId="15">
    <w:name w:val="纯文本1"/>
    <w:basedOn w:val="a2"/>
    <w:qFormat/>
    <w:pPr>
      <w:adjustRightInd/>
      <w:spacing w:line="240" w:lineRule="auto"/>
    </w:pPr>
    <w:rPr>
      <w:rFonts w:ascii="宋体" w:hAnsi="Courier New" w:cs="Courier New"/>
      <w:szCs w:val="21"/>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rPr>
  </w:style>
  <w:style w:type="paragraph" w:customStyle="1" w:styleId="affff">
    <w:name w:val="标准文件_封面标准编号"/>
    <w:basedOn w:val="a2"/>
    <w:next w:val="affc"/>
    <w:qFormat/>
    <w:pPr>
      <w:jc w:val="right"/>
    </w:pPr>
    <w:rPr>
      <w:rFonts w:ascii="黑体" w:eastAsia="黑体" w:hAnsi="宋体"/>
      <w:kern w:val="0"/>
      <w:sz w:val="28"/>
    </w:rPr>
  </w:style>
  <w:style w:type="paragraph" w:customStyle="1" w:styleId="affff0">
    <w:name w:val="标准文件_封面标准名称"/>
    <w:basedOn w:val="a2"/>
    <w:qFormat/>
    <w:pPr>
      <w:spacing w:beforeLines="100" w:before="312" w:line="500" w:lineRule="exact"/>
      <w:jc w:val="center"/>
    </w:pPr>
    <w:rPr>
      <w:rFonts w:ascii="黑体" w:eastAsia="黑体"/>
      <w:kern w:val="0"/>
      <w:sz w:val="52"/>
    </w:rPr>
  </w:style>
  <w:style w:type="paragraph" w:customStyle="1" w:styleId="affff1">
    <w:name w:val="标准文件_封面密级"/>
    <w:basedOn w:val="a2"/>
    <w:qFormat/>
    <w:rPr>
      <w:rFonts w:eastAsia="黑体"/>
      <w:sz w:val="32"/>
    </w:rPr>
  </w:style>
  <w:style w:type="paragraph" w:customStyle="1" w:styleId="affff2">
    <w:name w:val="标准文件_目录标题"/>
    <w:basedOn w:val="a2"/>
    <w:qFormat/>
    <w:pPr>
      <w:spacing w:before="540" w:after="600"/>
      <w:jc w:val="center"/>
    </w:pPr>
    <w:rPr>
      <w:rFonts w:eastAsia="黑体"/>
      <w:sz w:val="32"/>
    </w:rPr>
  </w:style>
  <w:style w:type="paragraph" w:customStyle="1" w:styleId="affff3">
    <w:name w:val="标准文件_附录表标题"/>
    <w:next w:val="afa"/>
    <w:qFormat/>
    <w:pPr>
      <w:jc w:val="center"/>
      <w:textAlignment w:val="baseline"/>
    </w:pPr>
    <w:rPr>
      <w:rFonts w:ascii="黑体" w:eastAsia="黑体"/>
      <w:kern w:val="21"/>
      <w:sz w:val="21"/>
    </w:rPr>
  </w:style>
  <w:style w:type="paragraph" w:customStyle="1" w:styleId="affff4">
    <w:name w:val="标准文件_示例后续"/>
    <w:basedOn w:val="a2"/>
    <w:qFormat/>
    <w:pPr>
      <w:adjustRightInd/>
      <w:spacing w:line="240" w:lineRule="auto"/>
      <w:ind w:leftChars="-50" w:left="-50" w:rightChars="-50" w:right="-50"/>
    </w:pPr>
    <w:rPr>
      <w:sz w:val="18"/>
      <w:szCs w:val="24"/>
    </w:rPr>
  </w:style>
  <w:style w:type="paragraph" w:customStyle="1" w:styleId="affff5">
    <w:name w:val="标准文件_破折号列项"/>
    <w:qFormat/>
    <w:pPr>
      <w:adjustRightInd w:val="0"/>
      <w:snapToGrid w:val="0"/>
      <w:spacing w:line="300" w:lineRule="exact"/>
      <w:ind w:leftChars="150" w:left="350" w:rightChars="-50" w:right="-50" w:hangingChars="200" w:hanging="200"/>
    </w:pPr>
    <w:rPr>
      <w:sz w:val="21"/>
    </w:rPr>
  </w:style>
  <w:style w:type="paragraph" w:customStyle="1" w:styleId="affff6">
    <w:name w:val="标准文件_参考文献、索引标题"/>
    <w:basedOn w:val="a2"/>
    <w:next w:val="a2"/>
    <w:qFormat/>
    <w:pPr>
      <w:widowControl/>
      <w:shd w:val="clear" w:color="FFFFFF" w:fill="FFFFFF"/>
      <w:adjustRightInd/>
      <w:spacing w:before="540" w:after="180" w:line="240" w:lineRule="auto"/>
      <w:jc w:val="center"/>
      <w:outlineLvl w:val="0"/>
    </w:pPr>
    <w:rPr>
      <w:rFonts w:ascii="黑体" w:eastAsia="黑体"/>
      <w:spacing w:val="200"/>
      <w:kern w:val="0"/>
    </w:rPr>
  </w:style>
  <w:style w:type="paragraph" w:customStyle="1" w:styleId="affff7">
    <w:name w:val="标准文件_标准部门"/>
    <w:basedOn w:val="a2"/>
    <w:next w:val="a2"/>
    <w:qFormat/>
    <w:pPr>
      <w:jc w:val="right"/>
    </w:pPr>
    <w:rPr>
      <w:rFonts w:ascii="黑体" w:eastAsia="黑体"/>
      <w:sz w:val="32"/>
    </w:rPr>
  </w:style>
  <w:style w:type="paragraph" w:customStyle="1" w:styleId="affff8">
    <w:name w:val="附录图"/>
    <w:next w:val="afa"/>
    <w:qFormat/>
    <w:pPr>
      <w:wordWrap w:val="0"/>
      <w:overflowPunct w:val="0"/>
      <w:autoSpaceDE w:val="0"/>
      <w:spacing w:beforeLines="50" w:before="156" w:afterLines="50" w:after="156"/>
      <w:jc w:val="center"/>
      <w:textAlignment w:val="baseline"/>
      <w:outlineLvl w:val="1"/>
    </w:pPr>
    <w:rPr>
      <w:rFonts w:ascii="黑体" w:eastAsia="黑体"/>
      <w:kern w:val="21"/>
      <w:sz w:val="21"/>
    </w:rPr>
  </w:style>
  <w:style w:type="paragraph" w:customStyle="1" w:styleId="affff9">
    <w:name w:val="其他发布部门"/>
    <w:basedOn w:val="affffa"/>
    <w:qFormat/>
    <w:pPr>
      <w:spacing w:line="240" w:lineRule="atLeast"/>
    </w:pPr>
    <w:rPr>
      <w:rFonts w:ascii="黑体" w:eastAsia="黑体"/>
      <w:b w:val="0"/>
    </w:rPr>
  </w:style>
  <w:style w:type="paragraph" w:customStyle="1" w:styleId="affffa">
    <w:name w:val="发布部门"/>
    <w:next w:val="afa"/>
    <w:qFormat/>
    <w:pPr>
      <w:jc w:val="center"/>
    </w:pPr>
    <w:rPr>
      <w:rFonts w:ascii="宋体"/>
      <w:b/>
      <w:spacing w:val="20"/>
      <w:w w:val="135"/>
      <w:sz w:val="36"/>
    </w:rPr>
  </w:style>
  <w:style w:type="paragraph" w:customStyle="1" w:styleId="affffb">
    <w:name w:val="前言标题"/>
    <w:next w:val="a2"/>
    <w:qFormat/>
    <w:pPr>
      <w:shd w:val="clear" w:color="FFFFFF" w:fill="FFFFFF"/>
      <w:spacing w:before="540" w:after="600"/>
      <w:jc w:val="center"/>
      <w:outlineLvl w:val="0"/>
    </w:pPr>
    <w:rPr>
      <w:rFonts w:ascii="黑体" w:eastAsia="黑体"/>
      <w:sz w:val="32"/>
    </w:rPr>
  </w:style>
  <w:style w:type="paragraph" w:customStyle="1" w:styleId="affffc">
    <w:name w:val="标准文件_封面标准分类号"/>
    <w:basedOn w:val="a2"/>
    <w:qFormat/>
    <w:rPr>
      <w:rFonts w:ascii="黑体" w:eastAsia="黑体"/>
      <w:kern w:val="0"/>
      <w:sz w:val="28"/>
    </w:rPr>
  </w:style>
  <w:style w:type="paragraph" w:customStyle="1" w:styleId="affffd">
    <w:name w:val="文献分类号"/>
    <w:qFormat/>
    <w:pPr>
      <w:widowControl w:val="0"/>
      <w:textAlignment w:val="center"/>
    </w:pPr>
    <w:rPr>
      <w:rFonts w:eastAsia="黑体"/>
      <w:sz w:val="21"/>
    </w:rPr>
  </w:style>
  <w:style w:type="paragraph" w:customStyle="1" w:styleId="affffe">
    <w:name w:val="目次、索引正文"/>
    <w:qFormat/>
    <w:pPr>
      <w:spacing w:line="320" w:lineRule="exact"/>
      <w:jc w:val="both"/>
    </w:pPr>
    <w:rPr>
      <w:rFonts w:ascii="宋体"/>
      <w:sz w:val="21"/>
    </w:rPr>
  </w:style>
  <w:style w:type="paragraph" w:customStyle="1" w:styleId="afffff">
    <w:name w:val="标准称谓"/>
    <w:next w:val="a2"/>
    <w:qFormat/>
    <w:pPr>
      <w:widowControl w:val="0"/>
      <w:kinsoku w:val="0"/>
      <w:overflowPunct w:val="0"/>
      <w:autoSpaceDE w:val="0"/>
      <w:autoSpaceDN w:val="0"/>
      <w:spacing w:line="240" w:lineRule="atLeast"/>
      <w:jc w:val="distribute"/>
    </w:pPr>
    <w:rPr>
      <w:rFonts w:ascii="宋体"/>
      <w:b/>
      <w:bCs/>
      <w:spacing w:val="20"/>
      <w:w w:val="148"/>
      <w:sz w:val="52"/>
    </w:rPr>
  </w:style>
  <w:style w:type="paragraph" w:customStyle="1" w:styleId="afffff0">
    <w:name w:val="标准文件_图表脚注"/>
    <w:next w:val="a2"/>
    <w:qFormat/>
    <w:pPr>
      <w:tabs>
        <w:tab w:val="left" w:pos="210"/>
      </w:tabs>
      <w:spacing w:line="300" w:lineRule="exact"/>
      <w:ind w:leftChars="200" w:left="280" w:hangingChars="80" w:hanging="80"/>
      <w:jc w:val="both"/>
    </w:pPr>
    <w:rPr>
      <w:rFonts w:ascii="宋体"/>
      <w:sz w:val="18"/>
    </w:rPr>
  </w:style>
  <w:style w:type="paragraph" w:customStyle="1" w:styleId="afffff1">
    <w:name w:val="标准文件_附录标识"/>
    <w:next w:val="aa"/>
    <w:qFormat/>
    <w:pPr>
      <w:shd w:val="clear" w:color="FFFFFF" w:fill="FFFFFF"/>
      <w:tabs>
        <w:tab w:val="left" w:pos="6405"/>
      </w:tabs>
      <w:spacing w:before="640" w:after="160"/>
      <w:jc w:val="center"/>
      <w:outlineLvl w:val="0"/>
    </w:pPr>
    <w:rPr>
      <w:rFonts w:ascii="黑体" w:eastAsia="黑体"/>
      <w:sz w:val="21"/>
    </w:rPr>
  </w:style>
  <w:style w:type="paragraph" w:customStyle="1" w:styleId="afffff2">
    <w:name w:val="其他标准称谓"/>
    <w:qFormat/>
    <w:pPr>
      <w:spacing w:line="240" w:lineRule="atLeast"/>
      <w:jc w:val="distribute"/>
    </w:pPr>
    <w:rPr>
      <w:rFonts w:ascii="黑体" w:eastAsia="黑体" w:hAnsi="宋体"/>
      <w:sz w:val="52"/>
    </w:rPr>
  </w:style>
  <w:style w:type="paragraph" w:customStyle="1" w:styleId="afffff3">
    <w:name w:val="标准文件_目次、标准名称标题"/>
    <w:basedOn w:val="afffff4"/>
    <w:next w:val="afa"/>
    <w:qFormat/>
    <w:pPr>
      <w:spacing w:before="540" w:after="600" w:line="460" w:lineRule="exact"/>
    </w:pPr>
    <w:rPr>
      <w:spacing w:val="0"/>
    </w:rPr>
  </w:style>
  <w:style w:type="paragraph" w:customStyle="1" w:styleId="afffff4">
    <w:name w:val="标准文件_前言、引言标题"/>
    <w:next w:val="a2"/>
    <w:qFormat/>
    <w:pPr>
      <w:shd w:val="clear" w:color="FFFFFF" w:fill="FFFFFF"/>
      <w:spacing w:before="567" w:after="680"/>
      <w:jc w:val="center"/>
      <w:outlineLvl w:val="0"/>
    </w:pPr>
    <w:rPr>
      <w:rFonts w:ascii="黑体" w:eastAsia="黑体"/>
      <w:spacing w:val="200"/>
      <w:sz w:val="32"/>
    </w:rPr>
  </w:style>
  <w:style w:type="paragraph" w:customStyle="1" w:styleId="16">
    <w:name w:val="批注主题1"/>
    <w:basedOn w:val="a7"/>
    <w:next w:val="a7"/>
    <w:qFormat/>
    <w:pPr>
      <w:adjustRightInd w:val="0"/>
      <w:spacing w:line="310" w:lineRule="exact"/>
    </w:pPr>
    <w:rPr>
      <w:b/>
      <w:bCs/>
    </w:rPr>
  </w:style>
  <w:style w:type="paragraph" w:customStyle="1" w:styleId="17">
    <w:name w:val="正文缩进1"/>
    <w:basedOn w:val="a2"/>
    <w:qFormat/>
    <w:pPr>
      <w:ind w:firstLine="420"/>
    </w:pPr>
  </w:style>
  <w:style w:type="paragraph" w:customStyle="1" w:styleId="c">
    <w:name w:val="c前言标准编号"/>
    <w:basedOn w:val="a2"/>
    <w:qFormat/>
    <w:pPr>
      <w:spacing w:line="360" w:lineRule="atLeast"/>
    </w:pPr>
    <w:rPr>
      <w:rFonts w:eastAsia="黑体"/>
    </w:rPr>
  </w:style>
  <w:style w:type="paragraph" w:customStyle="1" w:styleId="afffff5">
    <w:name w:val="封面标准文稿类别"/>
    <w:qFormat/>
    <w:pPr>
      <w:spacing w:before="440" w:line="400" w:lineRule="exact"/>
      <w:jc w:val="center"/>
    </w:pPr>
    <w:rPr>
      <w:rFonts w:ascii="宋体"/>
      <w:sz w:val="24"/>
    </w:rPr>
  </w:style>
  <w:style w:type="paragraph" w:customStyle="1" w:styleId="18">
    <w:name w:val="列出段落1"/>
    <w:basedOn w:val="a2"/>
    <w:qFormat/>
    <w:pPr>
      <w:ind w:firstLineChars="200" w:firstLine="420"/>
    </w:pPr>
  </w:style>
  <w:style w:type="paragraph" w:customStyle="1" w:styleId="afffff6">
    <w:name w:val="标准文件_五级条标题"/>
    <w:basedOn w:val="affe"/>
    <w:next w:val="afa"/>
    <w:qFormat/>
    <w:pPr>
      <w:outlineLvl w:val="6"/>
    </w:pPr>
  </w:style>
  <w:style w:type="paragraph" w:customStyle="1" w:styleId="19">
    <w:name w:val="图表目录1"/>
    <w:basedOn w:val="a2"/>
    <w:next w:val="a2"/>
    <w:qFormat/>
    <w:pPr>
      <w:adjustRightInd/>
      <w:spacing w:line="240" w:lineRule="auto"/>
      <w:ind w:left="420" w:hanging="420"/>
      <w:jc w:val="left"/>
    </w:pPr>
    <w:rPr>
      <w:caps/>
      <w:szCs w:val="24"/>
    </w:rPr>
  </w:style>
  <w:style w:type="paragraph" w:customStyle="1" w:styleId="afffff7">
    <w:name w:val="标准书脚_奇数页"/>
    <w:qFormat/>
    <w:pPr>
      <w:jc w:val="right"/>
    </w:pPr>
    <w:rPr>
      <w:rFonts w:ascii="宋体"/>
      <w:sz w:val="18"/>
    </w:rPr>
  </w:style>
  <w:style w:type="paragraph" w:customStyle="1" w:styleId="111">
    <w:name w:val="文档结构图11"/>
    <w:basedOn w:val="a2"/>
    <w:qFormat/>
    <w:pPr>
      <w:shd w:val="clear" w:color="auto" w:fill="000080"/>
    </w:pPr>
  </w:style>
  <w:style w:type="paragraph" w:customStyle="1" w:styleId="afffff8">
    <w:name w:val="标准文件_封面发布日期"/>
    <w:basedOn w:val="a2"/>
    <w:qFormat/>
    <w:rPr>
      <w:rFonts w:ascii="黑体" w:eastAsia="黑体"/>
      <w:kern w:val="0"/>
      <w:sz w:val="28"/>
    </w:rPr>
  </w:style>
  <w:style w:type="paragraph" w:customStyle="1" w:styleId="1a">
    <w:name w:val="修订1"/>
    <w:qFormat/>
    <w:rPr>
      <w:kern w:val="2"/>
      <w:sz w:val="21"/>
    </w:rPr>
  </w:style>
  <w:style w:type="paragraph" w:customStyle="1" w:styleId="a">
    <w:name w:val="三级标题"/>
    <w:qFormat/>
    <w:pPr>
      <w:numPr>
        <w:numId w:val="2"/>
      </w:numPr>
      <w:spacing w:beforeLines="50" w:before="156" w:line="360" w:lineRule="auto"/>
      <w:outlineLvl w:val="2"/>
    </w:pPr>
    <w:rPr>
      <w:rFonts w:eastAsia="黑体"/>
      <w:sz w:val="24"/>
      <w:szCs w:val="32"/>
    </w:rPr>
  </w:style>
  <w:style w:type="paragraph" w:customStyle="1" w:styleId="afffff9">
    <w:name w:val="标准文件_数字编号列项"/>
    <w:qFormat/>
    <w:pPr>
      <w:ind w:leftChars="350" w:left="550" w:rightChars="-50" w:right="-50" w:hangingChars="200" w:hanging="200"/>
      <w:jc w:val="both"/>
    </w:pPr>
    <w:rPr>
      <w:rFonts w:ascii="宋体"/>
      <w:sz w:val="21"/>
    </w:rPr>
  </w:style>
  <w:style w:type="paragraph" w:customStyle="1" w:styleId="afffffa">
    <w:name w:val="标准文件_正文图标题"/>
    <w:next w:val="afa"/>
    <w:qFormat/>
    <w:pPr>
      <w:jc w:val="center"/>
    </w:pPr>
    <w:rPr>
      <w:rFonts w:ascii="黑体" w:eastAsia="黑体"/>
      <w:sz w:val="21"/>
    </w:rPr>
  </w:style>
  <w:style w:type="paragraph" w:customStyle="1" w:styleId="1b">
    <w:name w:val="文档结构图1"/>
    <w:basedOn w:val="a2"/>
    <w:qFormat/>
    <w:pPr>
      <w:shd w:val="clear" w:color="auto" w:fill="000080"/>
    </w:pPr>
  </w:style>
  <w:style w:type="paragraph" w:customStyle="1" w:styleId="afffffb">
    <w:name w:val="封面标准名称"/>
    <w:qFormat/>
    <w:pPr>
      <w:widowControl w:val="0"/>
      <w:spacing w:line="680" w:lineRule="exact"/>
      <w:jc w:val="center"/>
      <w:textAlignment w:val="center"/>
    </w:pPr>
    <w:rPr>
      <w:rFonts w:ascii="黑体" w:eastAsia="黑体"/>
      <w:sz w:val="52"/>
    </w:rPr>
  </w:style>
  <w:style w:type="paragraph" w:customStyle="1" w:styleId="afffffc">
    <w:name w:val="一级无标题条"/>
    <w:basedOn w:val="a2"/>
    <w:qFormat/>
    <w:pPr>
      <w:adjustRightInd/>
    </w:pPr>
    <w:rPr>
      <w:szCs w:val="24"/>
    </w:rPr>
  </w:style>
  <w:style w:type="paragraph" w:customStyle="1" w:styleId="afffffd">
    <w:name w:val="标准文件_引言标题"/>
    <w:next w:val="a2"/>
    <w:qFormat/>
    <w:pPr>
      <w:shd w:val="clear" w:color="FFFFFF" w:fill="FFFFFF"/>
      <w:spacing w:before="540" w:after="600"/>
      <w:jc w:val="center"/>
      <w:outlineLvl w:val="0"/>
    </w:pPr>
    <w:rPr>
      <w:rFonts w:ascii="黑体" w:eastAsia="黑体"/>
      <w:sz w:val="32"/>
    </w:rPr>
  </w:style>
  <w:style w:type="paragraph" w:customStyle="1" w:styleId="afffffe">
    <w:name w:val="标准文件_封面实施日期"/>
    <w:basedOn w:val="a2"/>
    <w:qFormat/>
    <w:pPr>
      <w:jc w:val="right"/>
    </w:pPr>
    <w:rPr>
      <w:rFonts w:ascii="黑体" w:eastAsia="黑体"/>
      <w:sz w:val="28"/>
    </w:rPr>
  </w:style>
  <w:style w:type="paragraph" w:customStyle="1" w:styleId="affffff">
    <w:name w:val="标准标志"/>
    <w:next w:val="a2"/>
    <w:qFormat/>
    <w:pPr>
      <w:shd w:val="solid" w:color="FFFFFF" w:fill="FFFFFF"/>
      <w:spacing w:line="240" w:lineRule="atLeast"/>
      <w:jc w:val="right"/>
    </w:pPr>
    <w:rPr>
      <w:b/>
      <w:w w:val="130"/>
      <w:sz w:val="96"/>
    </w:rPr>
  </w:style>
  <w:style w:type="paragraph" w:customStyle="1" w:styleId="affffff0">
    <w:name w:val="标准文件_注×："/>
    <w:next w:val="afa"/>
    <w:qFormat/>
    <w:pPr>
      <w:widowControl w:val="0"/>
      <w:tabs>
        <w:tab w:val="left" w:pos="525"/>
      </w:tabs>
      <w:autoSpaceDE w:val="0"/>
      <w:autoSpaceDN w:val="0"/>
      <w:spacing w:afterLines="30" w:after="93" w:line="300" w:lineRule="exact"/>
      <w:ind w:leftChars="150" w:left="649" w:rightChars="-50" w:right="-50" w:hanging="499"/>
      <w:jc w:val="both"/>
    </w:pPr>
    <w:rPr>
      <w:rFonts w:ascii="宋体"/>
      <w:sz w:val="18"/>
    </w:rPr>
  </w:style>
  <w:style w:type="paragraph" w:customStyle="1" w:styleId="affffff1">
    <w:name w:val="列项·"/>
    <w:qFormat/>
    <w:pPr>
      <w:tabs>
        <w:tab w:val="left" w:pos="840"/>
      </w:tabs>
      <w:ind w:leftChars="200" w:left="840" w:hangingChars="200" w:hanging="420"/>
      <w:jc w:val="both"/>
    </w:pPr>
    <w:rPr>
      <w:rFonts w:ascii="宋体"/>
      <w:sz w:val="21"/>
    </w:rPr>
  </w:style>
  <w:style w:type="paragraph" w:customStyle="1" w:styleId="affffff2">
    <w:name w:val="标准文件_注："/>
    <w:next w:val="afa"/>
    <w:qFormat/>
    <w:pPr>
      <w:widowControl w:val="0"/>
      <w:tabs>
        <w:tab w:val="left" w:pos="1140"/>
      </w:tabs>
      <w:autoSpaceDE w:val="0"/>
      <w:autoSpaceDN w:val="0"/>
      <w:spacing w:afterLines="30" w:after="93" w:line="300" w:lineRule="exact"/>
      <w:ind w:leftChars="150" w:left="513" w:rightChars="-50" w:right="-50" w:hanging="363"/>
      <w:jc w:val="both"/>
    </w:pPr>
    <w:rPr>
      <w:rFonts w:ascii="宋体"/>
      <w:sz w:val="18"/>
    </w:rPr>
  </w:style>
  <w:style w:type="paragraph" w:customStyle="1" w:styleId="affffff3">
    <w:name w:val="标准文件_标准书眉_偶数页"/>
    <w:basedOn w:val="afff9"/>
    <w:next w:val="a2"/>
    <w:qFormat/>
    <w:pPr>
      <w:jc w:val="left"/>
    </w:pPr>
  </w:style>
  <w:style w:type="paragraph" w:customStyle="1" w:styleId="affffff4">
    <w:name w:val="标准文件_封面标准英文名称"/>
    <w:basedOn w:val="a2"/>
    <w:qFormat/>
    <w:pPr>
      <w:spacing w:line="440" w:lineRule="exact"/>
      <w:jc w:val="center"/>
    </w:pPr>
    <w:rPr>
      <w:rFonts w:eastAsia="黑体"/>
      <w:b/>
      <w:sz w:val="28"/>
    </w:rPr>
  </w:style>
  <w:style w:type="paragraph" w:customStyle="1" w:styleId="affffff5">
    <w:name w:val="标准文件_标准名称标题"/>
    <w:basedOn w:val="a2"/>
    <w:next w:val="a1"/>
    <w:qFormat/>
    <w:pPr>
      <w:widowControl/>
      <w:shd w:val="clear" w:color="FFFFFF" w:fill="FFFFFF"/>
      <w:adjustRightInd/>
      <w:spacing w:before="640" w:after="100" w:line="400" w:lineRule="exact"/>
      <w:jc w:val="center"/>
      <w:outlineLvl w:val="0"/>
    </w:pPr>
    <w:rPr>
      <w:rFonts w:ascii="黑体" w:eastAsia="黑体"/>
      <w:kern w:val="0"/>
      <w:sz w:val="32"/>
    </w:rPr>
  </w:style>
  <w:style w:type="paragraph" w:customStyle="1" w:styleId="affffff6">
    <w:name w:val="实施日期"/>
    <w:basedOn w:val="affffff7"/>
    <w:qFormat/>
    <w:pPr>
      <w:jc w:val="right"/>
    </w:pPr>
  </w:style>
  <w:style w:type="paragraph" w:customStyle="1" w:styleId="affffff7">
    <w:name w:val="发布日期"/>
    <w:qFormat/>
    <w:rPr>
      <w:rFonts w:eastAsia="黑体"/>
      <w:sz w:val="28"/>
    </w:rPr>
  </w:style>
  <w:style w:type="paragraph" w:customStyle="1" w:styleId="affffff8">
    <w:name w:val="四级无标题条"/>
    <w:basedOn w:val="a2"/>
    <w:qFormat/>
    <w:pPr>
      <w:adjustRightInd/>
    </w:pPr>
    <w:rPr>
      <w:szCs w:val="24"/>
    </w:rPr>
  </w:style>
  <w:style w:type="paragraph" w:customStyle="1" w:styleId="affffff9">
    <w:name w:val="标准书眉一"/>
    <w:qFormat/>
    <w:pPr>
      <w:jc w:val="both"/>
    </w:pPr>
  </w:style>
  <w:style w:type="paragraph" w:customStyle="1" w:styleId="affffffa">
    <w:name w:val="标准文件_示例："/>
    <w:next w:val="afa"/>
    <w:qFormat/>
    <w:pPr>
      <w:tabs>
        <w:tab w:val="left" w:pos="861"/>
      </w:tabs>
      <w:spacing w:afterLines="30" w:after="93" w:line="300" w:lineRule="exact"/>
      <w:ind w:leftChars="-50" w:left="-50" w:rightChars="-50" w:right="-50" w:firstLine="425"/>
    </w:pPr>
    <w:rPr>
      <w:sz w:val="18"/>
    </w:rPr>
  </w:style>
  <w:style w:type="paragraph" w:customStyle="1" w:styleId="affffffb">
    <w:name w:val="封面标准文稿编辑信息"/>
    <w:qFormat/>
    <w:pPr>
      <w:spacing w:before="180" w:line="180" w:lineRule="exact"/>
      <w:jc w:val="center"/>
    </w:pPr>
    <w:rPr>
      <w:rFonts w:ascii="宋体"/>
      <w:sz w:val="21"/>
    </w:rPr>
  </w:style>
  <w:style w:type="paragraph" w:customStyle="1" w:styleId="1c">
    <w:name w:val="附录图标题1"/>
    <w:next w:val="afa"/>
    <w:qFormat/>
    <w:pPr>
      <w:wordWrap w:val="0"/>
      <w:overflowPunct w:val="0"/>
      <w:autoSpaceDE w:val="0"/>
      <w:spacing w:beforeLines="50" w:before="156" w:afterLines="50" w:after="156"/>
      <w:jc w:val="both"/>
      <w:textAlignment w:val="baseline"/>
      <w:outlineLvl w:val="1"/>
    </w:pPr>
    <w:rPr>
      <w:rFonts w:ascii="黑体" w:eastAsia="黑体"/>
      <w:kern w:val="21"/>
      <w:sz w:val="21"/>
    </w:rPr>
  </w:style>
  <w:style w:type="paragraph" w:customStyle="1" w:styleId="a0">
    <w:name w:val="标准文件_正文表标题"/>
    <w:next w:val="afa"/>
    <w:qFormat/>
    <w:pPr>
      <w:numPr>
        <w:numId w:val="3"/>
      </w:numPr>
      <w:tabs>
        <w:tab w:val="left" w:pos="0"/>
      </w:tabs>
      <w:jc w:val="center"/>
    </w:pPr>
    <w:rPr>
      <w:rFonts w:ascii="黑体" w:eastAsia="黑体"/>
      <w:sz w:val="21"/>
    </w:rPr>
  </w:style>
  <w:style w:type="paragraph" w:customStyle="1" w:styleId="affffffc">
    <w:name w:val="标准文件_破折号列项（二级）"/>
    <w:basedOn w:val="affff5"/>
    <w:qFormat/>
    <w:pPr>
      <w:ind w:leftChars="350" w:left="550"/>
    </w:pPr>
  </w:style>
  <w:style w:type="paragraph" w:customStyle="1" w:styleId="affffffd">
    <w:name w:val="标准文件_字母编号列项"/>
    <w:qFormat/>
    <w:pPr>
      <w:spacing w:line="300" w:lineRule="exact"/>
      <w:ind w:leftChars="170" w:left="370" w:rightChars="-50" w:right="-50" w:hangingChars="200" w:hanging="200"/>
      <w:jc w:val="both"/>
    </w:pPr>
    <w:rPr>
      <w:rFonts w:ascii="宋体"/>
      <w:sz w:val="21"/>
    </w:rPr>
  </w:style>
  <w:style w:type="paragraph" w:customStyle="1" w:styleId="affffffe">
    <w:name w:val="列项——"/>
    <w:qFormat/>
    <w:pPr>
      <w:widowControl w:val="0"/>
      <w:tabs>
        <w:tab w:val="left" w:pos="854"/>
      </w:tabs>
      <w:ind w:leftChars="200" w:left="200" w:hangingChars="200" w:hanging="200"/>
      <w:jc w:val="both"/>
    </w:pPr>
    <w:rPr>
      <w:rFonts w:ascii="宋体"/>
      <w:sz w:val="21"/>
    </w:rPr>
  </w:style>
  <w:style w:type="paragraph" w:customStyle="1" w:styleId="afffffff">
    <w:name w:val="标准文件_示例×："/>
    <w:next w:val="afa"/>
    <w:qFormat/>
    <w:pPr>
      <w:widowControl w:val="0"/>
      <w:tabs>
        <w:tab w:val="left" w:pos="630"/>
        <w:tab w:val="left" w:pos="900"/>
      </w:tabs>
      <w:autoSpaceDE w:val="0"/>
      <w:autoSpaceDN w:val="0"/>
      <w:spacing w:afterLines="30" w:after="93" w:line="300" w:lineRule="exact"/>
      <w:ind w:leftChars="-50" w:left="-50" w:rightChars="-50" w:right="-50" w:firstLine="425"/>
      <w:jc w:val="both"/>
    </w:pPr>
    <w:rPr>
      <w:rFonts w:ascii="宋体"/>
      <w:sz w:val="18"/>
    </w:rPr>
  </w:style>
  <w:style w:type="paragraph" w:customStyle="1" w:styleId="afffffff0">
    <w:name w:val="签署表格"/>
    <w:basedOn w:val="a2"/>
    <w:next w:val="a2"/>
    <w:qFormat/>
    <w:pPr>
      <w:framePr w:hSpace="180" w:wrap="around" w:vAnchor="text" w:hAnchor="margin" w:xAlign="center" w:y="22"/>
      <w:spacing w:line="360" w:lineRule="auto"/>
      <w:jc w:val="center"/>
      <w:textAlignment w:val="baseline"/>
    </w:pPr>
    <w:rPr>
      <w:rFonts w:eastAsia="仿宋_GB2312"/>
      <w:bCs/>
      <w:sz w:val="32"/>
      <w:szCs w:val="32"/>
    </w:rPr>
  </w:style>
  <w:style w:type="character" w:customStyle="1" w:styleId="22">
    <w:name w:val="页码2"/>
    <w:qFormat/>
    <w:rPr>
      <w:rFonts w:ascii="宋体" w:eastAsia="宋体" w:hAnsi="Times New Roman" w:cs="宋体"/>
      <w:sz w:val="18"/>
      <w:szCs w:val="18"/>
    </w:rPr>
  </w:style>
  <w:style w:type="paragraph" w:customStyle="1" w:styleId="afffffff1">
    <w:name w:val="标准书眉_奇数页"/>
    <w:next w:val="a2"/>
    <w:qFormat/>
    <w:pPr>
      <w:tabs>
        <w:tab w:val="center" w:pos="4154"/>
        <w:tab w:val="right" w:pos="8306"/>
      </w:tabs>
      <w:spacing w:after="220"/>
      <w:jc w:val="right"/>
    </w:pPr>
    <w:rPr>
      <w:rFonts w:ascii="黑体" w:eastAsia="黑体"/>
      <w:sz w:val="21"/>
      <w:szCs w:val="21"/>
    </w:rPr>
  </w:style>
  <w:style w:type="character" w:customStyle="1" w:styleId="333CharChar">
    <w:name w:val="标题333 Char Char"/>
    <w:basedOn w:val="a3"/>
    <w:link w:val="333"/>
    <w:qFormat/>
    <w:rPr>
      <w:rFonts w:eastAsia="黑体"/>
      <w:b/>
      <w:kern w:val="2"/>
      <w:sz w:val="24"/>
      <w:szCs w:val="22"/>
    </w:rPr>
  </w:style>
  <w:style w:type="paragraph" w:customStyle="1" w:styleId="333">
    <w:name w:val="标题333"/>
    <w:basedOn w:val="a2"/>
    <w:link w:val="333CharChar"/>
    <w:qFormat/>
    <w:pPr>
      <w:numPr>
        <w:ilvl w:val="2"/>
        <w:numId w:val="2"/>
      </w:numPr>
      <w:tabs>
        <w:tab w:val="left" w:pos="0"/>
        <w:tab w:val="left" w:pos="284"/>
      </w:tabs>
      <w:adjustRightInd/>
      <w:spacing w:before="120" w:after="120" w:line="288" w:lineRule="auto"/>
      <w:outlineLvl w:val="2"/>
    </w:pPr>
    <w:rPr>
      <w:rFonts w:eastAsia="黑体"/>
      <w:b/>
      <w:sz w:val="24"/>
      <w:szCs w:val="22"/>
    </w:rPr>
  </w:style>
  <w:style w:type="paragraph" w:customStyle="1" w:styleId="23">
    <w:name w:val="无间隔2"/>
    <w:qFormat/>
    <w:pPr>
      <w:widowControl w:val="0"/>
      <w:spacing w:line="288" w:lineRule="auto"/>
      <w:ind w:firstLineChars="200" w:firstLine="200"/>
      <w:jc w:val="both"/>
    </w:pPr>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39" Type="http://schemas.openxmlformats.org/officeDocument/2006/relationships/image" Target="media/image50.png"/><Relationship Id="rId34" Type="http://schemas.openxmlformats.org/officeDocument/2006/relationships/image" Target="media/image3.png"/><Relationship Id="rId42" Type="http://schemas.openxmlformats.org/officeDocument/2006/relationships/header" Target="header6.xml"/><Relationship Id="rId47" Type="http://schemas.openxmlformats.org/officeDocument/2006/relationships/oleObject" Target="embeddings/oleObject1.bin"/><Relationship Id="rId50" Type="http://schemas.openxmlformats.org/officeDocument/2006/relationships/header" Target="header9.xml"/><Relationship Id="rId55" Type="http://schemas.openxmlformats.org/officeDocument/2006/relationships/footer" Target="footer7.xml"/><Relationship Id="rId7" Type="http://schemas.openxmlformats.org/officeDocument/2006/relationships/footnotes" Target="footnotes.xml"/><Relationship Id="rId2" Type="http://schemas.openxmlformats.org/officeDocument/2006/relationships/customXml" Target="../customXml/item2.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32" Type="http://schemas.openxmlformats.org/officeDocument/2006/relationships/header" Target="header3.xml"/><Relationship Id="rId37" Type="http://schemas.openxmlformats.org/officeDocument/2006/relationships/image" Target="media/image30.png"/><Relationship Id="rId40" Type="http://schemas.openxmlformats.org/officeDocument/2006/relationships/header" Target="header4.xml"/><Relationship Id="rId45" Type="http://schemas.openxmlformats.org/officeDocument/2006/relationships/footer" Target="footer4.xml"/><Relationship Id="rId53" Type="http://schemas.openxmlformats.org/officeDocument/2006/relationships/header" Target="header11.xml"/><Relationship Id="rId58" Type="http://schemas.openxmlformats.org/officeDocument/2006/relationships/footer" Target="footer8.xml"/><Relationship Id="rId5" Type="http://schemas.openxmlformats.org/officeDocument/2006/relationships/settings" Target="settings.xml"/><Relationship Id="rId28" Type="http://schemas.openxmlformats.org/officeDocument/2006/relationships/header" Target="header1.xml"/><Relationship Id="rId36" Type="http://schemas.openxmlformats.org/officeDocument/2006/relationships/image" Target="media/image5.png"/><Relationship Id="rId49" Type="http://schemas.openxmlformats.org/officeDocument/2006/relationships/oleObject" Target="embeddings/oleObject2.bin"/><Relationship Id="rId57" Type="http://schemas.openxmlformats.org/officeDocument/2006/relationships/header" Target="header13.xml"/><Relationship Id="rId61"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footer" Target="footer2.xml"/><Relationship Id="rId44" Type="http://schemas.openxmlformats.org/officeDocument/2006/relationships/header" Target="header8.xml"/><Relationship Id="rId52" Type="http://schemas.openxmlformats.org/officeDocument/2006/relationships/header" Target="header10.xml"/><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27" Type="http://schemas.openxmlformats.org/officeDocument/2006/relationships/image" Target="media/image20.png"/><Relationship Id="rId30" Type="http://schemas.openxmlformats.org/officeDocument/2006/relationships/footer" Target="footer1.xml"/><Relationship Id="rId35" Type="http://schemas.openxmlformats.org/officeDocument/2006/relationships/image" Target="media/image4.png"/><Relationship Id="rId43" Type="http://schemas.openxmlformats.org/officeDocument/2006/relationships/header" Target="header7.xml"/><Relationship Id="rId48" Type="http://schemas.openxmlformats.org/officeDocument/2006/relationships/image" Target="media/image7.wmf"/><Relationship Id="rId56" Type="http://schemas.openxmlformats.org/officeDocument/2006/relationships/header" Target="header12.xml"/><Relationship Id="rId8" Type="http://schemas.openxmlformats.org/officeDocument/2006/relationships/endnotes" Target="endnotes.xml"/><Relationship Id="rId51" Type="http://schemas.openxmlformats.org/officeDocument/2006/relationships/footer" Target="footer5.xml"/><Relationship Id="rId3" Type="http://schemas.openxmlformats.org/officeDocument/2006/relationships/numbering" Target="numbering.xml"/><Relationship Id="rId33" Type="http://schemas.openxmlformats.org/officeDocument/2006/relationships/footer" Target="footer3.xml"/><Relationship Id="rId38" Type="http://schemas.openxmlformats.org/officeDocument/2006/relationships/image" Target="media/image40.png"/><Relationship Id="rId46" Type="http://schemas.openxmlformats.org/officeDocument/2006/relationships/image" Target="media/image6.wmf"/><Relationship Id="rId59" Type="http://schemas.openxmlformats.org/officeDocument/2006/relationships/footer" Target="footer9.xml"/><Relationship Id="rId41" Type="http://schemas.openxmlformats.org/officeDocument/2006/relationships/header" Target="header5.xml"/><Relationship Id="rId5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D:\&#20840;&#29699;&#36830;&#32493;&#30417;&#27979;&#35780;&#20272;&#31995;&#32479;&#65288;&#20108;&#26399;&#65289;\iGMAS&#26631;&#20934;&#20307;&#31995;\iGMAS&#26631;&#20934;&#20307;&#31995;\GJB"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6F44D8-E688-4D44-A9AF-7A0397747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GJB</Template>
  <TotalTime>1167</TotalTime>
  <Pages>42</Pages>
  <Words>8902</Words>
  <Characters>50743</Characters>
  <Application>Microsoft Office Word</Application>
  <DocSecurity>0</DocSecurity>
  <Lines>422</Lines>
  <Paragraphs>119</Paragraphs>
  <ScaleCrop>false</ScaleCrop>
  <Company>cape</Company>
  <LinksUpToDate>false</LinksUpToDate>
  <CharactersWithSpaces>59526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33</dc:title>
  <dc:creator>郝洪河</dc:creator>
  <cp:lastModifiedBy>lid</cp:lastModifiedBy>
  <cp:revision>130</cp:revision>
  <cp:lastPrinted>2018-04-08T00:58:00Z</cp:lastPrinted>
  <dcterms:created xsi:type="dcterms:W3CDTF">2018-03-05T03:14:00Z</dcterms:created>
  <dcterms:modified xsi:type="dcterms:W3CDTF">2018-05-29T03:05:00Z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密级">
    <vt:r8>5.30020712166754E-300</vt:r8>
  </property>
  <property fmtid="{D5CDD505-2E9C-101B-9397-08002B2CF9AE}" pid="3" name="分类号">
    <vt:lpwstr>xxxx</vt:lpwstr>
  </property>
  <property fmtid="{D5CDD505-2E9C-101B-9397-08002B2CF9AE}" pid="4" name="类型">
    <vt:lpwstr>GB</vt:lpwstr>
  </property>
  <property fmtid="{D5CDD505-2E9C-101B-9397-08002B2CF9AE}" pid="5" name="简称">
    <vt:lpwstr>GJB</vt:lpwstr>
  </property>
  <property fmtid="{D5CDD505-2E9C-101B-9397-08002B2CF9AE}" pid="6" name="编号1">
    <vt:lpwstr>××××</vt:lpwstr>
  </property>
  <property fmtid="{D5CDD505-2E9C-101B-9397-08002B2CF9AE}" pid="7" name="编号2">
    <vt:lpwstr>××××</vt:lpwstr>
  </property>
  <property fmtid="{D5CDD505-2E9C-101B-9397-08002B2CF9AE}" pid="8" name="中文名称">
    <vt:lpwstr>GNSS兼容接收机数据自主交换格式</vt:lpwstr>
  </property>
  <property fmtid="{D5CDD505-2E9C-101B-9397-08002B2CF9AE}" pid="9" name="英文名称">
    <vt:lpwstr>GNSS compatible receiver independent exchange format</vt:lpwstr>
  </property>
  <property fmtid="{D5CDD505-2E9C-101B-9397-08002B2CF9AE}" pid="10" name="稿件">
    <vt:r8>5.30020712166754E-300</vt:r8>
  </property>
  <property fmtid="{D5CDD505-2E9C-101B-9397-08002B2CF9AE}" pid="11" name="发布年份">
    <vt:lpwstr>200</vt:lpwstr>
  </property>
  <property fmtid="{D5CDD505-2E9C-101B-9397-08002B2CF9AE}" pid="12" name="实施年份">
    <vt:lpwstr>200</vt:lpwstr>
  </property>
  <property fmtid="{D5CDD505-2E9C-101B-9397-08002B2CF9AE}" pid="13" name="部门">
    <vt:lpwstr>国防科学技术工业委员会</vt:lpwstr>
  </property>
  <property fmtid="{D5CDD505-2E9C-101B-9397-08002B2CF9AE}" pid="14" name="是否有索引项">
    <vt:lpwstr>否</vt:lpwstr>
  </property>
  <property fmtid="{D5CDD505-2E9C-101B-9397-08002B2CF9AE}" pid="15" name="KSOProductBuildVer">
    <vt:lpwstr>2052-10.1.0.7023</vt:lpwstr>
  </property>
</Properties>
</file>